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110"/>
        <w:ind w:left="0" w:right="0"/>
      </w:pPr>
    </w:p>
    <w:p>
      <w:pPr>
        <w:autoSpaceDN w:val="0"/>
        <w:autoSpaceDE w:val="0"/>
        <w:widowControl/>
        <w:spacing w:line="370" w:lineRule="exact" w:before="0" w:after="0"/>
        <w:ind w:left="1584" w:right="1584" w:firstLine="0"/>
        <w:jc w:val="center"/>
      </w:pP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Government of Pakistan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252" w:lineRule="exact" w:before="724" w:after="0"/>
        <w:ind w:left="0" w:right="0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Prime Minister’s Hunarmand Pakistan Program </w:t>
      </w:r>
    </w:p>
    <w:p>
      <w:pPr>
        <w:autoSpaceDN w:val="0"/>
        <w:autoSpaceDE w:val="0"/>
        <w:widowControl/>
        <w:spacing w:line="250" w:lineRule="exact" w:before="358" w:after="0"/>
        <w:ind w:left="0" w:right="3932" w:firstLine="0"/>
        <w:jc w:val="right"/>
      </w:pP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"Skills for All" </w:t>
      </w:r>
    </w:p>
    <w:p>
      <w:pPr>
        <w:autoSpaceDN w:val="0"/>
        <w:autoSpaceDE w:val="0"/>
        <w:widowControl/>
        <w:spacing w:line="240" w:lineRule="auto" w:before="1018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273810" cy="146177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46177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96" w:lineRule="exact" w:before="904" w:after="0"/>
        <w:ind w:left="2160" w:right="2160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Course Contents / Lesson Plan </w:t>
      </w:r>
      <w:r>
        <w:br/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Course Title: </w:t>
      </w: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IPM (Integrated pest management) </w:t>
      </w: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Duration: </w:t>
      </w:r>
      <w:r>
        <w:rPr>
          <w:w w:val="97.89391393246858"/>
          <w:rFonts w:ascii="CIDFont+F1" w:hAnsi="CIDFont+F1" w:eastAsia="CIDFont+F1"/>
          <w:b w:val="0"/>
          <w:i w:val="0"/>
          <w:color w:val="000000"/>
          <w:sz w:val="23"/>
        </w:rPr>
        <w:t xml:space="preserve">6 Months </w:t>
      </w:r>
    </w:p>
    <w:p>
      <w:pPr>
        <w:autoSpaceDN w:val="0"/>
        <w:autoSpaceDE w:val="0"/>
        <w:widowControl/>
        <w:spacing w:line="252" w:lineRule="exact" w:before="5288" w:after="0"/>
        <w:ind w:left="0" w:right="0" w:firstLine="0"/>
        <w:jc w:val="center"/>
      </w:pPr>
      <w:r>
        <w:rPr>
          <w:w w:val="97.89391393246858"/>
          <w:rFonts w:ascii="CIDFont+F2" w:hAnsi="CIDFont+F2" w:eastAsia="CIDFont+F2"/>
          <w:b/>
          <w:i w:val="0"/>
          <w:color w:val="000000"/>
          <w:sz w:val="23"/>
        </w:rPr>
        <w:t xml:space="preserve">Revised Edition </w:t>
      </w:r>
    </w:p>
    <w:p>
      <w:pPr>
        <w:sectPr>
          <w:pgSz w:w="12240" w:h="15840"/>
          <w:pgMar w:top="330" w:right="1440" w:bottom="1102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76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Trainer Name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834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5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Title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54" w:after="0"/>
              <w:ind w:left="0" w:right="199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IPM (Integrated Pest Management) </w:t>
            </w:r>
          </w:p>
        </w:tc>
      </w:tr>
      <w:tr>
        <w:trPr>
          <w:trHeight w:hRule="exact" w:val="12022"/>
        </w:trPr>
        <w:tc>
          <w:tcPr>
            <w:tcW w:type="dxa" w:w="1916"/>
            <w:tcBorders>
              <w:start w:sz="23.19999999999999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Objectives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Expectations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045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200" w:val="left"/>
              </w:tabs>
              <w:autoSpaceDE w:val="0"/>
              <w:widowControl/>
              <w:spacing w:line="258" w:lineRule="exact" w:before="0" w:after="0"/>
              <w:ind w:left="448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Employable skills and hands-on practice for IPM (Integrated Pest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Management) </w:t>
            </w:r>
          </w:p>
          <w:p>
            <w:pPr>
              <w:autoSpaceDN w:val="0"/>
              <w:autoSpaceDE w:val="0"/>
              <w:widowControl/>
              <w:spacing w:line="262" w:lineRule="exact" w:before="51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course offers a broad, cross-disciplinary learning experience for students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looking to pursue careers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Integrated pest management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and Pest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monitoring, farm management, biological control, chemical control, cultural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control, rearing of beneficial insects, agribusiness and skill development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.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course is designed to span a wide range of communication in a market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platform. </w:t>
            </w:r>
          </w:p>
          <w:p>
            <w:pPr>
              <w:autoSpaceDN w:val="0"/>
              <w:autoSpaceDE w:val="0"/>
              <w:widowControl/>
              <w:spacing w:line="264" w:lineRule="exact" w:before="4" w:after="0"/>
              <w:ind w:left="96" w:right="5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this course, students are introduced to key aspects of the design financial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accounting, from research/strategy, creative brief development,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campaign development to teamwork and presentation and content creation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 that they can enter the financial market as strong candidates for beginner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intermediate level design jobs. </w:t>
            </w:r>
          </w:p>
          <w:p>
            <w:pPr>
              <w:autoSpaceDN w:val="0"/>
              <w:autoSpaceDE w:val="0"/>
              <w:widowControl/>
              <w:spacing w:line="264" w:lineRule="exact" w:before="21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Main Expectations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short, the course under reference should be delivered by professional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instructors in such a robust hands-on manner that the trainees are comfortably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able to employ their skills for earning money (through wage/self-employment)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 its conclusion. </w:t>
            </w:r>
          </w:p>
          <w:p>
            <w:pPr>
              <w:autoSpaceDN w:val="0"/>
              <w:autoSpaceDE w:val="0"/>
              <w:widowControl/>
              <w:spacing w:line="264" w:lineRule="exact" w:before="4" w:after="0"/>
              <w:ind w:left="96" w:right="54" w:firstLine="62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This course thus clearly goes beyond the domain of the traditional training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 in vogue and underscores an expectation that a market-centric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approach will be adopted as the main driving force while delivering it.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instructors should therefore be experienced enough to be able to identify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training needs for the possible market roles available out there. Moreover,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they should also know the strengths and weaknesses of each trainee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prepare them for such market roles during/after the training. </w:t>
            </w:r>
          </w:p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62" w:lineRule="exact" w:before="210" w:after="0"/>
              <w:ind w:left="208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Specially designed practical tasks to be performed by the trainees have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been included in the Annexure-I to this document. The record of all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tasks performed individually or in groups must be preserved by the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of the training Institute clearly labeling name, trade,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session, etc. so that these are ready to be physically inspected/verified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through monitoring visits from time to time. The weekly distribution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tasks has also been indicated in the weekly lesson plan given in this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document. </w:t>
            </w:r>
          </w:p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62" w:lineRule="exact" w:before="2" w:after="0"/>
              <w:ind w:left="14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ii.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materialize the main expectations, a special module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Job Search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&amp; Entrepreneurial Skills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been included in the latter part of this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course (5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15"/>
                <w:u w:val="single"/>
              </w:rPr>
              <w:t>th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&amp; 6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15"/>
                <w:u w:val="single"/>
              </w:rPr>
              <w:t>th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month) through which, the trainees will be made aware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the Job search techniques in the local as well as international job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markets (Gulf countries). Awareness around the visa process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immigration laws of the most favored labor destination countries also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form a part of this module. Moreover, the trainees would also be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encouraged to venture into self-employment and exposed to the main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requirements in this regard. It is also expected that a sense of civic</w:t>
            </w:r>
          </w:p>
        </w:tc>
      </w:tr>
    </w:tbl>
    <w:p>
      <w:pPr>
        <w:autoSpaceDN w:val="0"/>
        <w:autoSpaceDE w:val="0"/>
        <w:widowControl/>
        <w:spacing w:line="274" w:lineRule="exact" w:before="30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13992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75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duties/roles and responsibilities will also be inculcated in the trainees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make them responsible citizens of the country.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756" w:right="0" w:hanging="676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iii.     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module 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Work Place Ethics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has also been included to highlight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importance of good and positive behavior in the workplace in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line with the best practices elsewhere in the world. An outline of such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qualities has been given in the Appendix to this document.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importance should be conveyed in a format that is attractive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interesting for the trainees such as through PPT slides +short video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documentaries. Needless to say, that if the training provider puts 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heart and soul into these otherwise non-technical components,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image of the Pakistani workforce would undergo a positive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transformation in the local as well as international job markets.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maintain interest and motivation of the trainees throughout the course,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modern techniques such as: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•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•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•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These techniques would be employed as an additional training tool wherever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possible (these are explained in the subsequent section on Training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Methodology).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4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Lastly, evaluation of the competencies acquired by the trainees will be done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objectively at various stages of the training and a proper record of the same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 maintained. Suffice to say that for such evaluations, practical tasks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be designed by the training providers to gauge the problem-solving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abilities of the trainees.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2" w:lineRule="exact" w:before="246" w:after="0"/>
              <w:ind w:left="96" w:right="0" w:firstLine="0"/>
              <w:jc w:val="left"/>
            </w:pPr>
            <w:r>
              <w:tab/>
            </w:r>
            <w:r>
              <w:rPr>
                <w:w w:val="101.62883238358931"/>
                <w:rFonts w:ascii="CIDFont+F2" w:hAnsi="CIDFont+F2" w:eastAsia="CIDFont+F2"/>
                <w:b/>
                <w:i w:val="0"/>
                <w:color w:val="000000"/>
                <w:sz w:val="22"/>
              </w:rPr>
              <w:t xml:space="preserve">(i)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Lectures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proposed methodology for the training under reference employs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 as a tool. Hence besides the purely technical content, a trainer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required to include elements of motivation in his/her lecture. To inspire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trainees to utilize the training opportunity to the full and strive towards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professional excellence. Motivational lectures may also include general topics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such as the importance of moral values and civic role &amp; responsibilities as 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Pakistani. A motivational lecture should be delivered with enough zeal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produce a deep impact on the trainees. It may comprise of the following: </w:t>
            </w:r>
          </w:p>
          <w:p>
            <w:pPr>
              <w:autoSpaceDN w:val="0"/>
              <w:autoSpaceDE w:val="0"/>
              <w:widowControl/>
              <w:spacing w:line="274" w:lineRule="exact" w:before="266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Clear Purpose to convey the message to trainees effectively. </w:t>
            </w:r>
          </w:p>
          <w:p>
            <w:pPr>
              <w:autoSpaceDN w:val="0"/>
              <w:autoSpaceDE w:val="0"/>
              <w:widowControl/>
              <w:spacing w:line="274" w:lineRule="exact" w:before="2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Personal Story to quote as an example to follow.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64" w:lineRule="exact" w:before="12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Trainees Fit so that the situation is actionable by trainees and not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represent a just idealism.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434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Ending Points to persuade the trainees on changing themselves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strike/>
                <w:color w:val="000000"/>
                <w:sz w:val="23"/>
              </w:rPr>
              <w:t>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tabs>
                <w:tab w:pos="222" w:val="left"/>
              </w:tabs>
              <w:autoSpaceDE w:val="0"/>
              <w:widowControl/>
              <w:spacing w:line="260" w:lineRule="exact" w:before="266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good motivational lecture should help drive creativity, curiosity, and spark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desire needed for trainees to want to learn more. </w:t>
            </w:r>
          </w:p>
          <w:p>
            <w:pPr>
              <w:autoSpaceDN w:val="0"/>
              <w:autoSpaceDE w:val="0"/>
              <w:widowControl/>
              <w:spacing w:line="262" w:lineRule="exact" w:before="6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impact of a successful motivational strategy is amongst others commonly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visible in increased class participation ratios. It increases the trainees’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willingness to be engaged on the practical tasks for a longer time without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boredom and loss of interest because they can see in their mind's eye where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hard work would take them in short (1-3 years); medium (3 -10 years)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long term (more than 10 years). </w:t>
            </w:r>
          </w:p>
          <w:p>
            <w:pPr>
              <w:autoSpaceDN w:val="0"/>
              <w:autoSpaceDE w:val="0"/>
              <w:widowControl/>
              <w:spacing w:line="264" w:lineRule="exact" w:before="246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 this tool is expected that the training providers would make arrangements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for regular well planned motivational lectures as part of a coordinated strategy</w:t>
            </w:r>
          </w:p>
        </w:tc>
      </w:tr>
    </w:tbl>
    <w:p>
      <w:pPr>
        <w:autoSpaceDN w:val="0"/>
        <w:autoSpaceDE w:val="0"/>
        <w:widowControl/>
        <w:spacing w:line="274" w:lineRule="exact" w:before="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est Management)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13720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interspersed throughout the training period as suggested in the weekly lesson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plans in this document. </w:t>
            </w:r>
          </w:p>
          <w:p>
            <w:pPr>
              <w:autoSpaceDN w:val="0"/>
              <w:autoSpaceDE w:val="0"/>
              <w:widowControl/>
              <w:spacing w:line="252" w:lineRule="exact" w:before="2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Course-related motivational lectures online link is available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highlight w:val="yellow"/>
              </w:rPr>
              <w:t>Annexure-II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  <w:highlight w:val="yellow"/>
              </w:rPr>
              <w:t>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4" w:lineRule="exact" w:before="518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(ii)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Another effective way of motivating the trainees is using Success Stories.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inclusion in the weekly lesson plan at regular intervals has been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recommended till the end of the training. </w:t>
            </w:r>
          </w:p>
          <w:p>
            <w:pPr>
              <w:autoSpaceDN w:val="0"/>
              <w:tabs>
                <w:tab w:pos="494" w:val="left"/>
                <w:tab w:pos="832" w:val="left"/>
              </w:tabs>
              <w:autoSpaceDE w:val="0"/>
              <w:widowControl/>
              <w:spacing w:line="26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success story may be disseminated orally, through a presentation,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using a video/documentary of someone that has risen to fortune, acclaim,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brilliant achievement. A success story shows how a person achieved his goal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through hard work, dedication, and devotion. An inspiring success story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contains compelling and significant facts articulated clearly and easily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comprehendible words. Moreover, it is helpful if it is assumed that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reader/listener knows nothing of what is being revealed. The optimum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impact is created when the story is revealed in the form of: -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Directly in person (At least 2-3 cases must be arranged by the training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institute)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Through an audio/ videotaped message (2-3 high-quality videos must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arranged by the training institute)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is expected that the training provider would collect relevant high-quality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 stories for inclusion in the training as suggested in the weekly lesson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 given in this document. </w:t>
            </w:r>
          </w:p>
          <w:p>
            <w:pPr>
              <w:autoSpaceDN w:val="0"/>
              <w:autoSpaceDE w:val="0"/>
              <w:widowControl/>
              <w:spacing w:line="256" w:lineRule="exact" w:before="6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Suggestive structure and se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quence of a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sample success story and its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various shapes can be seen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highlight w:val="yellow"/>
              </w:rPr>
              <w:t>Annexure III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. </w:t>
            </w:r>
          </w:p>
          <w:p>
            <w:pPr>
              <w:autoSpaceDN w:val="0"/>
              <w:tabs>
                <w:tab w:pos="434" w:val="left"/>
                <w:tab w:pos="1110" w:val="left"/>
              </w:tabs>
              <w:autoSpaceDE w:val="0"/>
              <w:widowControl/>
              <w:spacing w:line="266" w:lineRule="exact" w:before="498" w:after="0"/>
              <w:ind w:left="9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(iii)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Case Studies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Where a situation allows, case studies can also be presented to the trainees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widen their understanding of the real-life specific problem/situation and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explore the solutions.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simple terms, the case study method of teaching uses a real-life case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example/a typical case to demonstrate a phenomenon in action and explain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theoretical as well as practical aspects of the knowledge related to the same.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is an effective way to help the trainees comprehend in depth both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theoretical and practical aspects of the complex phenomenon in depth with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ease. Case teaching can also stimulate the trainees to participate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discussions and thereby boost their confidence. It also makes the classroom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atmosphere interesting thus maintaining the trainee interest in training till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end of the course.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0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Depending on suitability to the trade, the weekly lesson plan in this document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may suggest case studies be presented to the trainees. The trainer may adopt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PowerPoint presentation or video format for such case studies whichever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deemed suitable but only those cases must be selected that are relevant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of a learning value. </w:t>
            </w:r>
          </w:p>
          <w:p>
            <w:pPr>
              <w:autoSpaceDN w:val="0"/>
              <w:autoSpaceDE w:val="0"/>
              <w:widowControl/>
              <w:spacing w:line="268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Trainees should be required and supervised to carefully analyze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cases.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54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this purpose, they must be encouraged to inquire and collect specific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information/data, actively participate in the discussions, and intended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solutions to the problem/situation. </w:t>
            </w:r>
          </w:p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Case studies can be implemented in the following ways: - </w:t>
            </w:r>
          </w:p>
        </w:tc>
      </w:tr>
    </w:tbl>
    <w:p>
      <w:pPr>
        <w:autoSpaceDN w:val="0"/>
        <w:autoSpaceDE w:val="0"/>
        <w:widowControl/>
        <w:spacing w:line="274" w:lineRule="exact" w:before="20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4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2128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2.3999999999998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56" w:lineRule="exact" w:before="2" w:after="0"/>
              <w:ind w:left="832" w:right="0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 xml:space="preserve">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good quality trade-specific documentary (At least 2-3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150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documentaries must be arranged by the training institute) </w:t>
            </w:r>
          </w:p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54" w:lineRule="exact" w:before="268" w:after="0"/>
              <w:ind w:left="832" w:right="0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 xml:space="preserve">ii.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Health &amp;Safety case studies (2 cases regarding safety and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150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industrial accidents must be arranged by the training institute) </w:t>
            </w:r>
          </w:p>
          <w:p>
            <w:pPr>
              <w:autoSpaceDN w:val="0"/>
              <w:tabs>
                <w:tab w:pos="1508" w:val="left"/>
              </w:tabs>
              <w:autoSpaceDE w:val="0"/>
              <w:widowControl/>
              <w:spacing w:line="256" w:lineRule="exact" w:before="248" w:after="0"/>
              <w:ind w:left="832" w:right="0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 xml:space="preserve">iii.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Field visits (At least one visit to a trade-specific major industry/ </w:t>
            </w:r>
          </w:p>
          <w:p>
            <w:pPr>
              <w:autoSpaceDN w:val="0"/>
              <w:autoSpaceDE w:val="0"/>
              <w:widowControl/>
              <w:spacing w:line="252" w:lineRule="exact" w:before="10" w:after="0"/>
              <w:ind w:left="150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site must be arranged by the training institute) </w:t>
            </w:r>
          </w:p>
        </w:tc>
      </w:tr>
      <w:tr>
        <w:trPr>
          <w:trHeight w:hRule="exact" w:val="836"/>
        </w:trPr>
        <w:tc>
          <w:tcPr>
            <w:tcW w:type="dxa" w:w="1916"/>
            <w:tcBorders>
              <w:start w:sz="23.19999999999999" w:val="single" w:color="#000000"/>
              <w:top w:sz="22.399999999999864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Entry-level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trainees 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864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4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Intermediate </w:t>
            </w:r>
          </w:p>
        </w:tc>
      </w:tr>
      <w:tr>
        <w:trPr>
          <w:trHeight w:hRule="exact" w:val="2138"/>
        </w:trPr>
        <w:tc>
          <w:tcPr>
            <w:tcW w:type="dxa" w:w="1916"/>
            <w:tcBorders>
              <w:start w:sz="23.19999999999999" w:val="single" w:color="#000000"/>
              <w:top w:sz="22.40000000000009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Learning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Outcomes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course </w:t>
            </w:r>
          </w:p>
        </w:tc>
        <w:tc>
          <w:tcPr>
            <w:tcW w:type="dxa" w:w="7868"/>
            <w:tcBorders>
              <w:start w:sz="23.199999999999818" w:val="single" w:color="#000000"/>
              <w:top w:sz="22.40000000000009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40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survey, surveillance and methods of sampling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6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Ecological management of pests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44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management by modifying insect development and behavior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8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management through innovative approaches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44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Pros and cons of different IPM techniques and their integration </w:t>
            </w:r>
          </w:p>
          <w:p>
            <w:pPr>
              <w:autoSpaceDN w:val="0"/>
              <w:tabs>
                <w:tab w:pos="772" w:val="left"/>
              </w:tabs>
              <w:autoSpaceDE w:val="0"/>
              <w:widowControl/>
              <w:spacing w:line="238" w:lineRule="exact" w:before="0" w:after="0"/>
              <w:ind w:left="434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Successful IPM cases </w:t>
            </w:r>
          </w:p>
        </w:tc>
      </w:tr>
      <w:tr>
        <w:trPr>
          <w:trHeight w:hRule="exact" w:val="1610"/>
        </w:trPr>
        <w:tc>
          <w:tcPr>
            <w:tcW w:type="dxa" w:w="1916"/>
            <w:tcBorders>
              <w:start w:sz="23.19999999999999" w:val="single" w:color="#000000"/>
              <w:top w:sz="22.399999999999636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Execution Plan 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636" w:val="single" w:color="#000000"/>
              <w:end w:sz="21.600000000000364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216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The total duration of the course: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6 months (26 Weeks)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4 hours per day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Theory: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20%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Practical: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80%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Weekly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 hours per week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Total contact hours: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520hours </w:t>
            </w:r>
          </w:p>
        </w:tc>
      </w:tr>
      <w:tr>
        <w:trPr>
          <w:trHeight w:hRule="exact" w:val="2218"/>
        </w:trPr>
        <w:tc>
          <w:tcPr>
            <w:tcW w:type="dxa" w:w="1916"/>
            <w:tcBorders>
              <w:start w:sz="23.19999999999999" w:val="single" w:color="#000000"/>
              <w:top w:sz="22.399999999999636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Companies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offering jobs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respective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trade 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636" w:val="single" w:color="#000000"/>
              <w:end w:sz="21.600000000000364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434" w:right="37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C-Shine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UPM(Urban Pest Management)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Nayyab pest Management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Plant Protection Department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5.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Friends Private Limited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6.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PHA </w:t>
            </w:r>
          </w:p>
        </w:tc>
      </w:tr>
      <w:tr>
        <w:trPr>
          <w:trHeight w:hRule="exact" w:val="4638"/>
        </w:trPr>
        <w:tc>
          <w:tcPr>
            <w:tcW w:type="dxa" w:w="1916"/>
            <w:tcBorders>
              <w:start w:sz="23.19999999999999" w:val="single" w:color="#000000"/>
              <w:top w:sz="23.200000000000273" w:val="single" w:color="#000000"/>
              <w:end w:sz="23.199999999999818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Job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Opportunities </w:t>
            </w:r>
          </w:p>
        </w:tc>
        <w:tc>
          <w:tcPr>
            <w:tcW w:type="dxa" w:w="7868"/>
            <w:tcBorders>
              <w:start w:sz="23.199999999999818" w:val="single" w:color="#000000"/>
              <w:top w:sz="23.200000000000273" w:val="single" w:color="#000000"/>
              <w:end w:sz="21.600000000000364" w:val="single" w:color="#000000"/>
              <w:bottom w:sz="21.600000000000364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Opportunities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 this field include areas as diverse as science, engineering,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finance, marketing, and exporting.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Careers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 these areas have expanded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as the production and processing of food and fiber have become more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specialized and technological.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: </w:t>
            </w:r>
          </w:p>
          <w:p>
            <w:pPr>
              <w:autoSpaceDN w:val="0"/>
              <w:autoSpaceDE w:val="0"/>
              <w:widowControl/>
              <w:spacing w:line="276" w:lineRule="exact" w:before="248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Vegetable IPM technician </w:t>
            </w:r>
          </w:p>
          <w:p>
            <w:pPr>
              <w:autoSpaceDN w:val="0"/>
              <w:autoSpaceDE w:val="0"/>
              <w:widowControl/>
              <w:spacing w:line="274" w:lineRule="exact" w:before="52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Grower .</w:t>
            </w:r>
          </w:p>
          <w:p>
            <w:pPr>
              <w:autoSpaceDN w:val="0"/>
              <w:autoSpaceDE w:val="0"/>
              <w:widowControl/>
              <w:spacing w:line="276" w:lineRule="exact" w:before="56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IPM practice supervisor.</w:t>
            </w:r>
          </w:p>
          <w:p>
            <w:pPr>
              <w:autoSpaceDN w:val="0"/>
              <w:autoSpaceDE w:val="0"/>
              <w:widowControl/>
              <w:spacing w:line="276" w:lineRule="exact" w:before="56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Agronomy Sales Manager.</w:t>
            </w:r>
          </w:p>
          <w:p>
            <w:pPr>
              <w:autoSpaceDN w:val="0"/>
              <w:autoSpaceDE w:val="0"/>
              <w:widowControl/>
              <w:spacing w:line="278" w:lineRule="exact" w:before="0" w:after="0"/>
              <w:ind w:left="338" w:right="144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Biocontrol lab helper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 Farming and production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Management and marketing of Agricultural commodities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Farming techniques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Marketing and financing of fiber and food products </w:t>
            </w:r>
          </w:p>
          <w:p>
            <w:pPr>
              <w:autoSpaceDN w:val="0"/>
              <w:autoSpaceDE w:val="0"/>
              <w:widowControl/>
              <w:spacing w:line="276" w:lineRule="exact" w:before="46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Agribusiness management</w:t>
            </w:r>
          </w:p>
        </w:tc>
      </w:tr>
      <w:tr>
        <w:trPr>
          <w:trHeight w:hRule="exact" w:val="314"/>
        </w:trPr>
        <w:tc>
          <w:tcPr>
            <w:tcW w:type="dxa" w:w="1916"/>
            <w:tcBorders>
              <w:start w:sz="23.19999999999999" w:val="single" w:color="#000000"/>
              <w:top w:sz="21.600000000000364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No of Students</w:t>
            </w:r>
          </w:p>
        </w:tc>
        <w:tc>
          <w:tcPr>
            <w:tcW w:type="dxa" w:w="7868"/>
            <w:tcBorders>
              <w:start w:sz="23.199999999999818" w:val="single" w:color="#000000"/>
              <w:top w:sz="21.600000000000364" w:val="single" w:color="#000000"/>
              <w:end w:sz="21.600000000000364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25</w:t>
            </w:r>
          </w:p>
        </w:tc>
      </w:tr>
    </w:tbl>
    <w:p>
      <w:pPr>
        <w:autoSpaceDN w:val="0"/>
        <w:autoSpaceDE w:val="0"/>
        <w:widowControl/>
        <w:spacing w:line="274" w:lineRule="exact" w:before="4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5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316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Learning Place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Classroom / Lab</w:t>
            </w:r>
          </w:p>
        </w:tc>
      </w:tr>
    </w:tbl>
    <w:p>
      <w:pPr>
        <w:autoSpaceDN w:val="0"/>
        <w:autoSpaceDE w:val="0"/>
        <w:widowControl/>
        <w:spacing w:line="274" w:lineRule="exact" w:before="1361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6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4930"/>
        <w:gridCol w:w="4930"/>
      </w:tblGrid>
      <w:tr>
        <w:trPr>
          <w:trHeight w:hRule="exact" w:val="4984"/>
        </w:trPr>
        <w:tc>
          <w:tcPr>
            <w:tcW w:type="dxa" w:w="1916"/>
            <w:tcBorders>
              <w:start w:sz="23.19999999999999" w:val="single" w:color="#000000"/>
              <w:top w:sz="22.399999999999977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Instructional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Resources </w:t>
            </w:r>
          </w:p>
        </w:tc>
        <w:tc>
          <w:tcPr>
            <w:tcW w:type="dxa" w:w="7868"/>
            <w:tcBorders>
              <w:start w:sz="23.199999999999818" w:val="single" w:color="#000000"/>
              <w:top w:sz="22.399999999999977" w:val="single" w:color="#000000"/>
              <w:end w:sz="21.600000000000364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0" w:after="0"/>
              <w:ind w:left="96" w:right="259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https://www.youtube.com/watch?v=9MRNE4pTog8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introduction to IPM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https://www.youtube.com/watch?v=87VtpvnHSJ4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Principles of Integrated pest management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https://www.youtube.com/watch?v=Yocja_N5s1I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Agriculture Revolution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https://www.youtube.com/watch?v=_jyNcf9y9jc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 control method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https://www.youtube.com/watch?v=lDzheDVA2QM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monitoring of plants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https://www.youtube.com/watch?v=UZIPGOizfNg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Basics of Field Scouting.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273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https://www.youtube.com/watch?v=TQEaA7ljvIQ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what are biopesticides?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259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https://www.youtube.com/watch?v=TenRNA_usxA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to spray in fields?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259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https://www.youtube.com/watch?v=2xaEmC52Yjs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All you need to know about IPM. </w:t>
            </w:r>
          </w:p>
        </w:tc>
      </w:tr>
    </w:tbl>
    <w:p>
      <w:pPr>
        <w:autoSpaceDN w:val="0"/>
        <w:autoSpaceDE w:val="0"/>
        <w:widowControl/>
        <w:spacing w:line="274" w:lineRule="exact" w:before="894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7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autoSpaceDE w:val="0"/>
        <w:widowControl/>
        <w:spacing w:line="250" w:lineRule="exact" w:before="0" w:after="350"/>
        <w:ind w:left="0" w:right="0" w:firstLine="0"/>
        <w:jc w:val="center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MODULES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828"/>
        </w:trPr>
        <w:tc>
          <w:tcPr>
            <w:tcW w:type="dxa" w:w="1342"/>
            <w:tcBorders>
              <w:start w:sz="4.0" w:val="single" w:color="#000000"/>
              <w:top w:sz="2.400000000000034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Scheduled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</w:t>
            </w:r>
          </w:p>
        </w:tc>
        <w:tc>
          <w:tcPr>
            <w:tcW w:type="dxa" w:w="2398"/>
            <w:tcBorders>
              <w:start w:sz="4.0" w:val="single" w:color="#000000"/>
              <w:top w:sz="2.400000000000034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Module Title</w:t>
            </w:r>
          </w:p>
        </w:tc>
        <w:tc>
          <w:tcPr>
            <w:tcW w:type="dxa" w:w="4140"/>
            <w:tcBorders>
              <w:start w:sz="4.0" w:val="single" w:color="#000000"/>
              <w:top w:sz="2.400000000000034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Learning Units</w:t>
            </w:r>
          </w:p>
        </w:tc>
        <w:tc>
          <w:tcPr>
            <w:tcW w:type="dxa" w:w="1958"/>
            <w:tcBorders>
              <w:start w:sz="4.0" w:val="single" w:color="#000000"/>
              <w:top w:sz="2.400000000000034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Remarks</w:t>
            </w:r>
          </w:p>
        </w:tc>
      </w:tr>
      <w:tr>
        <w:trPr>
          <w:trHeight w:hRule="exact" w:val="2910"/>
        </w:trPr>
        <w:tc>
          <w:tcPr>
            <w:tcW w:type="dxa" w:w="1342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</w:t>
            </w:r>
          </w:p>
        </w:tc>
        <w:tc>
          <w:tcPr>
            <w:tcW w:type="dxa" w:w="2398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8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Introduction to  IPM </w:t>
            </w:r>
          </w:p>
          <w:p>
            <w:pPr>
              <w:autoSpaceDN w:val="0"/>
              <w:tabs>
                <w:tab w:pos="346" w:val="left"/>
                <w:tab w:pos="440" w:val="left"/>
                <w:tab w:pos="756" w:val="left"/>
              </w:tabs>
              <w:autoSpaceDE w:val="0"/>
              <w:widowControl/>
              <w:spacing w:line="272" w:lineRule="exact" w:before="248" w:after="0"/>
              <w:ind w:left="98" w:right="144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" w:after="0"/>
              <w:ind w:left="436" w:right="100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Lecture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Introduction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Success stories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Job market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Course Applications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Institute/work ethics </w:t>
            </w:r>
          </w:p>
        </w:tc>
        <w:tc>
          <w:tcPr>
            <w:tcW w:type="dxa" w:w="1958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" w:after="0"/>
              <w:ind w:left="25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Home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Assignment </w:t>
            </w:r>
          </w:p>
          <w:p>
            <w:pPr>
              <w:autoSpaceDN w:val="0"/>
              <w:autoSpaceDE w:val="0"/>
              <w:widowControl/>
              <w:spacing w:line="274" w:lineRule="exact" w:before="250" w:after="0"/>
              <w:ind w:left="460" w:right="590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 </w:t>
            </w:r>
          </w:p>
          <w:p>
            <w:pPr>
              <w:autoSpaceDN w:val="0"/>
              <w:autoSpaceDE w:val="0"/>
              <w:widowControl/>
              <w:spacing w:line="260" w:lineRule="exact" w:before="266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974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58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Introduction to IPM</w:t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2" w:lineRule="exact" w:before="30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4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Introduction to IPM. </w:t>
            </w:r>
          </w:p>
          <w:p>
            <w:pPr>
              <w:autoSpaceDN w:val="0"/>
              <w:tabs>
                <w:tab w:pos="778" w:val="left"/>
                <w:tab w:pos="840" w:val="left"/>
              </w:tabs>
              <w:autoSpaceDE w:val="0"/>
              <w:widowControl/>
              <w:spacing w:line="268" w:lineRule="exact" w:before="8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hierarchy system 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agriculture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History of IPM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Definition and identification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insect: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the concept how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 becomes pest. </w:t>
            </w:r>
          </w:p>
          <w:p>
            <w:pPr>
              <w:autoSpaceDN w:val="0"/>
              <w:autoSpaceDE w:val="0"/>
              <w:widowControl/>
              <w:spacing w:line="262" w:lineRule="exact" w:before="14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Different forms of insect pest;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Orders of insect as pest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94" w:after="0"/>
              <w:ind w:left="460" w:right="58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6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7 </w:t>
            </w:r>
          </w:p>
          <w:p>
            <w:pPr>
              <w:autoSpaceDN w:val="0"/>
              <w:autoSpaceDE w:val="0"/>
              <w:widowControl/>
              <w:spacing w:line="262" w:lineRule="exact" w:before="262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672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3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440" w:val="left"/>
              </w:tabs>
              <w:autoSpaceDE w:val="0"/>
              <w:widowControl/>
              <w:spacing w:line="268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Introduction to IPM</w:t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0" w:lineRule="exact" w:before="16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Principles of Integrated Pest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Management. </w:t>
            </w:r>
          </w:p>
          <w:p>
            <w:pPr>
              <w:autoSpaceDN w:val="0"/>
              <w:tabs>
                <w:tab w:pos="778" w:val="left"/>
                <w:tab w:pos="840" w:val="left"/>
              </w:tabs>
              <w:autoSpaceDE w:val="0"/>
              <w:widowControl/>
              <w:spacing w:line="264" w:lineRule="exact" w:before="18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Principles of crop husbandry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(Entomology, Nematology,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Weed science and Plant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Pathology)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Approaches to functional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fundamental underpinning IPM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(ecology, principles of insect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control, ecological genetics).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38" w:after="0"/>
              <w:ind w:left="460" w:right="46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8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9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10 </w:t>
            </w:r>
          </w:p>
          <w:p>
            <w:pPr>
              <w:autoSpaceDN w:val="0"/>
              <w:autoSpaceDE w:val="0"/>
              <w:widowControl/>
              <w:spacing w:line="258" w:lineRule="exact" w:before="52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932"/>
        </w:trPr>
        <w:tc>
          <w:tcPr>
            <w:tcW w:type="dxa" w:w="134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4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56" w:val="left"/>
              </w:tabs>
              <w:autoSpaceDE w:val="0"/>
              <w:widowControl/>
              <w:spacing w:line="258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Introduction to IPM</w:t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0" w:lineRule="exact" w:before="36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Principles of ecology in IPM. </w:t>
            </w:r>
          </w:p>
          <w:p>
            <w:pPr>
              <w:autoSpaceDN w:val="0"/>
              <w:tabs>
                <w:tab w:pos="840" w:val="left"/>
              </w:tabs>
              <w:autoSpaceDE w:val="0"/>
              <w:widowControl/>
              <w:spacing w:line="276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Principles of ecological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7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genetics in IPM. </w:t>
            </w:r>
          </w:p>
          <w:p>
            <w:pPr>
              <w:autoSpaceDN w:val="0"/>
              <w:tabs>
                <w:tab w:pos="840" w:val="left"/>
              </w:tabs>
              <w:autoSpaceDE w:val="0"/>
              <w:widowControl/>
              <w:spacing w:line="276" w:lineRule="exact" w:before="4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Principles of socioeconomics in </w:t>
            </w:r>
          </w:p>
          <w:p>
            <w:pPr>
              <w:autoSpaceDN w:val="0"/>
              <w:autoSpaceDE w:val="0"/>
              <w:widowControl/>
              <w:spacing w:line="252" w:lineRule="exact" w:before="10" w:after="0"/>
              <w:ind w:left="77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IPM </w:t>
            </w:r>
          </w:p>
          <w:p>
            <w:pPr>
              <w:autoSpaceDN w:val="0"/>
              <w:autoSpaceDE w:val="0"/>
              <w:widowControl/>
              <w:spacing w:line="276" w:lineRule="exact" w:before="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Population growth and </w:t>
            </w:r>
          </w:p>
          <w:p>
            <w:pPr>
              <w:autoSpaceDN w:val="0"/>
              <w:autoSpaceDE w:val="0"/>
              <w:widowControl/>
              <w:spacing w:line="252" w:lineRule="exact" w:before="6" w:after="0"/>
              <w:ind w:left="77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phenology </w:t>
            </w:r>
          </w:p>
        </w:tc>
        <w:tc>
          <w:tcPr>
            <w:tcW w:type="dxa" w:w="195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34" w:after="0"/>
              <w:ind w:left="460" w:right="10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11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12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13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>st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Monthly </w:t>
            </w:r>
          </w:p>
          <w:p>
            <w:pPr>
              <w:autoSpaceDN w:val="0"/>
              <w:autoSpaceDE w:val="0"/>
              <w:widowControl/>
              <w:spacing w:line="252" w:lineRule="exact" w:before="24" w:after="0"/>
              <w:ind w:left="0" w:right="89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60" w:lineRule="exact" w:before="524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106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8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72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326"/>
        </w:trPr>
        <w:tc>
          <w:tcPr>
            <w:tcW w:type="dxa" w:w="1342"/>
            <w:tcBorders>
              <w:start w:sz="4.0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5</w:t>
            </w:r>
          </w:p>
        </w:tc>
        <w:tc>
          <w:tcPr>
            <w:tcW w:type="dxa" w:w="2398"/>
            <w:tcBorders>
              <w:start w:sz="4.0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884" w:val="left"/>
              </w:tabs>
              <w:autoSpaceDE w:val="0"/>
              <w:widowControl/>
              <w:spacing w:line="260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Introduction to  IPM </w:t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</w:p>
        </w:tc>
        <w:tc>
          <w:tcPr>
            <w:tcW w:type="dxa" w:w="4140"/>
            <w:tcBorders>
              <w:start w:sz="4.0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778" w:right="432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Population system of insect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pest; number of emigrants;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number of invaders </w:t>
            </w:r>
          </w:p>
        </w:tc>
        <w:tc>
          <w:tcPr>
            <w:tcW w:type="dxa" w:w="1958"/>
            <w:tcBorders>
              <w:start w:sz="4.0" w:val="single" w:color="#000000"/>
              <w:top w:sz="2.4000000000000057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366" w:after="0"/>
              <w:ind w:left="460" w:right="46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14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15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16 </w:t>
            </w:r>
          </w:p>
        </w:tc>
      </w:tr>
    </w:tbl>
    <w:p>
      <w:pPr>
        <w:autoSpaceDN w:val="0"/>
        <w:autoSpaceDE w:val="0"/>
        <w:widowControl/>
        <w:spacing w:line="274" w:lineRule="exact" w:before="1272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9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292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840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440" w:right="144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detail, please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see Page No: 4 &amp;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778" w:right="0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Factors affecting insect mortality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natality; birth rate; death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rate and development rate. </w:t>
            </w:r>
          </w:p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4" w:lineRule="exact" w:before="16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Visit to pesticide industry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analyze insets rearing.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17 </w:t>
            </w:r>
          </w:p>
          <w:p>
            <w:pPr>
              <w:autoSpaceDN w:val="0"/>
              <w:autoSpaceDE w:val="0"/>
              <w:widowControl/>
              <w:spacing w:line="258" w:lineRule="exact" w:before="526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912"/>
        </w:trPr>
        <w:tc>
          <w:tcPr>
            <w:tcW w:type="dxa" w:w="134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6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18" w:val="left"/>
              </w:tabs>
              <w:autoSpaceDE w:val="0"/>
              <w:widowControl/>
              <w:spacing w:line="260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Introduction to  IPM </w:t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50" w:lineRule="exact" w:before="34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</w:p>
          <w:p>
            <w:pPr>
              <w:autoSpaceDN w:val="0"/>
              <w:autoSpaceDE w:val="0"/>
              <w:widowControl/>
              <w:spacing w:line="250" w:lineRule="exact" w:before="36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778" w:right="144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Population genetics, population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frequencies (migration and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mutation). </w:t>
            </w:r>
          </w:p>
          <w:p>
            <w:pPr>
              <w:autoSpaceDN w:val="0"/>
              <w:autoSpaceDE w:val="0"/>
              <w:widowControl/>
              <w:spacing w:line="260" w:lineRule="exact" w:before="20" w:after="0"/>
              <w:ind w:left="778" w:right="288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resistance.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Differentiate between vertical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horizontal resistance. </w:t>
            </w:r>
          </w:p>
        </w:tc>
        <w:tc>
          <w:tcPr>
            <w:tcW w:type="dxa" w:w="195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44" w:after="0"/>
              <w:ind w:left="460" w:right="46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18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19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20 </w:t>
            </w:r>
          </w:p>
          <w:p>
            <w:pPr>
              <w:autoSpaceDN w:val="0"/>
              <w:autoSpaceDE w:val="0"/>
              <w:widowControl/>
              <w:spacing w:line="260" w:lineRule="exact" w:before="78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646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7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0" w:lineRule="exact" w:before="0" w:after="0"/>
              <w:ind w:left="98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Principles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 control </w:t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52" w:lineRule="exact" w:before="270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2" w:lineRule="exact" w:before="28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0" w:lineRule="exact" w:before="16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Pioneering ideas in insect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control. </w:t>
            </w:r>
          </w:p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0" w:lineRule="exact" w:before="22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evolutionary theories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 control. </w:t>
            </w:r>
          </w:p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2" w:lineRule="exact" w:before="20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8.6471448625837"/>
                <w:rFonts w:ascii="CIDFont+F1" w:hAnsi="CIDFont+F1" w:eastAsia="CIDFont+F1"/>
                <w:b w:val="0"/>
                <w:i w:val="0"/>
                <w:color w:val="000000"/>
                <w:sz w:val="21"/>
              </w:rPr>
              <w:t>T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ypes of pest control; pest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examination, pest removal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prevention.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38" w:after="0"/>
              <w:ind w:left="460" w:right="46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21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22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23 </w:t>
            </w:r>
          </w:p>
          <w:p>
            <w:pPr>
              <w:autoSpaceDN w:val="0"/>
              <w:autoSpaceDE w:val="0"/>
              <w:widowControl/>
              <w:spacing w:line="258" w:lineRule="exact" w:before="52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278"/>
        </w:trPr>
        <w:tc>
          <w:tcPr>
            <w:tcW w:type="dxa" w:w="1342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8</w:t>
            </w:r>
          </w:p>
        </w:tc>
        <w:tc>
          <w:tcPr>
            <w:tcW w:type="dxa" w:w="239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Principles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     control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No: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4 &amp; 5) </w:t>
            </w:r>
          </w:p>
        </w:tc>
        <w:tc>
          <w:tcPr>
            <w:tcW w:type="dxa" w:w="4140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8" w:after="0"/>
              <w:ind w:left="778" w:right="316" w:hanging="342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Classification of insect control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measures (chemical, physical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biological). </w:t>
            </w:r>
          </w:p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6" w:lineRule="exact" w:before="12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of control measures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(check pest type);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control (introduction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 enhancement of natural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enemy);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Cultural control (timing,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harvesting, agricultural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practices)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Resistance (polygenic and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monogenic)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Genetic control (sterile mating)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Insecticidal control (use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selective insecticide). </w:t>
            </w:r>
          </w:p>
        </w:tc>
        <w:tc>
          <w:tcPr>
            <w:tcW w:type="dxa" w:w="195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784" w:after="0"/>
              <w:ind w:left="460" w:right="44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24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25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26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27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28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>nd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monthly </w:t>
            </w:r>
          </w:p>
          <w:p>
            <w:pPr>
              <w:autoSpaceDN w:val="0"/>
              <w:autoSpaceDE w:val="0"/>
              <w:widowControl/>
              <w:spacing w:line="250" w:lineRule="exact" w:before="26" w:after="0"/>
              <w:ind w:left="0" w:right="89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58" w:lineRule="exact" w:before="52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176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9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440" w:val="left"/>
                <w:tab w:pos="818" w:val="left"/>
              </w:tabs>
              <w:autoSpaceDE w:val="0"/>
              <w:widowControl/>
              <w:spacing w:line="268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Principles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                control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detail, please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see Page No: 4 &amp;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12" w:after="2"/>
              <w:ind w:left="778" w:right="144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Population interaction of insect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pest; interactions may be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interspecific or intraspecific.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96.00000000000023" w:type="dxa"/>
            </w:tblPr>
            <w:tblGrid>
              <w:gridCol w:w="2070"/>
              <w:gridCol w:w="2070"/>
            </w:tblGrid>
            <w:tr>
              <w:trPr>
                <w:trHeight w:hRule="exact" w:val="816"/>
              </w:trPr>
              <w:tc>
                <w:tcPr>
                  <w:tcW w:type="dxa" w:w="4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406" w:lineRule="exact" w:before="0" w:after="0"/>
                    <w:ind w:left="144" w:right="116" w:firstLine="0"/>
                    <w:jc w:val="right"/>
                  </w:pP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  <w:r>
                    <w:br/>
                  </w:r>
                  <w:r>
                    <w:rPr>
                      <w:w w:val="97.90108722189198"/>
                      <w:rFonts w:ascii="CIDFont+F6" w:hAnsi="CIDFont+F6" w:eastAsia="CIDFont+F6"/>
                      <w:b w:val="0"/>
                      <w:i w:val="0"/>
                      <w:color w:val="000000"/>
                      <w:sz w:val="23"/>
                    </w:rPr>
                    <w:t></w:t>
                  </w:r>
                </w:p>
              </w:tc>
              <w:tc>
                <w:tcPr>
                  <w:tcW w:type="dxa" w:w="33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tabs>
                      <w:tab w:pos="184" w:val="left"/>
                    </w:tabs>
                    <w:autoSpaceDE w:val="0"/>
                    <w:widowControl/>
                    <w:spacing w:line="264" w:lineRule="exact" w:before="10" w:after="0"/>
                    <w:ind w:left="122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Project planning on mutualism, 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commercialism and parasitism. </w:t>
                  </w:r>
                </w:p>
                <w:p>
                  <w:pPr>
                    <w:autoSpaceDN w:val="0"/>
                    <w:autoSpaceDE w:val="0"/>
                    <w:widowControl/>
                    <w:spacing w:line="252" w:lineRule="exact" w:before="22" w:after="0"/>
                    <w:ind w:left="184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Industrial visit to check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50" w:lineRule="exact" w:before="4" w:after="0"/>
              <w:ind w:left="778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Chrysoperla carnea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rearing.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240" w:after="0"/>
              <w:ind w:left="460" w:right="46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29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30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31 </w:t>
            </w:r>
          </w:p>
          <w:p>
            <w:pPr>
              <w:autoSpaceDN w:val="0"/>
              <w:autoSpaceDE w:val="0"/>
              <w:widowControl/>
              <w:spacing w:line="252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12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10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732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160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10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tactics. </w:t>
            </w:r>
          </w:p>
          <w:p>
            <w:pPr>
              <w:autoSpaceDN w:val="0"/>
              <w:tabs>
                <w:tab w:pos="440" w:val="left"/>
                <w:tab w:pos="1072" w:val="left"/>
              </w:tabs>
              <w:autoSpaceDE w:val="0"/>
              <w:widowControl/>
              <w:spacing w:line="270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2" w:lineRule="exact" w:before="14" w:after="0"/>
              <w:ind w:left="436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Concepts and definition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regulatory control. </w:t>
            </w:r>
          </w:p>
          <w:p>
            <w:pPr>
              <w:autoSpaceDN w:val="0"/>
              <w:tabs>
                <w:tab w:pos="778" w:val="left"/>
                <w:tab w:pos="840" w:val="left"/>
              </w:tabs>
              <w:autoSpaceDE w:val="0"/>
              <w:widowControl/>
              <w:spacing w:line="266" w:lineRule="exact" w:before="1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Plant quarantine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Government agency involved in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plant quarantine. </w:t>
            </w:r>
          </w:p>
          <w:p>
            <w:pPr>
              <w:autoSpaceDN w:val="0"/>
              <w:tabs>
                <w:tab w:pos="778" w:val="left"/>
                <w:tab w:pos="840" w:val="left"/>
              </w:tabs>
              <w:autoSpaceDE w:val="0"/>
              <w:widowControl/>
              <w:spacing w:line="260" w:lineRule="exact" w:before="24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Plant quarantine service;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foreign quarantine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Export certification procedures.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44" w:lineRule="exact" w:before="338" w:after="0"/>
              <w:ind w:left="594" w:right="0" w:hanging="134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32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296"/>
        </w:trPr>
        <w:tc>
          <w:tcPr>
            <w:tcW w:type="dxa" w:w="1342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11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440" w:val="left"/>
                <w:tab w:pos="1130" w:val="left"/>
              </w:tabs>
              <w:autoSpaceDE w:val="0"/>
              <w:widowControl/>
              <w:spacing w:line="268" w:lineRule="exact" w:before="0" w:after="0"/>
              <w:ind w:left="98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114" w:val="left"/>
                <w:tab w:pos="1116" w:val="left"/>
                <w:tab w:pos="1454" w:val="left"/>
              </w:tabs>
              <w:autoSpaceDE w:val="0"/>
              <w:widowControl/>
              <w:spacing w:line="264" w:lineRule="exact" w:before="12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Cultural control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Sanitation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Tillage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 rotation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Cropping systems for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rice, wheat, sugar,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mango and okra. </w:t>
            </w:r>
          </w:p>
        </w:tc>
        <w:tc>
          <w:tcPr>
            <w:tcW w:type="dxa" w:w="195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74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33 </w:t>
            </w:r>
          </w:p>
          <w:p>
            <w:pPr>
              <w:autoSpaceDN w:val="0"/>
              <w:autoSpaceDE w:val="0"/>
              <w:widowControl/>
              <w:spacing w:line="260" w:lineRule="exact" w:before="260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398"/>
        </w:trPr>
        <w:tc>
          <w:tcPr>
            <w:tcW w:type="dxa" w:w="1342"/>
            <w:vMerge w:val="restart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12</w:t>
            </w:r>
          </w:p>
        </w:tc>
        <w:tc>
          <w:tcPr>
            <w:tcW w:type="dxa" w:w="2398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440" w:val="left"/>
                <w:tab w:pos="818" w:val="left"/>
              </w:tabs>
              <w:autoSpaceDE w:val="0"/>
              <w:widowControl/>
              <w:spacing w:line="266" w:lineRule="exact" w:before="0" w:after="0"/>
              <w:ind w:left="98" w:right="144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6" w:val="left"/>
                <w:tab w:pos="778" w:val="left"/>
                <w:tab w:pos="1116" w:val="left"/>
              </w:tabs>
              <w:autoSpaceDE w:val="0"/>
              <w:widowControl/>
              <w:spacing w:line="262" w:lineRule="exact" w:before="14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Chemical control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Classes of insecticide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Mode of action of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insecticides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Pheromones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IGRs (insect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growth regulator)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5.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Semiochemical (allomones, </w:t>
            </w:r>
            <w:r>
              <w:tab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kairomones and synomone)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374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34 </w:t>
            </w:r>
          </w:p>
          <w:p>
            <w:pPr>
              <w:autoSpaceDN w:val="0"/>
              <w:autoSpaceDE w:val="0"/>
              <w:widowControl/>
              <w:spacing w:line="250" w:lineRule="exact" w:before="532" w:after="0"/>
              <w:ind w:left="0" w:right="130" w:firstLine="0"/>
              <w:jc w:val="righ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10" w:after="0"/>
              <w:ind w:left="0" w:right="242" w:firstLine="0"/>
              <w:jc w:val="righ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0" w:right="186" w:firstLine="0"/>
              <w:jc w:val="righ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428"/>
        </w:trPr>
        <w:tc>
          <w:tcPr>
            <w:tcW w:type="dxa" w:w="2467"/>
            <w:vMerge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4" w:after="0"/>
              <w:ind w:left="34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Build your CV</w:t>
            </w:r>
          </w:p>
        </w:tc>
        <w:tc>
          <w:tcPr>
            <w:tcW w:type="dxa" w:w="414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36" w:val="left"/>
              </w:tabs>
              <w:autoSpaceDE w:val="0"/>
              <w:widowControl/>
              <w:spacing w:line="26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Download professional CV template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from any good site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https://www.coolfreecv.com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relevant)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Personal Information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Educational details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Experience/Portfolio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Add contact details/profile links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18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13</w:t>
            </w:r>
          </w:p>
        </w:tc>
        <w:tc>
          <w:tcPr>
            <w:tcW w:type="dxa" w:w="6538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64" w:after="0"/>
              <w:ind w:left="128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Mid-Term Assignment/Exam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614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14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  <w:tab w:pos="756" w:val="left"/>
              </w:tabs>
              <w:autoSpaceDE w:val="0"/>
              <w:widowControl/>
              <w:spacing w:line="260" w:lineRule="exact" w:before="0" w:after="0"/>
              <w:ind w:left="98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</w:p>
          <w:p>
            <w:pPr>
              <w:autoSpaceDN w:val="0"/>
              <w:autoSpaceDE w:val="0"/>
              <w:widowControl/>
              <w:spacing w:line="282" w:lineRule="exact" w:before="0" w:after="0"/>
              <w:ind w:left="440" w:right="144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control. </w:t>
            </w:r>
          </w:p>
          <w:p>
            <w:pPr>
              <w:autoSpaceDN w:val="0"/>
              <w:tabs>
                <w:tab w:pos="1454" w:val="left"/>
              </w:tabs>
              <w:autoSpaceDE w:val="0"/>
              <w:widowControl/>
              <w:spacing w:line="264" w:lineRule="exact" w:before="6" w:after="0"/>
              <w:ind w:left="111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Ecological considerations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control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control of plant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diseases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Biological control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weeds.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490" w:after="0"/>
              <w:ind w:left="432" w:right="432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35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36 </w:t>
            </w:r>
          </w:p>
          <w:p>
            <w:pPr>
              <w:autoSpaceDN w:val="0"/>
              <w:autoSpaceDE w:val="0"/>
              <w:widowControl/>
              <w:spacing w:line="260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42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11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568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15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0" w:lineRule="exact" w:before="0" w:after="0"/>
              <w:ind w:left="98" w:right="432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50" w:lineRule="exact" w:before="264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12" w:after="0"/>
              <w:ind w:left="1114" w:right="1152" w:hanging="67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Weed management.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 rotation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Mulching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Primary tillage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4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37 </w:t>
            </w:r>
          </w:p>
        </w:tc>
      </w:tr>
    </w:tbl>
    <w:p>
      <w:pPr>
        <w:autoSpaceDN w:val="0"/>
        <w:autoSpaceDE w:val="0"/>
        <w:widowControl/>
        <w:spacing w:line="274" w:lineRule="exact" w:before="1240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12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566"/>
        </w:trPr>
        <w:tc>
          <w:tcPr>
            <w:tcW w:type="dxa" w:w="1342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440" w:right="144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54" w:val="left"/>
              </w:tabs>
              <w:autoSpaceDE w:val="0"/>
              <w:widowControl/>
              <w:spacing w:line="260" w:lineRule="exact" w:before="0" w:after="0"/>
              <w:ind w:left="1116" w:right="1152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 residue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management. </w:t>
            </w:r>
          </w:p>
          <w:p>
            <w:pPr>
              <w:autoSpaceDN w:val="0"/>
              <w:autoSpaceDE w:val="0"/>
              <w:widowControl/>
              <w:spacing w:line="256" w:lineRule="exact" w:before="8" w:after="0"/>
              <w:ind w:left="1454" w:right="288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5.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Deep ploughing,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alternation between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ploughing and reduced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tillage.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568"/>
        </w:trPr>
        <w:tc>
          <w:tcPr>
            <w:tcW w:type="dxa" w:w="2467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4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an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account profile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 Fiverr (at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gigs)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and Upwork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0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by following these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steps: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1: Personal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2: Professional Info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3: Linked Accounts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Step 4: Account Security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3158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16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34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Success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Story </w:t>
            </w:r>
          </w:p>
          <w:p>
            <w:pPr>
              <w:autoSpaceDN w:val="0"/>
              <w:autoSpaceDE w:val="0"/>
              <w:widowControl/>
              <w:spacing w:line="284" w:lineRule="exact" w:before="230" w:after="0"/>
              <w:ind w:left="440" w:right="160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58" w:lineRule="exact" w:before="18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Genetic manipulation of crop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plant resistance. </w:t>
            </w:r>
          </w:p>
          <w:p>
            <w:pPr>
              <w:autoSpaceDN w:val="0"/>
              <w:tabs>
                <w:tab w:pos="1454" w:val="left"/>
              </w:tabs>
              <w:autoSpaceDE w:val="0"/>
              <w:widowControl/>
              <w:spacing w:line="260" w:lineRule="exact" w:before="0" w:after="0"/>
              <w:ind w:left="1116" w:right="72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Sources of genetic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variation. </w:t>
            </w:r>
          </w:p>
          <w:p>
            <w:pPr>
              <w:autoSpaceDN w:val="0"/>
              <w:tabs>
                <w:tab w:pos="1454" w:val="left"/>
              </w:tabs>
              <w:autoSpaceDE w:val="0"/>
              <w:widowControl/>
              <w:spacing w:line="256" w:lineRule="exact" w:before="12" w:after="0"/>
              <w:ind w:left="1116" w:right="57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Overview of plant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resistance to insect. </w:t>
            </w:r>
          </w:p>
          <w:p>
            <w:pPr>
              <w:autoSpaceDN w:val="0"/>
              <w:autoSpaceDE w:val="0"/>
              <w:widowControl/>
              <w:spacing w:line="264" w:lineRule="exact" w:before="6" w:after="0"/>
              <w:ind w:left="1454" w:right="720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Inheritance an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expression of plant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resistance. </w:t>
            </w:r>
          </w:p>
          <w:p>
            <w:pPr>
              <w:autoSpaceDN w:val="0"/>
              <w:autoSpaceDE w:val="0"/>
              <w:widowControl/>
              <w:spacing w:line="254" w:lineRule="exact" w:before="10" w:after="6"/>
              <w:ind w:left="0" w:right="1032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Development of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16.0000000000002" w:type="dxa"/>
            </w:tblPr>
            <w:tblGrid>
              <w:gridCol w:w="2070"/>
              <w:gridCol w:w="2070"/>
            </w:tblGrid>
            <w:tr>
              <w:trPr>
                <w:trHeight w:hRule="exact" w:val="490"/>
              </w:trPr>
              <w:tc>
                <w:tcPr>
                  <w:tcW w:type="dxa" w:w="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256" w:after="0"/>
                    <w:ind w:left="0" w:right="226" w:firstLine="0"/>
                    <w:jc w:val="righ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. </w:t>
                  </w:r>
                </w:p>
              </w:tc>
              <w:tc>
                <w:tcPr>
                  <w:tcW w:type="dxa" w:w="2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8" w:after="0"/>
                    <w:ind w:left="238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resistance genes.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2" w:after="0"/>
              <w:ind w:left="460" w:right="78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38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39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>rd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monthly </w:t>
            </w:r>
          </w:p>
          <w:p>
            <w:pPr>
              <w:autoSpaceDN w:val="0"/>
              <w:autoSpaceDE w:val="0"/>
              <w:widowControl/>
              <w:spacing w:line="252" w:lineRule="exact" w:before="20" w:after="0"/>
              <w:ind w:left="0" w:right="89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60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816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left"/>
            </w:pPr>
            <w:r>
              <w:rPr>
                <w:w w:val="90.0689959526062"/>
                <w:rFonts w:ascii="CIDFont+F1" w:hAnsi="CIDFont+F1" w:eastAsia="CIDFont+F1"/>
                <w:b w:val="0"/>
                <w:i w:val="0"/>
                <w:color w:val="000000"/>
                <w:sz w:val="2"/>
              </w:rPr>
              <w:t>W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Week 17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2" w:lineRule="exact" w:before="252" w:after="0"/>
              <w:ind w:left="98" w:right="576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50" w:lineRule="exact" w:before="266" w:after="0"/>
              <w:ind w:left="44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</w:p>
          <w:p>
            <w:pPr>
              <w:autoSpaceDN w:val="0"/>
              <w:autoSpaceDE w:val="0"/>
              <w:widowControl/>
              <w:spacing w:line="252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0" w:lineRule="exact" w:before="32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62" w:val="left"/>
              </w:tabs>
              <w:autoSpaceDE w:val="0"/>
              <w:widowControl/>
              <w:spacing w:line="262" w:lineRule="exact" w:before="14" w:after="0"/>
              <w:ind w:left="520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Genetic manipulation of pest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population. </w:t>
            </w:r>
          </w:p>
          <w:p>
            <w:pPr>
              <w:autoSpaceDN w:val="0"/>
              <w:autoSpaceDE w:val="0"/>
              <w:widowControl/>
              <w:spacing w:line="262" w:lineRule="exact" w:before="2" w:after="0"/>
              <w:ind w:left="1198" w:right="144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SIT technique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Delayed sterility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Genetic displacement.: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88" w:lineRule="exact" w:before="68" w:after="0"/>
              <w:ind w:left="2" w:right="0" w:firstLine="52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40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 xml:space="preserve"> be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</w:p>
        </w:tc>
      </w:tr>
      <w:tr>
        <w:trPr>
          <w:trHeight w:hRule="exact" w:val="2296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18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0" w:lineRule="exact" w:before="0" w:after="0"/>
              <w:ind w:left="98" w:right="432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84" w:lineRule="exact" w:before="232" w:after="0"/>
              <w:ind w:left="44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</w:p>
          <w:p>
            <w:pPr>
              <w:autoSpaceDN w:val="0"/>
              <w:autoSpaceDE w:val="0"/>
              <w:widowControl/>
              <w:spacing w:line="252" w:lineRule="exact" w:before="36" w:after="0"/>
              <w:ind w:left="440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538" w:val="left"/>
              </w:tabs>
              <w:autoSpaceDE w:val="0"/>
              <w:widowControl/>
              <w:spacing w:line="270" w:lineRule="exact" w:before="256" w:after="0"/>
              <w:ind w:left="1198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Ecological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considerations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Pesticide classification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Pesticide resistance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Chemical modes of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action.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248" w:after="0"/>
              <w:ind w:left="0" w:right="200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41 </w:t>
            </w:r>
          </w:p>
          <w:p>
            <w:pPr>
              <w:autoSpaceDN w:val="0"/>
              <w:autoSpaceDE w:val="0"/>
              <w:widowControl/>
              <w:spacing w:line="258" w:lineRule="exact" w:before="262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1912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19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2" w:lineRule="exact" w:before="0" w:after="0"/>
              <w:ind w:left="100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Biotechnology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new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integrated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</w:p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4" w:lineRule="exact" w:before="206" w:after="0"/>
              <w:ind w:left="98" w:right="72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200" w:val="left"/>
                <w:tab w:pos="1538" w:val="left"/>
              </w:tabs>
              <w:autoSpaceDE w:val="0"/>
              <w:widowControl/>
              <w:spacing w:line="264" w:lineRule="exact" w:before="10" w:after="0"/>
              <w:ind w:left="520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Biotechnology; </w:t>
            </w:r>
            <w:r>
              <w:br/>
            </w:r>
            <w:r>
              <w:tab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Increase resistance to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Insect-pest.</w:t>
            </w:r>
          </w:p>
          <w:p>
            <w:pPr>
              <w:autoSpaceDN w:val="0"/>
              <w:tabs>
                <w:tab w:pos="1538" w:val="left"/>
              </w:tabs>
              <w:autoSpaceDE w:val="0"/>
              <w:widowControl/>
              <w:spacing w:line="262" w:lineRule="exact" w:before="4" w:after="0"/>
              <w:ind w:left="1198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Diagnosis of their natural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enemies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Bioreactors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772" w:after="0"/>
              <w:ind w:left="528" w:right="19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42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43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44 </w:t>
            </w:r>
          </w:p>
        </w:tc>
      </w:tr>
    </w:tbl>
    <w:p>
      <w:pPr>
        <w:autoSpaceDN w:val="0"/>
        <w:autoSpaceDE w:val="0"/>
        <w:widowControl/>
        <w:spacing w:line="274" w:lineRule="exact" w:before="65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13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484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40" w:right="144" w:firstLine="252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538" w:right="288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Central dogma DNA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replication, translation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and transcription.</w:t>
            </w:r>
          </w:p>
          <w:p>
            <w:pPr>
              <w:autoSpaceDN w:val="0"/>
              <w:autoSpaceDE w:val="0"/>
              <w:widowControl/>
              <w:spacing w:line="254" w:lineRule="exact" w:before="4" w:after="0"/>
              <w:ind w:left="0" w:right="222" w:firstLine="0"/>
              <w:jc w:val="righ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5.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Insect sterile technique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56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2836"/>
        </w:trPr>
        <w:tc>
          <w:tcPr>
            <w:tcW w:type="dxa" w:w="1342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20</w:t>
            </w:r>
          </w:p>
        </w:tc>
        <w:tc>
          <w:tcPr>
            <w:tcW w:type="dxa" w:w="2398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Precision in IPM</w:t>
            </w:r>
          </w:p>
          <w:p>
            <w:pPr>
              <w:autoSpaceDN w:val="0"/>
              <w:autoSpaceDE w:val="0"/>
              <w:widowControl/>
              <w:spacing w:line="274" w:lineRule="exact" w:before="220" w:after="0"/>
              <w:ind w:left="440" w:right="144" w:hanging="34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0" w:lineRule="exact" w:before="1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Utilizing precision agriculture as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 IPM tool. </w:t>
            </w:r>
          </w:p>
          <w:p>
            <w:pPr>
              <w:autoSpaceDN w:val="0"/>
              <w:tabs>
                <w:tab w:pos="1454" w:val="left"/>
              </w:tabs>
              <w:autoSpaceDE w:val="0"/>
              <w:widowControl/>
              <w:spacing w:line="260" w:lineRule="exact" w:before="2" w:after="0"/>
              <w:ind w:left="1114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333333"/>
                <w:sz w:val="23"/>
              </w:rPr>
              <w:t xml:space="preserve">Global positioning system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333333"/>
                <w:sz w:val="23"/>
              </w:rPr>
              <w:t xml:space="preserve">Location of prescribed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333333"/>
                <w:sz w:val="23"/>
              </w:rPr>
              <w:t>fertilizer and pesticide.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1454" w:right="720" w:hanging="338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Precision in pest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monitoring through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remote sensors </w:t>
            </w:r>
          </w:p>
        </w:tc>
        <w:tc>
          <w:tcPr>
            <w:tcW w:type="dxa" w:w="1958"/>
            <w:tcBorders>
              <w:start w:sz="4.0" w:val="single" w:color="#000000"/>
              <w:top w:sz="3.199999999999932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4" w:after="0"/>
              <w:ind w:left="0" w:right="196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45 </w:t>
            </w:r>
          </w:p>
          <w:p>
            <w:pPr>
              <w:autoSpaceDN w:val="0"/>
              <w:autoSpaceDE w:val="0"/>
              <w:widowControl/>
              <w:spacing w:line="258" w:lineRule="exact" w:before="224" w:after="0"/>
              <w:ind w:left="866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</w:t>
            </w:r>
            <w:r>
              <w:rPr>
                <w:rFonts w:ascii="CIDFont+F2" w:hAnsi="CIDFont+F2" w:eastAsia="CIDFont+F2"/>
                <w:b/>
                <w:i w:val="0"/>
                <w:color w:val="000000"/>
                <w:sz w:val="15"/>
              </w:rPr>
              <w:t xml:space="preserve">th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monthly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test </w:t>
            </w:r>
          </w:p>
          <w:p>
            <w:pPr>
              <w:autoSpaceDN w:val="0"/>
              <w:autoSpaceDE w:val="0"/>
              <w:widowControl/>
              <w:spacing w:line="258" w:lineRule="exact" w:before="268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965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14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10468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21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Employable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Project/Assignment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(6 weeks i.e., 21-26)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addition of regular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classes. </w:t>
            </w:r>
          </w:p>
          <w:p>
            <w:pPr>
              <w:autoSpaceDN w:val="0"/>
              <w:tabs>
                <w:tab w:pos="1028" w:val="left"/>
              </w:tabs>
              <w:autoSpaceDE w:val="0"/>
              <w:widowControl/>
              <w:spacing w:line="260" w:lineRule="exact" w:before="0" w:after="0"/>
              <w:ind w:left="100" w:right="432" w:firstLine="0"/>
              <w:jc w:val="left"/>
            </w:pP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 job training (2 </w:t>
            </w:r>
          </w:p>
          <w:p>
            <w:pPr>
              <w:autoSpaceDN w:val="0"/>
              <w:autoSpaceDE w:val="0"/>
              <w:widowControl/>
              <w:spacing w:line="252" w:lineRule="exact" w:before="46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weeks) </w:t>
            </w:r>
          </w:p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2" w:lineRule="exact" w:before="0" w:after="0"/>
              <w:ind w:left="16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Guidelines to the Trainees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selection of student’s employable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 like final year project (FYP) </w:t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Assign Independent project to each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Trainee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 project based on trainee’s aptitude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acquired skills. </w:t>
            </w:r>
          </w:p>
          <w:p>
            <w:pPr>
              <w:autoSpaceDN w:val="0"/>
              <w:autoSpaceDE w:val="0"/>
              <w:widowControl/>
              <w:spacing w:line="262" w:lineRule="exact" w:before="8" w:after="0"/>
              <w:ind w:left="338" w:right="144" w:hanging="172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Designed by keeping in view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emerging trends in the local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market as well as across the globe.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0" w:after="0"/>
              <w:ind w:left="166" w:right="288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project idea may be based 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Entrepreneur.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2" w:lineRule="exact" w:before="2" w:after="0"/>
              <w:ind w:left="166" w:right="1296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Leading to the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successful employment.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4" w:lineRule="exact" w:before="0" w:after="0"/>
              <w:ind w:left="166" w:right="0" w:firstLine="0"/>
              <w:jc w:val="left"/>
            </w:pP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duration of the project will be 6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weeks </w:t>
            </w:r>
            <w:r>
              <w:br/>
            </w:r>
            <w:r>
              <w:rPr>
                <w:w w:val="97.90108722189198"/>
                <w:rFonts w:ascii="CIDFont+F5" w:hAnsi="CIDFont+F5" w:eastAsia="CIDFont+F5"/>
                <w:b w:val="0"/>
                <w:i w:val="0"/>
                <w:color w:val="000000"/>
                <w:sz w:val="23"/>
              </w:rPr>
              <w:t>●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Ideas may be generated via different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sites such as: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https://1000projects.org/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https://nevonprojects.com/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https://www.freestudentprojects.com/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https://technofizi.net/best-computer-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science-and-engineering-case-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</w:rPr>
              <w:t xml:space="preserve">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FF"/>
                <w:sz w:val="23"/>
                <w:u w:val="single"/>
              </w:rPr>
              <w:t>project-topics-ideas-for-students/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Final viva/assessment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conducted on project assignments.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6" w:lineRule="exact" w:before="18" w:after="0"/>
              <w:ind w:left="16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At the end of session, the project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 presented in skills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competition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skill competition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conducted on zonal, regional and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National level. </w:t>
            </w:r>
          </w:p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6" w:lineRule="exact" w:before="10" w:after="0"/>
              <w:ind w:left="16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project will be presented in front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of Industrialists for commercialization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best business idea will be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placed in NAVTTC business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incubation center for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commercialization. </w:t>
            </w:r>
          </w:p>
          <w:p>
            <w:pPr>
              <w:autoSpaceDN w:val="0"/>
              <w:autoSpaceDE w:val="0"/>
              <w:widowControl/>
              <w:spacing w:line="250" w:lineRule="exact" w:before="124" w:after="0"/>
              <w:ind w:left="0" w:right="179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2" w:after="0"/>
              <w:ind w:left="528" w:right="19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46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47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48 </w:t>
            </w:r>
          </w:p>
          <w:p>
            <w:pPr>
              <w:autoSpaceDN w:val="0"/>
              <w:autoSpaceDE w:val="0"/>
              <w:widowControl/>
              <w:spacing w:line="260" w:lineRule="exact" w:before="524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350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15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3184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38" w:val="left"/>
              </w:tabs>
              <w:autoSpaceDE w:val="0"/>
              <w:widowControl/>
              <w:spacing w:line="266" w:lineRule="exact" w:before="0" w:after="0"/>
              <w:ind w:left="16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On job training for 2 weeks: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Aims to provide 2 weeks industrial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training to the Trainees as part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overall training program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Ideal for the manufacturing trades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 an alternate to the projects that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involve expensive equipment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Focuses on increasing Trainee’s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motivation, productivity, efficiency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quick learning approach.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4280"/>
        </w:trPr>
        <w:tc>
          <w:tcPr>
            <w:tcW w:type="dxa" w:w="1342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22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0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Implementation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IPM </w:t>
            </w:r>
          </w:p>
          <w:p>
            <w:pPr>
              <w:autoSpaceDN w:val="0"/>
              <w:autoSpaceDE w:val="0"/>
              <w:widowControl/>
              <w:spacing w:line="250" w:lineRule="exact" w:before="236" w:after="0"/>
              <w:ind w:left="9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</w:p>
          <w:p>
            <w:pPr>
              <w:autoSpaceDN w:val="0"/>
              <w:autoSpaceDE w:val="0"/>
              <w:widowControl/>
              <w:spacing w:line="282" w:lineRule="exact" w:before="462" w:after="0"/>
              <w:ind w:left="440" w:right="144" w:firstLine="252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756" w:val="left"/>
              </w:tabs>
              <w:autoSpaceDE w:val="0"/>
              <w:widowControl/>
              <w:spacing w:line="270" w:lineRule="exact" w:before="6" w:after="0"/>
              <w:ind w:left="1418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Identify Pest(s)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Determine Pest,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Beneficial and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 Dynamics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Plan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Preventative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Strategies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Monitor Pests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Decide on Need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Control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Optimal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 Control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Tactics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Implement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Evaluate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238" w:after="0"/>
              <w:ind w:left="432" w:right="432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49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50 </w:t>
            </w:r>
          </w:p>
          <w:p>
            <w:pPr>
              <w:autoSpaceDN w:val="0"/>
              <w:autoSpaceDE w:val="0"/>
              <w:widowControl/>
              <w:spacing w:line="258" w:lineRule="exact" w:before="264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50" w:lineRule="exact" w:before="3294" w:after="0"/>
              <w:ind w:left="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6450"/>
        </w:trPr>
        <w:tc>
          <w:tcPr>
            <w:tcW w:type="dxa" w:w="2467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search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apply for jobs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 at least two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labor marketplace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countries (KSA,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UAE, etc.)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6" w:val="left"/>
                <w:tab w:pos="962" w:val="left"/>
                <w:tab w:pos="1300" w:val="left"/>
              </w:tabs>
              <w:autoSpaceDE w:val="0"/>
              <w:widowControl/>
              <w:spacing w:line="278" w:lineRule="exact" w:before="0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Browse the following website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create an account on each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website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Bayt.com – The Middle East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Leading Job 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Monster Gulf – The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Job Portal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Gulf Talent – Jobs in Dubai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the Middle East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the handy ‘search’ option 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top of your homepage to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for the jobs that best suit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your skills. 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676" w:right="0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job type from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‘Job Type’ drop-down menu, next,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select the location from the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second drop-down menu. </w:t>
            </w:r>
          </w:p>
          <w:p>
            <w:pPr>
              <w:autoSpaceDN w:val="0"/>
              <w:tabs>
                <w:tab w:pos="676" w:val="left"/>
              </w:tabs>
              <w:autoSpaceDE w:val="0"/>
              <w:widowControl/>
              <w:spacing w:line="274" w:lineRule="exact" w:before="22" w:after="0"/>
              <w:ind w:left="33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Enter any keywords you want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use to find suitable job vacancies.</w:t>
            </w:r>
          </w:p>
          <w:p>
            <w:pPr>
              <w:autoSpaceDN w:val="0"/>
              <w:autoSpaceDE w:val="0"/>
              <w:widowControl/>
              <w:spacing w:line="276" w:lineRule="exact" w:before="18" w:after="0"/>
              <w:ind w:left="676" w:right="0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results page you can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search for part-time jobs only, full-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time jobs only, employers only,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agencies only. Tick the boxes as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6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16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4278"/>
        </w:trPr>
        <w:tc>
          <w:tcPr>
            <w:tcW w:type="dxa" w:w="13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676" w:val="left"/>
                <w:tab w:pos="1214" w:val="left"/>
              </w:tabs>
              <w:autoSpaceDE w:val="0"/>
              <w:widowControl/>
              <w:spacing w:line="276" w:lineRule="exact" w:before="0" w:after="0"/>
              <w:ind w:left="338" w:right="576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appropriate to your search.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for jobs by: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Company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Category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Location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All jobs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Agency </w:t>
            </w:r>
          </w:p>
          <w:p>
            <w:pPr>
              <w:autoSpaceDN w:val="0"/>
              <w:autoSpaceDE w:val="0"/>
              <w:widowControl/>
              <w:spacing w:line="274" w:lineRule="exact" w:before="162" w:after="0"/>
              <w:ind w:left="0" w:right="1508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Industry </w:t>
            </w:r>
          </w:p>
        </w:tc>
        <w:tc>
          <w:tcPr>
            <w:tcW w:type="dxa" w:w="195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6494"/>
        </w:trPr>
        <w:tc>
          <w:tcPr>
            <w:tcW w:type="dxa" w:w="134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23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search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apply for jobs in at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least two labor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marketplace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countries (KSA,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UAE, etc.)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8" w:val="left"/>
                <w:tab w:pos="1060" w:val="left"/>
                <w:tab w:pos="1400" w:val="left"/>
              </w:tabs>
              <w:autoSpaceDE w:val="0"/>
              <w:widowControl/>
              <w:spacing w:line="280" w:lineRule="exact" w:before="0" w:after="16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Browse the following website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create an account on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website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Bayt.com – The Middle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East Leading Job Site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Monster Gulf – The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Job Portal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Gulf Talent – Jobs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696.0000000000002" w:type="dxa"/>
            </w:tblPr>
            <w:tblGrid>
              <w:gridCol w:w="1380"/>
              <w:gridCol w:w="1380"/>
              <w:gridCol w:w="1380"/>
            </w:tblGrid>
            <w:tr>
              <w:trPr>
                <w:trHeight w:hRule="exact" w:val="282"/>
              </w:trPr>
              <w:tc>
                <w:tcPr>
                  <w:tcW w:type="dxa" w:w="1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78" w:firstLine="0"/>
                    <w:jc w:val="right"/>
                  </w:pPr>
                  <w:r>
                    <w:rPr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in 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Dubai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and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16" w:after="0"/>
                    <w:ind w:left="104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the </w:t>
                  </w:r>
                </w:p>
              </w:tc>
            </w:tr>
          </w:tbl>
          <w:p>
            <w:pPr>
              <w:autoSpaceDN w:val="0"/>
              <w:tabs>
                <w:tab w:pos="778" w:val="left"/>
                <w:tab w:pos="1400" w:val="left"/>
              </w:tabs>
              <w:autoSpaceDE w:val="0"/>
              <w:widowControl/>
              <w:spacing w:line="282" w:lineRule="exact" w:before="0" w:after="0"/>
              <w:ind w:left="436" w:right="0" w:firstLine="0"/>
              <w:jc w:val="left"/>
            </w:pP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Middle </w:t>
            </w:r>
            <w:r>
              <w:rPr>
                <w:w w:val="98.02231788635254"/>
                <w:rFonts w:ascii="CIDFont+F1" w:hAnsi="CIDFont+F1" w:eastAsia="CIDFont+F1"/>
                <w:b w:val="0"/>
                <w:i w:val="0"/>
                <w:color w:val="000000"/>
                <w:sz w:val="24"/>
              </w:rPr>
              <w:t>East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the handy ‘search’ option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at the top of your homepage to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for the jobs that best suit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your skills. </w:t>
            </w:r>
          </w:p>
          <w:p>
            <w:pPr>
              <w:autoSpaceDN w:val="0"/>
              <w:autoSpaceDE w:val="0"/>
              <w:widowControl/>
              <w:spacing w:line="280" w:lineRule="exact" w:before="18" w:after="0"/>
              <w:ind w:left="432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job type from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‘Job Type’ drop-down menu,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next, select the location from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second drop-down menu. </w:t>
            </w:r>
          </w:p>
          <w:p>
            <w:pPr>
              <w:autoSpaceDN w:val="0"/>
              <w:autoSpaceDE w:val="0"/>
              <w:widowControl/>
              <w:spacing w:line="280" w:lineRule="exact" w:before="14" w:after="0"/>
              <w:ind w:left="778" w:right="288" w:hanging="34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Enter any keywords you want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use to find suitable job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vacancies. </w:t>
            </w:r>
          </w:p>
          <w:p>
            <w:pPr>
              <w:autoSpaceDN w:val="0"/>
              <w:tabs>
                <w:tab w:pos="778" w:val="left"/>
              </w:tabs>
              <w:autoSpaceDE w:val="0"/>
              <w:widowControl/>
              <w:spacing w:line="262" w:lineRule="exact" w:before="24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On the results page you can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for part-time jobs only, </w:t>
            </w:r>
          </w:p>
        </w:tc>
        <w:tc>
          <w:tcPr>
            <w:tcW w:type="dxa" w:w="195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4" w:after="0"/>
              <w:ind w:left="528" w:right="200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51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52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53 </w:t>
            </w:r>
          </w:p>
          <w:p>
            <w:pPr>
              <w:autoSpaceDN w:val="0"/>
              <w:autoSpaceDE w:val="0"/>
              <w:widowControl/>
              <w:spacing w:line="260" w:lineRule="exact" w:before="266" w:after="0"/>
              <w:ind w:left="594" w:right="0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</w:tbl>
    <w:p>
      <w:pPr>
        <w:autoSpaceDN w:val="0"/>
        <w:autoSpaceDE w:val="0"/>
        <w:widowControl/>
        <w:spacing w:line="274" w:lineRule="exact" w:before="320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17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7"/>
        <w:gridCol w:w="2467"/>
        <w:gridCol w:w="2467"/>
        <w:gridCol w:w="2467"/>
      </w:tblGrid>
      <w:tr>
        <w:trPr>
          <w:trHeight w:hRule="exact" w:val="3084"/>
        </w:trPr>
        <w:tc>
          <w:tcPr>
            <w:tcW w:type="dxa" w:w="1342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14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77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full-time jobs only, employers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only, or agencies only. Tick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boxes as appropriate to your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search. </w:t>
            </w:r>
          </w:p>
          <w:p>
            <w:pPr>
              <w:autoSpaceDN w:val="0"/>
              <w:tabs>
                <w:tab w:pos="520" w:val="left"/>
                <w:tab w:pos="1310" w:val="left"/>
              </w:tabs>
              <w:autoSpaceDE w:val="0"/>
              <w:widowControl/>
              <w:spacing w:line="280" w:lineRule="exact" w:before="12" w:after="0"/>
              <w:ind w:left="436" w:right="129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Search for jobs by: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Company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Category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Location </w:t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All jobs </w:t>
            </w:r>
            <w:r>
              <w:br/>
            </w:r>
            <w:r>
              <w:tab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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Agency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Industry </w:t>
            </w:r>
          </w:p>
        </w:tc>
        <w:tc>
          <w:tcPr>
            <w:tcW w:type="dxa" w:w="1958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790"/>
        </w:trPr>
        <w:tc>
          <w:tcPr>
            <w:tcW w:type="dxa" w:w="2467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100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Economics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</w:p>
          <w:p>
            <w:pPr>
              <w:autoSpaceDN w:val="0"/>
              <w:autoSpaceDE w:val="0"/>
              <w:widowControl/>
              <w:spacing w:line="270" w:lineRule="exact" w:before="226" w:after="0"/>
              <w:ind w:left="44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Motivational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detail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please see Page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No: 4 &amp; 5) </w:t>
            </w:r>
          </w:p>
        </w:tc>
        <w:tc>
          <w:tcPr>
            <w:tcW w:type="dxa" w:w="414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908" w:val="left"/>
              </w:tabs>
              <w:autoSpaceDE w:val="0"/>
              <w:widowControl/>
              <w:spacing w:line="270" w:lineRule="exact" w:before="6" w:after="0"/>
              <w:ind w:left="56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Damage boundary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Economic threshold level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(ETL)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Economic injury level (EIL)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ETL levels of different insect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pest. </w:t>
            </w:r>
          </w:p>
        </w:tc>
        <w:tc>
          <w:tcPr>
            <w:tcW w:type="dxa" w:w="2467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81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18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2910"/>
        </w:trPr>
        <w:tc>
          <w:tcPr>
            <w:tcW w:type="dxa" w:w="123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24</w:t>
            </w:r>
          </w:p>
        </w:tc>
        <w:tc>
          <w:tcPr>
            <w:tcW w:type="dxa" w:w="2284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0" w:after="0"/>
              <w:ind w:left="100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scouting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monitoring </w:t>
            </w:r>
          </w:p>
          <w:p>
            <w:pPr>
              <w:autoSpaceDN w:val="0"/>
              <w:tabs>
                <w:tab w:pos="440" w:val="left"/>
                <w:tab w:pos="756" w:val="left"/>
              </w:tabs>
              <w:autoSpaceDE w:val="0"/>
              <w:widowControl/>
              <w:spacing w:line="278" w:lineRule="exact" w:before="208" w:after="0"/>
              <w:ind w:left="98" w:right="0" w:firstLine="0"/>
              <w:jc w:val="left"/>
            </w:pP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Success Story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tab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24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66" w:val="left"/>
              </w:tabs>
              <w:autoSpaceDE w:val="0"/>
              <w:widowControl/>
              <w:spacing w:line="272" w:lineRule="exact" w:before="4" w:after="0"/>
              <w:ind w:left="52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Crop survey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Scouting methods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Scouting methods in rice,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wheat, sugar, mango and cotton.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Difference between scouting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monitoring.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52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monitoring </w:t>
            </w:r>
          </w:p>
        </w:tc>
        <w:tc>
          <w:tcPr>
            <w:tcW w:type="dxa" w:w="2076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2" w:after="0"/>
              <w:ind w:left="518" w:right="322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54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55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56 </w:t>
            </w:r>
          </w:p>
          <w:p>
            <w:pPr>
              <w:autoSpaceDN w:val="0"/>
              <w:autoSpaceDE w:val="0"/>
              <w:widowControl/>
              <w:spacing w:line="260" w:lineRule="exact" w:before="528" w:after="0"/>
              <w:ind w:left="588" w:right="144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4694"/>
        </w:trPr>
        <w:tc>
          <w:tcPr>
            <w:tcW w:type="dxa" w:w="123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25</w:t>
            </w:r>
          </w:p>
        </w:tc>
        <w:tc>
          <w:tcPr>
            <w:tcW w:type="dxa" w:w="228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46" w:val="left"/>
              </w:tabs>
              <w:autoSpaceDE w:val="0"/>
              <w:widowControl/>
              <w:spacing w:line="262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IPM Models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Final Assessment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 project </w:t>
            </w:r>
            <w:r>
              <w:br/>
            </w:r>
            <w:r>
              <w:rPr>
                <w:w w:val="97.90108722189198"/>
                <w:rFonts w:ascii="CIDFont+F7" w:hAnsi="CIDFont+F7" w:eastAsia="CIDFont+F7"/>
                <w:b w:val="0"/>
                <w:i w:val="0"/>
                <w:color w:val="000000"/>
                <w:sz w:val="23"/>
              </w:rPr>
              <w:t>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Motivational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 </w:t>
            </w:r>
          </w:p>
          <w:p>
            <w:pPr>
              <w:autoSpaceDN w:val="0"/>
              <w:autoSpaceDE w:val="0"/>
              <w:widowControl/>
              <w:spacing w:line="282" w:lineRule="exact" w:before="234" w:after="0"/>
              <w:ind w:left="440" w:right="0" w:firstLine="444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(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For further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detail please see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Page No: 4 &amp; 5) </w:t>
            </w:r>
          </w:p>
        </w:tc>
        <w:tc>
          <w:tcPr>
            <w:tcW w:type="dxa" w:w="4242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0" w:lineRule="exact" w:before="0" w:after="0"/>
              <w:ind w:left="44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Proper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identification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of damage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and responsible "pest" 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2" w:lineRule="exact" w:before="56" w:after="0"/>
              <w:ind w:left="442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Learn pest and host life cycle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and biology. </w:t>
            </w:r>
          </w:p>
          <w:p>
            <w:pPr>
              <w:autoSpaceDN w:val="0"/>
              <w:autoSpaceDE w:val="0"/>
              <w:widowControl/>
              <w:spacing w:line="258" w:lineRule="exact" w:before="66" w:after="0"/>
              <w:ind w:left="780" w:right="1296" w:hanging="338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Monitor or sample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environment for pest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population.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64" w:lineRule="exact" w:before="52" w:after="0"/>
              <w:ind w:left="442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Establish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action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threshold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(economic, health or aesthetic) . </w:t>
            </w:r>
          </w:p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56" w:lineRule="exact" w:before="62" w:after="0"/>
              <w:ind w:left="44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Choose appropriate combination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of management tactics. </w:t>
            </w:r>
          </w:p>
          <w:p>
            <w:pPr>
              <w:autoSpaceDN w:val="0"/>
              <w:autoSpaceDE w:val="0"/>
              <w:widowControl/>
              <w:spacing w:line="250" w:lineRule="exact" w:before="66" w:after="0"/>
              <w:ind w:left="44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Evaluate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results. </w:t>
            </w:r>
          </w:p>
          <w:p>
            <w:pPr>
              <w:autoSpaceDN w:val="0"/>
              <w:autoSpaceDE w:val="0"/>
              <w:widowControl/>
              <w:spacing w:line="278" w:lineRule="exact" w:before="50" w:after="0"/>
              <w:ind w:left="442" w:right="72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 Remote sensing software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 Global positioning system </w:t>
            </w:r>
          </w:p>
        </w:tc>
        <w:tc>
          <w:tcPr>
            <w:tcW w:type="dxa" w:w="2076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504" w:after="0"/>
              <w:ind w:left="448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57 </w:t>
            </w:r>
          </w:p>
          <w:p>
            <w:pPr>
              <w:autoSpaceDN w:val="0"/>
              <w:autoSpaceDE w:val="0"/>
              <w:widowControl/>
              <w:spacing w:line="260" w:lineRule="exact" w:before="1300" w:after="0"/>
              <w:ind w:left="588" w:right="144" w:firstLine="0"/>
              <w:jc w:val="left"/>
            </w:pP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Details may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be seen at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  <w:u w:val="single"/>
              </w:rPr>
              <w:t>Annexure-I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 </w:t>
            </w:r>
          </w:p>
        </w:tc>
      </w:tr>
      <w:tr>
        <w:trPr>
          <w:trHeight w:hRule="exact" w:val="604"/>
        </w:trPr>
        <w:tc>
          <w:tcPr>
            <w:tcW w:type="dxa" w:w="123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26</w:t>
            </w:r>
          </w:p>
        </w:tc>
        <w:tc>
          <w:tcPr>
            <w:tcW w:type="dxa" w:w="6526"/>
            <w:gridSpan w:val="2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0" w:right="294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1F2023"/>
                <w:sz w:val="23"/>
              </w:rPr>
              <w:t xml:space="preserve">Final exams </w:t>
            </w:r>
          </w:p>
        </w:tc>
        <w:tc>
          <w:tcPr>
            <w:tcW w:type="dxa" w:w="2076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576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19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18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230"/>
        <w:ind w:left="0" w:right="0"/>
      </w:pPr>
    </w:p>
    <w:p>
      <w:pPr>
        <w:autoSpaceDN w:val="0"/>
        <w:tabs>
          <w:tab w:pos="4452" w:val="left"/>
        </w:tabs>
        <w:autoSpaceDE w:val="0"/>
        <w:widowControl/>
        <w:spacing w:line="262" w:lineRule="exact" w:before="2" w:after="496"/>
        <w:ind w:left="3504" w:right="3888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highlight w:val="yellow"/>
        </w:rPr>
        <w:t>Annexure-I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Tasks for Certificate in IPM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0.0" w:type="dxa"/>
      </w:tblPr>
      <w:tblGrid>
        <w:gridCol w:w="2614"/>
        <w:gridCol w:w="2614"/>
        <w:gridCol w:w="2614"/>
        <w:gridCol w:w="2614"/>
      </w:tblGrid>
      <w:tr>
        <w:trPr>
          <w:trHeight w:hRule="exact" w:val="67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Task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No. 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Task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Description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</w:t>
            </w:r>
          </w:p>
        </w:tc>
      </w:tr>
      <w:tr>
        <w:trPr>
          <w:trHeight w:hRule="exact" w:val="1612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68" w:after="0"/>
              <w:ind w:left="0" w:right="1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1. 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398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Search out three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motivational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lectures on IPM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402" w:after="0"/>
              <w:ind w:left="98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Search any three motivational lectures 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“Integrated Pest Management” (IPM)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lectures and its application in Pakistan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03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 </w:t>
            </w:r>
          </w:p>
        </w:tc>
      </w:tr>
      <w:tr>
        <w:trPr>
          <w:trHeight w:hRule="exact" w:val="104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512" w:after="0"/>
              <w:ind w:left="0" w:right="1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38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Find the career path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8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Prepare a career path related to your course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also highlight the emerging trends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comparison of local as well as at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international level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2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20" w:after="0"/>
              <w:ind w:left="0" w:right="188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3. 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employing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ability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8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Generate a report on Institute work ethics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professionalism related to your course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3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introductory IPM.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Basic knowledge on IPM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Preparation of IPM plan layout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IPM implementation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7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 </w:t>
            </w:r>
          </w:p>
        </w:tc>
      </w:tr>
      <w:tr>
        <w:trPr>
          <w:trHeight w:hRule="exact" w:val="54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Identify insect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Prepare a flow sheet on insect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classification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44"/>
        </w:trPr>
        <w:tc>
          <w:tcPr>
            <w:tcW w:type="dxa" w:w="1062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6.</w:t>
            </w:r>
          </w:p>
        </w:tc>
        <w:tc>
          <w:tcPr>
            <w:tcW w:type="dxa" w:w="2398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Identify Pests</w:t>
            </w:r>
          </w:p>
        </w:tc>
        <w:tc>
          <w:tcPr>
            <w:tcW w:type="dxa" w:w="4664"/>
            <w:tcBorders>
              <w:start w:sz="4.0" w:val="single" w:color="#000000"/>
              <w:top w:sz="2.399999999999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4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Prepare a flow sheet on pest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classification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0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7.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insect/pest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order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12" w:after="0"/>
              <w:ind w:left="774" w:right="144" w:hanging="338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Draw a pictorial sheet on insect/pest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order on the basis of their hierarchy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level 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52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8.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basic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principles of IPM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2" w:lineRule="exact" w:before="108" w:after="0"/>
              <w:ind w:left="436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the basics of IPM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7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3 </w:t>
            </w:r>
          </w:p>
        </w:tc>
      </w:tr>
      <w:tr>
        <w:trPr>
          <w:trHeight w:hRule="exact" w:val="52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250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9.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0" w:right="144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Evaluate the basics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crop husbandry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96.00000000000023" w:type="dxa"/>
            </w:tblPr>
            <w:tblGrid>
              <w:gridCol w:w="2332"/>
              <w:gridCol w:w="2332"/>
            </w:tblGrid>
            <w:tr>
              <w:trPr>
                <w:trHeight w:hRule="exact" w:val="492"/>
              </w:trPr>
              <w:tc>
                <w:tcPr>
                  <w:tcW w:type="dxa" w:w="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exact" w:before="16" w:after="0"/>
                    <w:ind w:left="0" w:right="114" w:firstLine="0"/>
                    <w:jc w:val="right"/>
                  </w:pPr>
                  <w:r>
                    <w:rPr>
                      <w:w w:val="98.36526168020147"/>
                      <w:rFonts w:ascii="CIDFont+F6" w:hAnsi="CIDFont+F6" w:eastAsia="CIDFont+F6"/>
                      <w:b w:val="0"/>
                      <w:i w:val="0"/>
                      <w:color w:val="000000"/>
                      <w:sz w:val="19"/>
                    </w:rPr>
                    <w:t></w:t>
                  </w:r>
                </w:p>
              </w:tc>
              <w:tc>
                <w:tcPr>
                  <w:tcW w:type="dxa" w:w="3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0" w:lineRule="exact" w:before="2" w:after="0"/>
                    <w:ind w:left="138" w:right="288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Knowledge on basics of Plant 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pathogens and weed plants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566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10.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fundamentals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IPM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34" w:lineRule="exact" w:before="0" w:after="0"/>
              <w:ind w:left="436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Knowledge on insect </w:t>
            </w:r>
          </w:p>
          <w:p>
            <w:pPr>
              <w:autoSpaceDN w:val="0"/>
              <w:autoSpaceDE w:val="0"/>
              <w:widowControl/>
              <w:spacing w:line="252" w:lineRule="exact" w:before="16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practices </w:t>
            </w:r>
          </w:p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42" w:lineRule="exact" w:before="0" w:after="0"/>
              <w:ind w:left="436" w:right="0" w:firstLine="0"/>
              <w:jc w:val="left"/>
            </w:pPr>
            <w:r>
              <w:rPr>
                <w:w w:val="98.36526168020147"/>
                <w:rFonts w:ascii="CIDFont+F6" w:hAnsi="CIDFont+F6" w:eastAsia="CIDFont+F6"/>
                <w:b w:val="0"/>
                <w:i w:val="0"/>
                <w:color w:val="000000"/>
                <w:sz w:val="19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Establish monitoring guide line for </w:t>
            </w:r>
          </w:p>
          <w:p>
            <w:pPr>
              <w:autoSpaceDN w:val="0"/>
              <w:autoSpaceDE w:val="0"/>
              <w:widowControl/>
              <w:spacing w:line="252" w:lineRule="exact" w:before="12" w:after="2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control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96.00000000000023" w:type="dxa"/>
            </w:tblPr>
            <w:tblGrid>
              <w:gridCol w:w="2332"/>
              <w:gridCol w:w="2332"/>
            </w:tblGrid>
            <w:tr>
              <w:trPr>
                <w:trHeight w:hRule="exact" w:val="480"/>
              </w:trPr>
              <w:tc>
                <w:tcPr>
                  <w:tcW w:type="dxa" w:w="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28" w:lineRule="exact" w:before="20" w:after="0"/>
                    <w:ind w:left="0" w:right="114" w:firstLine="0"/>
                    <w:jc w:val="right"/>
                  </w:pPr>
                  <w:r>
                    <w:rPr>
                      <w:w w:val="98.36526168020147"/>
                      <w:rFonts w:ascii="CIDFont+F6" w:hAnsi="CIDFont+F6" w:eastAsia="CIDFont+F6"/>
                      <w:b w:val="0"/>
                      <w:i w:val="0"/>
                      <w:color w:val="000000"/>
                      <w:sz w:val="19"/>
                    </w:rPr>
                    <w:t></w:t>
                  </w:r>
                </w:p>
              </w:tc>
              <w:tc>
                <w:tcPr>
                  <w:tcW w:type="dxa" w:w="38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exact" w:before="16" w:after="0"/>
                    <w:ind w:left="138" w:right="144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Knowledge on action threshold for 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insects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2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11.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basic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fundamentals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 ecology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12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Identify the basic elements of IPM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Importance of pest genetics and pest </w:t>
            </w:r>
          </w:p>
          <w:p>
            <w:pPr>
              <w:autoSpaceDN w:val="0"/>
              <w:autoSpaceDE w:val="0"/>
              <w:widowControl/>
              <w:spacing w:line="250" w:lineRule="exact" w:before="10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ecology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3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4 </w:t>
            </w:r>
          </w:p>
        </w:tc>
      </w:tr>
      <w:tr>
        <w:trPr>
          <w:trHeight w:hRule="exact" w:val="93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12.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0" w:right="1008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phenology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8" w:lineRule="exact" w:before="16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Knowledge on pest biological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phenomena</w:t>
            </w:r>
          </w:p>
          <w:p>
            <w:pPr>
              <w:autoSpaceDN w:val="0"/>
              <w:autoSpaceDE w:val="0"/>
              <w:widowControl/>
              <w:spacing w:line="274" w:lineRule="exact" w:before="56" w:after="0"/>
              <w:ind w:left="0" w:right="0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Pest growth and their reproduction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30"/>
        </w:trPr>
        <w:tc>
          <w:tcPr>
            <w:tcW w:type="dxa" w:w="1062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13.</w:t>
            </w:r>
          </w:p>
        </w:tc>
        <w:tc>
          <w:tcPr>
            <w:tcW w:type="dxa" w:w="2398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socio-economic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components of IPM </w:t>
            </w:r>
          </w:p>
        </w:tc>
        <w:tc>
          <w:tcPr>
            <w:tcW w:type="dxa" w:w="4664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432" w:right="456" w:firstLine="0"/>
              <w:jc w:val="righ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Understand the technology of IPM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Study the technical dimensions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IPM</w:t>
            </w:r>
          </w:p>
        </w:tc>
        <w:tc>
          <w:tcPr>
            <w:tcW w:type="dxa" w:w="2614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14.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life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history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insects/pests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0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population dynamics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insect/pest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38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20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450" w:right="614" w:bottom="462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4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39"/>
        <w:gridCol w:w="2439"/>
        <w:gridCol w:w="2439"/>
        <w:gridCol w:w="2439"/>
      </w:tblGrid>
      <w:tr>
        <w:trPr>
          <w:trHeight w:hRule="exact" w:val="284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199999999999988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Natural invaders of insect/pest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51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5 </w:t>
            </w:r>
          </w:p>
        </w:tc>
      </w:tr>
      <w:tr>
        <w:trPr>
          <w:trHeight w:hRule="exact" w:val="1076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15.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the habitat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insects/pests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environmental factors effecting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insect/pest development rate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Effect of habitat change 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insect/pest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2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16.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the concept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insect rearing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1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insect rearing methods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of the most suitable rearing </w:t>
            </w:r>
          </w:p>
          <w:p>
            <w:pPr>
              <w:autoSpaceDN w:val="0"/>
              <w:autoSpaceDE w:val="0"/>
              <w:widowControl/>
              <w:spacing w:line="250" w:lineRule="exact" w:before="10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techniques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12"/>
        </w:trPr>
        <w:tc>
          <w:tcPr>
            <w:tcW w:type="dxa" w:w="1062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17.</w:t>
            </w:r>
          </w:p>
        </w:tc>
        <w:tc>
          <w:tcPr>
            <w:tcW w:type="dxa" w:w="239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Make a visit to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pesticide industry </w:t>
            </w:r>
          </w:p>
        </w:tc>
        <w:tc>
          <w:tcPr>
            <w:tcW w:type="dxa" w:w="4664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14" w:after="0"/>
              <w:ind w:left="432" w:right="576" w:firstLine="0"/>
              <w:jc w:val="center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Visit nearest pesticide industries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Observe the different classes of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insecticide and their mode of action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192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18.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the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population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frequencies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8" w:lineRule="exact" w:before="16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Knowledge on mutant pest/insect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populations</w:t>
            </w:r>
          </w:p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8" w:lineRule="exact" w:before="72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Study of migrated pest/insect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populations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7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6 </w:t>
            </w:r>
          </w:p>
        </w:tc>
      </w:tr>
      <w:tr>
        <w:trPr>
          <w:trHeight w:hRule="exact" w:val="930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19.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resistance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mechanism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6" w:lineRule="exact" w:before="20" w:after="0"/>
              <w:ind w:left="436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Understand the basic resistance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mechanisms</w:t>
            </w:r>
          </w:p>
          <w:p>
            <w:pPr>
              <w:autoSpaceDN w:val="0"/>
              <w:autoSpaceDE w:val="0"/>
              <w:widowControl/>
              <w:spacing w:line="276" w:lineRule="exact" w:before="5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Role of resistance mechanisms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7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20.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4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different resistance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types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4" w:lineRule="exact" w:before="0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Understand the specific resistance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Study of non-specific resistance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3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21.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678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basic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strategies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insect active time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Design traps according to its activity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Collect and identify the insect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3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7 </w:t>
            </w:r>
          </w:p>
        </w:tc>
      </w:tr>
      <w:tr>
        <w:trPr>
          <w:trHeight w:hRule="exact" w:val="10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22.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Compare ancient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and modern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theories on IPM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0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different evolutionary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theories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Make a comparison of theories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Devise the best one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23.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strategies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6" w:lineRule="exact" w:before="10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Consider yourself as farmer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Visit to field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Check the immigrants and emigrants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 crops daily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382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24.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Perform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measures in field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2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Consider yourself as farmer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Check the nature of insect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Check the nature of crop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the link between insect and crop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suitable control measure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33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8 </w:t>
            </w:r>
          </w:p>
        </w:tc>
      </w:tr>
      <w:tr>
        <w:trPr>
          <w:trHeight w:hRule="exact" w:val="1096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25.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cultural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can manage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insect/pest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0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concept of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cultural control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modifications in cultural control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Use suitable trap crop or mulch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930"/>
        </w:trPr>
        <w:tc>
          <w:tcPr>
            <w:tcW w:type="dxa" w:w="1062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26.</w:t>
            </w:r>
          </w:p>
        </w:tc>
        <w:tc>
          <w:tcPr>
            <w:tcW w:type="dxa" w:w="2398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Devise the natural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as the best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one </w:t>
            </w:r>
          </w:p>
        </w:tc>
        <w:tc>
          <w:tcPr>
            <w:tcW w:type="dxa" w:w="4664"/>
            <w:tcBorders>
              <w:start w:sz="4.0" w:val="single" w:color="#000000"/>
              <w:top w:sz="3.2000000000007276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88" w:lineRule="exact" w:before="0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Identify the insect pest and predator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1F2023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 Introduce the predator its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>augmentation and conservation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048"/>
        </w:trPr>
        <w:tc>
          <w:tcPr>
            <w:tcW w:type="dxa" w:w="1062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27.</w:t>
            </w:r>
          </w:p>
        </w:tc>
        <w:tc>
          <w:tcPr>
            <w:tcW w:type="dxa" w:w="2398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Find diversity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amongst insect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resistance and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genetic control </w:t>
            </w:r>
          </w:p>
        </w:tc>
        <w:tc>
          <w:tcPr>
            <w:tcW w:type="dxa" w:w="4664"/>
            <w:tcBorders>
              <w:start w:sz="4.0" w:val="single" w:color="#000000"/>
              <w:top w:sz="3.200000000000727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4" w:lineRule="exact" w:before="0" w:after="0"/>
              <w:ind w:left="436" w:right="172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Visit to a field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Collect some insects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Analyze them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274" w:lineRule="exact" w:before="60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21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4" w:right="129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39"/>
        <w:gridCol w:w="2439"/>
        <w:gridCol w:w="2439"/>
        <w:gridCol w:w="2439"/>
      </w:tblGrid>
      <w:tr>
        <w:trPr>
          <w:trHeight w:hRule="exact" w:val="1336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28.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Make a pathway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showing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insecticidal control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8" w:lineRule="exact" w:before="0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Create a flow chart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Classify the insecticide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Estimate their mode of action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Assess the best one </w:t>
            </w:r>
          </w:p>
        </w:tc>
        <w:tc>
          <w:tcPr>
            <w:tcW w:type="dxa" w:w="160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0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29.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Devise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ecological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interaction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insect/pest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4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Make a field visit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Observe different vegetable insects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out their interactions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Assess their relationship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03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9 </w:t>
            </w:r>
          </w:p>
        </w:tc>
      </w:tr>
      <w:tr>
        <w:trPr>
          <w:trHeight w:hRule="exact" w:val="1264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30.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a flow chart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 population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interaction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6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intra- and inter-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specific interactions </w:t>
            </w:r>
          </w:p>
          <w:p>
            <w:pPr>
              <w:autoSpaceDN w:val="0"/>
              <w:autoSpaceDE w:val="0"/>
              <w:widowControl/>
              <w:spacing w:line="274" w:lineRule="exact" w:before="5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any interaction </w:t>
            </w:r>
          </w:p>
          <w:p>
            <w:pPr>
              <w:autoSpaceDN w:val="0"/>
              <w:autoSpaceDE w:val="0"/>
              <w:widowControl/>
              <w:spacing w:line="276" w:lineRule="exact" w:before="52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Show host pest life cycle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</w:tcPr>
          <w:p/>
        </w:tc>
      </w:tr>
      <w:tr>
        <w:trPr>
          <w:trHeight w:hRule="exact" w:val="1332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31.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Perform rearing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any biocontrol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agent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2" w:lineRule="exact" w:before="0" w:after="0"/>
              <w:ind w:left="43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 Visit to lab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 Observe different rearing chambers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 Evaluate their instars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1F2023"/>
                <w:sz w:val="23"/>
              </w:rPr>
              <w:t xml:space="preserve">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Find the difference between them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</w:tcPr>
          <w:p/>
        </w:tc>
      </w:tr>
      <w:tr>
        <w:trPr>
          <w:trHeight w:hRule="exact" w:val="1090"/>
        </w:trPr>
        <w:tc>
          <w:tcPr>
            <w:tcW w:type="dxa" w:w="1062"/>
            <w:tcBorders>
              <w:start w:sz="4.0" w:val="single" w:color="#000000"/>
              <w:top w:sz="2.400000000000091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32.</w:t>
            </w:r>
          </w:p>
        </w:tc>
        <w:tc>
          <w:tcPr>
            <w:tcW w:type="dxa" w:w="2398"/>
            <w:tcBorders>
              <w:start w:sz="4.0" w:val="single" w:color="#000000"/>
              <w:top w:sz="2.400000000000091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Name any top three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plant quarantine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agencies </w:t>
            </w:r>
          </w:p>
        </w:tc>
        <w:tc>
          <w:tcPr>
            <w:tcW w:type="dxa" w:w="4664"/>
            <w:tcBorders>
              <w:start w:sz="4.0" w:val="single" w:color="#000000"/>
              <w:top w:sz="2.400000000000091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6" w:lineRule="exact" w:before="8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Make a visit of plant quarantine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department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Check the legislation of department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Involvement with Govt. officials </w:t>
            </w:r>
          </w:p>
        </w:tc>
        <w:tc>
          <w:tcPr>
            <w:tcW w:type="dxa" w:w="1600"/>
            <w:tcBorders>
              <w:start w:sz="4.0" w:val="single" w:color="#000000"/>
              <w:top w:sz="2.400000000000091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58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10 </w:t>
            </w:r>
          </w:p>
        </w:tc>
      </w:tr>
      <w:tr>
        <w:trPr>
          <w:trHeight w:hRule="exact" w:val="1078"/>
        </w:trPr>
        <w:tc>
          <w:tcPr>
            <w:tcW w:type="dxa" w:w="1062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33.</w:t>
            </w:r>
          </w:p>
        </w:tc>
        <w:tc>
          <w:tcPr>
            <w:tcW w:type="dxa" w:w="239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2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cultural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</w:t>
            </w:r>
          </w:p>
        </w:tc>
        <w:tc>
          <w:tcPr>
            <w:tcW w:type="dxa" w:w="4664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0" w:after="0"/>
              <w:ind w:left="436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mechanisms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cultural control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cultural control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various crops </w:t>
            </w:r>
          </w:p>
        </w:tc>
        <w:tc>
          <w:tcPr>
            <w:tcW w:type="dxa" w:w="1600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6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11 </w:t>
            </w:r>
          </w:p>
        </w:tc>
      </w:tr>
      <w:tr>
        <w:trPr>
          <w:trHeight w:hRule="exact" w:val="162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34.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chemical control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8" w:lineRule="exact" w:before="8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Identify the types of insects/pests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their chemical control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of pheromones, semiochemical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kairomones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Classification of insecticides,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fungicides, pesticides and herbicides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1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12 </w:t>
            </w:r>
          </w:p>
        </w:tc>
      </w:tr>
      <w:tr>
        <w:trPr>
          <w:trHeight w:hRule="exact" w:val="56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Exam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Mid-Term Assignment/Exam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6" w:after="0"/>
              <w:ind w:left="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13</w:t>
            </w:r>
          </w:p>
        </w:tc>
      </w:tr>
      <w:tr>
        <w:trPr>
          <w:trHeight w:hRule="exact" w:val="133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35.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biocontrol tactics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biocontrol agents 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basis of their hosts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Identify the natural enemies of pests,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their release methods and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specifications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518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14 </w:t>
            </w:r>
          </w:p>
        </w:tc>
      </w:tr>
      <w:tr>
        <w:trPr>
          <w:trHeight w:hRule="exact" w:val="7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36.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62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Identify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ecological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methods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Ecological factors effecting natural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enemies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135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37.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weed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practices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6" w:lineRule="exact" w:before="10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Devise the methods of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weed management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method according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crop type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weedicides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15</w:t>
            </w:r>
          </w:p>
        </w:tc>
      </w:tr>
      <w:tr>
        <w:trPr>
          <w:trHeight w:hRule="exact" w:val="790"/>
        </w:trPr>
        <w:tc>
          <w:tcPr>
            <w:tcW w:type="dxa" w:w="1062"/>
            <w:tcBorders>
              <w:start w:sz="4.0" w:val="single" w:color="#000000"/>
              <w:top w:sz="2.399999999999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38.</w:t>
            </w:r>
          </w:p>
        </w:tc>
        <w:tc>
          <w:tcPr>
            <w:tcW w:type="dxa" w:w="2398"/>
            <w:tcBorders>
              <w:start w:sz="4.0" w:val="single" w:color="#000000"/>
              <w:top w:sz="2.399999999999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2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plant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genetics </w:t>
            </w:r>
          </w:p>
        </w:tc>
        <w:tc>
          <w:tcPr>
            <w:tcW w:type="dxa" w:w="4664"/>
            <w:tcBorders>
              <w:start w:sz="4.0" w:val="single" w:color="#000000"/>
              <w:top w:sz="2.399999999999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Genetically modified crops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Causes of genetic variations </w:t>
            </w:r>
          </w:p>
        </w:tc>
        <w:tc>
          <w:tcPr>
            <w:tcW w:type="dxa" w:w="1600"/>
            <w:tcBorders>
              <w:start w:sz="4.0" w:val="single" w:color="#000000"/>
              <w:top w:sz="2.399999999999636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51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16 </w:t>
            </w:r>
          </w:p>
        </w:tc>
      </w:tr>
    </w:tbl>
    <w:p>
      <w:pPr>
        <w:autoSpaceDN w:val="0"/>
        <w:autoSpaceDE w:val="0"/>
        <w:widowControl/>
        <w:spacing w:line="274" w:lineRule="exact" w:before="32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22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29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39"/>
        <w:gridCol w:w="2439"/>
        <w:gridCol w:w="2439"/>
        <w:gridCol w:w="2439"/>
      </w:tblGrid>
      <w:tr>
        <w:trPr>
          <w:trHeight w:hRule="exact" w:val="816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39.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18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genetic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resistant varieties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0" w:lineRule="exact" w:before="16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Development of genetic resistant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varieties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Inheritance in species </w:t>
            </w:r>
          </w:p>
        </w:tc>
        <w:tc>
          <w:tcPr>
            <w:tcW w:type="dxa" w:w="160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9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40.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genes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modifications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6" w:right="72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Genes modifications in pest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control their infestation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Delayed sterility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Genetic replacement/mutation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5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17 </w:t>
            </w:r>
          </w:p>
        </w:tc>
      </w:tr>
      <w:tr>
        <w:trPr>
          <w:trHeight w:hRule="exact" w:val="16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41.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tactics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36" w:right="86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Ecological control methods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Pesticide classifications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pesticide mode of action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Pesticide resistance in pests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5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18 </w:t>
            </w:r>
          </w:p>
        </w:tc>
      </w:tr>
      <w:tr>
        <w:trPr>
          <w:trHeight w:hRule="exact" w:val="161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42.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the role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biotechnology to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increase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resistance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phenomena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of more advanced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opportunities to increase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resistance mechanisms in plants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genetic modifications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Role of biotechnology and its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application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74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19 </w:t>
            </w:r>
          </w:p>
        </w:tc>
      </w:tr>
      <w:tr>
        <w:trPr>
          <w:trHeight w:hRule="exact" w:val="1568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43.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insect/pest natural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enemies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2" w:lineRule="exact" w:before="0" w:after="0"/>
              <w:ind w:left="436" w:right="0" w:firstLine="0"/>
              <w:jc w:val="left"/>
            </w:pPr>
            <w:r>
              <w:rPr>
                <w:w w:val="98.6471448625837"/>
                <w:rFonts w:ascii="CIDFont+F6" w:hAnsi="CIDFont+F6" w:eastAsia="CIDFont+F6"/>
                <w:b w:val="0"/>
                <w:i w:val="0"/>
                <w:color w:val="1F2023"/>
                <w:sz w:val="21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the basic categories of </w:t>
            </w:r>
          </w:p>
          <w:p>
            <w:pPr>
              <w:autoSpaceDN w:val="0"/>
              <w:autoSpaceDE w:val="0"/>
              <w:widowControl/>
              <w:spacing w:line="252" w:lineRule="exact" w:before="8" w:after="0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insects/pests </w:t>
            </w:r>
          </w:p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54" w:lineRule="exact" w:before="12" w:after="0"/>
              <w:ind w:left="436" w:right="0" w:firstLine="0"/>
              <w:jc w:val="left"/>
            </w:pPr>
            <w:r>
              <w:rPr>
                <w:w w:val="98.6471448625837"/>
                <w:rFonts w:ascii="CIDFont+F6" w:hAnsi="CIDFont+F6" w:eastAsia="CIDFont+F6"/>
                <w:b w:val="0"/>
                <w:i w:val="0"/>
                <w:color w:val="1F2023"/>
                <w:sz w:val="21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Knowledge on predatory </w:t>
            </w:r>
          </w:p>
          <w:p>
            <w:pPr>
              <w:autoSpaceDN w:val="0"/>
              <w:autoSpaceDE w:val="0"/>
              <w:widowControl/>
              <w:spacing w:line="252" w:lineRule="exact" w:before="8" w:after="4"/>
              <w:ind w:left="77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insects/pests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196.00000000000023" w:type="dxa"/>
            </w:tblPr>
            <w:tblGrid>
              <w:gridCol w:w="2332"/>
              <w:gridCol w:w="2332"/>
            </w:tblGrid>
            <w:tr>
              <w:trPr>
                <w:trHeight w:hRule="exact" w:val="492"/>
              </w:trPr>
              <w:tc>
                <w:tcPr>
                  <w:tcW w:type="dxa" w:w="4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6" w:lineRule="exact" w:before="14" w:after="0"/>
                    <w:ind w:left="144" w:right="104" w:firstLine="0"/>
                    <w:jc w:val="right"/>
                  </w:pPr>
                  <w:r>
                    <w:rPr>
                      <w:w w:val="98.6471448625837"/>
                      <w:rFonts w:ascii="CIDFont+F6" w:hAnsi="CIDFont+F6" w:eastAsia="CIDFont+F6"/>
                      <w:b w:val="0"/>
                      <w:i w:val="0"/>
                      <w:color w:val="1F2023"/>
                      <w:sz w:val="21"/>
                    </w:rPr>
                    <w:t></w:t>
                  </w:r>
                  <w:r>
                    <w:br/>
                  </w:r>
                  <w:r>
                    <w:rPr>
                      <w:w w:val="98.6471448625837"/>
                      <w:rFonts w:ascii="CIDFont+F6" w:hAnsi="CIDFont+F6" w:eastAsia="CIDFont+F6"/>
                      <w:b w:val="0"/>
                      <w:i w:val="0"/>
                      <w:color w:val="1F2023"/>
                      <w:sz w:val="21"/>
                    </w:rPr>
                    <w:t></w:t>
                  </w:r>
                </w:p>
              </w:tc>
              <w:tc>
                <w:tcPr>
                  <w:tcW w:type="dxa" w:w="39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6" w:lineRule="exact" w:before="16" w:after="0"/>
                    <w:ind w:left="138" w:right="0" w:firstLine="0"/>
                    <w:jc w:val="left"/>
                  </w:pP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Knowledge on parasitic insects/pests </w:t>
                  </w:r>
                  <w:r>
                    <w:rPr>
                      <w:w w:val="97.90108722189198"/>
                      <w:rFonts w:ascii="CIDFont+F1" w:hAnsi="CIDFont+F1" w:eastAsia="CIDFont+F1"/>
                      <w:b w:val="0"/>
                      <w:i w:val="0"/>
                      <w:color w:val="000000"/>
                      <w:sz w:val="23"/>
                    </w:rPr>
                    <w:t xml:space="preserve">Study of insect/pest pathogens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366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44.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Understand central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dogma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8" w:lineRule="exact" w:before="10" w:after="0"/>
              <w:ind w:left="436" w:right="129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Complete knowledge 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central dogma patterns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DNA replication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RNA transcription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Protein translation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1610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45.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Study of advanced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pest/insect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management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strategies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knowledge on precision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benefits in agriculture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The use of more advanced precision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technology in IPM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role of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digital agriculture system </w:t>
            </w:r>
          </w:p>
        </w:tc>
        <w:tc>
          <w:tcPr>
            <w:tcW w:type="dxa" w:w="160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20</w:t>
            </w:r>
          </w:p>
        </w:tc>
      </w:tr>
      <w:tr>
        <w:trPr>
          <w:trHeight w:hRule="exact" w:val="109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46.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Generate the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training of trainees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6" w:lineRule="exact" w:before="10" w:after="0"/>
              <w:ind w:left="436" w:right="432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Proper knowledge on hiring skills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Training strategies for new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candidates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Time and duration of training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036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21 </w:t>
            </w:r>
          </w:p>
        </w:tc>
      </w:tr>
      <w:tr>
        <w:trPr>
          <w:trHeight w:hRule="exact" w:val="79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47.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projects/assignment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exact" w:before="0" w:after="0"/>
              <w:ind w:left="436" w:right="576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Idea generation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Development of leadership skills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78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48.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Initiate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commercialization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projects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Assign the target-based projects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</w:tcPr>
          <w:p/>
        </w:tc>
      </w:tr>
      <w:tr>
        <w:trPr>
          <w:trHeight w:hRule="exact" w:val="836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49.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Identify pest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436" w:right="146" w:firstLine="0"/>
              <w:jc w:val="both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pest identification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Understanding of beneficial pest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Agronomic information of crop plants </w:t>
            </w:r>
          </w:p>
        </w:tc>
        <w:tc>
          <w:tcPr>
            <w:tcW w:type="dxa" w:w="160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274" w:lineRule="exact" w:before="71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23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29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39"/>
        <w:gridCol w:w="2439"/>
        <w:gridCol w:w="2439"/>
        <w:gridCol w:w="2439"/>
      </w:tblGrid>
      <w:tr>
        <w:trPr>
          <w:trHeight w:hRule="exact" w:val="1352"/>
        </w:trPr>
        <w:tc>
          <w:tcPr>
            <w:tcW w:type="dxa" w:w="1062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50.</w:t>
            </w:r>
          </w:p>
        </w:tc>
        <w:tc>
          <w:tcPr>
            <w:tcW w:type="dxa" w:w="23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monitoring and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</w:t>
            </w:r>
          </w:p>
        </w:tc>
        <w:tc>
          <w:tcPr>
            <w:tcW w:type="dxa" w:w="4664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2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pest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management practices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Application of management strategies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Selection of the most appropriate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method </w:t>
            </w:r>
          </w:p>
        </w:tc>
        <w:tc>
          <w:tcPr>
            <w:tcW w:type="dxa" w:w="1600"/>
            <w:tcBorders>
              <w:start w:sz="4.0" w:val="single" w:color="#000000"/>
              <w:top w:sz="3.1999999999999886" w:val="single" w:color="#000000"/>
              <w:end w:sz="4.0" w:val="single" w:color="#000000"/>
              <w:bottom w:sz="2.39999999999997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Week 22</w:t>
            </w:r>
          </w:p>
        </w:tc>
      </w:tr>
      <w:tr>
        <w:trPr>
          <w:trHeight w:hRule="exact" w:val="830"/>
        </w:trPr>
        <w:tc>
          <w:tcPr>
            <w:tcW w:type="dxa" w:w="1062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51.</w:t>
            </w:r>
          </w:p>
        </w:tc>
        <w:tc>
          <w:tcPr>
            <w:tcW w:type="dxa" w:w="2398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search for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job </w:t>
            </w:r>
          </w:p>
        </w:tc>
        <w:tc>
          <w:tcPr>
            <w:tcW w:type="dxa" w:w="4664"/>
            <w:tcBorders>
              <w:start w:sz="4.0" w:val="single" w:color="#000000"/>
              <w:top w:sz="2.39999999999997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web browsing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best suited job skills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Good job search skills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2.3999999999999773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52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23 </w:t>
            </w:r>
          </w:p>
        </w:tc>
      </w:tr>
      <w:tr>
        <w:trPr>
          <w:trHeight w:hRule="exact" w:val="820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52.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2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Create jobs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opportunities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2" w:lineRule="exact" w:before="14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Find out the best suited companies,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agencies or organizations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industrial sector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2.3999999999999773" w:val="single" w:color="#000000"/>
              <w:end w:sz="4.0" w:val="single" w:color="#000000"/>
              <w:bottom w:sz="3.2000000000000455" w:val="single" w:color="#000000"/>
            </w:tcBorders>
          </w:tcPr>
          <w:p/>
        </w:tc>
      </w:tr>
      <w:tr>
        <w:trPr>
          <w:trHeight w:hRule="exact" w:val="1350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53.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on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damage boundaries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4" w:lineRule="exact" w:before="12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pest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damage boundaries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Categorize as EIL and ETL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different boundaries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various insect/pest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2.3999999999999773" w:val="single" w:color="#000000"/>
              <w:end w:sz="4.0" w:val="single" w:color="#000000"/>
              <w:bottom w:sz="3.2000000000000455" w:val="single" w:color="#000000"/>
            </w:tcBorders>
          </w:tcPr>
          <w:p/>
        </w:tc>
      </w:tr>
      <w:tr>
        <w:trPr>
          <w:trHeight w:hRule="exact" w:val="834"/>
        </w:trPr>
        <w:tc>
          <w:tcPr>
            <w:tcW w:type="dxa" w:w="1062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54.</w:t>
            </w:r>
          </w:p>
        </w:tc>
        <w:tc>
          <w:tcPr>
            <w:tcW w:type="dxa" w:w="23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scouting methods </w:t>
            </w:r>
          </w:p>
        </w:tc>
        <w:tc>
          <w:tcPr>
            <w:tcW w:type="dxa" w:w="4664"/>
            <w:tcBorders>
              <w:start w:sz="4.0" w:val="single" w:color="#000000"/>
              <w:top w:sz="3.2000000000000455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436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of pest scouting tools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on pest scouting methods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Choose the best scouting technique </w:t>
            </w:r>
          </w:p>
        </w:tc>
        <w:tc>
          <w:tcPr>
            <w:tcW w:type="dxa" w:w="1600"/>
            <w:vMerge w:val="restart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1298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24 </w:t>
            </w:r>
          </w:p>
        </w:tc>
      </w:tr>
      <w:tr>
        <w:trPr>
          <w:trHeight w:hRule="exact" w:val="1354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55.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Select pest scouting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according to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different crops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66" w:lineRule="exact" w:before="8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Conduct pest scouting survey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Knowledge of scouting method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 crops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Select the most effective one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crop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828"/>
        </w:trPr>
        <w:tc>
          <w:tcPr>
            <w:tcW w:type="dxa" w:w="106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56.</w:t>
            </w:r>
          </w:p>
        </w:tc>
        <w:tc>
          <w:tcPr>
            <w:tcW w:type="dxa" w:w="23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Knowledge of pest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monitoring </w:t>
            </w:r>
          </w:p>
        </w:tc>
        <w:tc>
          <w:tcPr>
            <w:tcW w:type="dxa" w:w="466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" w:after="0"/>
              <w:ind w:left="436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Regular check on fields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Complete knowledge on pests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Study of pest management tactics </w:t>
            </w:r>
          </w:p>
        </w:tc>
        <w:tc>
          <w:tcPr>
            <w:tcW w:type="dxa" w:w="2439"/>
            <w:vMerge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</w:tcPr>
          <w:p/>
        </w:tc>
      </w:tr>
      <w:tr>
        <w:trPr>
          <w:trHeight w:hRule="exact" w:val="2728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0" w:right="126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57.</w:t>
            </w:r>
          </w:p>
        </w:tc>
        <w:tc>
          <w:tcPr>
            <w:tcW w:type="dxa" w:w="23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2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What is the status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of HR in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agribusiness? </w:t>
            </w:r>
          </w:p>
        </w:tc>
        <w:tc>
          <w:tcPr>
            <w:tcW w:type="dxa" w:w="466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74" w:val="left"/>
              </w:tabs>
              <w:autoSpaceDE w:val="0"/>
              <w:widowControl/>
              <w:spacing w:line="272" w:lineRule="exact" w:before="2" w:after="0"/>
              <w:ind w:left="436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Consider yourself as farmer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Do self-evaluation first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Check your responsibilities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Perform scouting at specific area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Record data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Perform monitoring on whole field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Analyze the specificity of insect pest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through scouting as well as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monitoring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Estimate the losses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77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Week 25 </w:t>
            </w:r>
          </w:p>
        </w:tc>
      </w:tr>
      <w:tr>
        <w:trPr>
          <w:trHeight w:hRule="exact" w:val="2724"/>
        </w:trPr>
        <w:tc>
          <w:tcPr>
            <w:tcW w:type="dxa" w:w="106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062"/>
            <w:gridSpan w:val="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2" w:after="0"/>
              <w:ind w:left="0" w:right="2964" w:firstLine="0"/>
              <w:jc w:val="righ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 FINAL EXAMS </w:t>
            </w:r>
          </w:p>
        </w:tc>
        <w:tc>
          <w:tcPr>
            <w:tcW w:type="dxa" w:w="160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6" w:after="0"/>
              <w:ind w:left="0" w:right="0" w:firstLine="0"/>
              <w:jc w:val="left"/>
            </w:pPr>
            <w:r>
              <w:rPr>
                <w:w w:val="101.32749875386556"/>
                <w:rFonts w:ascii="CIDFont+F2" w:hAnsi="CIDFont+F2" w:eastAsia="CIDFont+F2"/>
                <w:b/>
                <w:i w:val="0"/>
                <w:color w:val="000000"/>
                <w:sz w:val="24"/>
              </w:rPr>
              <w:t>Week 26</w:t>
            </w:r>
          </w:p>
        </w:tc>
      </w:tr>
    </w:tbl>
    <w:p>
      <w:pPr>
        <w:autoSpaceDN w:val="0"/>
        <w:autoSpaceDE w:val="0"/>
        <w:widowControl/>
        <w:spacing w:line="274" w:lineRule="exact" w:before="115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24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29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82"/>
        <w:ind w:left="0" w:right="0"/>
      </w:pPr>
    </w:p>
    <w:p>
      <w:pPr>
        <w:autoSpaceDN w:val="0"/>
        <w:autoSpaceDE w:val="0"/>
        <w:widowControl/>
        <w:spacing w:line="252" w:lineRule="exact" w:before="0" w:after="0"/>
        <w:ind w:left="0" w:right="5250" w:firstLine="0"/>
        <w:jc w:val="righ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IPM </w:t>
      </w:r>
    </w:p>
    <w:p>
      <w:pPr>
        <w:autoSpaceDN w:val="0"/>
        <w:autoSpaceDE w:val="0"/>
        <w:widowControl/>
        <w:spacing w:line="480" w:lineRule="exact" w:before="264" w:after="0"/>
        <w:ind w:left="24" w:right="288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What is freelancing and how you can make money online - BBCURDU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https://www.youtube.com/watch?v=9jCJN3Ff0kA</w:t>
      </w:r>
    </w:p>
    <w:p>
      <w:pPr>
        <w:autoSpaceDN w:val="0"/>
        <w:autoSpaceDE w:val="0"/>
        <w:widowControl/>
        <w:spacing w:line="490" w:lineRule="exact" w:before="486" w:after="0"/>
        <w:ind w:left="24" w:right="1584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What Is the Role of Good Manners in the Workplace? By Qasim Ali Shah | In Urdu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https://www.youtube.com/watch?v=Qi6Xn7yKIlQ</w:t>
      </w:r>
    </w:p>
    <w:p>
      <w:pPr>
        <w:autoSpaceDN w:val="0"/>
        <w:autoSpaceDE w:val="0"/>
        <w:widowControl/>
        <w:spacing w:line="490" w:lineRule="exact" w:before="476" w:after="0"/>
        <w:ind w:left="24" w:right="432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Hisham Sarwar Motivational Story | Pakistani Freelancer </w:t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https://www.youtube.com/watch?v=CHm_BH7xAXk</w:t>
      </w:r>
    </w:p>
    <w:p>
      <w:pPr>
        <w:autoSpaceDN w:val="0"/>
        <w:autoSpaceDE w:val="0"/>
        <w:widowControl/>
        <w:spacing w:line="456" w:lineRule="exact" w:before="516" w:after="0"/>
        <w:ind w:left="24" w:right="1008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success story of chilli farming | Integrated Pest Management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 xml:space="preserve">https://www.youtube.com/watch?v=iETI9FY17AA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Syngenta Pakistan whitefly | Integrated Pest Management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 xml:space="preserve">https://www.youtube.com/watch?v=RfncfR5-uII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Failure to Millionaire - How to Make Money Online | Fiverr Superhero Aaliyaan Success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Story </w:t>
      </w:r>
      <w:r>
        <w:br/>
      </w:r>
      <w:r>
        <w:rPr>
          <w:w w:val="97.90108722189198"/>
          <w:rFonts w:ascii="CIDFont+F2" w:hAnsi="CIDFont+F2" w:eastAsia="CIDFont+F2"/>
          <w:b/>
          <w:i w:val="0"/>
          <w:color w:val="0000FF"/>
          <w:sz w:val="23"/>
          <w:u w:val="single"/>
        </w:rPr>
        <w:t>https://www.youtube.com/watch?v=d1hocXWSpus</w:t>
      </w:r>
    </w:p>
    <w:p>
      <w:pPr>
        <w:autoSpaceDN w:val="0"/>
        <w:autoSpaceDE w:val="0"/>
        <w:widowControl/>
        <w:spacing w:line="274" w:lineRule="exact" w:before="5138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25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700" w:right="614" w:bottom="462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autoSpaceDE w:val="0"/>
        <w:widowControl/>
        <w:spacing w:line="252" w:lineRule="exact" w:before="0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Annexure-II </w:t>
      </w:r>
    </w:p>
    <w:p>
      <w:pPr>
        <w:autoSpaceDN w:val="0"/>
        <w:autoSpaceDE w:val="0"/>
        <w:widowControl/>
        <w:spacing w:line="252" w:lineRule="exact" w:before="236" w:after="0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SUGGESTIVE FORMAT AND SEQUENCE ORDER OF MOTIVATIONAL LECTURE.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p>
      <w:pPr>
        <w:autoSpaceDN w:val="0"/>
        <w:autoSpaceDE w:val="0"/>
        <w:widowControl/>
        <w:spacing w:line="304" w:lineRule="exact" w:before="184" w:after="0"/>
        <w:ind w:left="0" w:right="288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Mentor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Mentors are provided an observation checklist form to evaluate and share their observational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feedback on how students within each team engage and collaborate in a learning environment. </w:t>
      </w:r>
    </w:p>
    <w:p>
      <w:pPr>
        <w:autoSpaceDN w:val="0"/>
        <w:autoSpaceDE w:val="0"/>
        <w:widowControl/>
        <w:spacing w:line="300" w:lineRule="exact" w:before="2" w:after="0"/>
        <w:ind w:left="0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checklist is provided at two different points: Once towards the end of the course. The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checklists are an opportunity for mentors to share their unique perspective on group dynamics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based on various team activities, gameplay sessions, pitch preparation, and other sessions, giving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insights on the nature of communication and teamwork taking place and how both learning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outcomes and the student experience can be improved in the future. </w:t>
      </w:r>
    </w:p>
    <w:p>
      <w:pPr>
        <w:autoSpaceDN w:val="0"/>
        <w:autoSpaceDE w:val="0"/>
        <w:widowControl/>
        <w:spacing w:line="302" w:lineRule="exact" w:before="194" w:after="242"/>
        <w:ind w:left="0" w:right="432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Session- 1 (Communication):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Please find below an overview of the activities taking place Session plan that will support your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9866"/>
      </w:tblGrid>
      <w:tr>
        <w:trPr>
          <w:trHeight w:hRule="exact" w:val="272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Session- 1 OVERVIEW</w:t>
            </w:r>
          </w:p>
        </w:tc>
      </w:tr>
      <w:tr>
        <w:trPr>
          <w:trHeight w:hRule="exact" w:val="264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Aims and Objectives:</w:t>
            </w:r>
          </w:p>
        </w:tc>
      </w:tr>
      <w:tr>
        <w:trPr>
          <w:trHeight w:hRule="exact" w:val="2160"/>
        </w:trPr>
        <w:tc>
          <w:tcPr>
            <w:tcW w:type="dxa" w:w="869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780" w:val="left"/>
              </w:tabs>
              <w:autoSpaceDE w:val="0"/>
              <w:widowControl/>
              <w:spacing w:line="270" w:lineRule="exact" w:before="4" w:after="0"/>
              <w:ind w:left="440" w:right="28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To introduce the communication skills and how it will work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Get to know mentor and team - build rapport and develop a strong sense of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team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Provide an introduction to communication skills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Team to collaborate on an activity sheet developing their </w:t>
            </w:r>
            <w:r>
              <w:br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communication, teamwork, and problem-solving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Gain an understanding of participants’ own communication skills rating at </w:t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start of the program </w:t>
            </w:r>
          </w:p>
        </w:tc>
      </w:tr>
    </w:tbl>
    <w:p>
      <w:pPr>
        <w:autoSpaceDN w:val="0"/>
        <w:autoSpaceDE w:val="0"/>
        <w:widowControl/>
        <w:spacing w:line="49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2466"/>
        <w:gridCol w:w="2466"/>
        <w:gridCol w:w="2466"/>
        <w:gridCol w:w="2466"/>
      </w:tblGrid>
      <w:tr>
        <w:trPr>
          <w:trHeight w:hRule="exact" w:val="270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Activity: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Participant Time</w:t>
            </w:r>
          </w:p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Teacher Time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Mentor Time</w:t>
            </w:r>
          </w:p>
        </w:tc>
      </w:tr>
      <w:tr>
        <w:trPr>
          <w:trHeight w:hRule="exact" w:val="784"/>
        </w:trPr>
        <w:tc>
          <w:tcPr>
            <w:tcW w:type="dxa" w:w="2170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2" w:after="0"/>
              <w:ind w:left="104" w:right="388" w:firstLine="0"/>
              <w:jc w:val="both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Intro Attend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contribute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scheduled. </w:t>
            </w:r>
          </w:p>
        </w:tc>
        <w:tc>
          <w:tcPr>
            <w:tcW w:type="dxa" w:w="2176"/>
            <w:tcBorders>
              <w:start w:sz="4.0" w:val="single" w:color="#000000"/>
              <w:top w:sz="3.200000000000273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3.200000000000273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good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04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good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mean </w:t>
            </w:r>
          </w:p>
        </w:tc>
        <w:tc>
          <w:tcPr>
            <w:tcW w:type="dxa" w:w="2176"/>
            <w:tcBorders>
              <w:start w:sz="4.0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4.0" w:val="single" w:color="#000000"/>
              <w:end w:sz="2.399999999999636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314"/>
        </w:trPr>
        <w:tc>
          <w:tcPr>
            <w:tcW w:type="dxa" w:w="2170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are important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good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2176"/>
            <w:tcBorders>
              <w:start w:sz="4.0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2"/>
            <w:tcBorders>
              <w:start w:sz="3.199999999999818" w:val="single" w:color="#000000"/>
              <w:top w:sz="3.199999999999818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6"/>
            <w:tcBorders>
              <w:start w:sz="2.399999999999636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28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6" w:lineRule="exact" w:before="6" w:after="0"/>
              <w:ind w:left="104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Key learning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outcomes: </w:t>
            </w:r>
          </w:p>
        </w:tc>
        <w:tc>
          <w:tcPr>
            <w:tcW w:type="dxa" w:w="4348"/>
            <w:gridSpan w:val="2"/>
            <w:tcBorders>
              <w:start w:sz="4.0" w:val="single" w:color="#000000"/>
              <w:top w:sz="4.0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Resources: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6" w:lineRule="exact" w:before="6" w:after="0"/>
              <w:ind w:left="10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Enterprise skills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developed: </w:t>
            </w:r>
          </w:p>
        </w:tc>
      </w:tr>
      <w:tr>
        <w:trPr>
          <w:trHeight w:hRule="exact" w:val="1110"/>
        </w:trPr>
        <w:tc>
          <w:tcPr>
            <w:tcW w:type="dxa" w:w="2170"/>
            <w:tcBorders>
              <w:start w:sz="4.0" w:val="single" w:color="#000000"/>
              <w:top w:sz="4.0" w:val="single" w:color="#000000"/>
              <w:end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4" w:after="0"/>
              <w:ind w:left="274" w:right="144" w:hanging="172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and how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works. </w:t>
            </w:r>
          </w:p>
        </w:tc>
        <w:tc>
          <w:tcPr>
            <w:tcW w:type="dxa" w:w="4348"/>
            <w:gridSpan w:val="2"/>
            <w:tcBorders>
              <w:start w:sz="4.0" w:val="single" w:color="#000000"/>
              <w:top w:sz="4.0" w:val="single" w:color="#000000"/>
              <w:end w:sz="2.399999999999636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40" w:right="2448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Podium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Projector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Computer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Flip Chart </w:t>
            </w:r>
          </w:p>
        </w:tc>
        <w:tc>
          <w:tcPr>
            <w:tcW w:type="dxa" w:w="2176"/>
            <w:tcBorders>
              <w:start w:sz="2.399999999999636" w:val="single" w:color="#000000"/>
              <w:top w:sz="4.0" w:val="single" w:color="#000000"/>
              <w:end w:sz="4.0" w:val="single" w:color="#000000"/>
              <w:bottom w:sz="3.200000000000727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0" w:after="0"/>
              <w:ind w:left="150" w:right="144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Communication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Self Confidence </w:t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274" w:lineRule="exact" w:before="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26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st Management)</w:t>
      </w:r>
    </w:p>
    <w:p>
      <w:pPr>
        <w:sectPr>
          <w:pgSz w:w="12240" w:h="15840"/>
          <w:pgMar w:top="324" w:right="1182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2128"/>
        </w:trPr>
        <w:tc>
          <w:tcPr>
            <w:tcW w:type="dxa" w:w="2170"/>
            <w:tcBorders>
              <w:start w:sz="4.0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274" w:val="left"/>
              </w:tabs>
              <w:autoSpaceDE w:val="0"/>
              <w:widowControl/>
              <w:spacing w:line="264" w:lineRule="exact" w:before="12" w:after="0"/>
              <w:ind w:left="102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mean </w:t>
            </w:r>
            <w:r>
              <w:br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Understand what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are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important for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skills </w:t>
            </w:r>
          </w:p>
        </w:tc>
        <w:tc>
          <w:tcPr>
            <w:tcW w:type="dxa" w:w="4348"/>
            <w:tcBorders>
              <w:start w:sz="4.0" w:val="single" w:color="#000000"/>
              <w:top w:sz="3.1999999999999886" w:val="single" w:color="#000000"/>
              <w:end w:sz="2.399999999999636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440" w:right="0" w:firstLine="0"/>
              <w:jc w:val="left"/>
            </w:pP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Marker </w:t>
            </w:r>
          </w:p>
        </w:tc>
        <w:tc>
          <w:tcPr>
            <w:tcW w:type="dxa" w:w="2176"/>
            <w:tcBorders>
              <w:start w:sz="2.399999999999636" w:val="single" w:color="#000000"/>
              <w:top w:sz="3.199999999999988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</w:tbl>
    <w:p>
      <w:pPr>
        <w:autoSpaceDN w:val="0"/>
        <w:autoSpaceDE w:val="0"/>
        <w:widowControl/>
        <w:spacing w:line="494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804"/>
        <w:gridCol w:w="4804"/>
      </w:tblGrid>
      <w:tr>
        <w:trPr>
          <w:trHeight w:hRule="exact" w:val="262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Schedule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Mentor Should do</w:t>
            </w:r>
          </w:p>
        </w:tc>
      </w:tr>
      <w:tr>
        <w:trPr>
          <w:trHeight w:hRule="exact" w:val="1580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4" w:right="158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Welcome: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 min 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Short welcome and ask the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Mentor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introduce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52" w:lineRule="exact" w:before="14" w:after="0"/>
              <w:ind w:left="0" w:right="0" w:firstLine="0"/>
              <w:jc w:val="center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56" w:lineRule="exact" w:before="8" w:after="0"/>
              <w:ind w:left="96" w:right="288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Note for Instructor: Throughout this session, please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monitor the session to ensure nothing inappropriate 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being happened. </w:t>
            </w:r>
          </w:p>
        </w:tc>
      </w:tr>
      <w:tr>
        <w:trPr>
          <w:trHeight w:hRule="exact" w:val="2618"/>
        </w:trPr>
        <w:tc>
          <w:tcPr>
            <w:tcW w:type="dxa" w:w="2898"/>
            <w:tcBorders>
              <w:start w:sz="4.0" w:val="single" w:color="#000000"/>
              <w:top w:sz="2.400000000000091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Icebreaker: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10 min </w:t>
            </w:r>
          </w:p>
        </w:tc>
        <w:tc>
          <w:tcPr>
            <w:tcW w:type="dxa" w:w="5836"/>
            <w:tcBorders>
              <w:start w:sz="4.0" w:val="single" w:color="#000000"/>
              <w:top w:sz="2.400000000000091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Start your session by delivering an icebreaker, this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enable you and your team to start to build rapport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create a team presentation for the tasks ahead.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icebreaker below should work well at introductions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encouraging communication, but feel free to use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others if you think they are more appropriate. It is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important to encourage young people to get to know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each other and build strong team links during the first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hour; this will help to increase their motivation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communication throughout the sessions. </w:t>
            </w:r>
          </w:p>
        </w:tc>
      </w:tr>
      <w:tr>
        <w:trPr>
          <w:trHeight w:hRule="exact" w:val="4992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Introduction &amp;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Onboarding: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20mins 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Provide a brief introduction of the qualification to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96" w:right="115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In your introduction cover the following: </w:t>
            </w:r>
            <w:r>
              <w:br/>
            </w: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1.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Explanation of the program and structure.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86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(Kamyab jawan Program) </w:t>
            </w:r>
            <w:r>
              <w:br/>
            </w: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2.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you will use your communication skills in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your professional life. </w:t>
            </w:r>
          </w:p>
          <w:p>
            <w:pPr>
              <w:autoSpaceDN w:val="0"/>
              <w:autoSpaceDE w:val="0"/>
              <w:widowControl/>
              <w:spacing w:line="262" w:lineRule="exact" w:before="6" w:after="0"/>
              <w:ind w:left="96" w:right="144" w:firstLine="0"/>
              <w:jc w:val="left"/>
            </w:pP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3.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Key contacts and key information </w:t>
            </w:r>
            <w:r>
              <w:rPr>
                <w:w w:val="101.46352222987585"/>
                <w:rFonts w:ascii="CIDFont+F1" w:hAnsi="CIDFont+F1" w:eastAsia="CIDFont+F1"/>
                <w:b w:val="0"/>
                <w:i w:val="0"/>
                <w:color w:val="000000"/>
                <w:sz w:val="28"/>
              </w:rPr>
              <w:t xml:space="preserve">–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e.g., role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teacher, mentor, and SEED. Policies and procedures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(user agreements and “contact us” section). Everyone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to go to the Group Rules tab at the top of their screen,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read out the rules, and ask everyone to verbally agree.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Ensure that the consequences are clear for using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platform outside of hours. (9am-8pm) </w:t>
            </w:r>
            <w:r>
              <w:br/>
            </w:r>
            <w:r>
              <w:rPr>
                <w:w w:val="101.37942921031605"/>
                <w:rFonts w:ascii="CIDFont+F5" w:hAnsi="CIDFont+F5" w:eastAsia="CIDFont+F5"/>
                <w:b w:val="0"/>
                <w:i w:val="0"/>
                <w:color w:val="000000"/>
                <w:sz w:val="22"/>
              </w:rPr>
              <w:t>4.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What is up next for the next 2 weeks ahead so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young people know what to expect (see pages 5-7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 overview of the challenge). Allow young people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ask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 questions about the session topic. </w:t>
            </w:r>
          </w:p>
        </w:tc>
      </w:tr>
      <w:tr>
        <w:trPr>
          <w:trHeight w:hRule="exact" w:val="1844"/>
        </w:trPr>
        <w:tc>
          <w:tcPr>
            <w:tcW w:type="dxa" w:w="28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Team Activity Planning: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30 minutes </w:t>
            </w:r>
          </w:p>
        </w:tc>
        <w:tc>
          <w:tcPr>
            <w:tcW w:type="dxa" w:w="5836"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MENTOR: Explain to the whole team that you will now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planning how to collaborate for the first and second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collaborative Team Activities that will take place outside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the session. There will not be another session until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next session so this step is required because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communicating and making decisions outside of a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session requires a different strategy that must be </w:t>
            </w:r>
          </w:p>
        </w:tc>
      </w:tr>
    </w:tbl>
    <w:p>
      <w:pPr>
        <w:autoSpaceDN w:val="0"/>
        <w:autoSpaceDE w:val="0"/>
        <w:widowControl/>
        <w:spacing w:line="274" w:lineRule="exact" w:before="4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27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4804"/>
        <w:gridCol w:w="4804"/>
      </w:tblGrid>
      <w:tr>
        <w:trPr>
          <w:trHeight w:hRule="exact" w:val="5228"/>
        </w:trPr>
        <w:tc>
          <w:tcPr>
            <w:tcW w:type="dxa" w:w="2898"/>
            <w:tcBorders>
              <w:start w:sz="4.0" w:val="single" w:color="#000000"/>
              <w:top w:sz="3.1999999999999886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836"/>
            <w:tcBorders>
              <w:start w:sz="4.0" w:val="single" w:color="#000000"/>
              <w:top w:sz="3.1999999999999886" w:val="single" w:color="#000000"/>
              <w:end w:sz="3.200000000000273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agreed upon so that everyone knows what they are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doing for this activity and how. </w:t>
            </w:r>
          </w:p>
          <w:p>
            <w:pPr>
              <w:autoSpaceDN w:val="0"/>
              <w:tabs>
                <w:tab w:pos="436" w:val="left"/>
                <w:tab w:pos="774" w:val="left"/>
              </w:tabs>
              <w:autoSpaceDE w:val="0"/>
              <w:widowControl/>
              <w:spacing w:line="264" w:lineRule="exact" w:before="16" w:after="0"/>
              <w:ind w:left="96" w:right="288" w:firstLine="0"/>
              <w:jc w:val="left"/>
            </w:pP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“IDENTIFY ENTREPRENEURS” </w:t>
            </w:r>
            <w:r>
              <w:br/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TEAM ACTIVITY </w:t>
            </w:r>
            <w:r>
              <w:br/>
            </w:r>
            <w:r>
              <w:tab/>
            </w:r>
            <w:r>
              <w:rPr>
                <w:w w:val="97.90108722189198"/>
                <w:rFonts w:ascii="CIDFont+F6" w:hAnsi="CIDFont+F6" w:eastAsia="CIDFont+F6"/>
                <w:b w:val="0"/>
                <w:i w:val="0"/>
                <w:color w:val="000000"/>
                <w:sz w:val="23"/>
              </w:rPr>
              <w:t>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“BRAINSTORMING SOCIAL PROBLEMS” </w:t>
            </w:r>
            <w:r>
              <w:tab/>
            </w:r>
            <w:r>
              <w:tab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TEAM ACTIVITY” </w:t>
            </w:r>
            <w:r>
              <w:br/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As a team, collaborate on a creative brainstorm on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social problems in your community. Vote on the areas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you feel most passionate about as a team, then write </w:t>
            </w:r>
            <w:r>
              <w:rPr>
                <w:w w:val="97.90108722189198"/>
                <w:rFonts w:ascii="CIDFont+F8" w:hAnsi="CIDFont+F8" w:eastAsia="CIDFont+F8"/>
                <w:b w:val="0"/>
                <w:i/>
                <w:color w:val="000000"/>
                <w:sz w:val="23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62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sure the teams have the opportunity to talk about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how they want to work as a team through the activities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e.g., when they want to complete the activities, how to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communicate, the role of the project manager, etc.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sure you allocate each young person a specific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week that they are the project manager for the weekly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66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Type up notes for their strategy if this is helpful - it can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be included underneath the Team Contract. </w:t>
            </w:r>
          </w:p>
        </w:tc>
      </w:tr>
      <w:tr>
        <w:trPr>
          <w:trHeight w:hRule="exact" w:val="1570"/>
        </w:trPr>
        <w:tc>
          <w:tcPr>
            <w:tcW w:type="dxa" w:w="2898"/>
            <w:tcBorders>
              <w:start w:sz="4.0" w:val="single" w:color="#000000"/>
              <w:top w:sz="3.200000000000273" w:val="single" w:color="#000000"/>
              <w:end w:sz="4.0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4" w:after="0"/>
              <w:ind w:left="104" w:right="115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Session Close: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5 minutes </w:t>
            </w:r>
          </w:p>
        </w:tc>
        <w:tc>
          <w:tcPr>
            <w:tcW w:type="dxa" w:w="5836"/>
            <w:tcBorders>
              <w:start w:sz="4.0" w:val="single" w:color="#000000"/>
              <w:top w:sz="3.200000000000273" w:val="single" w:color="#000000"/>
              <w:end w:sz="3.200000000000273" w:val="single" w:color="#000000"/>
              <w:bottom w:sz="2.4000000000000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MENTOR: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Close the session with the opportunity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Instructor: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Facilitate the wrap-up of the session. A quick reminder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of what is coming up next and when the next session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274" w:lineRule="exact" w:before="7176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28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6"/>
        <w:ind w:left="0" w:right="0"/>
      </w:pPr>
    </w:p>
    <w:p>
      <w:pPr>
        <w:autoSpaceDN w:val="0"/>
        <w:autoSpaceDE w:val="0"/>
        <w:widowControl/>
        <w:spacing w:line="252" w:lineRule="exact" w:before="0" w:after="244"/>
        <w:ind w:left="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MOTIVATIONAL LECTURES LINKS.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5.999999999999943" w:type="dxa"/>
      </w:tblPr>
      <w:tblGrid>
        <w:gridCol w:w="3203"/>
        <w:gridCol w:w="3203"/>
        <w:gridCol w:w="3203"/>
      </w:tblGrid>
      <w:tr>
        <w:trPr>
          <w:trHeight w:hRule="exact" w:val="266"/>
        </w:trPr>
        <w:tc>
          <w:tcPr>
            <w:tcW w:type="dxa" w:w="1698"/>
            <w:tcBorders>
              <w:start w:sz="4.0" w:val="single" w:color="#000000"/>
              <w:top w:sz="2.400000000000034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TOPIC</w:t>
            </w:r>
          </w:p>
        </w:tc>
        <w:tc>
          <w:tcPr>
            <w:tcW w:type="dxa" w:w="1992"/>
            <w:tcBorders>
              <w:start w:sz="4.0" w:val="single" w:color="#000000"/>
              <w:top w:sz="2.400000000000034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SPEAKER</w:t>
            </w:r>
          </w:p>
        </w:tc>
        <w:tc>
          <w:tcPr>
            <w:tcW w:type="dxa" w:w="5714"/>
            <w:tcBorders>
              <w:start w:sz="4.0" w:val="single" w:color="#000000"/>
              <w:top w:sz="2.400000000000034" w:val="single" w:color="#000000"/>
              <w:end w:sz="4.0" w:val="single" w:color="#000000"/>
              <w:bottom w:sz="3.200000000000045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LINK</w:t>
            </w:r>
          </w:p>
        </w:tc>
      </w:tr>
      <w:tr>
        <w:trPr>
          <w:trHeight w:hRule="exact" w:val="788"/>
        </w:trPr>
        <w:tc>
          <w:tcPr>
            <w:tcW w:type="dxa" w:w="1698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50" w:firstLine="0"/>
              <w:jc w:val="both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Face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Problems in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Life </w:t>
            </w:r>
          </w:p>
        </w:tc>
        <w:tc>
          <w:tcPr>
            <w:tcW w:type="dxa" w:w="1992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3.2000000000000455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https://www.youtube.com/watch?v=OrQte08Ml90</w:t>
            </w:r>
          </w:p>
        </w:tc>
      </w:tr>
      <w:tr>
        <w:trPr>
          <w:trHeight w:hRule="exact" w:val="792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Just Control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46.00000000000023" w:type="dxa"/>
            </w:tblPr>
            <w:tblGrid>
              <w:gridCol w:w="2857"/>
              <w:gridCol w:w="2857"/>
            </w:tblGrid>
            <w:tr>
              <w:trPr>
                <w:trHeight w:hRule="exact" w:val="294"/>
              </w:trPr>
              <w:tc>
                <w:tcPr>
                  <w:tcW w:type="dxa" w:w="45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2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>https://www.youtube.com/watch?v=JzFs</w:t>
                  </w:r>
                </w:p>
              </w:tc>
              <w:tc>
                <w:tcPr>
                  <w:tcW w:type="dxa" w:w="9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52" w:lineRule="exact" w:before="2" w:after="0"/>
                    <w:ind w:left="0" w:right="0" w:firstLine="0"/>
                    <w:jc w:val="center"/>
                  </w:pPr>
                  <w:r>
                    <w:rPr>
                      <w:w w:val="97.90108722189198"/>
                      <w:rFonts w:ascii="CIDFont+F2" w:hAnsi="CIDFont+F2" w:eastAsia="CIDFont+F2"/>
                      <w:b/>
                      <w:i w:val="0"/>
                      <w:color w:val="000000"/>
                      <w:sz w:val="23"/>
                    </w:rPr>
                    <w:t>yJt-w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4" w:lineRule="exact" w:before="0" w:after="0"/>
              <w:ind w:left="0" w:right="0"/>
            </w:pPr>
          </w:p>
        </w:tc>
      </w:tr>
      <w:tr>
        <w:trPr>
          <w:trHeight w:hRule="exact" w:val="78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4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to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Communicate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Effectively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Qasim Ali Shah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2.3999999999998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https://www.youtube.com/watch?v=PhHAQEGehKc</w:t>
            </w:r>
          </w:p>
        </w:tc>
      </w:tr>
      <w:tr>
        <w:trPr>
          <w:trHeight w:hRule="exact" w:val="1566"/>
        </w:trPr>
        <w:tc>
          <w:tcPr>
            <w:tcW w:type="dxa" w:w="1698"/>
            <w:tcBorders>
              <w:start w:sz="4.0" w:val="single" w:color="#000000"/>
              <w:top w:sz="2.3999999999998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Your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ATTITUDE is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Everything </w:t>
            </w:r>
          </w:p>
        </w:tc>
        <w:tc>
          <w:tcPr>
            <w:tcW w:type="dxa" w:w="1992"/>
            <w:tcBorders>
              <w:start w:sz="4.0" w:val="single" w:color="#000000"/>
              <w:top w:sz="2.3999999999998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Tony Robbins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David Goggins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Jocko Willink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Wayne Dyer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Eckart Tolle </w:t>
            </w:r>
          </w:p>
        </w:tc>
        <w:tc>
          <w:tcPr>
            <w:tcW w:type="dxa" w:w="5714"/>
            <w:tcBorders>
              <w:start w:sz="4.0" w:val="single" w:color="#000000"/>
              <w:top w:sz="2.3999999999998636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https://www.youtube.com/watch?v=5fS3rj6eIFg</w:t>
            </w:r>
          </w:p>
        </w:tc>
      </w:tr>
      <w:tr>
        <w:trPr>
          <w:trHeight w:hRule="exact" w:val="1044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Control Your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EMOTIONS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Jim Rohn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Les Brown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TD Jakes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Tony Robbins 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https://www.youtube.com/watch?v=chn86sH0O5U</w:t>
            </w:r>
          </w:p>
        </w:tc>
      </w:tr>
      <w:tr>
        <w:trPr>
          <w:trHeight w:hRule="exact" w:val="790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104" w:right="288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Defeat Fear,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Build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Confidence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96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Shaykh Atif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Ahmed 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https://www.youtube.com/watch?v=s10dzfbozd4</w:t>
            </w:r>
          </w:p>
        </w:tc>
      </w:tr>
      <w:tr>
        <w:trPr>
          <w:trHeight w:hRule="exact" w:val="530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6" w:lineRule="exact" w:before="6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Wisdom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Eagle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Learn Kurooji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https://www.youtube.com/watch?v=bEU7V5rJTtw</w:t>
            </w:r>
          </w:p>
        </w:tc>
      </w:tr>
      <w:tr>
        <w:trPr>
          <w:trHeight w:hRule="exact" w:val="52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4" w:right="144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The Power of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ATTITUDE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Titan Man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https://www.youtube.com/watch?v=r8LJ5X2ejqU</w:t>
            </w:r>
          </w:p>
        </w:tc>
      </w:tr>
      <w:tr>
        <w:trPr>
          <w:trHeight w:hRule="exact" w:val="786"/>
        </w:trPr>
        <w:tc>
          <w:tcPr>
            <w:tcW w:type="dxa" w:w="1698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2" w:after="0"/>
              <w:ind w:left="104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STOP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WASTING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TIME </w:t>
            </w:r>
          </w:p>
        </w:tc>
        <w:tc>
          <w:tcPr>
            <w:tcW w:type="dxa" w:w="1992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6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Arnold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Schwarzenegger</w:t>
            </w:r>
          </w:p>
        </w:tc>
        <w:tc>
          <w:tcPr>
            <w:tcW w:type="dxa" w:w="5714"/>
            <w:tcBorders>
              <w:start w:sz="4.0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https://www.youtube.com/watch?v=kzSBrJmXqdg</w:t>
            </w:r>
          </w:p>
        </w:tc>
      </w:tr>
      <w:tr>
        <w:trPr>
          <w:trHeight w:hRule="exact" w:val="534"/>
        </w:trPr>
        <w:tc>
          <w:tcPr>
            <w:tcW w:type="dxa" w:w="1698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104" w:right="576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Risk of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Success </w:t>
            </w:r>
          </w:p>
        </w:tc>
        <w:tc>
          <w:tcPr>
            <w:tcW w:type="dxa" w:w="1992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0" w:after="0"/>
              <w:ind w:left="96" w:right="432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Denzel </w:t>
            </w:r>
            <w:r>
              <w:br/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Washington </w:t>
            </w:r>
          </w:p>
        </w:tc>
        <w:tc>
          <w:tcPr>
            <w:tcW w:type="dxa" w:w="5714"/>
            <w:tcBorders>
              <w:start w:sz="4.0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2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  <w:u w:val="single"/>
              </w:rPr>
              <w:t>https://www.youtube.com/watch?v=tbnzAVRZ9Xc</w:t>
            </w:r>
          </w:p>
        </w:tc>
      </w:tr>
    </w:tbl>
    <w:p>
      <w:pPr>
        <w:autoSpaceDN w:val="0"/>
        <w:autoSpaceDE w:val="0"/>
        <w:widowControl/>
        <w:spacing w:line="274" w:lineRule="exact" w:before="5082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29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4" w:right="1440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48"/>
        <w:ind w:left="0" w:right="0"/>
      </w:pPr>
    </w:p>
    <w:p>
      <w:pPr>
        <w:autoSpaceDN w:val="0"/>
        <w:tabs>
          <w:tab w:pos="8544" w:val="left"/>
        </w:tabs>
        <w:autoSpaceDE w:val="0"/>
        <w:widowControl/>
        <w:spacing w:line="368" w:lineRule="exact" w:before="0" w:after="240"/>
        <w:ind w:left="4126" w:right="0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Annexure-III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SUCCESS STORY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310"/>
        <w:gridCol w:w="3310"/>
        <w:gridCol w:w="3310"/>
      </w:tblGrid>
      <w:tr>
        <w:trPr>
          <w:trHeight w:hRule="exact" w:val="548"/>
        </w:trPr>
        <w:tc>
          <w:tcPr>
            <w:tcW w:type="dxa" w:w="1076"/>
            <w:tcBorders>
              <w:start w:sz="23.19999999999999" w:val="single" w:color="#000000"/>
              <w:top w:sz="22.399999999999977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S. No</w:t>
            </w:r>
          </w:p>
        </w:tc>
        <w:tc>
          <w:tcPr>
            <w:tcW w:type="dxa" w:w="3036"/>
            <w:tcBorders>
              <w:start w:sz="23.200000000000045" w:val="single" w:color="#000000"/>
              <w:top w:sz="22.399999999999977" w:val="single" w:color="#000000"/>
              <w:end w:sz="22.40000000000009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Key Information</w:t>
            </w:r>
          </w:p>
        </w:tc>
        <w:tc>
          <w:tcPr>
            <w:tcW w:type="dxa" w:w="5676"/>
            <w:tcBorders>
              <w:start w:sz="22.40000000000009" w:val="single" w:color="#000000"/>
              <w:top w:sz="22.399999999999977" w:val="single" w:color="#000000"/>
              <w:end w:sz="22.399999999999636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Detail/Description</w:t>
            </w:r>
          </w:p>
        </w:tc>
      </w:tr>
      <w:tr>
        <w:trPr>
          <w:trHeight w:hRule="exact" w:val="5762"/>
        </w:trPr>
        <w:tc>
          <w:tcPr>
            <w:tcW w:type="dxa" w:w="1076"/>
            <w:tcBorders>
              <w:start w:sz="23.19999999999999" w:val="single" w:color="#000000"/>
              <w:top w:sz="23.200000000000045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1.</w:t>
            </w:r>
          </w:p>
        </w:tc>
        <w:tc>
          <w:tcPr>
            <w:tcW w:type="dxa" w:w="3036"/>
            <w:tcBorders>
              <w:start w:sz="23.200000000000045" w:val="single" w:color="#000000"/>
              <w:top w:sz="23.200000000000045" w:val="single" w:color="#000000"/>
              <w:end w:sz="22.40000000000009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0" w:right="0" w:firstLine="0"/>
              <w:jc w:val="center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Self &amp; Family background</w:t>
            </w:r>
          </w:p>
        </w:tc>
        <w:tc>
          <w:tcPr>
            <w:tcW w:type="dxa" w:w="5676"/>
            <w:tcBorders>
              <w:start w:sz="22.40000000000009" w:val="single" w:color="#000000"/>
              <w:top w:sz="23.200000000000045" w:val="single" w:color="#000000"/>
              <w:end w:sz="22.39999999999963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0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Faiz Ur Rehman,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 who lives in Kasur (Punjab), is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example of how hard work and perseverance can reap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rich rewards when bidding for IPM training. </w:t>
            </w:r>
          </w:p>
          <w:p>
            <w:pPr>
              <w:autoSpaceDN w:val="0"/>
              <w:autoSpaceDE w:val="0"/>
              <w:widowControl/>
              <w:spacing w:line="262" w:lineRule="exact" w:before="2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IPM trainer works exclusively on different farms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and has earned, on average,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US$10,000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per month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the past several months. But this isn’t a story of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overnight success </w:t>
            </w:r>
            <w:r>
              <w:rPr>
                <w:w w:val="101.46352222987585"/>
                <w:rFonts w:ascii="CIDFont+F1" w:hAnsi="CIDFont+F1" w:eastAsia="CIDFont+F1"/>
                <w:b w:val="0"/>
                <w:i w:val="0"/>
                <w:color w:val="000000"/>
                <w:sz w:val="28"/>
              </w:rPr>
              <w:t xml:space="preserve">–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had to work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hard to differentiate himself and stay true to his goal. </w:t>
            </w:r>
          </w:p>
          <w:p>
            <w:pPr>
              <w:autoSpaceDN w:val="0"/>
              <w:autoSpaceDE w:val="0"/>
              <w:widowControl/>
              <w:spacing w:line="264" w:lineRule="exact" w:before="242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It was a full year later, in May 2019, when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finally decided to jump in. He signed up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one of the numerous farms that connect farmers 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land owner people or companies that have small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projects, like farm development practices.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He had already started a small business to help pay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his college education, so he was nervous and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apprehensive about the decision. “I gave myself two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or three months at most. If I didn’t succeed, then I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go back to running the business as it was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showing potential,” he says. </w:t>
            </w:r>
          </w:p>
          <w:p>
            <w:pPr>
              <w:autoSpaceDN w:val="0"/>
              <w:autoSpaceDE w:val="0"/>
              <w:widowControl/>
              <w:spacing w:line="25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If at first, you don’t succeed, try try again </w:t>
            </w:r>
          </w:p>
        </w:tc>
      </w:tr>
      <w:tr>
        <w:trPr>
          <w:trHeight w:hRule="exact" w:val="1654"/>
        </w:trPr>
        <w:tc>
          <w:tcPr>
            <w:tcW w:type="dxa" w:w="1076"/>
            <w:tcBorders>
              <w:start w:sz="23.19999999999999" w:val="single" w:color="#000000"/>
              <w:top w:sz="22.40000000000009" w:val="single" w:color="#000000"/>
              <w:end w:sz="23.200000000000045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2. </w:t>
            </w:r>
          </w:p>
        </w:tc>
        <w:tc>
          <w:tcPr>
            <w:tcW w:type="dxa" w:w="3036"/>
            <w:tcBorders>
              <w:start w:sz="23.200000000000045" w:val="single" w:color="#000000"/>
              <w:top w:sz="22.40000000000009" w:val="single" w:color="#000000"/>
              <w:end w:sz="22.40000000000009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How he came on board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NAVTTC Training/ or got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trained through any other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source </w:t>
            </w:r>
          </w:p>
        </w:tc>
        <w:tc>
          <w:tcPr>
            <w:tcW w:type="dxa" w:w="5676"/>
            <w:tcBorders>
              <w:start w:sz="22.40000000000009" w:val="single" w:color="#000000"/>
              <w:top w:sz="22.40000000000009" w:val="single" w:color="#000000"/>
              <w:end w:sz="22.399999999999636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8" w:lineRule="exact" w:before="2" w:after="0"/>
              <w:ind w:left="100" w:right="432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Certification in IPM (integrated pest management)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from (NAVTTC partner institute) </w:t>
            </w:r>
          </w:p>
        </w:tc>
      </w:tr>
      <w:tr>
        <w:trPr>
          <w:trHeight w:hRule="exact" w:val="4498"/>
        </w:trPr>
        <w:tc>
          <w:tcPr>
            <w:tcW w:type="dxa" w:w="1076"/>
            <w:tcBorders>
              <w:start w:sz="23.19999999999999" w:val="single" w:color="#000000"/>
              <w:top w:sz="23.200000000000273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3.</w:t>
            </w:r>
          </w:p>
        </w:tc>
        <w:tc>
          <w:tcPr>
            <w:tcW w:type="dxa" w:w="3036"/>
            <w:tcBorders>
              <w:start w:sz="23.200000000000045" w:val="single" w:color="#000000"/>
              <w:top w:sz="23.200000000000273" w:val="single" w:color="#000000"/>
              <w:end w:sz="22.40000000000009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0" w:after="0"/>
              <w:ind w:left="96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>Post-training activities</w:t>
            </w:r>
          </w:p>
        </w:tc>
        <w:tc>
          <w:tcPr>
            <w:tcW w:type="dxa" w:w="5676"/>
            <w:tcBorders>
              <w:start w:sz="22.40000000000009" w:val="single" w:color="#000000"/>
              <w:top w:sz="23.200000000000273" w:val="single" w:color="#000000"/>
              <w:end w:sz="22.399999999999636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Rehman’s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area of expertise is in Pest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scouting and Pest monitoring. In his first month using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IPM tactics, he pitched mostly for projects centered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around monitoring, scouting and management. But it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wasn’t so simple. In the first few weeks, he didn’t hear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back from even a single farmer, despite pitching for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dozens of projects. </w:t>
            </w:r>
          </w:p>
          <w:p>
            <w:pPr>
              <w:autoSpaceDN w:val="0"/>
              <w:autoSpaceDE w:val="0"/>
              <w:widowControl/>
              <w:spacing w:line="264" w:lineRule="exact" w:before="25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“I need to understand about the work, so I visit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different fields, participated in farms, and analyzed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profiles of successful farmers. It was an uphill struggle,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I didn’t want to give up,” he explains. </w:t>
            </w:r>
          </w:p>
          <w:p>
            <w:pPr>
              <w:autoSpaceDN w:val="0"/>
              <w:autoSpaceDE w:val="0"/>
              <w:widowControl/>
              <w:spacing w:line="262" w:lineRule="exact" w:before="252" w:after="0"/>
              <w:ind w:left="100" w:right="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says he understands why clients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would be apprehensive giving projects to untested IPM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manager. They have hundreds of options to choose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from he explains, and to give a project to someone </w:t>
            </w:r>
          </w:p>
        </w:tc>
      </w:tr>
    </w:tbl>
    <w:p>
      <w:pPr>
        <w:autoSpaceDN w:val="0"/>
        <w:autoSpaceDE w:val="0"/>
        <w:widowControl/>
        <w:spacing w:line="274" w:lineRule="exact" w:before="8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30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570" w:right="1118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288"/>
        <w:gridCol w:w="3288"/>
        <w:gridCol w:w="3288"/>
      </w:tblGrid>
      <w:tr>
        <w:trPr>
          <w:trHeight w:hRule="exact" w:val="4466"/>
        </w:trPr>
        <w:tc>
          <w:tcPr>
            <w:tcW w:type="dxa" w:w="1076"/>
            <w:tcBorders>
              <w:start w:sz="23.19999999999999" w:val="single" w:color="#000000"/>
              <w:top w:sz="22.399999999999977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036"/>
            <w:tcBorders>
              <w:start w:sz="23.200000000000045" w:val="single" w:color="#000000"/>
              <w:top w:sz="22.399999999999977" w:val="single" w:color="#000000"/>
              <w:end w:sz="22.40000000000009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5676"/>
            <w:tcBorders>
              <w:start w:sz="22.40000000000009" w:val="single" w:color="#000000"/>
              <w:top w:sz="22.399999999999977" w:val="single" w:color="#000000"/>
              <w:end w:sz="22.399999999999636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6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with no experience requires a strong leap of faith. </w:t>
            </w:r>
          </w:p>
          <w:p>
            <w:pPr>
              <w:autoSpaceDN w:val="0"/>
              <w:autoSpaceDE w:val="0"/>
              <w:widowControl/>
              <w:spacing w:line="264" w:lineRule="exact" w:before="248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 slow stream of projects started to come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Faiz Ur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Rehman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way. Within a few months, he was landing an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average of a hundred projects every month, with a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large number of repeat farmers. He also expanded the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range of his professional services, branching out from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logo design to business cards, banners, Facebook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cover pages, letterheads, and stationery. </w:t>
            </w:r>
          </w:p>
          <w:p>
            <w:pPr>
              <w:autoSpaceDN w:val="0"/>
              <w:autoSpaceDE w:val="0"/>
              <w:widowControl/>
              <w:spacing w:line="264" w:lineRule="exact" w:before="252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But he’s had to face his fair share of challenges too.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The shoddy state of internet infrastructure in his city,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Kasur, threatened to derail his IPM career. </w:t>
            </w:r>
          </w:p>
          <w:p>
            <w:pPr>
              <w:autoSpaceDN w:val="0"/>
              <w:autoSpaceDE w:val="0"/>
              <w:widowControl/>
              <w:spacing w:line="264" w:lineRule="exact" w:before="0" w:after="0"/>
              <w:ind w:left="100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“Sometimes I haven’t had connectivity for two days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straight,” he explains. “That’s unthinkable for someone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who makes his livelihood on the farms.” </w:t>
            </w:r>
          </w:p>
        </w:tc>
      </w:tr>
      <w:tr>
        <w:trPr>
          <w:trHeight w:hRule="exact" w:val="1578"/>
        </w:trPr>
        <w:tc>
          <w:tcPr>
            <w:tcW w:type="dxa" w:w="1076"/>
            <w:tcBorders>
              <w:start w:sz="23.19999999999999" w:val="single" w:color="#000000"/>
              <w:top w:sz="22.40000000000009" w:val="single" w:color="#000000"/>
              <w:end w:sz="23.200000000000045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102" w:right="0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>4.</w:t>
            </w:r>
          </w:p>
        </w:tc>
        <w:tc>
          <w:tcPr>
            <w:tcW w:type="dxa" w:w="3036"/>
            <w:tcBorders>
              <w:start w:sz="23.200000000000045" w:val="single" w:color="#000000"/>
              <w:top w:sz="22.40000000000009" w:val="single" w:color="#000000"/>
              <w:end w:sz="22.40000000000009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72" w:lineRule="exact" w:before="0" w:after="0"/>
              <w:ind w:left="96" w:right="720" w:firstLine="0"/>
              <w:jc w:val="left"/>
            </w:pP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Message to others </w:t>
            </w:r>
            <w:r>
              <w:rPr>
                <w:w w:val="97.90108722189198"/>
                <w:rFonts w:ascii="CIDFont+F2" w:hAnsi="CIDFont+F2" w:eastAsia="CIDFont+F2"/>
                <w:b/>
                <w:i w:val="0"/>
                <w:color w:val="000000"/>
                <w:sz w:val="23"/>
              </w:rPr>
              <w:t xml:space="preserve">(under training) </w:t>
            </w:r>
          </w:p>
        </w:tc>
        <w:tc>
          <w:tcPr>
            <w:tcW w:type="dxa" w:w="5676"/>
            <w:tcBorders>
              <w:start w:sz="22.40000000000009" w:val="single" w:color="#000000"/>
              <w:top w:sz="22.40000000000009" w:val="single" w:color="#000000"/>
              <w:end w:sz="22.399999999999636" w:val="single" w:color="#000000"/>
              <w:bottom w:sz="21.59999999999991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2" w:lineRule="exact" w:before="0" w:after="0"/>
              <w:ind w:left="100" w:right="144" w:firstLine="0"/>
              <w:jc w:val="left"/>
            </w:pP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Take the training opportunity seriously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Impose self-discipline and ensure regularity </w:t>
            </w:r>
            <w:r>
              <w:br/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Make Hard work pays in the end so be always ready </w:t>
            </w:r>
            <w:r>
              <w:rPr>
                <w:w w:val="97.90108722189198"/>
                <w:rFonts w:ascii="CIDFont+F1" w:hAnsi="CIDFont+F1" w:eastAsia="CIDFont+F1"/>
                <w:b w:val="0"/>
                <w:i w:val="0"/>
                <w:color w:val="000000"/>
                <w:sz w:val="23"/>
              </w:rPr>
              <w:t xml:space="preserve">for the same. </w:t>
            </w:r>
          </w:p>
        </w:tc>
      </w:tr>
    </w:tbl>
    <w:p>
      <w:pPr>
        <w:autoSpaceDN w:val="0"/>
        <w:autoSpaceDE w:val="0"/>
        <w:widowControl/>
        <w:spacing w:line="250" w:lineRule="exact" w:before="484" w:after="0"/>
        <w:ind w:left="34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Note: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Success story is a source of motivation for the trainees and can be presented in several </w:t>
      </w:r>
    </w:p>
    <w:p>
      <w:pPr>
        <w:autoSpaceDN w:val="0"/>
        <w:autoSpaceDE w:val="0"/>
        <w:widowControl/>
        <w:spacing w:line="252" w:lineRule="exact" w:before="56" w:after="0"/>
        <w:ind w:left="340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ways/forms in a NAVTTC skill development course as under: - </w:t>
      </w:r>
    </w:p>
    <w:p>
      <w:pPr>
        <w:autoSpaceDN w:val="0"/>
        <w:tabs>
          <w:tab w:pos="678" w:val="left"/>
        </w:tabs>
        <w:autoSpaceDE w:val="0"/>
        <w:widowControl/>
        <w:spacing w:line="282" w:lineRule="exact" w:before="206" w:after="0"/>
        <w:ind w:left="340" w:right="288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call a passed out successful trainee of the institute. He will narrate his success story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the trainees in his own words and meet trainees as well. </w:t>
      </w:r>
    </w:p>
    <w:p>
      <w:pPr>
        <w:autoSpaceDN w:val="0"/>
        <w:tabs>
          <w:tab w:pos="678" w:val="left"/>
        </w:tabs>
        <w:autoSpaceDE w:val="0"/>
        <w:widowControl/>
        <w:spacing w:line="282" w:lineRule="exact" w:before="2" w:after="0"/>
        <w:ind w:left="340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see and listen to a recorded video/clip (5 to 7 minutes) showing a successful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trainee Audio-video recording that has to cover the above-mentioned points.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* </w:t>
      </w:r>
      <w:r>
        <w:br/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3.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teacher displays the picture of a successful trainee (name, trade, institute,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organization, job, earning, etc.) and narrates his/her story in the teacher’s own motivational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words. </w:t>
      </w:r>
    </w:p>
    <w:p>
      <w:pPr>
        <w:autoSpaceDN w:val="0"/>
        <w:autoSpaceDE w:val="0"/>
        <w:widowControl/>
        <w:spacing w:line="250" w:lineRule="exact" w:before="738" w:after="0"/>
        <w:ind w:left="510" w:right="0" w:firstLine="0"/>
        <w:jc w:val="left"/>
      </w:pP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* </w:t>
      </w:r>
      <w:r>
        <w:rPr>
          <w:w w:val="97.90108722189198"/>
          <w:rFonts w:ascii="CIDFont+F8" w:hAnsi="CIDFont+F8" w:eastAsia="CIDFont+F8"/>
          <w:b w:val="0"/>
          <w:i/>
          <w:color w:val="000000"/>
          <w:sz w:val="23"/>
        </w:rPr>
        <w:t xml:space="preserve">The online success stories of renowned professional can also be obtained from </w:t>
      </w:r>
      <w:r>
        <w:rPr>
          <w:w w:val="97.90108722189198"/>
          <w:rFonts w:ascii="CIDFont+F9" w:hAnsi="CIDFont+F9" w:eastAsia="CIDFont+F9"/>
          <w:b/>
          <w:i/>
          <w:color w:val="000000"/>
          <w:sz w:val="23"/>
        </w:rPr>
        <w:t xml:space="preserve">Annex-II </w:t>
      </w:r>
    </w:p>
    <w:p>
      <w:pPr>
        <w:autoSpaceDN w:val="0"/>
        <w:autoSpaceDE w:val="0"/>
        <w:widowControl/>
        <w:spacing w:line="274" w:lineRule="exact" w:before="3670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31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30" w:right="1184" w:bottom="462" w:left="11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08"/>
        <w:ind w:left="0" w:right="0"/>
      </w:pPr>
    </w:p>
    <w:p>
      <w:pPr>
        <w:autoSpaceDN w:val="0"/>
        <w:tabs>
          <w:tab w:pos="8464" w:val="left"/>
        </w:tabs>
        <w:autoSpaceDE w:val="0"/>
        <w:widowControl/>
        <w:spacing w:line="320" w:lineRule="exact" w:before="0" w:after="0"/>
        <w:ind w:left="3220" w:right="0" w:firstLine="0"/>
        <w:jc w:val="left"/>
      </w:pPr>
      <w:r>
        <w:tab/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Annexure-IV: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Workplace/Institute Ethics Guide </w:t>
      </w:r>
    </w:p>
    <w:p>
      <w:pPr>
        <w:autoSpaceDN w:val="0"/>
        <w:autoSpaceDE w:val="0"/>
        <w:widowControl/>
        <w:spacing w:line="396" w:lineRule="exact" w:before="228" w:after="0"/>
        <w:ind w:left="24" w:right="20" w:firstLine="0"/>
        <w:jc w:val="both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 ethic is a standard of conduct and values for job performance. The modern definition of what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constitutes good work ethics often varies. Different businesses have different expectations. Work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ethic is a belief that hard work and diligence have a moral benefit and an inherent ability, virtue, or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value to strengthen character and individual abilities. It is a set of values-centered on the importance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of work and manifested by determination or desire to work hard. </w:t>
      </w:r>
    </w:p>
    <w:p>
      <w:pPr>
        <w:autoSpaceDN w:val="0"/>
        <w:autoSpaceDE w:val="0"/>
        <w:widowControl/>
        <w:spacing w:line="252" w:lineRule="exact" w:before="408" w:after="0"/>
        <w:ind w:left="24" w:right="0" w:firstLine="0"/>
        <w:jc w:val="left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following ten work ethics are defined as essential for student success: </w:t>
      </w:r>
    </w:p>
    <w:p>
      <w:pPr>
        <w:autoSpaceDN w:val="0"/>
        <w:autoSpaceDE w:val="0"/>
        <w:widowControl/>
        <w:spacing w:line="396" w:lineRule="exact" w:before="468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1.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Attendance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Be at work every day possible, plan your absences don’t abuse leave time. Be punctual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every day. </w:t>
      </w:r>
    </w:p>
    <w:p>
      <w:pPr>
        <w:autoSpaceDN w:val="0"/>
        <w:autoSpaceDE w:val="0"/>
        <w:widowControl/>
        <w:spacing w:line="394" w:lineRule="exact" w:before="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2.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Character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Honesty is the single most important factor having a direct bearing on the final success of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 individual, corporation, or product. Complete assigned tasks correctly and promptly. Look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to improve your skills. </w:t>
      </w:r>
    </w:p>
    <w:p>
      <w:pPr>
        <w:autoSpaceDN w:val="0"/>
        <w:autoSpaceDE w:val="0"/>
        <w:widowControl/>
        <w:spacing w:line="320" w:lineRule="exact" w:before="64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3.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Team Work: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ability to get along with others including those you don’t necessarily like. The ability to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carry your weight and help others who are struggling. Recognize when to speak up with an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idea and when to compromise by blend ideas together. </w:t>
      </w:r>
    </w:p>
    <w:p>
      <w:pPr>
        <w:autoSpaceDN w:val="0"/>
        <w:tabs>
          <w:tab w:pos="702" w:val="left"/>
        </w:tabs>
        <w:autoSpaceDE w:val="0"/>
        <w:widowControl/>
        <w:spacing w:line="396" w:lineRule="exact" w:before="26" w:after="0"/>
        <w:ind w:left="364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4.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Appearance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Dress for success set your best foot forward, personal hygiene, good manner, remember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that the first impression of who you are can last a lifetime </w:t>
      </w:r>
      <w:r>
        <w:br/>
      </w: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5.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Attitude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Listen to suggestions and be positive, accept responsibility. If you make a mistake, admit it.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Values workplace safety rules and precautions for personal and co-worker safety. Avoids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unnecessary risks. Willing to learn new processes, systems, and procedures in light of </w:t>
      </w:r>
      <w:r>
        <w:tab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changing responsibilities. </w:t>
      </w:r>
    </w:p>
    <w:p>
      <w:pPr>
        <w:autoSpaceDN w:val="0"/>
        <w:autoSpaceDE w:val="0"/>
        <w:widowControl/>
        <w:spacing w:line="394" w:lineRule="exact" w:before="0" w:after="0"/>
        <w:ind w:left="702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6.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Productivity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Do the work correctly, quality and timelines are prized. Get along with fellows, cooperation is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the key to productivity. Help out whenever asked, do extra without being asked. Take pride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in your work, do things the best you know-how. Eagerly focuses energy on accomplishing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tasks, also referred to as demonstrating ownership. Takes pride in work. </w:t>
      </w:r>
    </w:p>
    <w:p>
      <w:pPr>
        <w:autoSpaceDN w:val="0"/>
        <w:autoSpaceDE w:val="0"/>
        <w:widowControl/>
        <w:spacing w:line="252" w:lineRule="exact" w:before="130" w:after="0"/>
        <w:ind w:left="364" w:right="0" w:firstLine="0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7.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Organizational Skills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>:</w:t>
      </w:r>
    </w:p>
    <w:p>
      <w:pPr>
        <w:autoSpaceDN w:val="0"/>
        <w:autoSpaceDE w:val="0"/>
        <w:widowControl/>
        <w:spacing w:line="274" w:lineRule="exact" w:before="362" w:after="0"/>
        <w:ind w:left="24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32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p>
      <w:pPr>
        <w:sectPr>
          <w:pgSz w:w="12240" w:h="15840"/>
          <w:pgMar w:top="328" w:right="1118" w:bottom="462" w:left="1168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12"/>
        <w:ind w:left="0" w:right="0"/>
      </w:pPr>
    </w:p>
    <w:p>
      <w:pPr>
        <w:autoSpaceDN w:val="0"/>
        <w:autoSpaceDE w:val="0"/>
        <w:widowControl/>
        <w:spacing w:line="272" w:lineRule="exact" w:before="0" w:after="0"/>
        <w:ind w:left="678" w:right="26" w:firstLine="0"/>
        <w:jc w:val="both"/>
      </w:pP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Make an effort to improve, learn ways to better yourself. Time management; utilize time and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resources to get the most out of both. Take an appropriate approach to social interactions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at work. Maintains focus on work responsibilities. </w:t>
      </w:r>
    </w:p>
    <w:p>
      <w:pPr>
        <w:autoSpaceDN w:val="0"/>
        <w:autoSpaceDE w:val="0"/>
        <w:widowControl/>
        <w:spacing w:line="398" w:lineRule="exact" w:before="2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8.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Communication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Written   communication,   being   able   to   correctly    write    reports    and    memos.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Verbal communications, being able to communicate one on one or to a group. </w:t>
      </w:r>
    </w:p>
    <w:p>
      <w:pPr>
        <w:autoSpaceDN w:val="0"/>
        <w:autoSpaceDE w:val="0"/>
        <w:widowControl/>
        <w:spacing w:line="394" w:lineRule="exact" w:before="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 xml:space="preserve">9. 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Cooperation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Follow institute rules and regulations, learn and follow expectations. Get along with fellows,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cooperation is the key to productivity. Able to welcome and adapt to changing work situations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and the application of new or different skills. </w:t>
      </w:r>
    </w:p>
    <w:p>
      <w:pPr>
        <w:autoSpaceDN w:val="0"/>
        <w:autoSpaceDE w:val="0"/>
        <w:widowControl/>
        <w:spacing w:line="394" w:lineRule="exact" w:before="0" w:after="0"/>
        <w:ind w:left="678" w:right="0" w:hanging="338"/>
        <w:jc w:val="left"/>
      </w:pPr>
      <w:r>
        <w:rPr>
          <w:w w:val="101.62883238358931"/>
          <w:rFonts w:ascii="CIDFont+F2" w:hAnsi="CIDFont+F2" w:eastAsia="CIDFont+F2"/>
          <w:b/>
          <w:i w:val="0"/>
          <w:color w:val="000000"/>
          <w:sz w:val="22"/>
        </w:rPr>
        <w:t>10.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  <w:u w:val="single"/>
        </w:rPr>
        <w:t>Respect</w:t>
      </w:r>
      <w:r>
        <w:rPr>
          <w:w w:val="97.90108722189198"/>
          <w:rFonts w:ascii="CIDFont+F2" w:hAnsi="CIDFont+F2" w:eastAsia="CIDFont+F2"/>
          <w:b/>
          <w:i w:val="0"/>
          <w:color w:val="000000"/>
          <w:sz w:val="23"/>
        </w:rPr>
        <w:t xml:space="preserve">: </w:t>
      </w:r>
      <w:r>
        <w:br/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Work hard, work to the best of your ability. Carry out orders, do what’s asked the first time.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Show respect, accept, and acknowledge an individual’s talents and knowledge. Respect’s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diversity in the workplace, including showing due respect for different perspectives, opinions, </w:t>
      </w:r>
      <w:r>
        <w:rPr>
          <w:w w:val="97.90108722189198"/>
          <w:rFonts w:ascii="CIDFont+F1" w:hAnsi="CIDFont+F1" w:eastAsia="CIDFont+F1"/>
          <w:b w:val="0"/>
          <w:i w:val="0"/>
          <w:color w:val="000000"/>
          <w:sz w:val="23"/>
        </w:rPr>
        <w:t xml:space="preserve">and suggestions. </w:t>
      </w:r>
    </w:p>
    <w:p>
      <w:pPr>
        <w:autoSpaceDN w:val="0"/>
        <w:autoSpaceDE w:val="0"/>
        <w:widowControl/>
        <w:spacing w:line="274" w:lineRule="exact" w:before="8404" w:after="0"/>
        <w:ind w:left="0" w:right="0" w:firstLine="0"/>
        <w:jc w:val="left"/>
      </w:pPr>
      <w:r>
        <w:rPr>
          <w:w w:val="98.6471448625837"/>
          <w:rFonts w:ascii="CIDFont+F3" w:hAnsi="CIDFont+F3" w:eastAsia="CIDFont+F3"/>
          <w:b/>
          <w:i w:val="0"/>
          <w:color w:val="000000"/>
          <w:sz w:val="21"/>
        </w:rPr>
        <w:t xml:space="preserve">33 | </w:t>
      </w:r>
      <w:r>
        <w:rPr>
          <w:w w:val="97.90108722189198"/>
          <w:rFonts w:ascii="CIDFont+F4" w:hAnsi="CIDFont+F4" w:eastAsia="CIDFont+F4"/>
          <w:b/>
          <w:i/>
          <w:color w:val="000000"/>
          <w:sz w:val="23"/>
        </w:rPr>
        <w:t>IPM (Integrated Pest Management)</w:t>
      </w:r>
    </w:p>
    <w:sectPr w:rsidR="00FC693F" w:rsidRPr="0006063C" w:rsidSect="00034616">
      <w:pgSz w:w="12240" w:h="15840"/>
      <w:pgMar w:top="330" w:right="1122" w:bottom="462" w:left="1192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