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16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360" w:lineRule="exact" w:before="96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8" w:lineRule="exact" w:before="75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233" w:lineRule="auto" w:before="574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8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39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98270" cy="16421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8270" cy="16421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0" w:lineRule="exact" w:before="279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Course Contents / Lesson Plan</w:t>
      </w:r>
    </w:p>
    <w:p>
      <w:pPr>
        <w:autoSpaceDN w:val="0"/>
        <w:autoSpaceDE w:val="0"/>
        <w:widowControl/>
        <w:spacing w:line="312" w:lineRule="exact" w:before="332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Course Title:</w:t>
      </w:r>
      <w:r>
        <w:rPr>
          <w:rFonts w:ascii="Arial" w:hAnsi="Arial" w:eastAsia="Arial"/>
          <w:b w:val="0"/>
          <w:i w:val="0"/>
          <w:color w:val="000000"/>
          <w:sz w:val="24"/>
        </w:rPr>
        <w:t>INDUSTRIAL AUTOMATION (PLC)</w:t>
      </w:r>
    </w:p>
    <w:p>
      <w:pPr>
        <w:autoSpaceDN w:val="0"/>
        <w:autoSpaceDE w:val="0"/>
        <w:widowControl/>
        <w:spacing w:line="312" w:lineRule="exact" w:before="72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</w:rPr>
        <w:t>Duration:</w:t>
      </w:r>
      <w:r>
        <w:rPr>
          <w:rFonts w:ascii="Arial" w:hAnsi="Arial" w:eastAsia="Arial"/>
          <w:b w:val="0"/>
          <w:i w:val="0"/>
          <w:color w:val="000000"/>
          <w:sz w:val="24"/>
        </w:rPr>
        <w:t>6 Months</w:t>
      </w:r>
    </w:p>
    <w:p>
      <w:pPr>
        <w:autoSpaceDN w:val="0"/>
        <w:autoSpaceDE w:val="0"/>
        <w:widowControl/>
        <w:spacing w:line="360" w:lineRule="exact" w:before="1570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Course Details / Description &amp; Preliminaries</w:t>
      </w:r>
    </w:p>
    <w:p>
      <w:pPr>
        <w:autoSpaceDN w:val="0"/>
        <w:autoSpaceDE w:val="0"/>
        <w:widowControl/>
        <w:spacing w:line="197" w:lineRule="auto" w:before="23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338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2.00000000000003" w:type="dxa"/>
      </w:tblPr>
      <w:tblGrid>
        <w:gridCol w:w="5451"/>
        <w:gridCol w:w="5451"/>
      </w:tblGrid>
      <w:tr>
        <w:trPr>
          <w:trHeight w:hRule="exact" w:val="566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Course Title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INDUSTRIAL AUTOMATION (PLC)</w:t>
            </w:r>
          </w:p>
        </w:tc>
      </w:tr>
      <w:tr>
        <w:trPr>
          <w:trHeight w:hRule="exact" w:val="13124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2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Employable skills for DAE in Electrical / Electronics through an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intensive course on industrial Automation (PLC)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62" w:lineRule="auto" w:before="612" w:after="0"/>
              <w:ind w:left="100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355" w:lineRule="auto" w:before="612" w:after="0"/>
              <w:ind w:left="100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soft skills (i.e interpersonal/communication skills; personal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grooming of the trainees etc) as well as entrepreneurial skills (i.e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marketing skills; free lancing etc). The course also seeks to inculcate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ethics to foster better citizenship in general and improve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image of Pakistani work force in particular.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358" w:lineRule="auto" w:before="170" w:after="0"/>
              <w:ind w:left="100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This course thus clearly goes beyond the domain of the traditional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able to identify the training needs for the possible market roles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</w:p>
        </w:tc>
      </w:tr>
    </w:tbl>
    <w:p>
      <w:pPr>
        <w:autoSpaceDN w:val="0"/>
        <w:tabs>
          <w:tab w:pos="10242" w:val="left"/>
        </w:tabs>
        <w:autoSpaceDE w:val="0"/>
        <w:widowControl/>
        <w:spacing w:line="245" w:lineRule="auto" w:before="208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360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2.00000000000003" w:type="dxa"/>
      </w:tblPr>
      <w:tblGrid>
        <w:gridCol w:w="5451"/>
        <w:gridCol w:w="5451"/>
      </w:tblGrid>
      <w:tr>
        <w:trPr>
          <w:trHeight w:hRule="exact" w:val="13560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48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Features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Training&amp; Special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6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0" w:val="left"/>
              </w:tabs>
              <w:autoSpaceDE w:val="0"/>
              <w:widowControl/>
              <w:spacing w:line="438" w:lineRule="exact" w:before="436" w:after="0"/>
              <w:ind w:left="32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Institute clearly labeling name, trade, session etc so that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are ready to be physically inspected/verified through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given in this document. </w:t>
            </w:r>
          </w:p>
          <w:p>
            <w:pPr>
              <w:autoSpaceDN w:val="0"/>
              <w:tabs>
                <w:tab w:pos="1180" w:val="left"/>
              </w:tabs>
              <w:autoSpaceDE w:val="0"/>
              <w:widowControl/>
              <w:spacing w:line="436" w:lineRule="exact" w:before="2" w:after="0"/>
              <w:ind w:left="25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 Search 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markets (Gulf countries). Awareness around the visa process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immigration laws of the most favored labour destination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countries also forms a part of this module. Moreover,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would also be encouraged to venture into self-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and exposed to the main requirements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regard.   It is also expected that a sense of civic duties/roles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1180" w:val="left"/>
              </w:tabs>
              <w:autoSpaceDE w:val="0"/>
              <w:widowControl/>
              <w:spacing w:line="438" w:lineRule="exact" w:before="0" w:after="0"/>
              <w:ind w:left="19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 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highlight the importance of good and positive behavior 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place in the line with the best practices elsewhere in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</w:p>
        </w:tc>
      </w:tr>
    </w:tbl>
    <w:p>
      <w:pPr>
        <w:autoSpaceDN w:val="0"/>
        <w:autoSpaceDE w:val="0"/>
        <w:widowControl/>
        <w:spacing w:line="197" w:lineRule="auto" w:before="338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360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2.00000000000003" w:type="dxa"/>
      </w:tblPr>
      <w:tblGrid>
        <w:gridCol w:w="5451"/>
        <w:gridCol w:w="5451"/>
      </w:tblGrid>
      <w:tr>
        <w:trPr>
          <w:trHeight w:hRule="exact" w:val="13646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9670" w:after="0"/>
              <w:ind w:left="10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166" w:after="0"/>
              <w:ind w:left="1180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362" w:lineRule="auto" w:before="33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350" w:lineRule="auto" w:before="170" w:after="0"/>
              <w:ind w:left="100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0" w:val="left"/>
              </w:tabs>
              <w:autoSpaceDE w:val="0"/>
              <w:widowControl/>
              <w:spacing w:line="268" w:lineRule="exact" w:before="438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346" w:lineRule="auto" w:before="198" w:after="0"/>
              <w:ind w:left="100" w:right="3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trainer is required to include elements of motivation in his/her lecture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inspire the trainees to utilize the training opportunity to the full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strive towards professional excellence. Motivational lectures may also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include general topics such as the importance of moral values and civic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role &amp; responsibilities as a Pakistani.  A motivational lecture should be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delivered with enough zeal to produce a deep impact on the trainees. It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may comprise of the following: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auto" w:before="452" w:after="0"/>
              <w:ind w:left="460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tabs>
          <w:tab w:pos="10242" w:val="left"/>
        </w:tabs>
        <w:autoSpaceDE w:val="0"/>
        <w:widowControl/>
        <w:spacing w:line="245" w:lineRule="auto" w:before="25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360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2.00000000000003" w:type="dxa"/>
      </w:tblPr>
      <w:tblGrid>
        <w:gridCol w:w="5451"/>
        <w:gridCol w:w="5451"/>
      </w:tblGrid>
      <w:tr>
        <w:trPr>
          <w:trHeight w:hRule="exact" w:val="13536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59" w:lineRule="auto" w:before="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Fit so that the situation is actionable by trainees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not represent a just idealism.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68" w:val="left"/>
              </w:tabs>
              <w:autoSpaceDE w:val="0"/>
              <w:widowControl/>
              <w:spacing w:line="295" w:lineRule="auto" w:before="52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good motivational lecture should help drive creativity, curiosity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38" w:lineRule="auto" w:before="146" w:after="0"/>
              <w:ind w:left="100" w:right="3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commonly visible in increased class participation ratios. It increases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trainees’ willingness to be engaged on the practical tasks for longer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63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17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arrangements for regular well planned motivational lectures as part of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16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coordinated strategy interspersed throughout the training period as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17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0" w:val="left"/>
              </w:tabs>
              <w:autoSpaceDE w:val="0"/>
              <w:widowControl/>
              <w:spacing w:line="268" w:lineRule="exact" w:before="552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319" w:lineRule="auto" w:before="194" w:after="0"/>
              <w:ind w:left="100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2" w:val="left"/>
                <w:tab w:pos="884" w:val="left"/>
              </w:tabs>
              <w:autoSpaceDE w:val="0"/>
              <w:widowControl/>
              <w:spacing w:line="341" w:lineRule="auto" w:before="1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by means of a video/documentary of someone that has risen to fortune,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acclaim, or brilliant achievement.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achieved his goal through hard work, dedication and devotion.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inspiring success story contains compelling and significant facts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articulated clearly and easily comprehendible words. Moreover, it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helpful if it is assumed that the reader/listener knows nothing of what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revealed.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Optimum impact is created when the story is revealed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the form of:-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Directly in person (At least 2-3 cases must be arranged by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36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360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2.00000000000003" w:type="dxa"/>
      </w:tblPr>
      <w:tblGrid>
        <w:gridCol w:w="5451"/>
        <w:gridCol w:w="5451"/>
      </w:tblGrid>
      <w:tr>
        <w:trPr>
          <w:trHeight w:hRule="exact" w:val="13536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84" w:val="left"/>
              </w:tabs>
              <w:autoSpaceDE w:val="0"/>
              <w:widowControl/>
              <w:spacing w:line="259" w:lineRule="auto" w:before="0" w:after="0"/>
              <w:ind w:left="52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Through an audio/ videotaped message (2-3 high quality videos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9" w:lineRule="auto" w:before="206" w:after="0"/>
              <w:ind w:left="100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295" w:lineRule="auto" w:before="14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Suggestive structure and sequence of a sample success story and its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0" w:val="left"/>
              </w:tabs>
              <w:autoSpaceDE w:val="0"/>
              <w:widowControl/>
              <w:spacing w:line="268" w:lineRule="exact" w:before="694" w:after="0"/>
              <w:ind w:left="46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7" w:lineRule="auto" w:before="198" w:after="0"/>
              <w:ind w:left="100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53" w:lineRule="auto" w:before="1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19" w:lineRule="auto" w:before="146" w:after="0"/>
              <w:ind w:left="100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30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</w:tc>
      </w:tr>
    </w:tbl>
    <w:p>
      <w:pPr>
        <w:autoSpaceDN w:val="0"/>
        <w:autoSpaceDE w:val="0"/>
        <w:widowControl/>
        <w:spacing w:line="197" w:lineRule="auto" w:before="36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360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2.00000000000003" w:type="dxa"/>
      </w:tblPr>
      <w:tblGrid>
        <w:gridCol w:w="5451"/>
        <w:gridCol w:w="5451"/>
      </w:tblGrid>
      <w:tr>
        <w:trPr>
          <w:trHeight w:hRule="exact" w:val="3232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4" w:val="left"/>
              </w:tabs>
              <w:autoSpaceDE w:val="0"/>
              <w:widowControl/>
              <w:spacing w:line="355" w:lineRule="auto" w:before="166" w:after="0"/>
              <w:ind w:left="88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 specific documentary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 At least 2-3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documentaries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(2 cases regarding safety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industrial accidents must be arranged by the training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 At least one visit to a trade specific major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</w:p>
          <w:p>
            <w:pPr>
              <w:autoSpaceDN w:val="0"/>
              <w:autoSpaceDE w:val="0"/>
              <w:widowControl/>
              <w:spacing w:line="233" w:lineRule="auto" w:before="170" w:after="0"/>
              <w:ind w:left="16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808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Intake to the Training 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Since intake level is DAE in Electrical / Electronic so expectations from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are: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69" w:lineRule="auto" w:before="274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understanding of basics electrical wiring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Interpretation of basics of engineering drawing &amp; standard symbols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Interpretation of basics of electrical measuring instruments &amp; their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Should have concept of Basic Electronics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Should have concept of fundamentals of Digital &amp; Industrial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Electronics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Should have concept of Electrical machines &amp; its applications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Should have concept of Computer system </w:t>
            </w:r>
          </w:p>
        </w:tc>
      </w:tr>
      <w:tr>
        <w:trPr>
          <w:trHeight w:hRule="exact" w:val="6366"/>
        </w:trPr>
        <w:tc>
          <w:tcPr>
            <w:tcW w:type="dxa" w:w="2700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79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After completion of this course, the trainees must be able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their underpinning knowledge of: </w:t>
            </w:r>
          </w:p>
          <w:p>
            <w:pPr>
              <w:autoSpaceDN w:val="0"/>
              <w:autoSpaceDE w:val="0"/>
              <w:widowControl/>
              <w:spacing w:line="238" w:lineRule="auto" w:before="276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Occupational Health &amp; Safety.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326" w:lineRule="auto" w:before="134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Interpretation of number systems, logic gates &amp; Boolean algebra.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Understanding the function &amp; uses/applications of different types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switches, Push buttons, fuses/circuit breakers, Relays, Contactors,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Timers, counters, sensors, Transducers etc.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98" w:lineRule="auto" w:before="136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gain knowledge of basic concepts of control systems &amp;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automation.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317" w:lineRule="auto" w:before="140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Demonstration of different types of control systems like on/off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PLC, its components &amp; Types. </w:t>
            </w:r>
          </w:p>
          <w:p>
            <w:pPr>
              <w:autoSpaceDN w:val="0"/>
              <w:autoSpaceDE w:val="0"/>
              <w:widowControl/>
              <w:spacing w:line="314" w:lineRule="auto" w:before="134" w:after="0"/>
              <w:ind w:left="134" w:right="158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PLC based machines and their applications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Fundamentals of ladder logic diagram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Translate the logic implementation into PLC coding. </w:t>
            </w:r>
          </w:p>
        </w:tc>
      </w:tr>
    </w:tbl>
    <w:p>
      <w:pPr>
        <w:autoSpaceDN w:val="0"/>
        <w:autoSpaceDE w:val="0"/>
        <w:widowControl/>
        <w:spacing w:line="197" w:lineRule="auto" w:before="49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360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2.00000000000003" w:type="dxa"/>
      </w:tblPr>
      <w:tblGrid>
        <w:gridCol w:w="5451"/>
        <w:gridCol w:w="5451"/>
      </w:tblGrid>
      <w:tr>
        <w:trPr>
          <w:trHeight w:hRule="exact" w:val="8638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Translate relay ladder diagram into PLC coding. </w:t>
            </w:r>
          </w:p>
          <w:p>
            <w:pPr>
              <w:autoSpaceDN w:val="0"/>
              <w:autoSpaceDE w:val="0"/>
              <w:widowControl/>
              <w:spacing w:line="240" w:lineRule="auto" w:before="138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Assign real I/O and internal addresses to inputs and outputs. </w:t>
            </w:r>
          </w:p>
          <w:p>
            <w:pPr>
              <w:autoSpaceDN w:val="0"/>
              <w:autoSpaceDE w:val="0"/>
              <w:widowControl/>
              <w:spacing w:line="295" w:lineRule="auto" w:before="134" w:after="0"/>
              <w:ind w:left="13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Review machine logic of operation and optimize when possible.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actual process or machine function.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336" w:lineRule="auto" w:before="140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Motor control switchgear and its applications with PLC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Should be able to interpret manufacturer’s instructional manual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order to install and connect the PLC system according to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functional diagram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&amp; understanding to install, operate &amp; repair PLC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systems. </w:t>
            </w:r>
          </w:p>
          <w:p>
            <w:pPr>
              <w:autoSpaceDN w:val="0"/>
              <w:autoSpaceDE w:val="0"/>
              <w:widowControl/>
              <w:spacing w:line="319" w:lineRule="auto" w:before="136" w:after="0"/>
              <w:ind w:left="418" w:right="48" w:hanging="284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Interpretation of circuit diagrams, service manuals, technical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sketches, graphic symbols, wiring diagrams and manufacturer’s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specifications etc.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300" w:lineRule="auto" w:before="136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Can locate/trace and repair/replace the faulty components of PLC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also carry out the function tests.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326" w:lineRule="auto" w:before="134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Trouble shooting of the faults in the PLC system, input/output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devices and PLC based machines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Common faults in industrial PLC based machines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of ADC, DAC and data acquisition systems. </w:t>
            </w:r>
          </w:p>
          <w:p>
            <w:pPr>
              <w:autoSpaceDN w:val="0"/>
              <w:autoSpaceDE w:val="0"/>
              <w:widowControl/>
              <w:spacing w:line="238" w:lineRule="auto" w:before="134" w:after="0"/>
              <w:ind w:left="13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Must be able to make HMI for industrial control room. </w:t>
            </w:r>
          </w:p>
        </w:tc>
      </w:tr>
      <w:tr>
        <w:trPr>
          <w:trHeight w:hRule="exact" w:val="806"/>
        </w:trPr>
        <w:tc>
          <w:tcPr>
            <w:tcW w:type="dxa" w:w="2700"/>
            <w:vMerge w:val="restart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36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Execution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Duration of Course: 6 Months (26 Weeks) </w:t>
            </w:r>
          </w:p>
        </w:tc>
      </w:tr>
      <w:tr>
        <w:trPr>
          <w:trHeight w:hRule="exact" w:val="802"/>
        </w:trPr>
        <w:tc>
          <w:tcPr>
            <w:tcW w:type="dxa" w:w="5451"/>
            <w:vMerge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Hours: 4 Hours per day (06 Days/Week) </w:t>
            </w:r>
          </w:p>
        </w:tc>
      </w:tr>
      <w:tr>
        <w:trPr>
          <w:trHeight w:hRule="exact" w:val="802"/>
        </w:trPr>
        <w:tc>
          <w:tcPr>
            <w:tcW w:type="dxa" w:w="5451"/>
            <w:vMerge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Theory: 20% Practical: 80%</w:t>
            </w:r>
          </w:p>
        </w:tc>
      </w:tr>
      <w:tr>
        <w:trPr>
          <w:trHeight w:hRule="exact" w:val="804"/>
        </w:trPr>
        <w:tc>
          <w:tcPr>
            <w:tcW w:type="dxa" w:w="5451"/>
            <w:vMerge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24 Hours Per week </w:t>
            </w:r>
          </w:p>
        </w:tc>
      </w:tr>
      <w:tr>
        <w:trPr>
          <w:trHeight w:hRule="exact" w:val="802"/>
        </w:trPr>
        <w:tc>
          <w:tcPr>
            <w:tcW w:type="dxa" w:w="5451"/>
            <w:vMerge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600 Hours </w:t>
            </w:r>
          </w:p>
        </w:tc>
      </w:tr>
    </w:tbl>
    <w:p>
      <w:pPr>
        <w:autoSpaceDN w:val="0"/>
        <w:autoSpaceDE w:val="0"/>
        <w:widowControl/>
        <w:spacing w:line="197" w:lineRule="auto" w:before="1244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360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96.00000000000009" w:type="dxa"/>
      </w:tblPr>
      <w:tblGrid>
        <w:gridCol w:w="5458"/>
        <w:gridCol w:w="5458"/>
      </w:tblGrid>
      <w:tr>
        <w:trPr>
          <w:trHeight w:hRule="exact" w:val="2498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Jobs in the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respective trade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auto" w:before="4" w:after="0"/>
              <w:ind w:left="100" w:right="3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Most of Pakistani industries are moving their processes to automatic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so a person having this knowledge&amp; skill, will have all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opportunities at his choice and can secure job with ease. It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expected that by acquiring sufficient knowledge and skills,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prospects of employability of passed out graduates increases many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folds.</w:t>
            </w:r>
          </w:p>
        </w:tc>
      </w:tr>
      <w:tr>
        <w:trPr>
          <w:trHeight w:hRule="exact" w:val="1986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Job Opportunities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329" w:lineRule="auto" w:before="210" w:after="0"/>
              <w:ind w:left="134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PLC/SCADA Technician in industry (Textile, Leather,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Pharmaceuticals, Food Processing, Automotive, Cement etc.)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PLC/SCADA consultant for industry and commerce.</w:t>
            </w:r>
          </w:p>
          <w:p>
            <w:pPr>
              <w:autoSpaceDN w:val="0"/>
              <w:autoSpaceDE w:val="0"/>
              <w:widowControl/>
              <w:spacing w:line="240" w:lineRule="auto" w:before="15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Automation trainer for workers and lower management of industries.</w:t>
            </w:r>
          </w:p>
        </w:tc>
      </w:tr>
      <w:tr>
        <w:trPr>
          <w:trHeight w:hRule="exact" w:val="804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806"/>
        </w:trPr>
        <w:tc>
          <w:tcPr>
            <w:tcW w:type="dxa" w:w="270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779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/ Workshop / Industry </w:t>
            </w:r>
          </w:p>
        </w:tc>
      </w:tr>
    </w:tbl>
    <w:p>
      <w:pPr>
        <w:autoSpaceDN w:val="0"/>
        <w:autoSpaceDE w:val="0"/>
        <w:widowControl/>
        <w:spacing w:line="358" w:lineRule="exact" w:before="478" w:after="198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729"/>
        <w:gridCol w:w="2729"/>
        <w:gridCol w:w="2729"/>
        <w:gridCol w:w="2729"/>
      </w:tblGrid>
      <w:tr>
        <w:trPr>
          <w:trHeight w:hRule="exact" w:val="712"/>
        </w:trPr>
        <w:tc>
          <w:tcPr>
            <w:tcW w:type="dxa" w:w="1634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Week</w:t>
            </w:r>
          </w:p>
        </w:tc>
        <w:tc>
          <w:tcPr>
            <w:tcW w:type="dxa" w:w="228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90" w:after="0"/>
              <w:ind w:left="47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Module Title</w:t>
            </w:r>
          </w:p>
        </w:tc>
        <w:tc>
          <w:tcPr>
            <w:tcW w:type="dxa" w:w="451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9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Learning Units</w:t>
            </w:r>
          </w:p>
        </w:tc>
        <w:tc>
          <w:tcPr>
            <w:tcW w:type="dxa" w:w="244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90" w:after="0"/>
              <w:ind w:left="0" w:right="470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>Remarks</w:t>
            </w:r>
          </w:p>
        </w:tc>
      </w:tr>
      <w:tr>
        <w:trPr>
          <w:trHeight w:hRule="exact" w:val="3172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Introduction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14" w:lineRule="exact" w:before="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Introduction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4)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Applications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Institute/Work ethics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48" w:after="0"/>
              <w:ind w:left="354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Annexure-III at the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46" w:after="0"/>
              <w:ind w:left="354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end)</w:t>
            </w:r>
          </w:p>
          <w:p>
            <w:pPr>
              <w:autoSpaceDN w:val="0"/>
              <w:autoSpaceDE w:val="0"/>
              <w:widowControl/>
              <w:spacing w:line="254" w:lineRule="auto" w:before="142" w:after="0"/>
              <w:ind w:left="100" w:right="23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Health &amp; Safety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6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No. 1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II</w:t>
            </w:r>
          </w:p>
        </w:tc>
      </w:tr>
      <w:tr>
        <w:trPr>
          <w:trHeight w:hRule="exact" w:val="2626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Logic Gates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Boolean Algebra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24" w:lineRule="exact" w:before="0" w:after="0"/>
              <w:ind w:left="10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Binary Number System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Review of Arithmetic Operation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Binary Numbers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Logic Gates (Symbol, Truth Table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etc.)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Boolean Algebra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K-Map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8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8" w:lineRule="exact" w:before="54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Assignment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2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254" w:after="0"/>
        <w:ind w:left="42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360" w:right="646" w:bottom="360" w:left="6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729"/>
        <w:gridCol w:w="2729"/>
        <w:gridCol w:w="2729"/>
        <w:gridCol w:w="2729"/>
      </w:tblGrid>
      <w:tr>
        <w:trPr>
          <w:trHeight w:hRule="exact" w:val="630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354" w:right="1152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5 and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Annexure-IV at the end)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Annexure-II</w:t>
            </w:r>
          </w:p>
        </w:tc>
      </w:tr>
      <w:tr>
        <w:trPr>
          <w:trHeight w:hRule="exact" w:val="3050"/>
        </w:trPr>
        <w:tc>
          <w:tcPr>
            <w:tcW w:type="dxa" w:w="1634"/>
            <w:tcBorders>
              <w:start w:sz="3.1999999999999886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Components,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symbols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Applications </w:t>
            </w:r>
          </w:p>
        </w:tc>
        <w:tc>
          <w:tcPr>
            <w:tcW w:type="dxa" w:w="451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20" w:lineRule="exact" w:before="0" w:after="0"/>
              <w:ind w:left="10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Transformer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Fuses&amp; Circuit Breakers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Switches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Push Buttons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Indicators </w:t>
            </w:r>
          </w:p>
        </w:tc>
        <w:tc>
          <w:tcPr>
            <w:tcW w:type="dxa" w:w="244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8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2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8" w:lineRule="exact" w:before="272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No. 3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II</w:t>
            </w:r>
          </w:p>
        </w:tc>
      </w:tr>
      <w:tr>
        <w:trPr>
          <w:trHeight w:hRule="exact" w:val="2598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Relays &amp;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Contactors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0" w:after="0"/>
              <w:ind w:left="354" w:right="576" w:hanging="2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Relay: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Construction, Operation/working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Principal, Types &amp; Applications. </w:t>
            </w:r>
          </w:p>
          <w:p>
            <w:pPr>
              <w:autoSpaceDN w:val="0"/>
              <w:autoSpaceDE w:val="0"/>
              <w:widowControl/>
              <w:spacing w:line="262" w:lineRule="auto" w:before="44" w:after="0"/>
              <w:ind w:left="354" w:right="576" w:hanging="2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Contactors: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Construction, Operation/working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Principal, Types &amp; Applications. </w:t>
            </w:r>
          </w:p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20" w:lineRule="exact" w:before="12" w:after="0"/>
              <w:ind w:left="1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Case Study-1 (Health &amp; Safety)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further detail please see Page No: 6)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81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3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  <w:p>
            <w:pPr>
              <w:autoSpaceDN w:val="0"/>
              <w:autoSpaceDE w:val="0"/>
              <w:widowControl/>
              <w:spacing w:line="268" w:lineRule="exact" w:before="280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1 </w:t>
            </w:r>
          </w:p>
        </w:tc>
      </w:tr>
      <w:tr>
        <w:trPr>
          <w:trHeight w:hRule="exact" w:val="4148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8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Timers &amp; Counters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12" w:lineRule="exact" w:before="270" w:after="0"/>
              <w:ind w:left="10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Timers: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Construction, Operation/working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Principal, Types &amp; Applications. </w:t>
            </w:r>
          </w:p>
          <w:p>
            <w:pPr>
              <w:autoSpaceDN w:val="0"/>
              <w:autoSpaceDE w:val="0"/>
              <w:widowControl/>
              <w:spacing w:line="264" w:lineRule="auto" w:before="358" w:after="0"/>
              <w:ind w:left="354" w:right="576" w:hanging="25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Counters: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Construction, Operation/working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Principal, Types &amp; Applications.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6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4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8" w:lineRule="exact" w:before="1374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No. 4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II</w:t>
            </w:r>
          </w:p>
        </w:tc>
      </w:tr>
      <w:tr>
        <w:trPr>
          <w:trHeight w:hRule="exact" w:val="3254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Automation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Institute/Work ethics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44" w:after="0"/>
              <w:ind w:left="354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Annexure-III at the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354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end)</w:t>
            </w:r>
          </w:p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30" w:lineRule="exact" w:before="104" w:after="0"/>
              <w:ind w:left="1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 System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Industrial Automation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Advantages of Industrial Automation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Role of PLC in Automation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5 and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816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No. 5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II</w:t>
            </w:r>
          </w:p>
        </w:tc>
      </w:tr>
    </w:tbl>
    <w:p>
      <w:pPr>
        <w:autoSpaceDN w:val="0"/>
        <w:tabs>
          <w:tab w:pos="10146" w:val="left"/>
        </w:tabs>
        <w:autoSpaceDE w:val="0"/>
        <w:widowControl/>
        <w:spacing w:line="245" w:lineRule="auto" w:before="218" w:after="0"/>
        <w:ind w:left="42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360" w:right="646" w:bottom="360" w:left="6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729"/>
        <w:gridCol w:w="2729"/>
        <w:gridCol w:w="2729"/>
        <w:gridCol w:w="2729"/>
      </w:tblGrid>
      <w:tr>
        <w:trPr>
          <w:trHeight w:hRule="exact" w:val="720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54" w:right="0" w:firstLine="0"/>
              <w:jc w:val="left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Annexure-IV at the end)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74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PLC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Definition. </w:t>
            </w:r>
          </w:p>
          <w:p>
            <w:pPr>
              <w:autoSpaceDN w:val="0"/>
              <w:autoSpaceDE w:val="0"/>
              <w:widowControl/>
              <w:spacing w:line="240" w:lineRule="auto" w:before="138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History. </w:t>
            </w:r>
          </w:p>
          <w:p>
            <w:pPr>
              <w:autoSpaceDN w:val="0"/>
              <w:autoSpaceDE w:val="0"/>
              <w:widowControl/>
              <w:spacing w:line="238" w:lineRule="auto" w:before="134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Types. </w:t>
            </w:r>
          </w:p>
          <w:p>
            <w:pPr>
              <w:autoSpaceDN w:val="0"/>
              <w:autoSpaceDE w:val="0"/>
              <w:widowControl/>
              <w:spacing w:line="238" w:lineRule="auto" w:before="14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Configuration. </w:t>
            </w:r>
          </w:p>
          <w:p>
            <w:pPr>
              <w:autoSpaceDN w:val="0"/>
              <w:autoSpaceDE w:val="0"/>
              <w:widowControl/>
              <w:spacing w:line="238" w:lineRule="auto" w:before="14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Sizes &amp; Brands. </w:t>
            </w:r>
          </w:p>
          <w:p>
            <w:pPr>
              <w:autoSpaceDN w:val="0"/>
              <w:autoSpaceDE w:val="0"/>
              <w:widowControl/>
              <w:spacing w:line="238" w:lineRule="auto" w:before="136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Applications. </w:t>
            </w:r>
          </w:p>
          <w:p>
            <w:pPr>
              <w:autoSpaceDN w:val="0"/>
              <w:autoSpaceDE w:val="0"/>
              <w:widowControl/>
              <w:spacing w:line="238" w:lineRule="auto" w:before="140" w:after="0"/>
              <w:ind w:left="10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Advantages. </w:t>
            </w:r>
          </w:p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20" w:lineRule="exact" w:before="108" w:after="0"/>
              <w:ind w:left="100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Case Study-2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6)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822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No. 6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II</w:t>
            </w:r>
          </w:p>
        </w:tc>
      </w:tr>
      <w:tr>
        <w:trPr>
          <w:trHeight w:hRule="exact" w:val="2998"/>
        </w:trPr>
        <w:tc>
          <w:tcPr>
            <w:tcW w:type="dxa" w:w="1634"/>
            <w:tcBorders>
              <w:start w:sz="3.199999999999988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Hardware </w:t>
            </w:r>
          </w:p>
        </w:tc>
        <w:tc>
          <w:tcPr>
            <w:tcW w:type="dxa" w:w="451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68" w:lineRule="exact" w:before="0" w:after="0"/>
              <w:ind w:left="10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Block Diagram of PLC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Components of PLC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Analog &amp; Digital I/O Modules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Special Modules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RS232 and 485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Protocols </w:t>
            </w:r>
          </w:p>
        </w:tc>
        <w:tc>
          <w:tcPr>
            <w:tcW w:type="dxa" w:w="244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Assignment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No. 7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Annexure-II</w:t>
            </w:r>
          </w:p>
          <w:p>
            <w:pPr>
              <w:autoSpaceDN w:val="0"/>
              <w:autoSpaceDE w:val="0"/>
              <w:widowControl/>
              <w:spacing w:line="268" w:lineRule="exact" w:before="55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2 </w:t>
            </w:r>
          </w:p>
        </w:tc>
      </w:tr>
      <w:tr>
        <w:trPr>
          <w:trHeight w:hRule="exact" w:val="3954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Software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90" w:lineRule="exact" w:before="0" w:after="0"/>
              <w:ind w:left="1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System Requirement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Installation of PLC Software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Integrate the simulator in PLC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Software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Configure Software for Desired Task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Industrial Simulation (Online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Offline)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5 and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Annexure-IV at the end)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5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Annexure-I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8" w:lineRule="exact" w:before="27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No. 8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seen at Annexure-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II</w:t>
            </w:r>
          </w:p>
        </w:tc>
      </w:tr>
    </w:tbl>
    <w:p>
      <w:pPr>
        <w:autoSpaceDN w:val="0"/>
        <w:autoSpaceDE w:val="0"/>
        <w:widowControl/>
        <w:spacing w:line="197" w:lineRule="auto" w:before="2552" w:after="0"/>
        <w:ind w:left="42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360" w:right="646" w:bottom="360" w:left="6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729"/>
        <w:gridCol w:w="2729"/>
        <w:gridCol w:w="2729"/>
        <w:gridCol w:w="2729"/>
      </w:tblGrid>
      <w:tr>
        <w:trPr>
          <w:trHeight w:hRule="exact" w:val="4208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Languages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94" w:lineRule="exact" w:before="210" w:after="0"/>
              <w:ind w:left="10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PLC Languages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PLC Languages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Ladder Diagram (LD)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 Block Diagram (FBD)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Sequential Function Chart (SFC)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Instruction List (IL)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Structured Text (ST)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Ladder Logic (LL)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6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  <w:tr>
        <w:trPr>
          <w:trHeight w:hRule="exact" w:val="6648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0" w:right="576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Ladder Logic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271" w:lineRule="auto" w:before="0" w:after="0"/>
              <w:ind w:left="10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Master control reset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Latching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Interlocking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Logic Gates Ladder Logic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Programming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On-Delay Timer Ladder Logic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Programming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Off-Delay Timer Ladder Logic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Programming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Retentive On-Delay Timer Ladder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Logic Programming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Retentive Off-Delay Timer Ladder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Logic Programming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Pulse Timer Ladder Logic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Programming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Online and Offline Simulation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Above tasks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Real Time Clock</w:t>
            </w:r>
          </w:p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16" w:lineRule="exact" w:before="116" w:after="0"/>
              <w:ind w:left="100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Case Study-3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6)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7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</w:tbl>
    <w:p>
      <w:pPr>
        <w:autoSpaceDN w:val="0"/>
        <w:autoSpaceDE w:val="0"/>
        <w:widowControl/>
        <w:spacing w:line="197" w:lineRule="auto" w:before="3042" w:after="0"/>
        <w:ind w:left="42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360" w:right="646" w:bottom="360" w:left="6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729"/>
        <w:gridCol w:w="2729"/>
        <w:gridCol w:w="2729"/>
        <w:gridCol w:w="2729"/>
      </w:tblGrid>
      <w:tr>
        <w:trPr>
          <w:trHeight w:hRule="exact" w:val="3274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0" w:right="576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Ladder Logic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22" w:lineRule="exact" w:before="0" w:after="0"/>
              <w:ind w:left="1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Counters Ladder Logic Programming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Up Counter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Down Counter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Up down Counter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Special Instructions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Online and Offline Simulation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Above tasks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Practical industrial applications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8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8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  <w:p>
            <w:pPr>
              <w:autoSpaceDN w:val="0"/>
              <w:autoSpaceDE w:val="0"/>
              <w:widowControl/>
              <w:spacing w:line="272" w:lineRule="exact" w:before="276" w:after="0"/>
              <w:ind w:left="432" w:right="432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Midterm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Assessment </w:t>
            </w:r>
          </w:p>
        </w:tc>
      </w:tr>
      <w:tr>
        <w:trPr>
          <w:trHeight w:hRule="exact" w:val="1124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999999999999772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680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999999999999772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226" w:after="0"/>
              <w:ind w:left="432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Overview of the previous weeks &amp; Mid Term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Examination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3.999999999999772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9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  <w:tr>
        <w:trPr>
          <w:trHeight w:hRule="exact" w:val="6536"/>
        </w:trPr>
        <w:tc>
          <w:tcPr>
            <w:tcW w:type="dxa" w:w="1634"/>
            <w:tcBorders>
              <w:start w:sz="3.1999999999999886" w:val="single" w:color="#000000"/>
              <w:top w:sz="3.999999999999772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286"/>
            <w:tcBorders>
              <w:start w:sz="4.0" w:val="single" w:color="#000000"/>
              <w:top w:sz="3.999999999999772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0" w:right="576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Comparators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</w:t>
            </w:r>
          </w:p>
        </w:tc>
        <w:tc>
          <w:tcPr>
            <w:tcW w:type="dxa" w:w="4516"/>
            <w:tcBorders>
              <w:start w:sz="4.0" w:val="single" w:color="#000000"/>
              <w:top w:sz="3.999999999999772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24" w:lineRule="exact" w:before="0" w:after="0"/>
              <w:ind w:left="1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Greater than and equal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Comparator Programming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Less than and equal to Comparator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Equal to Comparator Programming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Online and Offline Simulation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Above tasks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Timers Comparison Programming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Counters Comparison Programming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Data Registers Comparison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Online and Offline Simulation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Above tasks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the basic function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Proximity sensors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Demonstrate the basic function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limit switch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5 and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Annexure-IV at the end)</w:t>
            </w:r>
          </w:p>
        </w:tc>
        <w:tc>
          <w:tcPr>
            <w:tcW w:type="dxa" w:w="2444"/>
            <w:tcBorders>
              <w:start w:sz="4.0" w:val="single" w:color="#000000"/>
              <w:top w:sz="3.999999999999772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19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10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  <w:tr>
        <w:trPr>
          <w:trHeight w:hRule="exact" w:val="2572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Analog data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22" w:lineRule="exact" w:before="120" w:after="0"/>
              <w:ind w:left="10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ADC and DAC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Analog Values Scaling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Related Problems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Case Study-4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6)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54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11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</w:tbl>
    <w:p>
      <w:pPr>
        <w:autoSpaceDN w:val="0"/>
        <w:autoSpaceDE w:val="0"/>
        <w:widowControl/>
        <w:spacing w:line="197" w:lineRule="auto" w:before="392" w:after="0"/>
        <w:ind w:left="42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360" w:right="646" w:bottom="360" w:left="6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729"/>
        <w:gridCol w:w="2729"/>
        <w:gridCol w:w="2729"/>
        <w:gridCol w:w="2729"/>
      </w:tblGrid>
      <w:tr>
        <w:trPr>
          <w:trHeight w:hRule="exact" w:val="2912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Analog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Programming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18" w:lineRule="exact" w:before="0" w:after="0"/>
              <w:ind w:left="1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Analog IOs Programming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Applications of Analog Programming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Industry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Online and Offline Simulation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Analog Programming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Practical industrial scenarios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Analog I/Os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8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12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  <w:tr>
        <w:trPr>
          <w:trHeight w:hRule="exact" w:val="4828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Analog Sensors II </w:t>
            </w:r>
          </w:p>
          <w:p>
            <w:pPr>
              <w:autoSpaceDN w:val="0"/>
              <w:autoSpaceDE w:val="0"/>
              <w:widowControl/>
              <w:spacing w:line="233" w:lineRule="auto" w:before="359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Job Search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316" w:lineRule="exact" w:before="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Interfacing Load cell with PLC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Automation of Load cell via PLCs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for Automation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 cell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Interfacing Level Sensor with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Automation of Level Sensor via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for Automation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Level Sensor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Session on CV Building. </w:t>
            </w:r>
          </w:p>
          <w:p>
            <w:pPr>
              <w:autoSpaceDN w:val="0"/>
              <w:autoSpaceDE w:val="0"/>
              <w:widowControl/>
              <w:spacing w:line="240" w:lineRule="auto" w:before="42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make notable CV.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Dos and Don’ts of CV making.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136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14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  <w:tr>
        <w:trPr>
          <w:trHeight w:hRule="exact" w:val="1998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HMI Programming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324" w:lineRule="exact" w:before="0" w:after="0"/>
              <w:ind w:left="100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Overview of HMIs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HMIs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Planning and Designing of HMIs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Recipes of HMI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Case Study-5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6)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15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</w:tbl>
    <w:p>
      <w:pPr>
        <w:autoSpaceDN w:val="0"/>
        <w:autoSpaceDE w:val="0"/>
        <w:widowControl/>
        <w:spacing w:line="197" w:lineRule="auto" w:before="4160" w:after="0"/>
        <w:ind w:left="42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360" w:right="646" w:bottom="360" w:left="6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729"/>
        <w:gridCol w:w="2729"/>
        <w:gridCol w:w="2729"/>
        <w:gridCol w:w="2729"/>
      </w:tblGrid>
      <w:tr>
        <w:trPr>
          <w:trHeight w:hRule="exact" w:val="5944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Design </w:t>
            </w:r>
          </w:p>
          <w:p>
            <w:pPr>
              <w:autoSpaceDN w:val="0"/>
              <w:autoSpaceDE w:val="0"/>
              <w:widowControl/>
              <w:spacing w:line="233" w:lineRule="auto" w:before="332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&amp; </w:t>
            </w:r>
          </w:p>
          <w:p>
            <w:pPr>
              <w:autoSpaceDN w:val="0"/>
              <w:autoSpaceDE w:val="0"/>
              <w:widowControl/>
              <w:spacing w:line="230" w:lineRule="auto" w:before="1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entrepreneurship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318" w:lineRule="exact" w:before="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5 and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Annexure-IV at the end)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PLC based mini Projects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Idea generation and Planning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etc. </w:t>
            </w:r>
          </w:p>
          <w:p>
            <w:pPr>
              <w:autoSpaceDN w:val="0"/>
              <w:autoSpaceDE w:val="0"/>
              <w:widowControl/>
              <w:spacing w:line="264" w:lineRule="auto" w:before="40" w:after="0"/>
              <w:ind w:left="820" w:right="576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Discussions for selection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and assessing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etc. </w:t>
            </w:r>
          </w:p>
          <w:p>
            <w:pPr>
              <w:autoSpaceDN w:val="0"/>
              <w:autoSpaceDE w:val="0"/>
              <w:widowControl/>
              <w:spacing w:line="262" w:lineRule="auto" w:before="40" w:after="0"/>
              <w:ind w:left="46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Groups formation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Problems indented solution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Commissioning testing etc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Session on Self-Employment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start a Business.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54" w:lineRule="auto" w:before="2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Requirements ( Capital, Physical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etc)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Benefits/Advantages of self-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81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16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</w:tc>
      </w:tr>
      <w:tr>
        <w:trPr>
          <w:trHeight w:hRule="exact" w:val="7142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Employable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Project/Assignment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(6 weeks i.e. 21-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26) in addition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regular classes.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88" w:val="left"/>
              </w:tabs>
              <w:autoSpaceDE w:val="0"/>
              <w:widowControl/>
              <w:spacing w:line="269" w:lineRule="auto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Guidelines to the Trainees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selection of employable project like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 year project (FYP)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Assign Independent project to each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 project based on trainees acquired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interests. </w:t>
            </w:r>
          </w:p>
          <w:p>
            <w:pPr>
              <w:autoSpaceDN w:val="0"/>
              <w:autoSpaceDE w:val="0"/>
              <w:widowControl/>
              <w:spacing w:line="264" w:lineRule="auto" w:before="356" w:after="0"/>
              <w:ind w:left="388" w:right="288" w:hanging="28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Designed by keeping in view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emerging trends in the local market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well as across the globe. </w:t>
            </w:r>
          </w:p>
          <w:p>
            <w:pPr>
              <w:autoSpaceDN w:val="0"/>
              <w:tabs>
                <w:tab w:pos="388" w:val="left"/>
              </w:tabs>
              <w:autoSpaceDE w:val="0"/>
              <w:widowControl/>
              <w:spacing w:line="257" w:lineRule="auto" w:before="40" w:after="0"/>
              <w:ind w:left="10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project idea may be based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Entrepreneurship. </w:t>
            </w:r>
          </w:p>
          <w:p>
            <w:pPr>
              <w:autoSpaceDN w:val="0"/>
              <w:tabs>
                <w:tab w:pos="388" w:val="left"/>
              </w:tabs>
              <w:autoSpaceDE w:val="0"/>
              <w:widowControl/>
              <w:spacing w:line="257" w:lineRule="auto" w:before="42" w:after="0"/>
              <w:ind w:left="104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Leading to the successful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employment. </w:t>
            </w:r>
          </w:p>
          <w:p>
            <w:pPr>
              <w:autoSpaceDN w:val="0"/>
              <w:tabs>
                <w:tab w:pos="388" w:val="left"/>
              </w:tabs>
              <w:autoSpaceDE w:val="0"/>
              <w:widowControl/>
              <w:spacing w:line="269" w:lineRule="auto" w:before="4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duration of the project will be 6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project will be presented in front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Industrialists for commercialization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best business idea will be placed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NAVTTC business incubation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center for commercialization. 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26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17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  <w:p>
            <w:pPr>
              <w:autoSpaceDN w:val="0"/>
              <w:autoSpaceDE w:val="0"/>
              <w:widowControl/>
              <w:spacing w:line="292" w:lineRule="exact" w:before="54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</w:p>
        </w:tc>
      </w:tr>
    </w:tbl>
    <w:p>
      <w:pPr>
        <w:autoSpaceDN w:val="0"/>
        <w:autoSpaceDE w:val="0"/>
        <w:widowControl/>
        <w:spacing w:line="197" w:lineRule="auto" w:before="812" w:after="0"/>
        <w:ind w:left="42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360" w:right="646" w:bottom="360" w:left="6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729"/>
        <w:gridCol w:w="2729"/>
        <w:gridCol w:w="2729"/>
        <w:gridCol w:w="2729"/>
      </w:tblGrid>
      <w:tr>
        <w:trPr>
          <w:trHeight w:hRule="exact" w:val="5678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Study 01: </w:t>
            </w:r>
          </w:p>
          <w:p>
            <w:pPr>
              <w:autoSpaceDN w:val="0"/>
              <w:autoSpaceDE w:val="0"/>
              <w:widowControl/>
              <w:spacing w:line="233" w:lineRule="auto" w:before="249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General Oversees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Employment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0" w:val="left"/>
                <w:tab w:pos="820" w:val="left"/>
              </w:tabs>
              <w:autoSpaceDE w:val="0"/>
              <w:widowControl/>
              <w:spacing w:line="318" w:lineRule="exact" w:before="0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Automation in Textile sector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Demonstration of Site Visit/ by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Laboratory Trainer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Feasibility Report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Model Simulation (Prototype)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detail please see Page No: 4)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Session on General Overseas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opportunities. </w:t>
            </w:r>
          </w:p>
          <w:p>
            <w:pPr>
              <w:autoSpaceDN w:val="0"/>
              <w:autoSpaceDE w:val="0"/>
              <w:widowControl/>
              <w:spacing w:line="238" w:lineRule="auto" w:before="40" w:after="0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search Avenues. </w:t>
            </w:r>
          </w:p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57" w:lineRule="auto" w:before="44" w:after="0"/>
              <w:ind w:left="460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Visa Processes and other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necessary requirements. </w:t>
            </w:r>
          </w:p>
          <w:p>
            <w:pPr>
              <w:autoSpaceDN w:val="0"/>
              <w:autoSpaceDE w:val="0"/>
              <w:widowControl/>
              <w:spacing w:line="266" w:lineRule="auto" w:before="40" w:after="0"/>
              <w:ind w:left="820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Immigration Information (Legal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age requirements, Health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Certificate, Police Clearance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&amp;Travel Insurance)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18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25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Continued… </w:t>
            </w:r>
          </w:p>
          <w:p>
            <w:pPr>
              <w:autoSpaceDN w:val="0"/>
              <w:autoSpaceDE w:val="0"/>
              <w:widowControl/>
              <w:spacing w:line="266" w:lineRule="exact" w:before="284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Test 5 </w:t>
            </w:r>
          </w:p>
        </w:tc>
      </w:tr>
      <w:tr>
        <w:trPr>
          <w:trHeight w:hRule="exact" w:val="1976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 Study 02: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8" w:val="left"/>
                <w:tab w:pos="532" w:val="left"/>
              </w:tabs>
              <w:autoSpaceDE w:val="0"/>
              <w:widowControl/>
              <w:spacing w:line="266" w:lineRule="auto" w:before="0" w:after="0"/>
              <w:ind w:left="10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Automation in Batching sector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Demonstration of Site Visit/ by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Laboratory Trainer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Feasibility Report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Model Simulation (Prototype)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No. 18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 be seen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at Annexure-I</w:t>
            </w:r>
          </w:p>
          <w:p>
            <w:pPr>
              <w:autoSpaceDN w:val="0"/>
              <w:autoSpaceDE w:val="0"/>
              <w:widowControl/>
              <w:spacing w:line="278" w:lineRule="exact" w:before="270" w:after="0"/>
              <w:ind w:left="10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Continued… </w:t>
            </w:r>
          </w:p>
        </w:tc>
      </w:tr>
      <w:tr>
        <w:trPr>
          <w:trHeight w:hRule="exact" w:val="6070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Study 03: </w:t>
            </w:r>
          </w:p>
          <w:p>
            <w:pPr>
              <w:autoSpaceDN w:val="0"/>
              <w:autoSpaceDE w:val="0"/>
              <w:widowControl/>
              <w:spacing w:line="233" w:lineRule="auto" w:before="249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Oversees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8" w:val="left"/>
              </w:tabs>
              <w:autoSpaceDE w:val="0"/>
              <w:widowControl/>
              <w:spacing w:line="254" w:lineRule="auto" w:before="4" w:after="0"/>
              <w:ind w:left="10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Automation in Manufacturing sector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Demonstration of Site Visit/ by </w:t>
            </w:r>
          </w:p>
          <w:p>
            <w:pPr>
              <w:autoSpaceDN w:val="0"/>
              <w:tabs>
                <w:tab w:pos="248" w:val="left"/>
                <w:tab w:pos="460" w:val="left"/>
                <w:tab w:pos="532" w:val="left"/>
              </w:tabs>
              <w:autoSpaceDE w:val="0"/>
              <w:widowControl/>
              <w:spacing w:line="326" w:lineRule="exact" w:before="0" w:after="18"/>
              <w:ind w:left="100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Laboratory Trainer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Feasibility Report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Model Simulation (Prototype)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Motivational Lecture(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4)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Selection of two countries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1505"/>
              <w:gridCol w:w="1505"/>
              <w:gridCol w:w="1505"/>
            </w:tblGrid>
            <w:tr>
              <w:trPr>
                <w:trHeight w:hRule="exact" w:val="290"/>
              </w:trPr>
              <w:tc>
                <w:tcPr>
                  <w:tcW w:type="dxa" w:w="1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16" w:after="0"/>
                    <w:ind w:left="42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destination </w:t>
                  </w:r>
                </w:p>
              </w:tc>
              <w:tc>
                <w:tcPr>
                  <w:tcW w:type="dxa" w:w="10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16" w:after="0"/>
                    <w:ind w:left="17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(Gulf </w:t>
                  </w:r>
                </w:p>
              </w:tc>
              <w:tc>
                <w:tcPr>
                  <w:tcW w:type="dxa" w:w="12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16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Countries, </w:t>
                  </w:r>
                </w:p>
              </w:tc>
            </w:tr>
            <w:tr>
              <w:trPr>
                <w:trHeight w:hRule="exact" w:val="308"/>
              </w:trPr>
              <w:tc>
                <w:tcPr>
                  <w:tcW w:type="dxa" w:w="1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42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Malaysia, </w:t>
                  </w:r>
                </w:p>
              </w:tc>
              <w:tc>
                <w:tcPr>
                  <w:tcW w:type="dxa" w:w="10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5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South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Korea </w:t>
                  </w:r>
                </w:p>
              </w:tc>
            </w:tr>
          </w:tbl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50" w:lineRule="auto" w:before="14" w:after="0"/>
              <w:ind w:left="326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etc)focusing on:-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tabs>
                <w:tab w:pos="820" w:val="left"/>
                <w:tab w:pos="1650" w:val="left"/>
                <w:tab w:pos="2340" w:val="left"/>
                <w:tab w:pos="3002" w:val="left"/>
              </w:tabs>
              <w:autoSpaceDE w:val="0"/>
              <w:widowControl/>
              <w:spacing w:line="254" w:lineRule="auto" w:before="30" w:after="0"/>
              <w:ind w:left="25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Specific Labor laws,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exit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(Legal age requirements, Health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Certificate, Police Clearance &amp;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Travel Insurance etc.).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264" w:after="0"/>
              <w:ind w:left="10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Continued… </w:t>
            </w:r>
          </w:p>
        </w:tc>
      </w:tr>
    </w:tbl>
    <w:p>
      <w:pPr>
        <w:autoSpaceDN w:val="0"/>
        <w:tabs>
          <w:tab w:pos="10146" w:val="left"/>
        </w:tabs>
        <w:autoSpaceDE w:val="0"/>
        <w:widowControl/>
        <w:spacing w:line="245" w:lineRule="auto" w:before="176" w:after="0"/>
        <w:ind w:left="42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360" w:right="646" w:bottom="360" w:left="67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.000000000000085" w:type="dxa"/>
      </w:tblPr>
      <w:tblGrid>
        <w:gridCol w:w="2729"/>
        <w:gridCol w:w="2729"/>
        <w:gridCol w:w="2729"/>
        <w:gridCol w:w="2729"/>
      </w:tblGrid>
      <w:tr>
        <w:trPr>
          <w:trHeight w:hRule="exact" w:val="6420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82" w:after="0"/>
              <w:ind w:left="10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Oversees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Employment </w:t>
            </w:r>
          </w:p>
          <w:p>
            <w:pPr>
              <w:autoSpaceDN w:val="0"/>
              <w:autoSpaceDE w:val="0"/>
              <w:widowControl/>
              <w:spacing w:line="233" w:lineRule="auto" w:before="277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Study 04: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14"/>
              <w:ind w:left="46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Selection of two countries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3.9999999999998" w:type="dxa"/>
            </w:tblPr>
            <w:tblGrid>
              <w:gridCol w:w="1505"/>
              <w:gridCol w:w="1505"/>
              <w:gridCol w:w="1505"/>
            </w:tblGrid>
            <w:tr>
              <w:trPr>
                <w:trHeight w:hRule="exact" w:val="288"/>
              </w:trPr>
              <w:tc>
                <w:tcPr>
                  <w:tcW w:type="dxa" w:w="1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14" w:after="0"/>
                    <w:ind w:left="42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destination </w:t>
                  </w:r>
                </w:p>
              </w:tc>
              <w:tc>
                <w:tcPr>
                  <w:tcW w:type="dxa" w:w="10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14" w:after="0"/>
                    <w:ind w:left="17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(Gulf </w:t>
                  </w:r>
                </w:p>
              </w:tc>
              <w:tc>
                <w:tcPr>
                  <w:tcW w:type="dxa" w:w="12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1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Countries, </w:t>
                  </w:r>
                </w:p>
              </w:tc>
            </w:tr>
            <w:tr>
              <w:trPr>
                <w:trHeight w:hRule="exact" w:val="310"/>
              </w:trPr>
              <w:tc>
                <w:tcPr>
                  <w:tcW w:type="dxa" w:w="1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8" w:after="0"/>
                    <w:ind w:left="426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Malaysia, </w:t>
                  </w:r>
                </w:p>
              </w:tc>
              <w:tc>
                <w:tcPr>
                  <w:tcW w:type="dxa" w:w="10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8" w:after="0"/>
                    <w:ind w:left="0" w:right="5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South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8" w:after="0"/>
                    <w:ind w:left="0" w:right="4" w:firstLine="0"/>
                    <w:jc w:val="righ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Korea </w:t>
                  </w:r>
                </w:p>
              </w:tc>
            </w:tr>
          </w:tbl>
          <w:p>
            <w:pPr>
              <w:autoSpaceDN w:val="0"/>
              <w:tabs>
                <w:tab w:pos="820" w:val="left"/>
              </w:tabs>
              <w:autoSpaceDE w:val="0"/>
              <w:widowControl/>
              <w:spacing w:line="250" w:lineRule="auto" w:before="16" w:after="0"/>
              <w:ind w:left="192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etc)focusing on:-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tabs>
                <w:tab w:pos="820" w:val="left"/>
                <w:tab w:pos="1650" w:val="left"/>
                <w:tab w:pos="2342" w:val="left"/>
                <w:tab w:pos="3004" w:val="left"/>
              </w:tabs>
              <w:autoSpaceDE w:val="0"/>
              <w:widowControl/>
              <w:spacing w:line="254" w:lineRule="auto" w:before="30" w:after="0"/>
              <w:ind w:left="16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IV.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Specific Labor laws,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exit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(Legal age requirements, Health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Certificate, Police Clearance &amp;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Travel Insurance etc.). </w:t>
            </w:r>
          </w:p>
          <w:p>
            <w:pPr>
              <w:autoSpaceDN w:val="0"/>
              <w:autoSpaceDE w:val="0"/>
              <w:widowControl/>
              <w:spacing w:line="254" w:lineRule="auto" w:before="20" w:after="0"/>
              <w:ind w:left="248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Automation in Pharma sector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Demonstration of Site Visit/ </w:t>
            </w:r>
          </w:p>
          <w:p>
            <w:pPr>
              <w:autoSpaceDN w:val="0"/>
              <w:tabs>
                <w:tab w:pos="248" w:val="left"/>
                <w:tab w:pos="354" w:val="left"/>
                <w:tab w:pos="532" w:val="left"/>
              </w:tabs>
              <w:autoSpaceDE w:val="0"/>
              <w:widowControl/>
              <w:spacing w:line="326" w:lineRule="exact" w:before="0" w:after="0"/>
              <w:ind w:left="100" w:right="576" w:firstLine="0"/>
              <w:jc w:val="left"/>
            </w:pP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Laboratory Trainer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Survey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Feasibility Report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Model Simulation (Prototype)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Success story (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For further detail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please see Page No: 5 and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>Annexure-IV at the end)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70" w:after="0"/>
              <w:ind w:left="10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Continued… </w:t>
            </w:r>
          </w:p>
        </w:tc>
      </w:tr>
      <w:tr>
        <w:trPr>
          <w:trHeight w:hRule="exact" w:val="5948"/>
        </w:trPr>
        <w:tc>
          <w:tcPr>
            <w:tcW w:type="dxa" w:w="163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2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Entrepreneur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ship and Final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Assessment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451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54" w:val="left"/>
              </w:tabs>
              <w:autoSpaceDE w:val="0"/>
              <w:widowControl/>
              <w:spacing w:line="271" w:lineRule="auto" w:before="0" w:after="0"/>
              <w:ind w:left="10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Fundamentals of Business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Development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Entrepreneurship&amp;Startup Funding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Incubation and Acceleration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Value Statement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Model Canvas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Sales and Marketing Strategies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to Reach Customers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Engage CxOs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Stakeholders Power Grid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Analysis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SMART Objectives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OKRs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ROCE etc.)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Final Project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Final Assessment</w:t>
            </w:r>
          </w:p>
        </w:tc>
        <w:tc>
          <w:tcPr>
            <w:tcW w:type="dxa" w:w="24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14" w:after="0"/>
              <w:ind w:left="252" w:right="0" w:hanging="144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completion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testing/launching </w:t>
            </w:r>
          </w:p>
          <w:p>
            <w:pPr>
              <w:autoSpaceDN w:val="0"/>
              <w:autoSpaceDE w:val="0"/>
              <w:widowControl/>
              <w:spacing w:line="292" w:lineRule="exact" w:before="1102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Assessment </w:t>
            </w:r>
          </w:p>
        </w:tc>
      </w:tr>
    </w:tbl>
    <w:p>
      <w:pPr>
        <w:autoSpaceDN w:val="0"/>
        <w:autoSpaceDE w:val="0"/>
        <w:widowControl/>
        <w:spacing w:line="99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3639"/>
        <w:gridCol w:w="3639"/>
        <w:gridCol w:w="3639"/>
      </w:tblGrid>
      <w:tr>
        <w:trPr>
          <w:trHeight w:hRule="exact" w:val="1728"/>
        </w:trPr>
        <w:tc>
          <w:tcPr>
            <w:tcW w:type="dxa" w:w="1684"/>
            <w:tcBorders/>
            <w:shd w:fill="ffffff"/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0.0" w:type="dxa"/>
            </w:tblPr>
            <w:tblGrid>
              <w:gridCol w:w="1684"/>
            </w:tblGrid>
            <w:tr>
              <w:trPr>
                <w:trHeight w:hRule="exact" w:val="1728"/>
              </w:trPr>
              <w:tc>
                <w:tcPr>
                  <w:tcW w:type="dxa" w:w="1344"/>
                  <w:tcBorders/>
                  <w:shd w:fill="000000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197" w:lineRule="auto" w:before="536" w:after="0"/>
                    <w:ind w:left="44" w:right="0" w:firstLine="0"/>
                    <w:jc w:val="left"/>
                  </w:pPr>
                  <w:r>
                    <w:rPr>
                      <w:rFonts w:ascii="Calibri Light" w:hAnsi="Calibri Light" w:eastAsia="Calibri Light"/>
                      <w:b w:val="0"/>
                      <w:i w:val="0"/>
                      <w:color w:val="000000"/>
                      <w:sz w:val="22"/>
                    </w:rPr>
                    <w:t xml:space="preserve">FVTLM002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7700"/>
            <w:tcBorders/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070" w:lineRule="exact" w:before="22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96"/>
              </w:rPr>
              <w:t xml:space="preserve">ANNEXURES </w:t>
            </w:r>
          </w:p>
        </w:tc>
        <w:tc>
          <w:tcPr>
            <w:tcW w:type="dxa" w:w="1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804" w:after="0"/>
              <w:ind w:left="0" w:right="6" w:firstLine="0"/>
              <w:jc w:val="right"/>
            </w:pPr>
            <w:r>
              <w:rPr>
                <w:rFonts w:ascii="Calibri Light" w:hAnsi="Calibri Light" w:eastAsia="Calibri Light"/>
                <w:b w:val="0"/>
                <w:i w:val="0"/>
                <w:color w:val="000000"/>
                <w:sz w:val="22"/>
              </w:rPr>
              <w:t xml:space="preserve">Page 17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360" w:right="646" w:bottom="0" w:left="6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50"/>
        <w:ind w:left="0" w:right="0"/>
      </w:pPr>
    </w:p>
    <w:p>
      <w:pPr>
        <w:autoSpaceDN w:val="0"/>
        <w:tabs>
          <w:tab w:pos="9162" w:val="left"/>
        </w:tabs>
        <w:autoSpaceDE w:val="0"/>
        <w:widowControl/>
        <w:spacing w:line="528" w:lineRule="exact" w:before="0" w:after="0"/>
        <w:ind w:left="1900" w:right="0" w:firstLine="0"/>
        <w:jc w:val="left"/>
      </w:pPr>
      <w:r>
        <w:tab/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 xml:space="preserve">Annexure-I 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TASKS FOR INDUSTRIAL AUTOMATION (PLC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)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197" w:lineRule="auto" w:before="464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20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1440" w:right="646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98"/>
        <w:ind w:left="0" w:right="0"/>
      </w:pPr>
    </w:p>
    <w:p>
      <w:pPr>
        <w:sectPr>
          <w:pgSz w:w="12240" w:h="15840"/>
          <w:pgMar w:top="520" w:right="580" w:bottom="360" w:left="606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27"/>
        <w:gridCol w:w="5527"/>
      </w:tblGrid>
      <w:tr>
        <w:trPr>
          <w:trHeight w:hRule="exact" w:val="822"/>
        </w:trPr>
        <w:tc>
          <w:tcPr>
            <w:tcW w:type="dxa" w:w="954"/>
            <w:tcBorders>
              <w:start w:sz="3.1999999999999886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76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3112"/>
            <w:tcBorders>
              <w:start w:sz="4.0" w:val="single" w:color="#000000"/>
              <w:top w:sz="3.199999999999988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48" w:after="0"/>
              <w:ind w:left="0" w:right="115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</w:tr>
      <w:tr>
        <w:trPr>
          <w:trHeight w:hRule="exact" w:val="840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an OR &amp;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circuits. </w:t>
            </w:r>
          </w:p>
        </w:tc>
      </w:tr>
      <w:tr>
        <w:trPr>
          <w:trHeight w:hRule="exact" w:val="1052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2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0" w:right="14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Controlling of a lamp/LED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two different places. </w:t>
            </w:r>
          </w:p>
        </w:tc>
      </w:tr>
      <w:tr>
        <w:trPr>
          <w:trHeight w:hRule="exact" w:val="1852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3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Operating lamp/LED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buzzer using Relay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Contactor logic. </w:t>
            </w:r>
          </w:p>
        </w:tc>
      </w:tr>
      <w:tr>
        <w:trPr>
          <w:trHeight w:hRule="exact" w:val="1564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4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to control 2 lamps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automatically. </w:t>
            </w:r>
          </w:p>
        </w:tc>
      </w:tr>
      <w:tr>
        <w:trPr>
          <w:trHeight w:hRule="exact" w:val="1392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5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21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given Boolean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 with the help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Program. </w:t>
            </w:r>
          </w:p>
        </w:tc>
      </w:tr>
      <w:tr>
        <w:trPr>
          <w:trHeight w:hRule="exact" w:val="2098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6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PLC Program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Forward- Reverse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(with limit switches)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 3-Phase Motor. </w:t>
            </w:r>
          </w:p>
        </w:tc>
      </w:tr>
      <w:tr>
        <w:trPr>
          <w:trHeight w:hRule="exact" w:val="1130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7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Program to Latch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Unlatch Output With Time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Delay. </w:t>
            </w:r>
          </w:p>
        </w:tc>
      </w:tr>
      <w:tr>
        <w:trPr>
          <w:trHeight w:hRule="exact" w:val="1272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8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Operating Seven Segment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Display using PLC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Program. </w:t>
            </w:r>
          </w:p>
        </w:tc>
      </w:tr>
      <w:tr>
        <w:trPr>
          <w:trHeight w:hRule="exact" w:val="832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86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62" w:after="0"/>
              <w:ind w:left="0" w:right="115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2240" w:h="15840"/>
          <w:pgMar w:top="520" w:right="580" w:bottom="360" w:left="606" w:header="720" w:footer="720" w:gutter="0"/>
          <w:cols w:num="2" w:equalWidth="0">
            <w:col w:w="4072" w:space="0"/>
            <w:col w:w="698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7726" w:type="dxa"/>
      </w:tblPr>
      <w:tblGrid>
        <w:gridCol w:w="11054"/>
      </w:tblGrid>
      <w:tr>
        <w:trPr>
          <w:trHeight w:hRule="exact" w:val="822"/>
        </w:trPr>
        <w:tc>
          <w:tcPr>
            <w:tcW w:type="dxa" w:w="6954"/>
            <w:tcBorders>
              <w:start w:sz="3.2000000000000455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4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</w:tr>
      <w:tr>
        <w:trPr>
          <w:trHeight w:hRule="exact" w:val="840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4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an OR &amp; AND circuit, draw it logic and circuit diagrams,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draw the truth table for this circuit. </w:t>
            </w:r>
          </w:p>
        </w:tc>
      </w:tr>
      <w:tr>
        <w:trPr>
          <w:trHeight w:hRule="exact" w:val="1052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1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circuit to control one lamp/LED from two different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places using SPDT switch and also draw,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Circuit diagram, logic diagram and truth table. </w:t>
            </w:r>
          </w:p>
        </w:tc>
      </w:tr>
      <w:tr>
        <w:trPr>
          <w:trHeight w:hRule="exact" w:val="1852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circuit using Relay &amp; Contactor logic to control a lamp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&amp; buzzer in the following way,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When the lamp is “ON” the buzzer remaining deactivated.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When the lamp turned “OFF” the buzzer circuit is then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activated automatically until the lamp is again operated. </w:t>
            </w:r>
          </w:p>
          <w:p>
            <w:pPr>
              <w:autoSpaceDN w:val="0"/>
              <w:autoSpaceDE w:val="0"/>
              <w:widowControl/>
              <w:spacing w:line="230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 logic, circuit diagrams and truth table. </w:t>
            </w:r>
          </w:p>
        </w:tc>
      </w:tr>
      <w:tr>
        <w:trPr>
          <w:trHeight w:hRule="exact" w:val="1564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2" w:after="0"/>
              <w:ind w:left="106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circuit to control 2 lamps. First, L1 is “ON” for 7 sec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then turned “OFF” automatically &amp; at that instant L2 become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energized and remained “ON” for 3 sec, this cycle is repeated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until interrupted. </w:t>
            </w:r>
          </w:p>
          <w:p>
            <w:pPr>
              <w:autoSpaceDN w:val="0"/>
              <w:autoSpaceDE w:val="0"/>
              <w:widowControl/>
              <w:spacing w:line="230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 circuit, logic diagrams and truth table. </w:t>
            </w:r>
          </w:p>
        </w:tc>
      </w:tr>
      <w:tr>
        <w:trPr>
          <w:trHeight w:hRule="exact" w:val="1392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Simulate PLC Program to implement the following Boolean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 with Don’t Care Condition. </w:t>
            </w:r>
          </w:p>
          <w:p>
            <w:pPr>
              <w:autoSpaceDN w:val="0"/>
              <w:autoSpaceDE w:val="0"/>
              <w:widowControl/>
              <w:spacing w:line="233" w:lineRule="auto" w:before="28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F(A,B,C,D)=∑m(0,1,5,9,13,14,15) + d(3,4,7,10,11) </w:t>
            </w:r>
          </w:p>
        </w:tc>
      </w:tr>
      <w:tr>
        <w:trPr>
          <w:trHeight w:hRule="exact" w:val="2098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Run a 3-phase motor in the Forward and Reverse direction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the help of PLC using Ladder Diagram programming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language. This circuit is used to change the direction of rotation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a 3-Phase induction motor (i.e. forward &amp;backward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upward &amp; downward). Forward-Reverse movement of a 3-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Phase motor can be obtained by changing its phase sequence.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draw its electrical and Ladder Logic diagrams. </w:t>
            </w:r>
          </w:p>
        </w:tc>
      </w:tr>
      <w:tr>
        <w:trPr>
          <w:trHeight w:hRule="exact" w:val="1130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54" w:after="0"/>
              <w:ind w:left="106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execute, and demonstrate a PLC Program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Latching and Unlatching of output with a particular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time delay in PLC using Ladder Diagram. </w:t>
            </w:r>
          </w:p>
        </w:tc>
      </w:tr>
      <w:tr>
        <w:trPr>
          <w:trHeight w:hRule="exact" w:val="1272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18" w:after="0"/>
              <w:ind w:left="106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execute, and demonstrate a PLC Program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displaying 0-9 digits using 7 Segment LED Display interfacing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PLC using Ladder Diagram programming language. </w:t>
            </w:r>
          </w:p>
        </w:tc>
      </w:tr>
      <w:tr>
        <w:trPr>
          <w:trHeight w:hRule="exact" w:val="832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556"/>
        <w:ind w:left="0" w:right="0"/>
      </w:pPr>
    </w:p>
    <w:p>
      <w:pPr>
        <w:sectPr>
          <w:type w:val="nextColumn"/>
          <w:pgSz w:w="12240" w:h="15840"/>
          <w:pgMar w:top="520" w:right="580" w:bottom="360" w:left="606" w:header="720" w:footer="720" w:gutter="0"/>
          <w:cols w:num="2" w:equalWidth="0">
            <w:col w:w="4072" w:space="0"/>
            <w:col w:w="6982" w:space="0"/>
          </w:cols>
          <w:docGrid w:linePitch="360"/>
        </w:sectPr>
      </w:pPr>
    </w:p>
    <w:p>
      <w:pPr>
        <w:autoSpaceDN w:val="0"/>
        <w:tabs>
          <w:tab w:pos="10218" w:val="left"/>
        </w:tabs>
        <w:autoSpaceDE w:val="0"/>
        <w:widowControl/>
        <w:spacing w:line="245" w:lineRule="auto" w:before="152" w:after="0"/>
        <w:ind w:left="114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19 </w:t>
      </w:r>
    </w:p>
    <w:p>
      <w:pPr>
        <w:sectPr>
          <w:type w:val="continuous"/>
          <w:pgSz w:w="12240" w:h="15840"/>
          <w:pgMar w:top="520" w:right="58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2240" w:h="15840"/>
          <w:pgMar w:top="360" w:right="580" w:bottom="360" w:left="606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27"/>
        <w:gridCol w:w="5527"/>
      </w:tblGrid>
      <w:tr>
        <w:trPr>
          <w:trHeight w:hRule="exact" w:val="3118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9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PLC Program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Drive two Motors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Simultaneously with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Interlocking. </w:t>
            </w:r>
          </w:p>
        </w:tc>
      </w:tr>
      <w:tr>
        <w:trPr>
          <w:trHeight w:hRule="exact" w:val="1982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Program for Burglar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Alarm Security System </w:t>
            </w:r>
          </w:p>
        </w:tc>
      </w:tr>
      <w:tr>
        <w:trPr>
          <w:trHeight w:hRule="exact" w:val="1418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Program for a Car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Parking System </w:t>
            </w:r>
          </w:p>
        </w:tc>
      </w:tr>
      <w:tr>
        <w:trPr>
          <w:trHeight w:hRule="exact" w:val="5538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Automatic Door Open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Control System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help of PLC Program. </w:t>
            </w:r>
          </w:p>
        </w:tc>
      </w:tr>
      <w:tr>
        <w:trPr>
          <w:trHeight w:hRule="exact" w:val="1010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180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356" w:after="0"/>
              <w:ind w:left="0" w:right="115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2240" w:h="15840"/>
          <w:pgMar w:top="360" w:right="580" w:bottom="360" w:left="606" w:header="720" w:footer="720" w:gutter="0"/>
          <w:cols w:num="2" w:equalWidth="0">
            <w:col w:w="4072" w:space="0"/>
            <w:col w:w="698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7726" w:type="dxa"/>
      </w:tblPr>
      <w:tblGrid>
        <w:gridCol w:w="11054"/>
      </w:tblGrid>
      <w:tr>
        <w:trPr>
          <w:trHeight w:hRule="exact" w:val="3118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76" w:after="0"/>
              <w:ind w:left="106" w:right="4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Two Motors are running in a sequence one by one for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particular time. If the start button is pressed Motors run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sequence such that 1st Motor stays ON for 5secs and then 2nd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is turned ON and stays ON for 5secs. And the cycle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repeated until it is interrupted. While motors are running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sequence, if one motor is running and the button of other motor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pressed, then the running Motor should stop and the other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motor should run. Implement this logic in PLC using Ladder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Diagram programming language. Also draw its electrical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Ladder Logic diagrams. </w:t>
            </w:r>
          </w:p>
        </w:tc>
      </w:tr>
      <w:tr>
        <w:trPr>
          <w:trHeight w:hRule="exact" w:val="1982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62" w:after="0"/>
              <w:ind w:left="106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execute, and demonstrate a PLC Program for Burglar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Alarm Security System. Consider the design of a Burglar Alarm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a house. This alarm will be activated if an unauthorized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person is detected by a Window Sensor or a Motion Detector.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this Alarm System in PLC using Ladder Diagram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language. </w:t>
            </w:r>
          </w:p>
        </w:tc>
      </w:tr>
      <w:tr>
        <w:trPr>
          <w:trHeight w:hRule="exact" w:val="1418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0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parking plot has total capacity of Cars. Number of empty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spots are displayed on the display outside the Parking Plot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which spots are available is to be indicated by LEDs.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this in PLC using Ladder Diagram programming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language. </w:t>
            </w:r>
          </w:p>
        </w:tc>
      </w:tr>
      <w:tr>
        <w:trPr>
          <w:trHeight w:hRule="exact" w:val="5538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4" w:after="0"/>
              <w:ind w:left="106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Prepare, execute, and demonstrate a PLC Program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logic for the automatic door open &amp; close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using ladder diagram programming language. </w:t>
            </w:r>
          </w:p>
          <w:p>
            <w:pPr>
              <w:autoSpaceDN w:val="0"/>
              <w:autoSpaceDE w:val="0"/>
              <w:widowControl/>
              <w:spacing w:line="240" w:lineRule="auto" w:before="278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343400" cy="2734309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0" cy="273430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hRule="exact" w:val="1010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35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662"/>
        <w:ind w:left="0" w:right="0"/>
      </w:pPr>
    </w:p>
    <w:p>
      <w:pPr>
        <w:sectPr>
          <w:type w:val="nextColumn"/>
          <w:pgSz w:w="12240" w:h="15840"/>
          <w:pgMar w:top="360" w:right="580" w:bottom="360" w:left="606" w:header="720" w:footer="720" w:gutter="0"/>
          <w:cols w:num="2" w:equalWidth="0">
            <w:col w:w="4072" w:space="0"/>
            <w:col w:w="6982" w:space="0"/>
          </w:cols>
          <w:docGrid w:linePitch="360"/>
        </w:sectPr>
      </w:pPr>
    </w:p>
    <w:p>
      <w:pPr>
        <w:autoSpaceDN w:val="0"/>
        <w:tabs>
          <w:tab w:pos="10218" w:val="left"/>
        </w:tabs>
        <w:autoSpaceDE w:val="0"/>
        <w:widowControl/>
        <w:spacing w:line="245" w:lineRule="auto" w:before="152" w:after="0"/>
        <w:ind w:left="114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20 </w:t>
      </w:r>
    </w:p>
    <w:p>
      <w:pPr>
        <w:sectPr>
          <w:type w:val="continuous"/>
          <w:pgSz w:w="12240" w:h="15840"/>
          <w:pgMar w:top="360" w:right="58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2240" w:h="15840"/>
          <w:pgMar w:top="360" w:right="580" w:bottom="360" w:left="606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27"/>
        <w:gridCol w:w="5527"/>
      </w:tblGrid>
      <w:tr>
        <w:trPr>
          <w:trHeight w:hRule="exact" w:val="5704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13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Program for Heating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in the Tank by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Heater using RTD as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temperature detector. </w:t>
            </w:r>
          </w:p>
        </w:tc>
      </w:tr>
      <w:tr>
        <w:trPr>
          <w:trHeight w:hRule="exact" w:val="6362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14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Program to Control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Sequence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Conveyors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Interlocking Them </w:t>
            </w:r>
          </w:p>
        </w:tc>
      </w:tr>
      <w:tr>
        <w:trPr>
          <w:trHeight w:hRule="exact" w:val="830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86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No. </w:t>
            </w:r>
          </w:p>
        </w:tc>
        <w:tc>
          <w:tcPr>
            <w:tcW w:type="dxa" w:w="3112"/>
            <w:tcBorders>
              <w:start w:sz="4.0" w:val="single" w:color="#000000"/>
              <w:top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62" w:after="0"/>
              <w:ind w:left="0" w:right="115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Task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type w:val="continuous"/>
          <w:pgSz w:w="12240" w:h="15840"/>
          <w:pgMar w:top="360" w:right="580" w:bottom="360" w:left="606" w:header="720" w:footer="720" w:gutter="0"/>
          <w:cols w:num="2" w:equalWidth="0">
            <w:col w:w="4072" w:space="0"/>
            <w:col w:w="698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7726" w:type="dxa"/>
      </w:tblPr>
      <w:tblGrid>
        <w:gridCol w:w="11054"/>
      </w:tblGrid>
      <w:tr>
        <w:trPr>
          <w:trHeight w:hRule="exact" w:val="5704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Implement the process to control Heating and maintaining high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low level of water in the tankusing PLC Ladder Diagram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programming language.</w:t>
            </w:r>
          </w:p>
          <w:p>
            <w:pPr>
              <w:autoSpaceDN w:val="0"/>
              <w:autoSpaceDE w:val="0"/>
              <w:widowControl/>
              <w:spacing w:line="240" w:lineRule="auto" w:before="6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276090" cy="291465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090" cy="29146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hRule="exact" w:val="6362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feeder drops material on the conveyor which sends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dropped material to collector through one more conveyor.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Conveyor must start automatically.When material falls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conveyor belt 1, motor 1 should start, and when material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 on conveyor belt 2, motor 2 remain On.Implement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automation of this in PLC using Ladder Diagram programming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language. </w:t>
            </w:r>
          </w:p>
          <w:p>
            <w:pPr>
              <w:autoSpaceDN w:val="0"/>
              <w:autoSpaceDE w:val="0"/>
              <w:widowControl/>
              <w:spacing w:line="240" w:lineRule="auto" w:before="124" w:after="0"/>
              <w:ind w:left="0" w:right="0" w:firstLine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324350" cy="2553969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4350" cy="255396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hRule="exact" w:val="830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Description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830"/>
        <w:ind w:left="0" w:right="0"/>
      </w:pPr>
    </w:p>
    <w:p>
      <w:pPr>
        <w:sectPr>
          <w:type w:val="nextColumn"/>
          <w:pgSz w:w="12240" w:h="15840"/>
          <w:pgMar w:top="360" w:right="580" w:bottom="360" w:left="606" w:header="720" w:footer="720" w:gutter="0"/>
          <w:cols w:num="2" w:equalWidth="0">
            <w:col w:w="4072" w:space="0"/>
            <w:col w:w="6982" w:space="0"/>
          </w:cols>
          <w:docGrid w:linePitch="360"/>
        </w:sectPr>
      </w:pPr>
    </w:p>
    <w:p>
      <w:pPr>
        <w:autoSpaceDN w:val="0"/>
        <w:tabs>
          <w:tab w:pos="10218" w:val="left"/>
        </w:tabs>
        <w:autoSpaceDE w:val="0"/>
        <w:widowControl/>
        <w:spacing w:line="245" w:lineRule="auto" w:before="152" w:after="0"/>
        <w:ind w:left="114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21 </w:t>
      </w:r>
    </w:p>
    <w:p>
      <w:pPr>
        <w:sectPr>
          <w:type w:val="continuous"/>
          <w:pgSz w:w="12240" w:h="15840"/>
          <w:pgMar w:top="360" w:right="58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3685"/>
        <w:gridCol w:w="3685"/>
        <w:gridCol w:w="3685"/>
      </w:tblGrid>
      <w:tr>
        <w:trPr>
          <w:trHeight w:hRule="exact" w:val="2268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15 </w:t>
            </w:r>
          </w:p>
        </w:tc>
        <w:tc>
          <w:tcPr>
            <w:tcW w:type="dxa" w:w="311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Program to Maintain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Capacity of a Particular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using HMI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Interface. </w:t>
            </w:r>
          </w:p>
        </w:tc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9" w:lineRule="auto" w:before="22" w:after="0"/>
              <w:ind w:left="106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classroom has a capacity of maximum 25 students. There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are two doors, one for Entry and the other for Exit. When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number of students in the classroom is less than 25, Entry door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 Green light on it which remains ON. When number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in the classroom is 25 or more than that, Red light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goes ON turning OFF the Green light which indicates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has reached its maximum capacity and is full. </w:t>
            </w:r>
          </w:p>
        </w:tc>
      </w:tr>
      <w:tr>
        <w:trPr>
          <w:trHeight w:hRule="exact" w:val="3816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16 </w:t>
            </w:r>
          </w:p>
        </w:tc>
        <w:tc>
          <w:tcPr>
            <w:tcW w:type="dxa" w:w="311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Mini Project: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Making of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ATS Circuit, with the help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PLC Program. </w:t>
            </w:r>
          </w:p>
        </w:tc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circuit is widely used in industries. The trainees have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such circuit with the following options.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54" w:lineRule="auto" w:before="50" w:after="0"/>
              <w:ind w:left="4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When the main supply goes down, The Generator Will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Turn ON automatically after 5 Min.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57" w:lineRule="auto" w:before="50" w:after="0"/>
              <w:ind w:left="4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When the Generator Turned ON, the load shifts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Generator after 3 min. automatically. </w:t>
            </w:r>
          </w:p>
          <w:p>
            <w:pPr>
              <w:autoSpaceDN w:val="0"/>
              <w:autoSpaceDE w:val="0"/>
              <w:widowControl/>
              <w:spacing w:line="262" w:lineRule="auto" w:before="50" w:after="26"/>
              <w:ind w:left="826" w:right="48" w:hanging="36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When the main supply become available, shift load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immediately on main while the Generator will then run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without load for 3 min. and then turn OFF automatically.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869"/>
              <w:gridCol w:w="869"/>
              <w:gridCol w:w="869"/>
              <w:gridCol w:w="869"/>
              <w:gridCol w:w="869"/>
              <w:gridCol w:w="869"/>
              <w:gridCol w:w="869"/>
              <w:gridCol w:w="869"/>
            </w:tblGrid>
            <w:tr>
              <w:trPr>
                <w:trHeight w:hRule="exact" w:val="316"/>
              </w:trPr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Implement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this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logic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PLC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using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Ladder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3" w:lineRule="auto" w:before="24" w:after="0"/>
                    <w:ind w:left="114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Diagram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auto" w:before="2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language. Also draw its electrical and Ladder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Logic diagrams. </w:t>
            </w:r>
          </w:p>
        </w:tc>
      </w:tr>
      <w:tr>
        <w:trPr>
          <w:trHeight w:hRule="exact" w:val="2294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17 </w:t>
            </w:r>
          </w:p>
        </w:tc>
        <w:tc>
          <w:tcPr>
            <w:tcW w:type="dxa" w:w="311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Making in Automatic Star-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Delta Starter with the help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PLC Program. </w:t>
            </w:r>
          </w:p>
        </w:tc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9" w:lineRule="auto" w:before="38" w:after="0"/>
              <w:ind w:left="106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3-phase induction motors (squirrel cage) are needed some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suitable starting mechanism/arrangement because at the time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starting it draw a huge amount of current and when such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large machines are started directly, it ultimately can cause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damage to the machine or attached equipment. Implement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logic in PLC using Ladder Diagram programming language.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Also draw its electrical and Ladder Logic diagrams. </w:t>
            </w:r>
          </w:p>
        </w:tc>
      </w:tr>
      <w:tr>
        <w:trPr>
          <w:trHeight w:hRule="exact" w:val="5372"/>
        </w:trPr>
        <w:tc>
          <w:tcPr>
            <w:tcW w:type="dxa" w:w="954"/>
            <w:tcBorders>
              <w:start w:sz="3.1999999999999886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18 </w:t>
            </w:r>
          </w:p>
        </w:tc>
        <w:tc>
          <w:tcPr>
            <w:tcW w:type="dxa" w:w="3118"/>
            <w:tcBorders>
              <w:start w:sz="4.0" w:val="single" w:color="#000000"/>
              <w:top w:sz="4.0" w:val="single" w:color="#000000"/>
              <w:end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PLC Program to Control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Level of Two Tanks </w:t>
            </w:r>
          </w:p>
        </w:tc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auto" w:before="4" w:after="0"/>
              <w:ind w:left="106" w:right="4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deep well pump (P1) is used to fill tank-1 mounted on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floor, while a 0.25hp pumping motor (P2) is used to pump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from tank-1 to tank-2 which is at some further height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from tank-1. Both the Tanks are defined to store water between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upper &amp; lower limits. </w:t>
            </w:r>
          </w:p>
          <w:p>
            <w:pPr>
              <w:autoSpaceDN w:val="0"/>
              <w:autoSpaceDE w:val="0"/>
              <w:widowControl/>
              <w:spacing w:line="254" w:lineRule="auto" w:before="37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When the operating switch is turned “ON”, one of the following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action will take plece, </w:t>
            </w:r>
          </w:p>
          <w:p>
            <w:pPr>
              <w:autoSpaceDN w:val="0"/>
              <w:autoSpaceDE w:val="0"/>
              <w:widowControl/>
              <w:spacing w:line="269" w:lineRule="auto" w:before="366" w:after="0"/>
              <w:ind w:left="826" w:right="38" w:hanging="36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If water in tank-1 is adequately above the lower limit or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filled, P2 starts pumping water to tank-2 till upper limit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tank-2 or lower limit of tank-1 whichever reach first,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once the water level reaches to upper limit of Tank-2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lower limit of Tank-1, P2 stops and P1 start to fill tank-1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then stop automatically. </w:t>
            </w:r>
          </w:p>
          <w:p>
            <w:pPr>
              <w:autoSpaceDN w:val="0"/>
              <w:autoSpaceDE w:val="0"/>
              <w:widowControl/>
              <w:spacing w:line="233" w:lineRule="auto" w:before="366" w:after="0"/>
              <w:ind w:left="46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If water level in tank-1 is not sufficient, P1 is operated to </w:t>
            </w:r>
          </w:p>
        </w:tc>
      </w:tr>
      <w:tr>
        <w:trPr>
          <w:trHeight w:hRule="exact" w:val="82"/>
        </w:trPr>
        <w:tc>
          <w:tcPr>
            <w:tcW w:type="dxa" w:w="11026"/>
            <w:gridSpan w:val="3"/>
            <w:tcBorders>
              <w:bottom w:sz="5.600000000000364" w:val="single" w:color="#823A0A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tabs>
          <w:tab w:pos="10218" w:val="left"/>
        </w:tabs>
        <w:autoSpaceDE w:val="0"/>
        <w:widowControl/>
        <w:spacing w:line="245" w:lineRule="auto" w:before="68" w:after="0"/>
        <w:ind w:left="114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22 </w:t>
      </w:r>
    </w:p>
    <w:p>
      <w:pPr>
        <w:sectPr>
          <w:pgSz w:w="12240" w:h="15840"/>
          <w:pgMar w:top="360" w:right="58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p>
      <w:pPr>
        <w:sectPr>
          <w:pgSz w:w="12240" w:h="15840"/>
          <w:pgMar w:top="360" w:right="580" w:bottom="360" w:left="606" w:header="720" w:footer="720" w:gutter="0"/>
          <w:cols/>
          <w:docGrid w:linePitch="360"/>
        </w:sectPr>
      </w:pPr>
    </w:p>
    <w:p>
      <w:pPr>
        <w:sectPr>
          <w:type w:val="continuous"/>
          <w:pgSz w:w="12240" w:h="15840"/>
          <w:pgMar w:top="360" w:right="580" w:bottom="360" w:left="606" w:header="720" w:footer="720" w:gutter="0"/>
          <w:cols w:num="2" w:equalWidth="0">
            <w:col w:w="4072" w:space="0"/>
            <w:col w:w="6982" w:space="0"/>
          </w:cols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7726" w:type="dxa"/>
      </w:tblPr>
      <w:tblGrid>
        <w:gridCol w:w="11054"/>
      </w:tblGrid>
      <w:tr>
        <w:trPr>
          <w:trHeight w:hRule="exact" w:val="8940"/>
        </w:trPr>
        <w:tc>
          <w:tcPr>
            <w:tcW w:type="dxa" w:w="695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4" w:after="312"/>
              <w:ind w:left="826" w:right="4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fill it and then stop automatically. In order to fill tank-2,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main switch needs to reoperated manually. After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tank-2 get filled, P2 stops and P1 start to complete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less water level of tank-1 and then stop autmatically.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3.99999999999977" w:type="dxa"/>
            </w:tblPr>
            <w:tblGrid>
              <w:gridCol w:w="869"/>
              <w:gridCol w:w="869"/>
              <w:gridCol w:w="869"/>
              <w:gridCol w:w="869"/>
              <w:gridCol w:w="869"/>
              <w:gridCol w:w="869"/>
              <w:gridCol w:w="869"/>
              <w:gridCol w:w="869"/>
            </w:tblGrid>
            <w:tr>
              <w:trPr>
                <w:trHeight w:hRule="exact" w:val="352"/>
              </w:trPr>
              <w:tc>
                <w:tcPr>
                  <w:tcW w:type="dxa" w:w="1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Implement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this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logic 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PLC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using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0" w:right="0" w:firstLine="0"/>
                    <w:jc w:val="center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Ladder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auto" w:before="60" w:after="0"/>
                    <w:ind w:left="112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Diagram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auto" w:before="24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programming language. Also draw its electrical and Ladder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Logic diagrams. </w:t>
            </w:r>
          </w:p>
          <w:p>
            <w:pPr>
              <w:autoSpaceDN w:val="0"/>
              <w:autoSpaceDE w:val="0"/>
              <w:widowControl/>
              <w:spacing w:line="240" w:lineRule="auto" w:before="44" w:after="0"/>
              <w:ind w:left="800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3572510" cy="362712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2510" cy="362712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autoSpaceDN w:val="0"/>
        <w:autoSpaceDE w:val="0"/>
        <w:widowControl/>
        <w:spacing w:line="358" w:lineRule="exact" w:before="2942" w:after="200"/>
        <w:ind w:left="0" w:right="13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Annexure-II</w:t>
      </w:r>
    </w:p>
    <w:p>
      <w:pPr>
        <w:sectPr>
          <w:type w:val="nextColumn"/>
          <w:pgSz w:w="12240" w:h="15840"/>
          <w:pgMar w:top="360" w:right="580" w:bottom="360" w:left="606" w:header="720" w:footer="720" w:gutter="0"/>
          <w:cols w:num="2" w:equalWidth="0">
            <w:col w:w="4072" w:space="0"/>
            <w:col w:w="6982" w:space="0"/>
          </w:cols>
          <w:docGrid w:linePitch="360"/>
        </w:sectPr>
      </w:pPr>
    </w:p>
    <w:p>
      <w:pPr>
        <w:autoSpaceDN w:val="0"/>
        <w:autoSpaceDE w:val="0"/>
        <w:widowControl/>
        <w:spacing w:line="358" w:lineRule="exact" w:before="0" w:after="198"/>
        <w:ind w:left="834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ASSIGNMENTS FOR INDUSTRIAL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A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UT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OM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A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T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ION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 xml:space="preserve"> (P</w:t>
      </w:r>
      <w:r>
        <w:rPr>
          <w:rFonts w:ascii="Arial,Bold" w:hAnsi="Arial,Bold" w:eastAsia="Arial,Bold"/>
          <w:b/>
          <w:i w:val="0"/>
          <w:color w:val="000000"/>
          <w:sz w:val="32"/>
          <w:u w:val="single"/>
        </w:rPr>
        <w:t>LC)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04.0" w:type="dxa"/>
      </w:tblPr>
      <w:tblGrid>
        <w:gridCol w:w="5527"/>
        <w:gridCol w:w="5527"/>
      </w:tblGrid>
      <w:tr>
        <w:trPr>
          <w:trHeight w:hRule="exact" w:val="656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0" w:val="left"/>
              </w:tabs>
              <w:autoSpaceDE w:val="0"/>
              <w:widowControl/>
              <w:spacing w:line="316" w:lineRule="exact" w:before="0" w:after="0"/>
              <w:ind w:left="11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Assign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. No.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166" w:after="0"/>
              <w:ind w:left="0" w:right="3442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Assignment </w:t>
            </w:r>
          </w:p>
        </w:tc>
      </w:tr>
    </w:tbl>
    <w:p>
      <w:pPr>
        <w:autoSpaceDN w:val="0"/>
        <w:tabs>
          <w:tab w:pos="10218" w:val="left"/>
        </w:tabs>
        <w:autoSpaceDE w:val="0"/>
        <w:widowControl/>
        <w:spacing w:line="245" w:lineRule="auto" w:before="238" w:after="0"/>
        <w:ind w:left="114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23 </w:t>
      </w:r>
    </w:p>
    <w:p>
      <w:pPr>
        <w:sectPr>
          <w:type w:val="continuous"/>
          <w:pgSz w:w="12240" w:h="15840"/>
          <w:pgMar w:top="360" w:right="580" w:bottom="360" w:left="60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18.0" w:type="dxa"/>
      </w:tblPr>
      <w:tblGrid>
        <w:gridCol w:w="5459"/>
        <w:gridCol w:w="5459"/>
      </w:tblGrid>
      <w:tr>
        <w:trPr>
          <w:trHeight w:hRule="exact" w:val="746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1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9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safety charts. Showing general &amp; Trade specific safety measure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(text/pictorial). Each trainee will prepare different chart. </w:t>
            </w:r>
          </w:p>
        </w:tc>
      </w:tr>
      <w:tr>
        <w:trPr>
          <w:trHeight w:hRule="exact" w:val="1318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2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Simplify the following Boolean expression using K-Map, also draw logic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diagrams (Before &amp; after simplification) </w:t>
            </w:r>
          </w:p>
          <w:p>
            <w:pPr>
              <w:autoSpaceDN w:val="0"/>
              <w:autoSpaceDE w:val="0"/>
              <w:widowControl/>
              <w:spacing w:line="233" w:lineRule="auto" w:before="28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 (W,X,Y,Z) = ∑ (1,3,4,6,9,11,12,14) </w:t>
            </w:r>
          </w:p>
        </w:tc>
      </w:tr>
      <w:tr>
        <w:trPr>
          <w:trHeight w:hRule="exact" w:val="760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3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Draw neat &amp; clean sketches (along with their symbols) of various components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have learnt in this week on drawing sheet(s)/Chart(s). </w:t>
            </w:r>
          </w:p>
        </w:tc>
      </w:tr>
      <w:tr>
        <w:trPr>
          <w:trHeight w:hRule="exact" w:val="1076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4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22" w:after="0"/>
              <w:ind w:left="108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the difference between timers &amp; counters? Explain function of Timer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Counter in PLC, enlist different types of timers and counters and draw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symbols, also write down its advantages. </w:t>
            </w:r>
          </w:p>
        </w:tc>
      </w:tr>
      <w:tr>
        <w:trPr>
          <w:trHeight w:hRule="exact" w:val="754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5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do you mean by automation? What are their types? Write down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advantages of industrial automation with examples. </w:t>
            </w:r>
          </w:p>
        </w:tc>
      </w:tr>
      <w:tr>
        <w:trPr>
          <w:trHeight w:hRule="exact" w:val="604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6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PLC? Enlist different the different sizes &amp; brands of PLC, also write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down the uses and advantages of PLC. </w:t>
            </w:r>
          </w:p>
        </w:tc>
      </w:tr>
      <w:tr>
        <w:trPr>
          <w:trHeight w:hRule="exact" w:val="1116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7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8" w:right="46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do you mean by physical protocol of communication? What is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difference between RS232 and 485? How &amp; why we can convert RS232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485? Draw the Block diagram of PLC and Pinout of RS232 &amp; 485 connector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(both male, female) on drawing sheet(s)/Chart(s). </w:t>
            </w:r>
          </w:p>
        </w:tc>
      </w:tr>
      <w:tr>
        <w:trPr>
          <w:trHeight w:hRule="exact" w:val="840"/>
        </w:trPr>
        <w:tc>
          <w:tcPr>
            <w:tcW w:type="dxa" w:w="117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8 </w:t>
            </w:r>
          </w:p>
        </w:tc>
        <w:tc>
          <w:tcPr>
            <w:tcW w:type="dxa" w:w="865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8" w:right="5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Enlist the complete step by step procedure to install PLC software. Also write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method to configure PLC software for desired task. Evident screenshots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mandatory. </w:t>
            </w:r>
          </w:p>
        </w:tc>
      </w:tr>
    </w:tbl>
    <w:p>
      <w:pPr>
        <w:autoSpaceDN w:val="0"/>
        <w:autoSpaceDE w:val="0"/>
        <w:widowControl/>
        <w:spacing w:line="360" w:lineRule="exact" w:before="4288" w:after="0"/>
        <w:ind w:left="0" w:right="8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>Annexure-III</w:t>
      </w:r>
    </w:p>
    <w:p>
      <w:pPr>
        <w:autoSpaceDN w:val="0"/>
        <w:autoSpaceDE w:val="0"/>
        <w:widowControl/>
        <w:spacing w:line="358" w:lineRule="exact" w:before="198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233" w:lineRule="auto" w:before="320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Ethics is a standard of conduct and values for job performance. The modern definition of what </w:t>
      </w:r>
    </w:p>
    <w:p>
      <w:pPr>
        <w:autoSpaceDN w:val="0"/>
        <w:autoSpaceDE w:val="0"/>
        <w:widowControl/>
        <w:spacing w:line="233" w:lineRule="auto" w:before="146" w:after="0"/>
        <w:ind w:left="0" w:right="0" w:firstLine="0"/>
        <w:jc w:val="center"/>
      </w:pP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197" w:lineRule="auto" w:before="480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</w:p>
    <w:p>
      <w:pPr>
        <w:autoSpaceDN w:val="0"/>
        <w:autoSpaceDE w:val="0"/>
        <w:widowControl/>
        <w:spacing w:line="197" w:lineRule="auto" w:before="48" w:after="0"/>
        <w:ind w:left="0" w:right="36" w:firstLine="0"/>
        <w:jc w:val="righ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24 </w:t>
      </w:r>
    </w:p>
    <w:p>
      <w:pPr>
        <w:sectPr>
          <w:pgSz w:w="12240" w:h="15840"/>
          <w:pgMar w:top="360" w:right="630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317" w:lineRule="auto" w:before="14" w:after="0"/>
        <w:ind w:left="28" w:right="3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33" w:lineRule="auto" w:before="428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employee’s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6" w:lineRule="exact" w:before="498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own weight and help others who are struggling. Recognize when to speak up with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ideas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154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success, set your best foot forward, personal hygiene, good manner, remember that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the first impression of who you are, can last a life 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 is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the key to productivity. Help out whenever asked, do extra without being asked. Take pride in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your work, do things the best you know 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accomplishing tasks,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also referred to as demonstrating ownership. Takes pride in work. </w:t>
      </w:r>
    </w:p>
    <w:p>
      <w:pPr>
        <w:autoSpaceDN w:val="0"/>
        <w:autoSpaceDE w:val="0"/>
        <w:widowControl/>
        <w:spacing w:line="268" w:lineRule="exact" w:before="14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p>
      <w:pPr>
        <w:autoSpaceDN w:val="0"/>
        <w:tabs>
          <w:tab w:pos="10132" w:val="left"/>
        </w:tabs>
        <w:autoSpaceDE w:val="0"/>
        <w:widowControl/>
        <w:spacing w:line="245" w:lineRule="auto" w:before="1104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25 </w:t>
      </w:r>
    </w:p>
    <w:p>
      <w:pPr>
        <w:sectPr>
          <w:pgSz w:w="12240" w:h="15840"/>
          <w:pgMar w:top="356" w:right="632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250" w:lineRule="auto" w:before="14" w:after="0"/>
        <w:ind w:left="748" w:right="20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Takes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84" w:after="9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92"/>
        <w:gridCol w:w="1092"/>
      </w:tblGrid>
      <w:tr>
        <w:trPr>
          <w:trHeight w:hRule="exact" w:val="388"/>
        </w:trPr>
        <w:tc>
          <w:tcPr>
            <w:tcW w:type="dxa" w:w="13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0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21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6" w:lineRule="exact" w:before="86" w:after="0"/>
        <w:ind w:left="74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Verbal communications, 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6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358" w:lineRule="exact" w:before="6044" w:after="0"/>
        <w:ind w:left="0" w:right="85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 </w:t>
      </w:r>
    </w:p>
    <w:p>
      <w:pPr>
        <w:autoSpaceDN w:val="0"/>
        <w:autoSpaceDE w:val="0"/>
        <w:widowControl/>
        <w:spacing w:line="310" w:lineRule="exact" w:before="204" w:after="192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3.9999999999999" w:type="dxa"/>
      </w:tblPr>
      <w:tblGrid>
        <w:gridCol w:w="3640"/>
        <w:gridCol w:w="3640"/>
        <w:gridCol w:w="3640"/>
      </w:tblGrid>
      <w:tr>
        <w:trPr>
          <w:trHeight w:hRule="exact" w:val="338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30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Key Information </w:t>
            </w:r>
          </w:p>
        </w:tc>
        <w:tc>
          <w:tcPr>
            <w:tcW w:type="dxa" w:w="60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2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</w:tbl>
    <w:p>
      <w:pPr>
        <w:autoSpaceDN w:val="0"/>
        <w:tabs>
          <w:tab w:pos="10132" w:val="left"/>
        </w:tabs>
        <w:autoSpaceDE w:val="0"/>
        <w:widowControl/>
        <w:spacing w:line="245" w:lineRule="auto" w:before="572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26 </w:t>
      </w:r>
    </w:p>
    <w:p>
      <w:pPr>
        <w:sectPr>
          <w:pgSz w:w="12240" w:h="15840"/>
          <w:pgMar w:top="356" w:right="628" w:bottom="360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3.9999999999999" w:type="dxa"/>
      </w:tblPr>
      <w:tblGrid>
        <w:gridCol w:w="3634"/>
        <w:gridCol w:w="3634"/>
        <w:gridCol w:w="3634"/>
      </w:tblGrid>
      <w:tr>
        <w:trPr>
          <w:trHeight w:hRule="exact" w:val="1466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0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29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60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704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0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got trained through any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60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3116"/>
        </w:trPr>
        <w:tc>
          <w:tcPr>
            <w:tcW w:type="dxa" w:w="1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07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60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job / business (self-employment) was set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Detail of work to share i.e. where is job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being done; how many people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employed ( in case of self-employment/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business 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Monthly income or earnings and support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family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454"/>
        </w:trPr>
        <w:tc>
          <w:tcPr>
            <w:tcW w:type="dxa" w:w="1084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07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03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98" w:lineRule="exact" w:before="426" w:after="0"/>
        <w:ind w:left="388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158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To call a passed out successful trainee of institute. He will narrate his success story to </w:t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296" w:lineRule="exact" w:before="2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To see and listen to a recorded video/clip (5 to 7 minutes) showing a successful trainee </w:t>
      </w:r>
      <w:r>
        <w:tab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Audio video recording that has to cover the above mentioned points. </w:t>
      </w:r>
    </w:p>
    <w:p>
      <w:pPr>
        <w:autoSpaceDN w:val="0"/>
        <w:autoSpaceDE w:val="0"/>
        <w:widowControl/>
        <w:spacing w:line="298" w:lineRule="exact" w:before="6" w:after="0"/>
        <w:ind w:left="748" w:right="20" w:hanging="360"/>
        <w:jc w:val="both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The teacher displays the picture of a successful trainee (name, trade, institute,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organization, job, earning etc) and narrates his/her story in teacher’s own motivational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words. </w:t>
      </w:r>
    </w:p>
    <w:p>
      <w:pPr>
        <w:autoSpaceDN w:val="0"/>
        <w:tabs>
          <w:tab w:pos="10132" w:val="left"/>
        </w:tabs>
        <w:autoSpaceDE w:val="0"/>
        <w:widowControl/>
        <w:spacing w:line="245" w:lineRule="auto" w:before="2890" w:after="0"/>
        <w:ind w:left="28" w:right="0" w:firstLine="0"/>
        <w:jc w:val="left"/>
      </w:pP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FVTLM002 </w:t>
      </w:r>
      <w:r>
        <w:br/>
      </w:r>
      <w:r>
        <w:tab/>
      </w:r>
      <w:r>
        <w:rPr>
          <w:rFonts w:ascii="Calibri Light" w:hAnsi="Calibri Light" w:eastAsia="Calibri Light"/>
          <w:b w:val="0"/>
          <w:i w:val="0"/>
          <w:color w:val="000000"/>
          <w:sz w:val="22"/>
        </w:rPr>
        <w:t xml:space="preserve">Page 27 </w:t>
      </w:r>
    </w:p>
    <w:sectPr w:rsidR="00FC693F" w:rsidRPr="0006063C" w:rsidSect="00034616">
      <w:pgSz w:w="12240" w:h="15840"/>
      <w:pgMar w:top="360" w:right="646" w:bottom="360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