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160" w:right="216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>Honey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Bee Farm Manager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Honey bee Farm Manager </w:t>
            </w:r>
          </w:p>
        </w:tc>
      </w:tr>
      <w:tr>
        <w:trPr>
          <w:trHeight w:hRule="exact" w:val="1199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Honey Bee Farm Manager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looking to pursue careers in honey production, urban bee keepers,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Beekeeping, Beeswax collector and Honey collector disciplines that focus 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effective and nutritional honey production.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this course, students are introduced to key aspects of the rearing pf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honeybees, from research/strategy, creative brief development, and campaign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development to teamwork and presentation and content creation so that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can enter the honey market as strong candidates for beginner to intermediate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60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</w:p>
        </w:tc>
      </w:tr>
    </w:tbl>
    <w:p>
      <w:pPr>
        <w:autoSpaceDN w:val="0"/>
        <w:autoSpaceDE w:val="0"/>
        <w:widowControl/>
        <w:spacing w:line="274" w:lineRule="exact" w:before="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6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2" w:lineRule="exact" w:before="262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2" w:lineRule="exact" w:before="268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493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autoSpaceDE w:val="0"/>
              <w:widowControl/>
              <w:spacing w:line="276" w:lineRule="exact" w:before="26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Assembling beehives to desired specifications. </w:t>
            </w:r>
          </w:p>
          <w:p>
            <w:pPr>
              <w:autoSpaceDN w:val="0"/>
              <w:autoSpaceDE w:val="0"/>
              <w:widowControl/>
              <w:spacing w:line="276" w:lineRule="exact" w:before="6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Inserting honeycombs and inducting wild swarms into prepared hives.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86" w:after="0"/>
              <w:ind w:left="41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Forcing bees from a hive using a smoke pot to inspect the hive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retrieve honey. </w:t>
            </w:r>
          </w:p>
          <w:p>
            <w:pPr>
              <w:autoSpaceDN w:val="0"/>
              <w:autoSpaceDE w:val="0"/>
              <w:widowControl/>
              <w:spacing w:line="276" w:lineRule="exact" w:before="7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Collecting honey and royal jelly. </w:t>
            </w:r>
          </w:p>
          <w:p>
            <w:pPr>
              <w:autoSpaceDN w:val="0"/>
              <w:autoSpaceDE w:val="0"/>
              <w:widowControl/>
              <w:spacing w:line="344" w:lineRule="exact" w:before="0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Destroying excess queen bee cells to prevent the division of a colony.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Scraping out hive parasites and removing vermin. </w:t>
            </w:r>
          </w:p>
          <w:p>
            <w:pPr>
              <w:autoSpaceDN w:val="0"/>
              <w:autoSpaceDE w:val="0"/>
              <w:widowControl/>
              <w:spacing w:line="276" w:lineRule="exact" w:before="7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Destroying diseased bee colonies. </w:t>
            </w:r>
          </w:p>
          <w:p>
            <w:pPr>
              <w:autoSpaceDN w:val="0"/>
              <w:autoSpaceDE w:val="0"/>
              <w:widowControl/>
              <w:spacing w:line="276" w:lineRule="exact" w:before="6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Cultivating queen bees for sale to other Apiarists. </w:t>
            </w:r>
          </w:p>
          <w:p>
            <w:pPr>
              <w:autoSpaceDN w:val="0"/>
              <w:autoSpaceDE w:val="0"/>
              <w:widowControl/>
              <w:spacing w:line="274" w:lineRule="exact" w:before="7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Arranging the sale of honey to local buyers. </w:t>
            </w:r>
          </w:p>
          <w:p>
            <w:pPr>
              <w:autoSpaceDN w:val="0"/>
              <w:autoSpaceDE w:val="0"/>
              <w:widowControl/>
              <w:spacing w:line="276" w:lineRule="exact" w:before="7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Splitting colonies. </w:t>
            </w:r>
          </w:p>
          <w:p>
            <w:pPr>
              <w:autoSpaceDN w:val="0"/>
              <w:autoSpaceDE w:val="0"/>
              <w:widowControl/>
              <w:spacing w:line="250" w:lineRule="exact" w:before="274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Total contact hours: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520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hours </w:t>
            </w:r>
          </w:p>
        </w:tc>
      </w:tr>
      <w:tr>
        <w:trPr>
          <w:trHeight w:hRule="exact" w:val="2214"/>
        </w:trPr>
        <w:tc>
          <w:tcPr>
            <w:tcW w:type="dxa" w:w="1964"/>
            <w:tcBorders>
              <w:start w:sz="21.600000000000023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1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Honey bee research Institutes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Hamdard Private limited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Islamic honey industry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Agriculture Department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Qarshi private Limited </w:t>
            </w:r>
          </w:p>
        </w:tc>
      </w:tr>
      <w:tr>
        <w:trPr>
          <w:trHeight w:hRule="exact" w:val="2130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4"/>
              <w:ind w:left="74" w:right="1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Beekeeping (Apiculture) is the maintenance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colonies, commonly 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man-made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hives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, by humans. Most such bees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honey bees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genus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Apis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, but other honey-producing bees such 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Melipona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stingless bees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also kept.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beekeeper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(Apiarist) keeps bees in order to collect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98"/>
              <w:gridCol w:w="898"/>
              <w:gridCol w:w="898"/>
              <w:gridCol w:w="898"/>
              <w:gridCol w:w="898"/>
              <w:gridCol w:w="898"/>
              <w:gridCol w:w="898"/>
              <w:gridCol w:w="898"/>
              <w:gridCol w:w="898"/>
            </w:tblGrid>
            <w:tr>
              <w:trPr>
                <w:trHeight w:hRule="exact" w:val="246"/>
              </w:trPr>
              <w:tc>
                <w:tcPr>
                  <w:tcW w:type="dxa" w:w="1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their 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  <w:u w:val="single"/>
                    </w:rPr>
                    <w:t>honey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other </w:t>
                  </w:r>
                </w:p>
              </w:tc>
              <w:tc>
                <w:tcPr>
                  <w:tcW w:type="dxa" w:w="13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products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that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0" w:right="320" w:firstLine="0"/>
                    <w:jc w:val="righ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the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11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hive </w:t>
                  </w:r>
                </w:p>
              </w:tc>
              <w:tc>
                <w:tcPr>
                  <w:tcW w:type="dxa" w:w="11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produce </w:t>
                  </w:r>
                </w:p>
              </w:tc>
            </w:tr>
            <w:tr>
              <w:trPr>
                <w:trHeight w:hRule="exact" w:val="263"/>
              </w:trPr>
              <w:tc>
                <w:tcPr>
                  <w:tcW w:type="dxa" w:w="378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(including 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  <w:u w:val="single"/>
                    </w:rPr>
                    <w:t>beeswax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, 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  <w:u w:val="single"/>
                    </w:rPr>
                    <w:t>propolis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, flower </w:t>
                  </w:r>
                </w:p>
              </w:tc>
              <w:tc>
                <w:tcPr>
                  <w:tcW w:type="dxa" w:w="13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pollen, bee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pollen, </w:t>
                  </w:r>
                </w:p>
              </w:tc>
              <w:tc>
                <w:tcPr>
                  <w:tcW w:type="dxa" w:w="12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and royal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122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jelly),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8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pollinate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crops, or to produce bees for sale to other beekeepers. A location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bees are kept is called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apiary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 "bee yard". Following are some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48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roles that are present and or may become available as trends shift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morph to the bee keeping: </w:t>
            </w:r>
          </w:p>
          <w:p>
            <w:pPr>
              <w:autoSpaceDN w:val="0"/>
              <w:autoSpaceDE w:val="0"/>
              <w:widowControl/>
              <w:spacing w:line="274" w:lineRule="exact" w:before="262" w:after="0"/>
              <w:ind w:left="74" w:right="288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apiary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and maintain beekeeping record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 bees for specific 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Breed and rear queen bee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Supervise work routines and staff performance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Harvest hive products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395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0" w:val="left"/>
                <w:tab w:pos="136" w:val="left"/>
              </w:tabs>
              <w:autoSpaceDE w:val="0"/>
              <w:widowControl/>
              <w:spacing w:line="260" w:lineRule="exact" w:before="0" w:after="0"/>
              <w:ind w:left="74" w:right="259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https://www.youtube.com/watch?v=MxVokGfnGBE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honey bee keeping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https://www.youtube.com/watch?v=DrcgwrtSZUM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Honey harvesting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https://www.youtube.com/watch?v=9UuMqxuwM7Q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 keeping for beginners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https://www.youtube.com/watch?v=jgjjvicP5S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honey farming at Lahore 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https://www.youtube.com/watch?v=1Wcsf6ELSXU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honey business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https://www.youtube.com/watch?v=gz0RNEAubUs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bee farming documentary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https://www.youtube.com/watch?v=ryThwgpdkFw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 keeping business </w:t>
            </w:r>
          </w:p>
        </w:tc>
      </w:tr>
    </w:tbl>
    <w:p>
      <w:pPr>
        <w:autoSpaceDN w:val="0"/>
        <w:autoSpaceDE w:val="0"/>
        <w:widowControl/>
        <w:spacing w:line="274" w:lineRule="exact" w:before="653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4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 keeping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6" w:after="0"/>
              <w:ind w:left="226" w:right="1296" w:firstLine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honey bee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Species of honey bee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Life history of honey bee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bee keeping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Products of bee keeping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16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</w:tabs>
              <w:autoSpaceDE w:val="0"/>
              <w:widowControl/>
              <w:spacing w:line="262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 keeping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feed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methods.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64" w:lineRule="exact" w:before="166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methods of feeding bee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determined and the most appropriate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 is selected using hive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as a factor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most appropriate method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feeding bees is selected to meet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nutritional requirements of the hive.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and watering equipment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and prepared.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2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Feeding/watering equipment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assembled and set up in the hive.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2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3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 keeping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Preparation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bees.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66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tool in Toolbar: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requirements of the colony 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determined.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colony population is determined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calculate the quantity of feed to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prepared.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necessary ingredients/resources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used and their availability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identified.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16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quantity of supplements to be fed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hive is determined.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Feeding equipment is assembled and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52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514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9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installed.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1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1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 keeping </w:t>
            </w:r>
          </w:p>
          <w:p>
            <w:pPr>
              <w:autoSpaceDN w:val="0"/>
              <w:autoSpaceDE w:val="0"/>
              <w:widowControl/>
              <w:spacing w:line="250" w:lineRule="exact" w:before="26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Feed Bees.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836" w:val="left"/>
              </w:tabs>
              <w:autoSpaceDE w:val="0"/>
              <w:widowControl/>
              <w:spacing w:line="262" w:lineRule="exact" w:before="168" w:after="0"/>
              <w:ind w:left="4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learn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feed bees;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Bees are fed based on their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nutritional needs and purpose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production.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0" w:lineRule="exact" w:before="16" w:after="0"/>
              <w:ind w:left="4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amount of feed to be given 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feed is determined.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8" w:lineRule="exact" w:before="18" w:after="0"/>
              <w:ind w:left="4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length of time between feedings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determined.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2" w:lineRule="exact" w:before="250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28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establish apiary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Identify and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site.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6" w:lineRule="exact" w:before="166" w:after="0"/>
              <w:ind w:left="22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Site is selected where there is good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source of nectar and pollen available.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Appropriateness and adequacy of floral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composition in that location is checked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6" w:lineRule="exact" w:before="2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Availability of water is checked for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source of water is provided if necessary.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6" w:lineRule="exact" w:before="22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Free access of vehicular transport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site chosen is ensured.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Neighbors are communicated with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get their agreement to establish site.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182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66"/>
        </w:trPr>
        <w:tc>
          <w:tcPr>
            <w:tcW w:type="dxa" w:w="1456"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establish apiary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equipment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set up apiary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62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towards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establishment of apiary: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Appropriate equipment, machinery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tools are selected and prepared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establishment practices.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Site is cleared of bush and other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obstacles to ensure control of pest.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50" w:lineRule="exact" w:before="266" w:after="0"/>
              <w:ind w:left="0" w:right="11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69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Site is fenced if necessary, to keep 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stray animals and unauthorized persons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from the apiary.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564" w:right="72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Suitable material for hive stand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according to enterprise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requirements. </w:t>
            </w:r>
          </w:p>
          <w:p>
            <w:pPr>
              <w:autoSpaceDN w:val="0"/>
              <w:autoSpaceDE w:val="0"/>
              <w:widowControl/>
              <w:spacing w:line="260" w:lineRule="exact" w:before="14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Hive stand is correctly measured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assembled taking into consideration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size of the hive, the type of production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the type of hive.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92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establish apiary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site </w:t>
            </w:r>
          </w:p>
          <w:p>
            <w:pPr>
              <w:autoSpaceDN w:val="0"/>
              <w:autoSpaceDE w:val="0"/>
              <w:widowControl/>
              <w:spacing w:line="258" w:lineRule="exact" w:before="254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Obtain suitable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(appropriate)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colonies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30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Reliable source of bee with suitable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colonies available is identified.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1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Bees are certified disease free by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Apiculture unit of ministry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Bees are obtained in a manageable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hive suitable for the type of hive stand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prepared.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Records on health status of colonies,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productivity, diseases, temperament,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etc. are checked.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Apiary is registered through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Grenada Association of Beekeepers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supervision is given via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extension office, Ministry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Agriculture.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Grenada Association of Beekeepers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notified of the new apiary.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2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Acquired colonies are prepared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transfer to new hive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30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352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3510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establish apiary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site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Transport colonies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new apiary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2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Appropriate vehicle is selected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prepared in time for transfer.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All honey supers that may be present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is removed.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2" w:lineRule="exact" w:before="12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 Colonies are confined during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night to reduce stress on the bees.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2" w:lineRule="exact" w:before="12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Adequate ventilation and water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provided for bees during transport.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6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Hives are properly secured 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transport to control the amount of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4" w:lineRule="exact" w:before="296" w:after="0"/>
              <w:ind w:left="7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10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4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movement during transport.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0" w:lineRule="exact" w:before="16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Shade is provided with the use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tarpaulin.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Colonies are transported to new site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night ensuring no stopping along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journey.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2" w:lineRule="exact" w:before="12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On arrival at new site, colonies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properly placed on the stands.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 Ventilation cover is replaced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 hive top cover and means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confinement is removed from the hive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appropriate.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Colonies are checked regularly and all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necessary information recorded.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48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Apiary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 apiary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the dearth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period.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66" w:lineRule="exact" w:before="162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Apiary is visited and assessed on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regular basis according to its needs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based on the type of production.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Upcoming season is planned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prepared for.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Equipment is selected and prepared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upcoming season.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752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Where necessary, all repairs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carried out, parts replaced and all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findings reported according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enterprise policy.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Appropriate feed for colonies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prepared and provided.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Flight patterns and entrance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observed and all abnormal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behaviors are recorded.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4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source is checked and clean,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fresh water is made available.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necessary records are prepared.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3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75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Manage Apiary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2" w:lineRule="exact" w:before="268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apiary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preseason.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apiary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season.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32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1242" w:right="0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Apiary is visited and assessed 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regular basis according to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needs.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1242" w:right="0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Status of the colonies is checked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ensure that they are operating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enterprise standards.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weak colonies are dissolved.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02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76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836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apiary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post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season.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8" w:lineRule="exact" w:before="16" w:after="0"/>
              <w:ind w:left="90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is provided for bees if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necessary.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62" w:lineRule="exact" w:before="14" w:after="0"/>
              <w:ind w:left="90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Frames are fitted with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appropriate foundation and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brood nest apace extended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Adequate supers are placed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hives.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1242" w:right="0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Combs are cut from construction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frame regularly and checked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drone brood.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1242" w:right="144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Planning methods for swarm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prevention is carefully assessed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applied as the need arises.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4" w:lineRule="exact" w:before="24" w:after="0"/>
              <w:ind w:left="90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Brood nest is extended for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colony development.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8" w:lineRule="exact" w:before="20" w:after="0"/>
              <w:ind w:left="9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Honey is extracted from combs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bees wax harvested.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60" w:lineRule="exact" w:before="16" w:after="0"/>
              <w:ind w:left="9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Combs that are kept in storage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regularly fumigated.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6" w:lineRule="exact" w:before="20" w:after="0"/>
              <w:ind w:left="90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Colonies are multiplied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re-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queened as is necessary.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1242" w:right="144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Nuclei colony is maintained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by enterprise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plans.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8" w:lineRule="exact" w:before="20" w:after="0"/>
              <w:ind w:left="902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Feeding sugar to bees 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planned and organized.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86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Weak and queen less colonies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dissolved as instructed.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6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308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6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58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414" w:val="left"/>
                <w:tab w:pos="1286" w:val="left"/>
              </w:tabs>
              <w:autoSpaceDE w:val="0"/>
              <w:widowControl/>
              <w:spacing w:line="280" w:lineRule="exact" w:before="12" w:after="0"/>
              <w:ind w:left="226" w:right="1872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1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bee hive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health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41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Observe and report on normal/abnormal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behavior of hive.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4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Clean apiary and disinfect equipment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Treat, prevent and control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disease/parasites (pests).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Dispose of diseased colony.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98" w:lineRule="exact" w:before="48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798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Harvest hive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44" w:firstLine="64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Extract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honey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market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986" w:val="left"/>
              </w:tabs>
              <w:autoSpaceDE w:val="0"/>
              <w:widowControl/>
              <w:spacing w:line="268" w:lineRule="exact" w:before="424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hive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products mentioned below: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Honey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Bee wax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Propolis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Royal jelly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Bee venom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advised to extract honey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Appropriate equipment for extraction 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and prepared according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industry and enterprise requirements.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Cleanliness is observed and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necessary protective clothing worn.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6" w:lineRule="exact" w:before="22" w:after="0"/>
              <w:ind w:left="22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Smoke is pumped into the hive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render the bees less aggressive.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Honey in super is checked for level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maturity prior to extraction process.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16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Frames with mature honey are removed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from the honey supa.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Capping is removed from combs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honey extracted with minimal damage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combs.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0" w:after="0"/>
              <w:ind w:left="22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Honey is filtered into appropriate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container and allowed to stand.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6" w:lineRule="exact" w:before="2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Honey is stored in appropriate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containers with air-tight seal in a cool,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566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Term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1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49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dry, dark room.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After extraction combs that are not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damaged are sprayed with water then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returned to respective colonies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enterprise requirements.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4" w:lineRule="exact" w:before="24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Harvest honey combs are recorded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enterprise requirements. </w:t>
            </w:r>
          </w:p>
          <w:p>
            <w:pPr>
              <w:autoSpaceDN w:val="0"/>
              <w:autoSpaceDE w:val="0"/>
              <w:widowControl/>
              <w:spacing w:line="260" w:lineRule="exact" w:before="20" w:after="0"/>
              <w:ind w:left="564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Honey is bottled and stored properly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ensuring all level of cleanliness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observed.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5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Precautionary measures are observed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followed as set out by enterprise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guidelines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1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1938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Honey Bee Farm Manager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8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4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commerce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E commerce sites and list down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5 profiles related to bee keepers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6"/>
        </w:trPr>
        <w:tc>
          <w:tcPr>
            <w:tcW w:type="dxa" w:w="1116"/>
            <w:tcBorders>
              <w:start w:sz="21.600000000000023" w:val="single" w:color="#000000"/>
              <w:top w:sz="22.399999999999864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2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572"/>
        </w:trPr>
        <w:tc>
          <w:tcPr>
            <w:tcW w:type="dxa" w:w="1116"/>
            <w:tcBorders>
              <w:start w:sz="21.600000000000023" w:val="single" w:color="#000000"/>
              <w:top w:sz="21.6000000000001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6000000000001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1.6000000000001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428"/>
        </w:trPr>
        <w:tc>
          <w:tcPr>
            <w:tcW w:type="dxa" w:w="1116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62" w:after="0"/>
              <w:ind w:left="0" w:right="48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feed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bees.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hive size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population size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required for bees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basic equipment for feed preparation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feed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0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1642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Determine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feed per bee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24" w:after="0"/>
              <w:ind w:left="41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before feeding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size of population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feed after feeding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Estimate the feed consumed by per bee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104"/>
        </w:trPr>
        <w:tc>
          <w:tcPr>
            <w:tcW w:type="dxa" w:w="1116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Check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nutritional value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 feed bees?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8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the feed at every level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feeding behavior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pollen and substitutes if necessary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974"/>
        </w:trPr>
        <w:tc>
          <w:tcPr>
            <w:tcW w:type="dxa" w:w="1116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094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What should be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characteristics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select a site for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apiary? </w:t>
            </w:r>
          </w:p>
        </w:tc>
        <w:tc>
          <w:tcPr>
            <w:tcW w:type="dxa" w:w="56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4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different sites. </w:t>
            </w:r>
          </w:p>
          <w:p>
            <w:pPr>
              <w:autoSpaceDN w:val="0"/>
              <w:autoSpaceDE w:val="0"/>
              <w:widowControl/>
              <w:spacing w:line="276" w:lineRule="exact" w:before="62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the presence of nectar and pollen </w:t>
            </w:r>
          </w:p>
          <w:p>
            <w:pPr>
              <w:autoSpaceDN w:val="0"/>
              <w:autoSpaceDE w:val="0"/>
              <w:widowControl/>
              <w:spacing w:line="338" w:lineRule="exact" w:before="0" w:after="0"/>
              <w:ind w:left="418" w:right="1296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availability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floral composition there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water adequacy </w:t>
            </w:r>
          </w:p>
        </w:tc>
        <w:tc>
          <w:tcPr>
            <w:tcW w:type="dxa" w:w="11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7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29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40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Name the equipment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used to set up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apiary?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0" w:lineRule="exact" w:before="4" w:after="0"/>
              <w:ind w:left="41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googles sites for the apiary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establishment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 the apiary with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Properly transfer of bees in the new hive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2.399999999999977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Obtain suitable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colonies.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977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08" w:after="0"/>
              <w:ind w:left="41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some bee’s colonies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Record their health status with the time hours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Then select the best one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38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Design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establish apiary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8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site according to bee species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availability of water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proper vehicular transport for the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74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establishment of apiary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7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688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2" w:val="left"/>
              </w:tabs>
              <w:autoSpaceDE w:val="0"/>
              <w:widowControl/>
              <w:spacing w:line="25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Transportation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colonies.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2" w:lineRule="exact" w:before="2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suitable colonies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time due to sensitiveness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suitable vehicle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proper shade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proper ventilation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2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39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the apiary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during dearth period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timely check apiary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water source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feed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records </w:t>
            </w:r>
          </w:p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612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Manage apiary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Clean the trays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Cut the combs properly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Dissolve all weak colonies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adequate supers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Proper planning methods for swarming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35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the bee hive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health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the bee hive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Observe their behavior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If any disease one then disposed off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proper capping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Filter honey properly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874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14.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14. Extract honey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appropriate equipment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Wear protective wearing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Pump smoke into hive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Remove mature honey frames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Harvest honey with proper equipment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83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Bee keeping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apiary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list of different products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Show them on charts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of honey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a suitable bottle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Clean it properly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Then fill it accordingly.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2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Place it on room temperature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Seal it properly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27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3898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Honey Bee Farm Manager</w:t>
      </w:r>
    </w:p>
    <w:p>
      <w:pPr>
        <w:autoSpaceDN w:val="0"/>
        <w:autoSpaceDE w:val="0"/>
        <w:widowControl/>
        <w:spacing w:line="486" w:lineRule="exact" w:before="68" w:after="0"/>
        <w:ind w:left="28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4" w:lineRule="exact" w:before="488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Years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0" w:after="0"/>
        <w:ind w:left="28" w:right="129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81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Asif,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Okara, is an example of how hard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 and perseverance can reap rich rewards when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bidding for projects of rearing.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honey bee farm manager exclusively on an online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 commerce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 by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selling of honey. But this isn’t a story of overnight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 – Asif has had to work hard to differentiate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himself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May 2017, when Asif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landowners with people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companies that have small projects, like designing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apiary or management of apiary.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Honey bee farm manager from STEPS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Asif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managing honey bee farm.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 his first month, he pitched mostly for projects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centered around honey production. But it wasn’t so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simple. In the first few weeks, he didn’t hear back from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even a single client, despite pitching for dozens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beekeepers.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Asif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beekeepers.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98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They have hundreds of options to choose from,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Asif’s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okara, threatened to derail his E commerce career.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76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8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12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6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28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Honey Bee Farm Manager 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