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88770" cy="150875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150875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1872" w:right="1872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Hand and Machine Embroidery </w:t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760"/>
        </w:trPr>
        <w:tc>
          <w:tcPr>
            <w:tcW w:type="dxa" w:w="1962"/>
            <w:tcBorders>
              <w:start w:sz="22.400000000000034" w:val="single" w:color="#000000"/>
              <w:top w:sz="22.399999999999977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80"/>
            <w:tcBorders>
              <w:start w:sz="22.40000000000009" w:val="single" w:color="#000000"/>
              <w:top w:sz="22.399999999999977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2"/>
        </w:trPr>
        <w:tc>
          <w:tcPr>
            <w:tcW w:type="dxa" w:w="1962"/>
            <w:tcBorders>
              <w:start w:sz="22.400000000000034" w:val="single" w:color="#000000"/>
              <w:top w:sz="21.600000000000023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80"/>
            <w:tcBorders>
              <w:start w:sz="22.40000000000009" w:val="single" w:color="#000000"/>
              <w:top w:sz="21.600000000000023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Hand and Machine Embroidery </w:t>
            </w:r>
          </w:p>
        </w:tc>
      </w:tr>
      <w:tr>
        <w:trPr>
          <w:trHeight w:hRule="exact" w:val="11402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84" w:val="left"/>
              </w:tabs>
              <w:autoSpaceDE w:val="0"/>
              <w:widowControl/>
              <w:spacing w:line="256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hands-on practice for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Hand and Machine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</w:p>
          <w:p>
            <w:pPr>
              <w:autoSpaceDN w:val="0"/>
              <w:autoSpaceDE w:val="0"/>
              <w:widowControl/>
              <w:spacing w:line="260" w:lineRule="exact" w:before="48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art of decorating the different material like fabric, leather etc.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thread and needle with hand or by using machine is known as Embroidery. 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 is a tradesman who specializes in drawing a design on material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needle and thread. It is person’s day-to-day tasks to draw the required or new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designs on the material by using different kind of stitches. This person is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competent in incorporating sequin, beads, pearls, etc. by using different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techniques of stitches. The person is able to plan and structure the work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process according to the technical requirements and the company structure.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He/she understand all stitching techniques, tools and have aesthetic sense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use different colour combinations as per the requirement of customer. Person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capable of understanding the culture and values of different local areas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keeping in view can embroided the traditional / local products. The art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started with hand embroidery now moved a step ahead, due to bulk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productions semi auto machines and computerized machines are also in great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demand and embroider who are expert in semi auto and computerized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machines are also in demand. But still every type (hand, semi auto machine,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computerized machine) has its own worth and acceptability in the market. </w:t>
            </w:r>
          </w:p>
          <w:p>
            <w:pPr>
              <w:autoSpaceDN w:val="0"/>
              <w:autoSpaceDE w:val="0"/>
              <w:widowControl/>
              <w:spacing w:line="260" w:lineRule="exact" w:before="48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60" w:lineRule="exact" w:before="258" w:after="0"/>
              <w:ind w:left="1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4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13546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58" w:lineRule="exact" w:before="0" w:after="0"/>
              <w:ind w:left="13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60" w:lineRule="exact" w:before="0" w:after="0"/>
              <w:ind w:left="6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60" w:lineRule="exact" w:before="260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</w:t>
            </w:r>
          </w:p>
          <w:p>
            <w:pPr>
              <w:autoSpaceDN w:val="0"/>
              <w:autoSpaceDE w:val="0"/>
              <w:widowControl/>
              <w:spacing w:line="252" w:lineRule="exact" w:before="6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</w:t>
            </w:r>
          </w:p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8" w:lineRule="exact" w:before="2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represent a just idealism.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1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</w:p>
        </w:tc>
      </w:tr>
    </w:tbl>
    <w:p>
      <w:pPr>
        <w:autoSpaceDN w:val="0"/>
        <w:autoSpaceDE w:val="0"/>
        <w:widowControl/>
        <w:spacing w:line="274" w:lineRule="exact" w:before="4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13546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58" w:lineRule="exact" w:before="522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tabs>
                <w:tab w:pos="476" w:val="left"/>
                <w:tab w:pos="814" w:val="left"/>
              </w:tabs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60" w:lineRule="exact" w:before="518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</w:p>
        </w:tc>
      </w:tr>
    </w:tbl>
    <w:p>
      <w:pPr>
        <w:autoSpaceDN w:val="0"/>
        <w:autoSpaceDE w:val="0"/>
        <w:widowControl/>
        <w:spacing w:line="274" w:lineRule="exact" w:before="4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4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4208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14" w:val="left"/>
                <w:tab w:pos="1490" w:val="left"/>
                <w:tab w:pos="1492" w:val="left"/>
              </w:tabs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 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visits( At least one visit to a trade-specific major industry/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site must be arra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ed by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trai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tute) </w:t>
            </w:r>
          </w:p>
        </w:tc>
      </w:tr>
      <w:tr>
        <w:trPr>
          <w:trHeight w:hRule="exact" w:val="836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Middle </w:t>
            </w:r>
          </w:p>
        </w:tc>
      </w:tr>
      <w:tr>
        <w:trPr>
          <w:trHeight w:hRule="exact" w:val="3354"/>
        </w:trPr>
        <w:tc>
          <w:tcPr>
            <w:tcW w:type="dxa" w:w="1962"/>
            <w:tcBorders>
              <w:start w:sz="22.400000000000034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80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0" w:val="left"/>
                <w:tab w:pos="760" w:val="left"/>
              </w:tabs>
              <w:autoSpaceDE w:val="0"/>
              <w:widowControl/>
              <w:spacing w:line="264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Improve the professional competence of Hand and Machine Embroidery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Learn free motion embroidery, appliqué and hand embroidery to mark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with different types of stitch.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Create a sketchbook of samplers.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Explore different materials and processes.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Explore the traditional and experimental.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Research historical and contemporary embroidery artists. </w:t>
            </w:r>
          </w:p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6" w:lineRule="exact" w:before="20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Design and create one hand and one machine stitch final personalized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outcome such as a wall hanging or accessory such as a cushion cover. </w:t>
            </w:r>
          </w:p>
        </w:tc>
      </w:tr>
      <w:tr>
        <w:trPr>
          <w:trHeight w:hRule="exact" w:val="1614"/>
        </w:trPr>
        <w:tc>
          <w:tcPr>
            <w:tcW w:type="dxa" w:w="1962"/>
            <w:tcBorders>
              <w:start w:sz="22.400000000000034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80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520hours </w:t>
            </w:r>
          </w:p>
        </w:tc>
      </w:tr>
      <w:tr>
        <w:trPr>
          <w:trHeight w:hRule="exact" w:val="1232"/>
        </w:trPr>
        <w:tc>
          <w:tcPr>
            <w:tcW w:type="dxa" w:w="1962"/>
            <w:tcBorders>
              <w:start w:sz="22.400000000000034" w:val="single" w:color="#000000"/>
              <w:top w:sz="21.60000000000036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80"/>
            <w:tcBorders>
              <w:start w:sz="22.40000000000009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20" w:right="345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Cottage Industry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Embroidery Units/Factories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Entrepreneurship </w:t>
            </w:r>
          </w:p>
        </w:tc>
      </w:tr>
      <w:tr>
        <w:trPr>
          <w:trHeight w:hRule="exact" w:val="2256"/>
        </w:trPr>
        <w:tc>
          <w:tcPr>
            <w:tcW w:type="dxa" w:w="1962"/>
            <w:tcBorders>
              <w:start w:sz="22.400000000000034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80"/>
            <w:tcBorders>
              <w:start w:sz="22.40000000000009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20" w:right="259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Punching ( Pining) master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Tracing Expert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Assistant of Tracing Master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 Embroider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Sample Maker (Hand &amp; Machine Embroidery)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ZigZag Machine Operator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 Aari Operator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Embroidery Production Supervisor </w:t>
            </w:r>
          </w:p>
        </w:tc>
      </w:tr>
    </w:tbl>
    <w:p>
      <w:pPr>
        <w:autoSpaceDN w:val="0"/>
        <w:autoSpaceDE w:val="0"/>
        <w:widowControl/>
        <w:spacing w:line="274" w:lineRule="exact" w:before="94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5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1200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20" w:right="489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Merchandiser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Sampling Coordinator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Embroidery Incharge </w:t>
            </w:r>
          </w:p>
        </w:tc>
      </w:tr>
      <w:tr>
        <w:trPr>
          <w:trHeight w:hRule="exact" w:val="314"/>
        </w:trPr>
        <w:tc>
          <w:tcPr>
            <w:tcW w:type="dxa" w:w="1962"/>
            <w:tcBorders>
              <w:start w:sz="22.400000000000034" w:val="single" w:color="#000000"/>
              <w:top w:sz="23.199999999999932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80"/>
            <w:tcBorders>
              <w:start w:sz="22.40000000000009" w:val="single" w:color="#000000"/>
              <w:top w:sz="23.199999999999932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8"/>
        </w:trPr>
        <w:tc>
          <w:tcPr>
            <w:tcW w:type="dxa" w:w="1962"/>
            <w:tcBorders>
              <w:start w:sz="22.400000000000034" w:val="single" w:color="#000000"/>
              <w:top w:sz="21.600000000000023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80"/>
            <w:tcBorders>
              <w:start w:sz="22.40000000000009" w:val="single" w:color="#000000"/>
              <w:top w:sz="21.600000000000023" w:val="single" w:color="#000000"/>
              <w:end w:sz="22.399999999999636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3426"/>
        </w:trPr>
        <w:tc>
          <w:tcPr>
            <w:tcW w:type="dxa" w:w="1962"/>
            <w:tcBorders>
              <w:start w:sz="22.400000000000034" w:val="single" w:color="#000000"/>
              <w:top w:sz="23.199999999999932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80"/>
            <w:tcBorders>
              <w:start w:sz="22.40000000000009" w:val="single" w:color="#000000"/>
              <w:top w:sz="23.199999999999932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https://www.youtube.com/watch?v=go89e8xpVYs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12 stitches in hand Embroidery </w:t>
            </w:r>
          </w:p>
          <w:p>
            <w:pPr>
              <w:autoSpaceDN w:val="0"/>
              <w:autoSpaceDE w:val="0"/>
              <w:widowControl/>
              <w:spacing w:line="252" w:lineRule="exact" w:before="270" w:after="2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https://www.youtube.com/watch?v=P1gNYIrgGf8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5.99999999999966" w:type="dxa"/>
            </w:tblPr>
            <w:tblGrid>
              <w:gridCol w:w="8080"/>
            </w:tblGrid>
            <w:tr>
              <w:trPr>
                <w:trHeight w:hRule="exact" w:val="258"/>
              </w:trPr>
              <w:tc>
                <w:tcPr>
                  <w:tcW w:type="dxa" w:w="7918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Some amazing embroidery design on different types of fabric by computerized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machine </w:t>
            </w:r>
          </w:p>
          <w:p>
            <w:pPr>
              <w:autoSpaceDN w:val="0"/>
              <w:autoSpaceDE w:val="0"/>
              <w:widowControl/>
              <w:spacing w:line="252" w:lineRule="exact" w:before="266" w:after="4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https://www.youtube.com/watch?v=De6GIf2BcUY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5.99999999999966" w:type="dxa"/>
            </w:tblPr>
            <w:tblGrid>
              <w:gridCol w:w="8080"/>
            </w:tblGrid>
            <w:tr>
              <w:trPr>
                <w:trHeight w:hRule="exact" w:val="260"/>
              </w:trPr>
              <w:tc>
                <w:tcPr>
                  <w:tcW w:type="dxa" w:w="7918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How to maintain, clean and oil your simple Embroidery Machine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0" w:lineRule="exact" w:before="254" w:after="0"/>
              <w:ind w:left="82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Digital Portfolio Best Practices resource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https://www.roberthalf.com/blog/writing-a-resume/3-digit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fol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bes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practices-how-to-make-a-portfolio-that-pops</w:t>
            </w:r>
          </w:p>
        </w:tc>
      </w:tr>
    </w:tbl>
    <w:p>
      <w:pPr>
        <w:autoSpaceDN w:val="0"/>
        <w:autoSpaceDE w:val="0"/>
        <w:widowControl/>
        <w:spacing w:line="274" w:lineRule="exact" w:before="8336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6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8"/>
            <w:tcBorders>
              <w:start w:sz="22.400000000000034" w:val="single" w:color="#000000"/>
              <w:top w:sz="23.199999999999932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1978"/>
            <w:tcBorders>
              <w:start w:sz="21.600000000000023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98"/>
            <w:tcBorders>
              <w:start w:sz="23.200000000000045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4478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197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Hand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</w:p>
        </w:tc>
        <w:tc>
          <w:tcPr>
            <w:tcW w:type="dxa" w:w="47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326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52" w:lineRule="exact" w:before="308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Course Introduction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Job market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Course Applications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0" w:lineRule="exact" w:before="38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and use of Hand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Embroidery in Garment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Textile  sector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Elements and principles of design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colour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colour theory and colour schemes 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590" w:after="0"/>
              <w:ind w:left="23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3</w:t>
            </w:r>
          </w:p>
          <w:p>
            <w:pPr>
              <w:autoSpaceDN w:val="0"/>
              <w:autoSpaceDE w:val="0"/>
              <w:widowControl/>
              <w:spacing w:line="260" w:lineRule="exact" w:before="296" w:after="0"/>
              <w:ind w:left="57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6566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197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Different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types of Hand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Stitches </w:t>
            </w:r>
          </w:p>
        </w:tc>
        <w:tc>
          <w:tcPr>
            <w:tcW w:type="dxa" w:w="47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8" w:lineRule="exact" w:before="152" w:after="0"/>
              <w:ind w:left="418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of materials and tools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5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used in Hand Embroidery 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41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Enlargement and reduction of design </w:t>
            </w:r>
          </w:p>
          <w:p>
            <w:pPr>
              <w:autoSpaceDN w:val="0"/>
              <w:autoSpaceDE w:val="0"/>
              <w:widowControl/>
              <w:spacing w:line="276" w:lineRule="exact" w:before="36" w:after="0"/>
              <w:ind w:left="41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Punching, Design Transforming and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5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Tracing </w:t>
            </w:r>
          </w:p>
          <w:p>
            <w:pPr>
              <w:autoSpaceDN w:val="0"/>
              <w:tabs>
                <w:tab w:pos="840" w:val="left"/>
                <w:tab w:pos="1180" w:val="left"/>
              </w:tabs>
              <w:autoSpaceDE w:val="0"/>
              <w:widowControl/>
              <w:spacing w:line="266" w:lineRule="exact" w:before="32" w:after="0"/>
              <w:ind w:left="418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Tracing methods, techniques &amp; its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precautions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&amp; placement of design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Fixing of the cloth in the frame 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stitches for hand embroidery </w:t>
            </w:r>
          </w:p>
          <w:p>
            <w:pPr>
              <w:autoSpaceDN w:val="0"/>
              <w:tabs>
                <w:tab w:pos="1264" w:val="left"/>
              </w:tabs>
              <w:autoSpaceDE w:val="0"/>
              <w:widowControl/>
              <w:spacing w:line="260" w:lineRule="exact" w:before="36" w:after="0"/>
              <w:ind w:left="924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Techniques of flat stitches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(Herringbone, Skip, Satin, long &amp;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short, shade, couching, cross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stitch etc.)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Techniques of looped stitches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(chain, button hole, blanket,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fishbone, feather, fly etc.)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Techniques of knotted stitches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(French knot, double knot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Bulli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knot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c.)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340" w:after="0"/>
              <w:ind w:left="23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76" w:lineRule="exact" w:before="316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4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5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6</w:t>
            </w:r>
          </w:p>
          <w:p>
            <w:pPr>
              <w:autoSpaceDN w:val="0"/>
              <w:autoSpaceDE w:val="0"/>
              <w:widowControl/>
              <w:spacing w:line="258" w:lineRule="exact" w:before="298" w:after="0"/>
              <w:ind w:left="57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1092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432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197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Different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types of Surface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Decorative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</w:p>
        </w:tc>
        <w:tc>
          <w:tcPr>
            <w:tcW w:type="dxa" w:w="47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6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76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16" w:after="0"/>
              <w:ind w:left="43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7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8</w:t>
            </w:r>
          </w:p>
        </w:tc>
      </w:tr>
    </w:tbl>
    <w:p>
      <w:pPr>
        <w:autoSpaceDN w:val="0"/>
        <w:autoSpaceDE w:val="0"/>
        <w:widowControl/>
        <w:spacing w:line="274" w:lineRule="exact" w:before="2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7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4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3368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98" w:lineRule="exact" w:before="0" w:after="0"/>
              <w:ind w:left="418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of fabric, material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tools used in surface decorative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Surface decorative embroidery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Appliqué work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Cut work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Cord (dori) work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Ribbon work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Quilt techniques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Drawn thread (Tarqashi) work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Smocking technique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4" w:after="0"/>
              <w:ind w:left="57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I</w:t>
            </w:r>
          </w:p>
          <w:p>
            <w:pPr>
              <w:autoSpaceDN w:val="0"/>
              <w:autoSpaceDE w:val="0"/>
              <w:widowControl/>
              <w:spacing w:line="252" w:lineRule="exact" w:before="53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Test 1</w:t>
            </w:r>
          </w:p>
        </w:tc>
      </w:tr>
      <w:tr>
        <w:trPr>
          <w:trHeight w:hRule="exact" w:val="4070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432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Basic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Embellishment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Frame/Adda </w:t>
            </w:r>
          </w:p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  <w:tab w:pos="756" w:val="left"/>
              </w:tabs>
              <w:autoSpaceDE w:val="0"/>
              <w:widowControl/>
              <w:spacing w:line="300" w:lineRule="exact" w:before="132" w:after="0"/>
              <w:ind w:left="418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of fabric, material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tools used 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basic embellishment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frame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of Hand Aari/Awl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stitches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Zardozi /embellishment ( tilla, gota,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patti,kundan, pipes, makaish,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Naqshi/Pel work, Kora/Dabka work)&amp;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their application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Mirror work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664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9</w:t>
            </w:r>
          </w:p>
          <w:p>
            <w:pPr>
              <w:autoSpaceDN w:val="0"/>
              <w:autoSpaceDE w:val="0"/>
              <w:widowControl/>
              <w:spacing w:line="252" w:lineRule="exact" w:before="44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10</w:t>
            </w:r>
          </w:p>
          <w:p>
            <w:pPr>
              <w:autoSpaceDN w:val="0"/>
              <w:autoSpaceDE w:val="0"/>
              <w:widowControl/>
              <w:spacing w:line="260" w:lineRule="exact" w:before="354" w:after="0"/>
              <w:ind w:left="57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2708"/>
        </w:trPr>
        <w:tc>
          <w:tcPr>
            <w:tcW w:type="dxa" w:w="1458"/>
            <w:tcBorders>
              <w:start w:sz="22.400000000000034" w:val="single" w:color="#000000"/>
              <w:top w:sz="23.200000000000273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  <w:tc>
          <w:tcPr>
            <w:tcW w:type="dxa" w:w="1978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Beads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Sequin Work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Fabric </w:t>
            </w:r>
          </w:p>
        </w:tc>
        <w:tc>
          <w:tcPr>
            <w:tcW w:type="dxa" w:w="47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6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  <w:tab w:pos="756" w:val="left"/>
              </w:tabs>
              <w:autoSpaceDE w:val="0"/>
              <w:widowControl/>
              <w:spacing w:line="300" w:lineRule="exact" w:before="130" w:after="0"/>
              <w:ind w:left="418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of fabric, material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tools used 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Beads and Sequin Work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 styles of Beads and Sequin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Application  of Stone work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4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11</w:t>
            </w:r>
          </w:p>
          <w:p>
            <w:pPr>
              <w:autoSpaceDN w:val="0"/>
              <w:autoSpaceDE w:val="0"/>
              <w:widowControl/>
              <w:spacing w:line="276" w:lineRule="exact" w:before="226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12</w:t>
            </w:r>
          </w:p>
          <w:p>
            <w:pPr>
              <w:autoSpaceDN w:val="0"/>
              <w:autoSpaceDE w:val="0"/>
              <w:widowControl/>
              <w:spacing w:line="260" w:lineRule="exact" w:before="480" w:after="0"/>
              <w:ind w:left="57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3266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197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Traditional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styles </w:t>
            </w:r>
          </w:p>
        </w:tc>
        <w:tc>
          <w:tcPr>
            <w:tcW w:type="dxa" w:w="47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7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8" w:lineRule="exact" w:before="152" w:after="0"/>
              <w:ind w:left="418" w:right="1296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Punjabi Embroidery </w:t>
            </w:r>
          </w:p>
          <w:p>
            <w:pPr>
              <w:autoSpaceDN w:val="0"/>
              <w:tabs>
                <w:tab w:pos="586" w:val="left"/>
              </w:tabs>
              <w:autoSpaceDE w:val="0"/>
              <w:widowControl/>
              <w:spacing w:line="266" w:lineRule="exact" w:before="30" w:after="0"/>
              <w:ind w:left="418" w:right="158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Phulkari Embroidery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Shadow work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Gotta kinari work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Sindhi Embroidery </w:t>
            </w:r>
          </w:p>
          <w:p>
            <w:pPr>
              <w:autoSpaceDN w:val="0"/>
              <w:tabs>
                <w:tab w:pos="672" w:val="left"/>
              </w:tabs>
              <w:autoSpaceDE w:val="0"/>
              <w:widowControl/>
              <w:spacing w:line="268" w:lineRule="exact" w:before="28" w:after="0"/>
              <w:ind w:left="418" w:right="72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Sindhi stitch with mirror work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Kutch embroidery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Balochi Embroidery 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0" w:after="0"/>
              <w:ind w:left="23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74" w:lineRule="exact" w:before="318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13</w:t>
            </w:r>
          </w:p>
          <w:p>
            <w:pPr>
              <w:autoSpaceDN w:val="0"/>
              <w:autoSpaceDE w:val="0"/>
              <w:widowControl/>
              <w:spacing w:line="276" w:lineRule="exact" w:before="40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14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15</w:t>
            </w:r>
          </w:p>
          <w:p>
            <w:pPr>
              <w:autoSpaceDN w:val="0"/>
              <w:autoSpaceDE w:val="0"/>
              <w:widowControl/>
              <w:spacing w:line="276" w:lineRule="exact" w:before="36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16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17</w:t>
            </w:r>
          </w:p>
          <w:p>
            <w:pPr>
              <w:autoSpaceDN w:val="0"/>
              <w:autoSpaceDE w:val="0"/>
              <w:widowControl/>
              <w:spacing w:line="258" w:lineRule="exact" w:before="298" w:after="0"/>
              <w:ind w:left="432" w:right="288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8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8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1668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72" w:val="left"/>
              </w:tabs>
              <w:autoSpaceDE w:val="0"/>
              <w:widowControl/>
              <w:spacing w:line="264" w:lineRule="exact" w:before="0" w:after="0"/>
              <w:ind w:left="418" w:right="158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Doch embroidery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Bedoch embroidery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Kashmiri Embroidery </w:t>
            </w:r>
          </w:p>
          <w:p>
            <w:pPr>
              <w:autoSpaceDN w:val="0"/>
              <w:autoSpaceDE w:val="0"/>
              <w:widowControl/>
              <w:spacing w:line="260" w:lineRule="exact" w:before="36" w:after="0"/>
              <w:ind w:left="672" w:right="144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Zalakdozi embroidery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Sozni embroidery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Kantha emb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ider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y</w:t>
            </w:r>
          </w:p>
        </w:tc>
        <w:tc>
          <w:tcPr>
            <w:tcW w:type="dxa" w:w="1808"/>
            <w:vMerge w:val="restart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7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2006"/>
        </w:trPr>
        <w:tc>
          <w:tcPr>
            <w:tcW w:type="dxa" w:w="1458"/>
            <w:tcBorders>
              <w:start w:sz="22.400000000000034" w:val="single" w:color="#000000"/>
              <w:top w:sz="22.399999999999977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2.399999999999977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798"/>
            <w:tcBorders>
              <w:start w:sz="23.200000000000045" w:val="single" w:color="#000000"/>
              <w:top w:sz="22.399999999999977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316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13</w:t>
            </w:r>
          </w:p>
        </w:tc>
        <w:tc>
          <w:tcPr>
            <w:tcW w:type="dxa" w:w="8584"/>
            <w:gridSpan w:val="3"/>
            <w:tcBorders>
              <w:start w:sz="21.600000000000023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35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idter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 </w:t>
            </w:r>
          </w:p>
        </w:tc>
      </w:tr>
      <w:tr>
        <w:trPr>
          <w:trHeight w:hRule="exact" w:val="6800"/>
        </w:trPr>
        <w:tc>
          <w:tcPr>
            <w:tcW w:type="dxa" w:w="1458"/>
            <w:tcBorders>
              <w:start w:sz="22.400000000000034" w:val="single" w:color="#000000"/>
              <w:top w:sz="21.59999999999991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1978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Free Motion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Operations </w:t>
            </w:r>
          </w:p>
        </w:tc>
        <w:tc>
          <w:tcPr>
            <w:tcW w:type="dxa" w:w="47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2" w:val="left"/>
              </w:tabs>
              <w:autoSpaceDE w:val="0"/>
              <w:widowControl/>
              <w:spacing w:line="258" w:lineRule="exact" w:before="0" w:after="0"/>
              <w:ind w:left="16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(For further detail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268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586" w:val="left"/>
                <w:tab w:pos="756" w:val="left"/>
                <w:tab w:pos="840" w:val="left"/>
                <w:tab w:pos="1180" w:val="left"/>
              </w:tabs>
              <w:autoSpaceDE w:val="0"/>
              <w:widowControl/>
              <w:spacing w:line="260" w:lineRule="exact" w:before="256" w:after="0"/>
              <w:ind w:left="248" w:right="288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 to the different types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Machines ;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Foot /Free motion embroidery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Computerized machine </w:t>
            </w:r>
            <w:r>
              <w:br/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types of  embroidery stitches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free motion embroidery machine : </w:t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Straight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Round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Satin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Shade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&amp; Short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Pin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Velvet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Cut Work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Chain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Eyelet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Flat Stitches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Zigzag Stitches </w:t>
            </w:r>
            <w:r>
              <w:br/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Observed the Quality  parameters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during mac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hine em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roide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ry oper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ion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</w:t>
            </w:r>
          </w:p>
        </w:tc>
        <w:tc>
          <w:tcPr>
            <w:tcW w:type="dxa" w:w="18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21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314" w:lineRule="exact" w:before="296" w:after="0"/>
              <w:ind w:left="420" w:right="168" w:firstLine="0"/>
              <w:jc w:val="both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18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19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20</w:t>
            </w:r>
          </w:p>
          <w:p>
            <w:pPr>
              <w:autoSpaceDN w:val="0"/>
              <w:autoSpaceDE w:val="0"/>
              <w:widowControl/>
              <w:spacing w:line="298" w:lineRule="exact" w:before="302" w:after="0"/>
              <w:ind w:left="57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2582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197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Surface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Embellishment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Decorative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</w:t>
            </w:r>
          </w:p>
        </w:tc>
        <w:tc>
          <w:tcPr>
            <w:tcW w:type="dxa" w:w="47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  <w:tab w:pos="756" w:val="left"/>
              </w:tabs>
              <w:autoSpaceDE w:val="0"/>
              <w:widowControl/>
              <w:spacing w:line="260" w:lineRule="exact" w:before="166" w:after="0"/>
              <w:ind w:left="418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Different types of embellishment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decorative techniques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Appliqué work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Tarqashi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String/ribbon/gota work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Tilla Work 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21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314" w:lineRule="exact" w:before="298" w:after="0"/>
              <w:ind w:left="420" w:right="168" w:firstLine="0"/>
              <w:jc w:val="both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21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22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23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24</w:t>
            </w:r>
          </w:p>
        </w:tc>
      </w:tr>
    </w:tbl>
    <w:p>
      <w:pPr>
        <w:autoSpaceDN w:val="0"/>
        <w:autoSpaceDE w:val="0"/>
        <w:widowControl/>
        <w:spacing w:line="274" w:lineRule="exact" w:before="22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9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836"/>
        </w:trPr>
        <w:tc>
          <w:tcPr>
            <w:tcW w:type="dxa" w:w="1458"/>
            <w:vMerge w:val="restart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8" w:right="158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Quilting  techniques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Sequins work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Mirror (Sheesha) Work</w:t>
            </w:r>
          </w:p>
        </w:tc>
        <w:tc>
          <w:tcPr>
            <w:tcW w:type="dxa" w:w="1808"/>
            <w:vMerge w:val="restart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57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2002"/>
        </w:trPr>
        <w:tc>
          <w:tcPr>
            <w:tcW w:type="dxa" w:w="2529"/>
            <w:vMerge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1.600000000000136" w:val="single" w:color="#000000"/>
            </w:tcBorders>
          </w:tcPr>
          <w:p/>
        </w:tc>
        <w:tc>
          <w:tcPr>
            <w:tcW w:type="dxa" w:w="197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2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account profile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Fiverr (at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600000000000136" w:val="single" w:color="#000000"/>
            </w:tcBorders>
          </w:tcPr>
          <w:p/>
        </w:tc>
      </w:tr>
      <w:tr>
        <w:trPr>
          <w:trHeight w:hRule="exact" w:val="5436"/>
        </w:trPr>
        <w:tc>
          <w:tcPr>
            <w:tcW w:type="dxa" w:w="1458"/>
            <w:tcBorders>
              <w:start w:sz="22.400000000000034" w:val="single" w:color="#000000"/>
              <w:top w:sz="21.6000000000001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1978"/>
            <w:tcBorders>
              <w:start w:sz="21.600000000000023" w:val="single" w:color="#000000"/>
              <w:top w:sz="21.6000000000001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Basic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Maintenance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</w:t>
            </w:r>
          </w:p>
        </w:tc>
        <w:tc>
          <w:tcPr>
            <w:tcW w:type="dxa" w:w="4798"/>
            <w:tcBorders>
              <w:start w:sz="23.200000000000045" w:val="single" w:color="#000000"/>
              <w:top w:sz="21.6000000000001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  <w:tab w:pos="756" w:val="left"/>
              </w:tabs>
              <w:autoSpaceDE w:val="0"/>
              <w:widowControl/>
              <w:spacing w:line="260" w:lineRule="exact" w:before="172" w:after="0"/>
              <w:ind w:left="418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Tools and equipment for replacing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adjusting needles and bobbins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Defects and problems faced during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regarding needles, threads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bobbins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Procedure of adjusting the needle bar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needle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Adjust the shuttle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Change the motor belt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Reasons of needle breakage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Basic cleaning of machine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Oiling of the machine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Reinstall the machine software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Importance of replacement records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parts.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58" w:lineRule="exact" w:before="2" w:after="0"/>
              <w:ind w:left="41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Safety precautions during installing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ts. </w:t>
            </w:r>
          </w:p>
        </w:tc>
        <w:tc>
          <w:tcPr>
            <w:tcW w:type="dxa" w:w="1808"/>
            <w:tcBorders>
              <w:start w:sz="22.399999999999636" w:val="single" w:color="#000000"/>
              <w:top w:sz="21.6000000000001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2" w:val="left"/>
              </w:tabs>
              <w:autoSpaceDE w:val="0"/>
              <w:widowControl/>
              <w:spacing w:line="298" w:lineRule="exact" w:before="1488" w:after="0"/>
              <w:ind w:left="420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25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26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4206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197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Computerized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Embroidery</w:t>
            </w:r>
          </w:p>
        </w:tc>
        <w:tc>
          <w:tcPr>
            <w:tcW w:type="dxa" w:w="47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8" w:val="left"/>
                <w:tab w:pos="502" w:val="left"/>
                <w:tab w:pos="570" w:val="left"/>
                <w:tab w:pos="756" w:val="left"/>
                <w:tab w:pos="1096" w:val="left"/>
              </w:tabs>
              <w:autoSpaceDE w:val="0"/>
              <w:widowControl/>
              <w:spacing w:line="260" w:lineRule="exact" w:before="0" w:after="0"/>
              <w:ind w:left="16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(For further detail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please see Page No: 3&amp; 4)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 of computerized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machine </w:t>
            </w:r>
            <w:r>
              <w:br/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 of computerized embroidery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>Single needle embroidery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>machines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>Multi-needle semi-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>professional embroidery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>machines (between 4 and 10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>needles) etc.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56" w:right="144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Maintenance of computerized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machine &amp; safe operating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principles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2" w:val="left"/>
              </w:tabs>
              <w:autoSpaceDE w:val="0"/>
              <w:widowControl/>
              <w:spacing w:line="296" w:lineRule="exact" w:before="874" w:after="0"/>
              <w:ind w:left="420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27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28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1096"/>
        </w:trPr>
        <w:tc>
          <w:tcPr>
            <w:tcW w:type="dxa" w:w="1458"/>
            <w:tcBorders>
              <w:start w:sz="22.400000000000034" w:val="single" w:color="#000000"/>
              <w:top w:sz="23.20000000000072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1978"/>
            <w:tcBorders>
              <w:start w:sz="21.600000000000023" w:val="single" w:color="#000000"/>
              <w:top w:sz="23.20000000000072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Project/Assign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 (6 weeks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i.e. 21-26) </w:t>
            </w:r>
          </w:p>
        </w:tc>
        <w:tc>
          <w:tcPr>
            <w:tcW w:type="dxa" w:w="4798"/>
            <w:tcBorders>
              <w:start w:sz="23.200000000000045" w:val="single" w:color="#000000"/>
              <w:top w:sz="23.20000000000072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58" w:lineRule="exact" w:before="0" w:after="0"/>
              <w:ind w:left="23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Guidelines to the Trainees for selection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students employable project like final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 project (FYP)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Assign Independent project to each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72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10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12366"/>
        </w:trPr>
        <w:tc>
          <w:tcPr>
            <w:tcW w:type="dxa" w:w="1458"/>
            <w:vMerge w:val="restart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besides regular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classes. </w:t>
            </w:r>
          </w:p>
          <w:p>
            <w:pPr>
              <w:autoSpaceDN w:val="0"/>
              <w:tabs>
                <w:tab w:pos="790" w:val="left"/>
              </w:tabs>
              <w:autoSpaceDE w:val="0"/>
              <w:widowControl/>
              <w:spacing w:line="260" w:lineRule="exact" w:before="0" w:after="0"/>
              <w:ind w:left="78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training </w:t>
            </w:r>
          </w:p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58" w:lineRule="exact" w:before="0" w:after="0"/>
              <w:ind w:left="232" w:right="432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 project-based on trainee’s aptitude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70" w:right="288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Designed by keeping in view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0" w:lineRule="exact" w:before="0" w:after="0"/>
              <w:ind w:left="23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project idea may be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23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Leading to successful employment.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0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duration of the project will be 6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Ideas may be generated via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sites such as: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https://1000projects.org/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https://nevonprojects.com/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https://www.freestudentprojects.com/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https://technofizi.net/best-computer-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science-and-engineering-cse-project-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topics-ideas-for-students/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viva/assessment will be conducted </w:t>
            </w:r>
          </w:p>
          <w:p>
            <w:pPr>
              <w:autoSpaceDN w:val="0"/>
              <w:autoSpaceDE w:val="0"/>
              <w:widowControl/>
              <w:spacing w:line="252" w:lineRule="exact" w:before="44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on project assignments.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 the end of the session, the project will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be presented in a skills competition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on zonal, regional, and National levels.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project will be presented in front of </w:t>
            </w:r>
          </w:p>
          <w:p>
            <w:pPr>
              <w:autoSpaceDN w:val="0"/>
              <w:autoSpaceDE w:val="0"/>
              <w:widowControl/>
              <w:spacing w:line="252" w:lineRule="exact" w:before="44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Industrialists for commercialization</w:t>
            </w:r>
          </w:p>
          <w:p>
            <w:pPr>
              <w:autoSpaceDN w:val="0"/>
              <w:autoSpaceDE w:val="0"/>
              <w:widowControl/>
              <w:spacing w:line="254" w:lineRule="exact" w:before="48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best business idea will be placed in </w:t>
            </w:r>
          </w:p>
          <w:p>
            <w:pPr>
              <w:autoSpaceDN w:val="0"/>
              <w:autoSpaceDE w:val="0"/>
              <w:widowControl/>
              <w:spacing w:line="252" w:lineRule="exact" w:before="44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NAVTTC business incubation center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commercialization. </w:t>
            </w:r>
          </w:p>
          <w:p>
            <w:pPr>
              <w:autoSpaceDN w:val="0"/>
              <w:tabs>
                <w:tab w:pos="570" w:val="left"/>
                <w:tab w:pos="2444" w:val="left"/>
              </w:tabs>
              <w:autoSpaceDE w:val="0"/>
              <w:widowControl/>
              <w:spacing w:line="260" w:lineRule="exact" w:before="224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------------------------------------------------------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--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training: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Aims to provide 3 weeks of industrial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to the Trainees as part of the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overall training program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 for the manufacturing trades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 an alternative to the projects that </w:t>
            </w:r>
          </w:p>
          <w:p>
            <w:pPr>
              <w:autoSpaceDN w:val="0"/>
              <w:autoSpaceDE w:val="0"/>
              <w:widowControl/>
              <w:spacing w:line="252" w:lineRule="exact" w:before="44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Focuses on increasing Trainee’s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motivation, productivity, efficiency, and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quick learning approach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26"/>
        </w:trPr>
        <w:tc>
          <w:tcPr>
            <w:tcW w:type="dxa" w:w="2529"/>
            <w:vMerge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400000000000546" w:val="single" w:color="#000000"/>
            </w:tcBorders>
          </w:tcPr>
          <w:p/>
        </w:tc>
        <w:tc>
          <w:tcPr>
            <w:tcW w:type="dxa" w:w="197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4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jobs in at least </w:t>
            </w:r>
          </w:p>
        </w:tc>
        <w:tc>
          <w:tcPr>
            <w:tcW w:type="dxa" w:w="47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6" w:val="left"/>
                <w:tab w:pos="1040" w:val="left"/>
                <w:tab w:pos="1378" w:val="left"/>
              </w:tabs>
              <w:autoSpaceDE w:val="0"/>
              <w:widowControl/>
              <w:spacing w:line="276" w:lineRule="exact" w:before="0" w:after="0"/>
              <w:ind w:left="418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11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7204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two labor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marketplace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6" w:val="left"/>
                <w:tab w:pos="1040" w:val="left"/>
                <w:tab w:pos="1378" w:val="left"/>
              </w:tabs>
              <w:autoSpaceDE w:val="0"/>
              <w:widowControl/>
              <w:spacing w:line="276" w:lineRule="exact" w:before="0" w:after="0"/>
              <w:ind w:left="418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International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6" w:right="144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72" w:lineRule="exact" w:before="24" w:after="0"/>
              <w:ind w:left="41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20" w:after="0"/>
              <w:ind w:left="756" w:right="0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part-time jobs only, full-time jobs only,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employers only, or agencies only. Tick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boxes as appropriate to your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search. </w:t>
            </w:r>
          </w:p>
          <w:p>
            <w:pPr>
              <w:autoSpaceDN w:val="0"/>
              <w:tabs>
                <w:tab w:pos="1292" w:val="left"/>
              </w:tabs>
              <w:autoSpaceDE w:val="0"/>
              <w:widowControl/>
              <w:spacing w:line="276" w:lineRule="exact" w:before="18" w:after="0"/>
              <w:ind w:left="418" w:right="201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Industry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56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197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Professional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methods&amp; legal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side of design </w:t>
            </w:r>
          </w:p>
        </w:tc>
        <w:tc>
          <w:tcPr>
            <w:tcW w:type="dxa" w:w="47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6" w:lineRule="exact" w:before="394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standards that define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expectations of a professional designer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principles of integrity that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respect for the profession,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colleagues, for clients, for audiences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or consumers, and society as a whole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perspectives of the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 i.e. Understanding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profession, the meanings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environmental responsibility, copyright,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What legalities are involved in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design projects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build strong professional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proposals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Copyrights, copyright infringement,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plagiarism, crediting creators, 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34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1438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88" w:lineRule="exact" w:before="0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purchasing online products, downloading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‘free’ content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do’s and don’ts of  how to price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time, effort, and creativity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1458"/>
            <w:tcBorders>
              <w:start w:sz="22.400000000000034" w:val="single" w:color="#000000"/>
              <w:top w:sz="22.399999999999977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1978"/>
            <w:tcBorders>
              <w:start w:sz="21.600000000000023" w:val="single" w:color="#000000"/>
              <w:top w:sz="22.399999999999977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Preparing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4798"/>
            <w:tcBorders>
              <w:start w:sz="23.200000000000045" w:val="single" w:color="#000000"/>
              <w:top w:sz="22.399999999999977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6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4" w:lineRule="exact" w:before="138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design portfolios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present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work/projects in a professional manner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Websites that provide free 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hosting such as behance and dribble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a portfolio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select work for presenting in your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portfolio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977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554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</w:t>
            </w:r>
          </w:p>
        </w:tc>
      </w:tr>
      <w:tr>
        <w:trPr>
          <w:trHeight w:hRule="exact" w:val="2596"/>
        </w:trPr>
        <w:tc>
          <w:tcPr>
            <w:tcW w:type="dxa" w:w="1458"/>
            <w:tcBorders>
              <w:start w:sz="22.400000000000034" w:val="single" w:color="#000000"/>
              <w:top w:sz="23.200000000000273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26</w:t>
            </w:r>
          </w:p>
        </w:tc>
        <w:tc>
          <w:tcPr>
            <w:tcW w:type="dxa" w:w="1978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Entrepreneurshi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 and 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7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88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Market Searching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Self-employment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Fundamentals of Business Development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Entrepreneurship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Assessment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273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596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0" w:lineRule="exact" w:before="0" w:after="774"/>
        <w:ind w:left="1662" w:right="432" w:firstLine="0"/>
        <w:jc w:val="left"/>
      </w:pPr>
      <w:r>
        <w:tab/>
      </w:r>
      <w:r>
        <w:rPr>
          <w:w w:val="101.32788144625151"/>
          <w:rFonts w:ascii="CIDFont+F12" w:hAnsi="CIDFont+F12" w:eastAsia="CIDFont+F12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Tasks for Certificate in Hand and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Ma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ch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ine 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m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broidery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578"/>
        </w:trPr>
        <w:tc>
          <w:tcPr>
            <w:tcW w:type="dxa" w:w="812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398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34"/>
        </w:trPr>
        <w:tc>
          <w:tcPr>
            <w:tcW w:type="dxa" w:w="812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48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398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report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ethics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SOPs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0" w:after="0"/>
              <w:ind w:left="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for institute work ethics and SOPs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13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1094"/>
        </w:trPr>
        <w:tc>
          <w:tcPr>
            <w:tcW w:type="dxa" w:w="812"/>
            <w:tcBorders>
              <w:start w:sz="21.600000000000023" w:val="single" w:color="#000000"/>
              <w:top w:sz="22.399999999999864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0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398"/>
            <w:tcBorders>
              <w:start w:sz="22.399999999999977" w:val="single" w:color="#000000"/>
              <w:top w:sz="22.399999999999864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folder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principle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elements of design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colour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4" w:after="0"/>
              <w:ind w:left="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Collect and organize the images in a folder related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principle and elements of design and colour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658"/>
        </w:trPr>
        <w:tc>
          <w:tcPr>
            <w:tcW w:type="dxa" w:w="812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2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398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7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Color wheel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76" w:after="0"/>
              <w:ind w:left="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basic colour wheel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836"/>
        </w:trPr>
        <w:tc>
          <w:tcPr>
            <w:tcW w:type="dxa" w:w="812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4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398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practice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sheets of punching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tracing </w:t>
            </w:r>
          </w:p>
        </w:tc>
        <w:tc>
          <w:tcPr>
            <w:tcW w:type="dxa" w:w="56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six Practice  sheets of punching and tracing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various design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4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</w:tr>
      <w:tr>
        <w:trPr>
          <w:trHeight w:hRule="exact" w:val="848"/>
        </w:trPr>
        <w:tc>
          <w:tcPr>
            <w:tcW w:type="dxa" w:w="812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72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5. </w:t>
            </w:r>
          </w:p>
        </w:tc>
        <w:tc>
          <w:tcPr>
            <w:tcW w:type="dxa" w:w="2398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practice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sheets of free hand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drawing/design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0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six Practice sheets  of free hand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drawing/design on plain paper or butter paper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16.800000000000182" w:val="single" w:color="#000000"/>
            </w:tcBorders>
          </w:tcPr>
          <w:p/>
        </w:tc>
      </w:tr>
      <w:tr>
        <w:trPr>
          <w:trHeight w:hRule="exact" w:val="2131"/>
        </w:trPr>
        <w:tc>
          <w:tcPr>
            <w:tcW w:type="dxa" w:w="812"/>
            <w:tcBorders>
              <w:start w:sz="21.600000000000023" w:val="single" w:color="#000000"/>
              <w:top w:sz="23.200000000000273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12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2398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folder/file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 samples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different stitches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hand embroidery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8" w:val="left"/>
                <w:tab w:pos="756" w:val="left"/>
              </w:tabs>
              <w:autoSpaceDE w:val="0"/>
              <w:widowControl/>
              <w:spacing w:line="258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folder/file of sample development of  below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mention stitches of hand embroidery 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Flat stitches (running, stem, back, herring bone,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satin stitches etc.)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Looped stitches (chain, feather, button hole,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lazy-daisy, blanket stitches etc.)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Knotted stitches (French knot, bullion, sippi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stitch etc.)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16.800000000000182" w:val="single" w:color="#000000"/>
            </w:tcBorders>
          </w:tcPr>
          <w:p/>
        </w:tc>
      </w:tr>
      <w:tr>
        <w:trPr>
          <w:trHeight w:hRule="exact" w:val="836"/>
        </w:trPr>
        <w:tc>
          <w:tcPr>
            <w:tcW w:type="dxa" w:w="812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8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7. </w:t>
            </w:r>
          </w:p>
        </w:tc>
        <w:tc>
          <w:tcPr>
            <w:tcW w:type="dxa" w:w="2398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8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scrap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book </w:t>
            </w:r>
          </w:p>
        </w:tc>
        <w:tc>
          <w:tcPr>
            <w:tcW w:type="dxa" w:w="5698"/>
            <w:tcBorders>
              <w:start w:sz="23.200000000000045" w:val="single" w:color="#000000"/>
              <w:top w:sz="16.800000000000182" w:val="single" w:color="#000000"/>
              <w:end w:sz="22.399999999999636" w:val="single" w:color="#000000"/>
              <w:bottom w:sz="16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8" w:after="0"/>
              <w:ind w:left="80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Collect swatches of fabric, material  and images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tools  used in surface decorative embroidery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prepare a scrap book with names and characteristics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16.800000000000182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1052" w:after="0"/>
              <w:ind w:left="150" w:right="8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2742"/>
        </w:trPr>
        <w:tc>
          <w:tcPr>
            <w:tcW w:type="dxa" w:w="812"/>
            <w:tcBorders>
              <w:start w:sz="21.600000000000023" w:val="single" w:color="#000000"/>
              <w:top w:sz="22.399999999999636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2398"/>
            <w:tcBorders>
              <w:start w:sz="22.399999999999977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Samples of different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surface decorative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</w:p>
        </w:tc>
        <w:tc>
          <w:tcPr>
            <w:tcW w:type="dxa" w:w="5698"/>
            <w:tcBorders>
              <w:start w:sz="23.200000000000045" w:val="single" w:color="#000000"/>
              <w:top w:sz="16.0" w:val="single" w:color="#000000"/>
              <w:end w:sz="22.399999999999636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96" w:lineRule="exact" w:before="0" w:after="0"/>
              <w:ind w:left="80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Compile different samples of surface decorative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 made by trainee ;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Appliqué work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Cut work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Cord (dori) work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Ribbon work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Quilt techniques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Drawn thread (Tarqashi) work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Smocking technique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16.800000000000182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829"/>
        </w:trPr>
        <w:tc>
          <w:tcPr>
            <w:tcW w:type="dxa" w:w="812"/>
            <w:tcBorders>
              <w:start w:sz="21.600000000000023" w:val="single" w:color="#000000"/>
              <w:top w:sz="22.399999999999636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398"/>
            <w:tcBorders>
              <w:start w:sz="22.399999999999977" w:val="single" w:color="#000000"/>
              <w:top w:sz="22.39999999999963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scrap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book </w:t>
            </w:r>
          </w:p>
        </w:tc>
        <w:tc>
          <w:tcPr>
            <w:tcW w:type="dxa" w:w="5698"/>
            <w:tcBorders>
              <w:start w:sz="23.200000000000045" w:val="single" w:color="#000000"/>
              <w:top w:sz="16.799999999999272" w:val="single" w:color="#000000"/>
              <w:end w:sz="22.399999999999636" w:val="single" w:color="#000000"/>
              <w:bottom w:sz="16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4" w:after="0"/>
              <w:ind w:left="8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Collect  material  and images of tools/frames  used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basic embellishment and prepare a scrap book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names and characteristics </w:t>
            </w:r>
          </w:p>
        </w:tc>
        <w:tc>
          <w:tcPr>
            <w:tcW w:type="dxa" w:w="1134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16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528" w:after="0"/>
        <w:ind w:left="130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14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40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948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4" w:val="left"/>
              </w:tabs>
              <w:autoSpaceDE w:val="0"/>
              <w:widowControl/>
              <w:spacing w:line="256" w:lineRule="exact" w:before="0" w:after="0"/>
              <w:ind w:left="0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10. Samples of Basic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Embellishment </w:t>
            </w:r>
          </w:p>
        </w:tc>
        <w:tc>
          <w:tcPr>
            <w:tcW w:type="dxa" w:w="5666"/>
            <w:tcBorders>
              <w:start w:sz="23.200000000000045" w:val="single" w:color="#000000"/>
              <w:top w:sz="16.80000000000001" w:val="single" w:color="#000000"/>
              <w:end w:sz="22.399999999999636" w:val="single" w:color="#000000"/>
              <w:bottom w:sz="16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6" w:after="0"/>
              <w:ind w:left="5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Compile different samples of surface decorative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5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 made by trainee ; </w:t>
            </w:r>
          </w:p>
          <w:p>
            <w:pPr>
              <w:autoSpaceDN w:val="0"/>
              <w:tabs>
                <w:tab w:pos="1070" w:val="left"/>
              </w:tabs>
              <w:autoSpaceDE w:val="0"/>
              <w:widowControl/>
              <w:spacing w:line="260" w:lineRule="exact" w:before="36" w:after="0"/>
              <w:ind w:left="732" w:right="288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of Hand Aari/Awl stitches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Zardozi /embellishment ( tilla, gota,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patti,kundan, pipes, makaish, Naqshi/Pel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work, Kora/Dabka work)&amp; their application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Mirror work </w:t>
            </w:r>
          </w:p>
        </w:tc>
        <w:tc>
          <w:tcPr>
            <w:tcW w:type="dxa" w:w="1142"/>
            <w:tcBorders>
              <w:start w:sz="22.399999999999636" w:val="single" w:color="#000000"/>
              <w:top w:sz="16.80000000000001" w:val="single" w:color="#000000"/>
              <w:end w:sz="23.199999999999818" w:val="single" w:color="#000000"/>
              <w:bottom w:sz="16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44" w:after="0"/>
              <w:ind w:left="158" w:right="8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</w:tr>
      <w:tr>
        <w:trPr>
          <w:trHeight w:hRule="exact" w:val="83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4" w:val="left"/>
              </w:tabs>
              <w:autoSpaceDE w:val="0"/>
              <w:widowControl/>
              <w:spacing w:line="258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11. Prepare a scrap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book </w:t>
            </w:r>
          </w:p>
        </w:tc>
        <w:tc>
          <w:tcPr>
            <w:tcW w:type="dxa" w:w="5666"/>
            <w:tcBorders>
              <w:start w:sz="23.200000000000045" w:val="single" w:color="#000000"/>
              <w:top w:sz="16.0" w:val="single" w:color="#000000"/>
              <w:end w:sz="22.399999999999636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8" w:after="0"/>
              <w:ind w:left="5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Collect different materials and images of  tools used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Beads and Sequin Work and prepare a scrap book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according to their properties and label each of them</w:t>
            </w:r>
          </w:p>
        </w:tc>
        <w:tc>
          <w:tcPr>
            <w:tcW w:type="dxa" w:w="1142"/>
            <w:vMerge w:val="restart"/>
            <w:tcBorders>
              <w:start w:sz="22.399999999999636" w:val="single" w:color="#000000"/>
              <w:top w:sz="16.0" w:val="single" w:color="#000000"/>
              <w:end w:sz="23.199999999999818" w:val="single" w:color="#000000"/>
              <w:bottom w:sz="11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1191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10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11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74" w:right="144" w:hanging="474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12. Samples of Beads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Sequin Work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Fabric </w:t>
            </w:r>
          </w:p>
        </w:tc>
        <w:tc>
          <w:tcPr>
            <w:tcW w:type="dxa" w:w="5666"/>
            <w:tcBorders>
              <w:start w:sz="23.200000000000045" w:val="single" w:color="#000000"/>
              <w:top w:sz="16.799999999999955" w:val="single" w:color="#000000"/>
              <w:end w:sz="22.399999999999636" w:val="single" w:color="#000000"/>
              <w:bottom w:sz="10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26" w:val="left"/>
              </w:tabs>
              <w:autoSpaceDE w:val="0"/>
              <w:widowControl/>
              <w:spacing w:line="280" w:lineRule="exact" w:before="0" w:after="0"/>
              <w:ind w:left="5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and compile different samples of beads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sequin work on fabric made by trainee ;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 styles of Beads and Sequin Work </w:t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Application  of Stone work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16.0" w:val="single" w:color="#000000"/>
              <w:end w:sz="23.199999999999818" w:val="single" w:color="#000000"/>
              <w:bottom w:sz="11.200000000000045" w:val="single" w:color="#000000"/>
            </w:tcBorders>
          </w:tcPr>
          <w:p/>
        </w:tc>
      </w:tr>
      <w:tr>
        <w:trPr>
          <w:trHeight w:hRule="exact" w:val="1415"/>
        </w:trPr>
        <w:tc>
          <w:tcPr>
            <w:tcW w:type="dxa" w:w="780"/>
            <w:tcBorders>
              <w:start w:sz="21.600000000000023" w:val="single" w:color="#000000"/>
              <w:top w:sz="10.4000000000000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21.600000000000023" w:val="single" w:color="#000000"/>
              <w:top w:sz="11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0" w:val="left"/>
              </w:tabs>
              <w:autoSpaceDE w:val="0"/>
              <w:widowControl/>
              <w:spacing w:line="27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Samples of Punjabi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</w:p>
        </w:tc>
        <w:tc>
          <w:tcPr>
            <w:tcW w:type="dxa" w:w="5666"/>
            <w:tcBorders>
              <w:start w:sz="22.399999999999864" w:val="single" w:color="#000000"/>
              <w:top w:sz="10.4000000000000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and compile different samples of Punjabi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on fabric made by trainee ; </w:t>
            </w:r>
          </w:p>
          <w:p>
            <w:pPr>
              <w:autoSpaceDN w:val="0"/>
              <w:autoSpaceDE w:val="0"/>
              <w:widowControl/>
              <w:spacing w:line="258" w:lineRule="exact" w:before="38" w:after="0"/>
              <w:ind w:left="586" w:right="2592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Phulkari Embroidery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Shadow work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Gotta kinari work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11.200000000000045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23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12</w:t>
            </w:r>
          </w:p>
        </w:tc>
      </w:tr>
      <w:tr>
        <w:trPr>
          <w:trHeight w:hRule="exact" w:val="117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14.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60" w:lineRule="exact" w:before="6" w:after="0"/>
              <w:ind w:left="0" w:right="288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14.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Samples of Sindhi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72" w:val="left"/>
              </w:tabs>
              <w:autoSpaceDE w:val="0"/>
              <w:widowControl/>
              <w:spacing w:line="278" w:lineRule="exact" w:before="0" w:after="0"/>
              <w:ind w:left="78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and compile different samples of Sindhi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on fabric made by trainee ;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Sindhi stitch with mirror work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Kutch embroidery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11.200000000000045" w:val="single" w:color="#000000"/>
              <w:end w:sz="23.199999999999818" w:val="single" w:color="#000000"/>
              <w:bottom w:sz="23.200000000000728" w:val="single" w:color="#000000"/>
            </w:tcBorders>
          </w:tcPr>
          <w:p/>
        </w:tc>
      </w:tr>
      <w:tr>
        <w:trPr>
          <w:trHeight w:hRule="exact" w:val="1170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15.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2" w:val="left"/>
              </w:tabs>
              <w:autoSpaceDE w:val="0"/>
              <w:widowControl/>
              <w:spacing w:line="260" w:lineRule="exact" w:before="6" w:after="0"/>
              <w:ind w:left="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Samples of Balochi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72" w:val="left"/>
              </w:tabs>
              <w:autoSpaceDE w:val="0"/>
              <w:widowControl/>
              <w:spacing w:line="278" w:lineRule="exact" w:before="0" w:after="0"/>
              <w:ind w:left="78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and compile different samples of Balochi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on fabric made by trainee ;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Doch embroidery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Bedoch embroidery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11.200000000000045" w:val="single" w:color="#000000"/>
              <w:end w:sz="23.199999999999818" w:val="single" w:color="#000000"/>
              <w:bottom w:sz="23.200000000000728" w:val="single" w:color="#000000"/>
            </w:tcBorders>
          </w:tcPr>
          <w:p/>
        </w:tc>
      </w:tr>
      <w:tr>
        <w:trPr>
          <w:trHeight w:hRule="exact" w:val="1432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16.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2" w:val="left"/>
              </w:tabs>
              <w:autoSpaceDE w:val="0"/>
              <w:widowControl/>
              <w:spacing w:line="260" w:lineRule="exact" w:before="2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Samples of Kashmiri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72" w:val="left"/>
              </w:tabs>
              <w:autoSpaceDE w:val="0"/>
              <w:widowControl/>
              <w:spacing w:line="274" w:lineRule="exact" w:before="0" w:after="0"/>
              <w:ind w:left="78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and compile different samples of Kashmiri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on fabric made by trainee ;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Zalakdozi embroidery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Sozni embroidery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Kantha embroidery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11.200000000000045" w:val="single" w:color="#000000"/>
              <w:end w:sz="23.199999999999818" w:val="single" w:color="#000000"/>
              <w:bottom w:sz="23.200000000000728" w:val="single" w:color="#000000"/>
            </w:tcBorders>
          </w:tcPr>
          <w:p/>
        </w:tc>
      </w:tr>
      <w:tr>
        <w:trPr>
          <w:trHeight w:hRule="exact" w:val="676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8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17.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0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17.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Prepare a CV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46" w:after="0"/>
              <w:ind w:left="78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CV to apply for a job in reputable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organisation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11.200000000000045" w:val="single" w:color="#000000"/>
              <w:end w:sz="23.199999999999818" w:val="single" w:color="#000000"/>
              <w:bottom w:sz="23.200000000000728" w:val="single" w:color="#000000"/>
            </w:tcBorders>
          </w:tcPr>
          <w:p/>
        </w:tc>
      </w:tr>
      <w:tr>
        <w:trPr>
          <w:trHeight w:hRule="exact" w:val="680"/>
        </w:trPr>
        <w:tc>
          <w:tcPr>
            <w:tcW w:type="dxa" w:w="780"/>
            <w:tcBorders>
              <w:start w:sz="21.600000000000023" w:val="single" w:color="#000000"/>
              <w:top w:sz="23.200000000000728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18.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72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60" w:lineRule="exact" w:before="2" w:after="0"/>
              <w:ind w:left="0" w:right="864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18.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Prepare a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presentation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72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44" w:after="0"/>
              <w:ind w:left="78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presentation of different embroidery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machines and define their properties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2" w:lineRule="exact" w:before="126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</w:tr>
      <w:tr>
        <w:trPr>
          <w:trHeight w:hRule="exact" w:val="1352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4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19.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4" w:after="0"/>
              <w:ind w:left="440" w:right="0" w:hanging="44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19.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Prepare Different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projects with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embroidery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0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 wall hanging with different stitches assign 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 cushion with running stitch and shades.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614"/>
        </w:trPr>
        <w:tc>
          <w:tcPr>
            <w:tcW w:type="dxa" w:w="780"/>
            <w:tcBorders>
              <w:start w:sz="21.600000000000023" w:val="single" w:color="#000000"/>
              <w:top w:sz="22.40000000000054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20.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2" w:val="left"/>
              </w:tabs>
              <w:autoSpaceDE w:val="0"/>
              <w:widowControl/>
              <w:spacing w:line="260" w:lineRule="exact" w:before="2" w:after="0"/>
              <w:ind w:left="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Draw and label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diagrams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54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Draw and label the diagrams of different embroidery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stitches;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Straight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Round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Satin Stitch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Shade Stitch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108" w:after="0"/>
        <w:ind w:left="130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15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136"/>
        </w:trPr>
        <w:tc>
          <w:tcPr>
            <w:tcW w:type="dxa" w:w="780"/>
            <w:tcBorders>
              <w:start w:sz="21.600000000000023" w:val="single" w:color="#000000"/>
              <w:top w:sz="11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11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start w:sz="22.399999999999864" w:val="single" w:color="#000000"/>
              <w:top w:sz="11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" w:after="0"/>
              <w:ind w:left="756" w:right="2448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&amp; Short Stitch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Pin Stitch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Velvet Stitch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Cut Work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Chain Stitch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Eyelet Stitch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Flat Stitches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Zigzag Stitches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3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4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21.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4" w:after="0"/>
              <w:ind w:left="440" w:right="288" w:hanging="44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21.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Prepare a project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with decorative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8" w:right="2736" w:hanging="34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 baby blanket with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Appliqué work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Quilting techniques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200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17</w:t>
            </w:r>
          </w:p>
        </w:tc>
      </w:tr>
      <w:tr>
        <w:trPr>
          <w:trHeight w:hRule="exact" w:val="109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22.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6" w:after="0"/>
              <w:ind w:left="440" w:right="288" w:hanging="44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22.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Prepare a project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with decorative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6" w:after="0"/>
              <w:ind w:left="418" w:right="3456" w:hanging="34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 napkin with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Tarqashi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Sequin work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09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23.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6" w:after="0"/>
              <w:ind w:left="440" w:right="288" w:hanging="44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23.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Prepare a project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with surface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embellishment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8" w:right="2448" w:hanging="34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 scarf with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String/ribbon/gota work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Tilla Work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Mirror (Sheesha) Work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602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24.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6" w:after="0"/>
              <w:ind w:left="440" w:right="144" w:hanging="44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24.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(at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least two gigs)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Upwork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1: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2: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Professional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3: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Linked Accounts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4: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Account Security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09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6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25.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25.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Prepare a log book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maintenance log book which includes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 schedule (weekly, monthly or random)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add details of the parts/components maintained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candidate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14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18</w:t>
            </w:r>
          </w:p>
        </w:tc>
      </w:tr>
      <w:tr>
        <w:trPr>
          <w:trHeight w:hRule="exact" w:val="1612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4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26.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6" w:after="0"/>
              <w:ind w:left="440" w:right="0" w:hanging="44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26.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Prepare a list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tools and equipment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required for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maintenance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384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list of tools and equipment required for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 of embroidery machines and add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pictures also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</w:tcPr>
          <w:p/>
        </w:tc>
      </w:tr>
      <w:tr>
        <w:trPr>
          <w:trHeight w:hRule="exact" w:val="1096"/>
        </w:trPr>
        <w:tc>
          <w:tcPr>
            <w:tcW w:type="dxa" w:w="780"/>
            <w:tcBorders>
              <w:start w:sz="21.600000000000023" w:val="single" w:color="#000000"/>
              <w:top w:sz="23.20000000000072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4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27.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72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6" w:after="0"/>
              <w:ind w:left="440" w:right="0" w:hanging="44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27.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Prepare different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samples  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computerized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machine embroidery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72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and compile different samples on computerized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embroidery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68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</w:tr>
      <w:tr>
        <w:trPr>
          <w:trHeight w:hRule="exact" w:val="676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6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28.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Label the diagrams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Label the diagrams of different parts of computerized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machines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678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" w:after="0"/>
              <w:ind w:left="0" w:right="16" w:firstLine="0"/>
              <w:jc w:val="righ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29.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29.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Prepare a Report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report on maintenance of computerized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embroidery machine &amp; safe operating principles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1200" w:after="0"/>
        <w:ind w:left="130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16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232" w:lineRule="exact" w:before="0" w:after="0"/>
        <w:ind w:left="28" w:right="0" w:firstLine="0"/>
        <w:jc w:val="left"/>
      </w:pPr>
      <w:r>
        <w:rPr>
          <w:w w:val="98.6471448625837"/>
          <w:rFonts w:ascii="CIDFont+F8" w:hAnsi="CIDFont+F8" w:eastAsia="CIDFont+F8"/>
          <w:b w:val="0"/>
          <w:i/>
          <w:color w:val="000000"/>
          <w:sz w:val="21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538" w:after="0"/>
        <w:ind w:left="0" w:right="3578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Hand and Machin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m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b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roid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ry</w:t>
      </w:r>
    </w:p>
    <w:p>
      <w:pPr>
        <w:autoSpaceDN w:val="0"/>
        <w:autoSpaceDE w:val="0"/>
        <w:widowControl/>
        <w:spacing w:line="488" w:lineRule="exact" w:before="64" w:after="0"/>
        <w:ind w:left="28" w:right="288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6" w:lineRule="exact" w:before="486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86" w:lineRule="exact" w:before="486" w:after="0"/>
        <w:ind w:left="28" w:right="201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394" w:lineRule="exact" w:before="580" w:after="0"/>
        <w:ind w:left="28" w:right="115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2" w:lineRule="exact" w:before="580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3656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17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14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>Annexure-II</w:t>
      </w:r>
    </w:p>
    <w:p>
      <w:pPr>
        <w:autoSpaceDN w:val="0"/>
        <w:autoSpaceDE w:val="0"/>
        <w:widowControl/>
        <w:spacing w:line="322" w:lineRule="exact" w:before="246" w:after="0"/>
        <w:ind w:left="114" w:right="0" w:firstLine="0"/>
        <w:jc w:val="lef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SUGGESTIVE FORMAT AND SEQUENCE ORDER OF MOTIVATIONAL LECTURE.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4" w:after="0"/>
        <w:ind w:left="114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0" w:after="0"/>
        <w:ind w:left="11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0" w:after="230"/>
        <w:ind w:left="114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10000"/>
      </w:tblGrid>
      <w:tr>
        <w:trPr>
          <w:trHeight w:hRule="exact" w:val="270"/>
        </w:trPr>
        <w:tc>
          <w:tcPr>
            <w:tcW w:type="dxa" w:w="86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266"/>
        </w:trPr>
        <w:tc>
          <w:tcPr>
            <w:tcW w:type="dxa" w:w="86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2586"/>
        </w:trPr>
        <w:tc>
          <w:tcPr>
            <w:tcW w:type="dxa" w:w="86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94" w:lineRule="exact" w:before="0" w:after="0"/>
              <w:ind w:left="44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teamwork, and problem-solving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start of the program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00"/>
        <w:gridCol w:w="2500"/>
        <w:gridCol w:w="2500"/>
        <w:gridCol w:w="2500"/>
      </w:tblGrid>
      <w:tr>
        <w:trPr>
          <w:trHeight w:hRule="exact" w:val="26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ip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90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38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</w:tbl>
    <w:p>
      <w:pPr>
        <w:autoSpaceDN w:val="0"/>
        <w:autoSpaceDE w:val="0"/>
        <w:widowControl/>
        <w:spacing w:line="274" w:lineRule="exact" w:before="238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18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42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3"/>
        <w:gridCol w:w="3333"/>
        <w:gridCol w:w="3333"/>
      </w:tblGrid>
      <w:tr>
        <w:trPr>
          <w:trHeight w:hRule="exact" w:val="312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74" w:right="144" w:hanging="17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works.</w:t>
            </w:r>
          </w:p>
          <w:p>
            <w:pPr>
              <w:autoSpaceDN w:val="0"/>
              <w:tabs>
                <w:tab w:pos="274" w:val="left"/>
              </w:tabs>
              <w:autoSpaceDE w:val="0"/>
              <w:widowControl/>
              <w:spacing w:line="260" w:lineRule="exact" w:before="0" w:after="0"/>
              <w:ind w:left="10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skills mean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442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48" w:right="288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Communication</w:t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Self Confidence</w:t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5000"/>
        <w:gridCol w:w="5000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entor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hould do</w:t>
            </w:r>
          </w:p>
        </w:tc>
      </w:tr>
      <w:tr>
        <w:trPr>
          <w:trHeight w:hRule="exact" w:val="1824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bein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 happened. </w:t>
            </w:r>
          </w:p>
        </w:tc>
      </w:tr>
      <w:tr>
        <w:trPr>
          <w:trHeight w:hRule="exact" w:val="260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un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ica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tion throughout the sessions. </w:t>
            </w:r>
          </w:p>
        </w:tc>
      </w:tr>
      <w:tr>
        <w:trPr>
          <w:trHeight w:hRule="exact" w:val="467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asks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uestions about the session topic. </w:t>
            </w:r>
          </w:p>
        </w:tc>
      </w:tr>
      <w:tr>
        <w:trPr>
          <w:trHeight w:hRule="exact" w:val="52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</w:p>
        </w:tc>
      </w:tr>
    </w:tbl>
    <w:p>
      <w:pPr>
        <w:autoSpaceDN w:val="0"/>
        <w:autoSpaceDE w:val="0"/>
        <w:widowControl/>
        <w:spacing w:line="274" w:lineRule="exact" w:before="120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19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5000"/>
        <w:gridCol w:w="5000"/>
      </w:tblGrid>
      <w:tr>
        <w:trPr>
          <w:trHeight w:hRule="exact" w:val="649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42" w:val="left"/>
                <w:tab w:pos="780" w:val="left"/>
              </w:tabs>
              <w:autoSpaceDE w:val="0"/>
              <w:widowControl/>
              <w:spacing w:line="260" w:lineRule="exact" w:before="0" w:after="0"/>
              <w:ind w:left="104" w:right="288" w:firstLine="0"/>
              <w:jc w:val="left"/>
            </w:pPr>
            <w:r>
              <w:tab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“BRAINSTORMING SOCIAL PROBLEMS”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 ACTIVITY”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6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5580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20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22" w:lineRule="exact" w:before="0" w:after="238"/>
        <w:ind w:left="114" w:right="0" w:firstLine="0"/>
        <w:jc w:val="lef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3"/>
        <w:gridCol w:w="3333"/>
        <w:gridCol w:w="3333"/>
      </w:tblGrid>
      <w:tr>
        <w:trPr>
          <w:trHeight w:hRule="exact" w:val="330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4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4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2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4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 Effectively </w:t>
            </w:r>
          </w:p>
        </w:tc>
        <w:tc>
          <w:tcPr>
            <w:tcW w:type="dxa" w:w="199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66"/>
        </w:trPr>
        <w:tc>
          <w:tcPr>
            <w:tcW w:type="dxa" w:w="169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Eckart 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olle</w:t>
            </w:r>
          </w:p>
        </w:tc>
        <w:tc>
          <w:tcPr>
            <w:tcW w:type="dxa" w:w="571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4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" w:after="0"/>
              <w:ind w:left="10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Schwarzenegge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4618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21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8" w:val="left"/>
        </w:tabs>
        <w:autoSpaceDE w:val="0"/>
        <w:widowControl/>
        <w:spacing w:line="418" w:lineRule="exact" w:before="0" w:after="230"/>
        <w:ind w:left="4258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3373"/>
        <w:gridCol w:w="3373"/>
        <w:gridCol w:w="3373"/>
      </w:tblGrid>
      <w:tr>
        <w:trPr>
          <w:trHeight w:hRule="exact" w:val="316"/>
        </w:trPr>
        <w:tc>
          <w:tcPr>
            <w:tcW w:type="dxa" w:w="1100"/>
            <w:tcBorders>
              <w:start w:sz="22.400000000000034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4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Detail/Des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crip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ion</w:t>
            </w:r>
          </w:p>
        </w:tc>
      </w:tr>
      <w:tr>
        <w:trPr>
          <w:trHeight w:hRule="exact" w:val="3428"/>
        </w:trPr>
        <w:tc>
          <w:tcPr>
            <w:tcW w:type="dxa" w:w="1100"/>
            <w:tcBorders>
              <w:start w:sz="22.400000000000034" w:val="single" w:color="#000000"/>
              <w:top w:sz="23.200000000000045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4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Ahmad Ali,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Faisalabad, is an example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how hard work and perseverance can reap rich rewards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when working in textile sector.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Ahmad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has had to work hard to differentiate himself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stay true to 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Ahmad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decided to forge his own path and opened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own embroidery unit. He then launched his own brand.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Today, Ahmad is known for his trademark upscale hand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machine embroidery on home furnishing, apparel,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etc. The advice he gives to aspiring new comers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“Don’t be afraid to take time to learn. It’s good to work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other people. I worked for others for 20 years.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paid me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learn.” </w:t>
            </w:r>
          </w:p>
        </w:tc>
      </w:tr>
      <w:tr>
        <w:trPr>
          <w:trHeight w:hRule="exact" w:val="1648"/>
        </w:trPr>
        <w:tc>
          <w:tcPr>
            <w:tcW w:type="dxa" w:w="1100"/>
            <w:tcBorders>
              <w:start w:sz="22.400000000000034" w:val="single" w:color="#000000"/>
              <w:top w:sz="22.399999999999636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4"/>
            <w:tcBorders>
              <w:start w:sz="22.40000000000009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Hand and Machine Embroidery 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UMT (NAVTTC partner institute) </w:t>
            </w:r>
          </w:p>
        </w:tc>
      </w:tr>
      <w:tr>
        <w:trPr>
          <w:trHeight w:hRule="exact" w:val="6542"/>
        </w:trPr>
        <w:tc>
          <w:tcPr>
            <w:tcW w:type="dxa" w:w="1100"/>
            <w:tcBorders>
              <w:start w:sz="22.400000000000034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4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Ahmad’s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Hand and Machine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Embroidery.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 his first month he pitched mostly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minor projects. But it wasn’t so simple. In the first few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weeks, he didn’t hear back from even a single client,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despite pitching for dozens of projects.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8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freelancers.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8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Ahmad says he understands why clients would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giving projects to untested freelancers.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They have hundreds of options to choose from, 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explains, and to give a project to someone with no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experience 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Ahmad’s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services.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0" w:right="288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But he’s had to face his fair share of challenges too.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shoddy state of internet infrastructure in his city,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10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58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3373"/>
        <w:gridCol w:w="3373"/>
        <w:gridCol w:w="3373"/>
      </w:tblGrid>
      <w:tr>
        <w:trPr>
          <w:trHeight w:hRule="exact" w:val="1356"/>
        </w:trPr>
        <w:tc>
          <w:tcPr>
            <w:tcW w:type="dxa" w:w="1100"/>
            <w:tcBorders>
              <w:start w:sz="22.400000000000034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4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Faisalabad, threatened to derail his career. “Sometimes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 haven’t had connectivity for two days straight,” 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explains. “That’s unthinkable for someone who makes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livelihood on the internet.”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78"/>
        </w:trPr>
        <w:tc>
          <w:tcPr>
            <w:tcW w:type="dxa" w:w="1100"/>
            <w:tcBorders>
              <w:start w:sz="22.400000000000034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0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4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4" w:after="0"/>
        <w:ind w:left="476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14" w:val="left"/>
        </w:tabs>
        <w:autoSpaceDE w:val="0"/>
        <w:widowControl/>
        <w:spacing w:line="280" w:lineRule="exact" w:before="208" w:after="0"/>
        <w:ind w:left="47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14" w:val="left"/>
        </w:tabs>
        <w:autoSpaceDE w:val="0"/>
        <w:widowControl/>
        <w:spacing w:line="280" w:lineRule="exact" w:before="0" w:after="0"/>
        <w:ind w:left="476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4" w:after="0"/>
        <w:ind w:left="64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8" w:hAnsi="CIDFont+F8" w:eastAsia="CIDFont+F8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2" w:hAnsi="CIDFont+F12" w:eastAsia="CIDFont+F12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646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24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00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25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Hand and Machine Embroidery </w:t>
      </w:r>
    </w:p>
    <w:sectPr w:rsidR="00FC693F" w:rsidRPr="0006063C" w:rsidSect="00034616">
      <w:pgSz w:w="12240" w:h="15840"/>
      <w:pgMar w:top="338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