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608"/>
        <w:ind w:left="0" w:right="0"/>
      </w:pPr>
    </w:p>
    <w:p>
      <w:pPr>
        <w:autoSpaceDN w:val="0"/>
        <w:autoSpaceDE w:val="0"/>
        <w:widowControl/>
        <w:spacing w:line="222" w:lineRule="exact" w:before="0" w:after="0"/>
        <w:ind w:left="0" w:right="0" w:firstLine="0"/>
        <w:jc w:val="center"/>
      </w:pP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Government of Pakistan </w:t>
      </w:r>
    </w:p>
    <w:p>
      <w:pPr>
        <w:autoSpaceDN w:val="0"/>
        <w:autoSpaceDE w:val="0"/>
        <w:widowControl/>
        <w:spacing w:line="222" w:lineRule="exact" w:before="480" w:after="0"/>
        <w:ind w:left="0" w:right="0" w:firstLine="0"/>
        <w:jc w:val="center"/>
      </w:pPr>
      <w:r>
        <w:rPr>
          <w:rFonts w:ascii="Arial" w:hAnsi="Arial" w:eastAsia="Arial"/>
          <w:b/>
          <w:i w:val="0"/>
          <w:color w:val="000000"/>
          <w:sz w:val="2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222" w:lineRule="exact" w:before="1176" w:after="0"/>
        <w:ind w:left="0" w:right="0" w:firstLine="0"/>
        <w:jc w:val="center"/>
      </w:pPr>
      <w:r>
        <w:rPr>
          <w:rFonts w:ascii="Arial" w:hAnsi="Arial" w:eastAsia="Arial"/>
          <w:b/>
          <w:i w:val="0"/>
          <w:color w:val="000000"/>
          <w:sz w:val="2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222" w:lineRule="exact" w:before="478" w:after="0"/>
        <w:ind w:left="0" w:right="0" w:firstLine="0"/>
        <w:jc w:val="center"/>
      </w:pP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170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910079" cy="181737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0079" cy="18173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52" w:lineRule="exact" w:before="1746" w:after="0"/>
        <w:ind w:left="2592" w:right="2592" w:firstLine="0"/>
        <w:jc w:val="center"/>
      </w:pPr>
      <w:r>
        <w:rPr>
          <w:rFonts w:ascii="Arial" w:hAnsi="Arial" w:eastAsia="Arial"/>
          <w:b/>
          <w:i w:val="0"/>
          <w:color w:val="000000"/>
          <w:sz w:val="20"/>
        </w:rPr>
        <w:t xml:space="preserve">Course Contents / Lesson Plan </w:t>
      </w:r>
      <w:r>
        <w:br/>
      </w:r>
      <w:r>
        <w:rPr>
          <w:rFonts w:ascii="Arial" w:hAnsi="Arial" w:eastAsia="Arial"/>
          <w:b/>
          <w:i w:val="0"/>
          <w:color w:val="000000"/>
          <w:sz w:val="20"/>
        </w:rPr>
        <w:t xml:space="preserve">Course Title: </w:t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GENERAL ELECTRICIAN </w:t>
      </w:r>
      <w:r>
        <w:br/>
      </w:r>
      <w:r>
        <w:rPr>
          <w:rFonts w:ascii="Arial" w:hAnsi="Arial" w:eastAsia="Arial"/>
          <w:b/>
          <w:i w:val="0"/>
          <w:color w:val="000000"/>
          <w:sz w:val="20"/>
        </w:rPr>
        <w:t>Duration:</w:t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 6 Months </w:t>
      </w:r>
    </w:p>
    <w:p>
      <w:pPr>
        <w:sectPr>
          <w:pgSz w:w="11909" w:h="16834"/>
          <w:pgMar w:top="83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326" w:val="left"/>
        </w:tabs>
        <w:autoSpaceDE w:val="0"/>
        <w:widowControl/>
        <w:spacing w:line="178" w:lineRule="exact" w:before="0" w:after="302"/>
        <w:ind w:left="14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>1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4"/>
        <w:gridCol w:w="5384"/>
      </w:tblGrid>
      <w:tr>
        <w:trPr>
          <w:trHeight w:hRule="exact" w:val="882"/>
        </w:trPr>
        <w:tc>
          <w:tcPr>
            <w:tcW w:type="dxa" w:w="2090"/>
            <w:tcBorders>
              <w:start w:sz="24.0" w:val="single" w:color="#000000"/>
              <w:top w:sz="23.999999999999943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304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Trainer Name</w:t>
            </w:r>
          </w:p>
        </w:tc>
        <w:tc>
          <w:tcPr>
            <w:tcW w:type="dxa" w:w="8598"/>
            <w:tcBorders>
              <w:start w:sz="24.0" w:val="single" w:color="#000000"/>
              <w:top w:sz="23.999999999999943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3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47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Course Title</w:t>
            </w:r>
          </w:p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478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General Electrician </w:t>
            </w:r>
          </w:p>
        </w:tc>
      </w:tr>
      <w:tr>
        <w:trPr>
          <w:trHeight w:hRule="exact" w:val="12408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5778" w:after="0"/>
              <w:ind w:left="80" w:right="43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Objectives and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Expectations </w:t>
            </w:r>
          </w:p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Employable Skills and Hands-on Practice in General Electrician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324" w:right="22" w:firstLine="474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six-month course in General Electrician is designed with the primary objective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cultivating employable skills and fostering hands-on practice, providing a comprehensive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understanding of electrical work, safety measures, and the variations of the electrician job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market.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1. Broad Cross-Disciplinary Learning: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324" w:right="0" w:firstLine="474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Our curriculum goes beyond traditional electrical training to offer a broad, cross-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disciplinary learning experience. We aim to ensure our students understand the various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aspects of visual communication prevalent in the modern electrical field. Our course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emphasizes the importance of the design process in the realm of electrical work, including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but not limited to, electrical layouts and schematics. Our curriculum fosters a deep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understanding of researching methodologies, skills to develop creative briefs,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competencies needed for effective campaign development.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324" w:right="24" w:firstLine="474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By incorporating these design elements, we aim to prepare our students for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multifaceted aspects of electrician jobs, ranging from drafting electrical plans to executing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complex wiring layouts. We believe in the importance of teamwork and presentation skills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 vital aspects of professional development, and hence, we integrate them into 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curriculum. </w:t>
            </w:r>
          </w:p>
          <w:p>
            <w:pPr>
              <w:autoSpaceDN w:val="0"/>
              <w:autoSpaceDE w:val="0"/>
              <w:widowControl/>
              <w:spacing w:line="222" w:lineRule="exact" w:before="126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2. Hands-On Training: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324" w:right="22" w:firstLine="474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an industry like electricity, theoretical knowledge alone does not suffice. 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curriculum, therefore, places a significant emphasis on hands-on training. We ensure that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student has ample opportunity to gain practical experience. We have integrated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variety of practical tasks (outlined) into our coursework to provide real-world experience. We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believe in transparency and accountability; thus, we maintain a comprehensive record of all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tasks performed, whether individually or in groups. These records are preserved carefully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for physical inspection and verification during monitoring visits, ensuring that every student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gets the training and practice they deserve.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3. Market-Centric Approach: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324" w:right="22" w:firstLine="474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Recognizing the rapidly evolving job market, our curriculum adopts a market-centric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approach. Our seasoned instructors are tasked with identifying potential market roles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tailoring their training to these identified roles. This approach ensures that our students are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not only well-versed in electrical principles but are also fully equipped to enter the job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market. We strive to understand the strengths and weaknesses of each student so we can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provide individualized guidance, optimizing employability and job performance post-training. </w:t>
            </w:r>
          </w:p>
          <w:p>
            <w:pPr>
              <w:autoSpaceDN w:val="0"/>
              <w:autoSpaceDE w:val="0"/>
              <w:widowControl/>
              <w:spacing w:line="224" w:lineRule="exact" w:before="12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4. Job Search &amp; Entrepreneurial Skills: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324" w:right="26" w:firstLine="474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unique element of our curriculum is the inclusion of a module dedicated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enhancing job search skills and fostering entrepreneurial capabilities. Recognizing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globalization of the job market, we provide guidance about job searching in local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international markets. We also encourage self-employment, providing the necessary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guidance and exposure to requirements for setting up a business. We aim to foster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entrepreneurial spirit among our students, equipping them with the necessary tools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become successful self-starters.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5. Responsible Citizenship: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324" w:right="0" w:firstLine="474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We believe in cultivating more than just employable skills; we strive to nurture well-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rounded individuals. We thus incorporate into our curriculum a sense of civic duties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responsibilities. We discuss the importance of moral values and the role of a responsible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citizen in our society, helping to shape not only skilled electricians but also conscientious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560" w:bottom="490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326" w:val="left"/>
        </w:tabs>
        <w:autoSpaceDE w:val="0"/>
        <w:widowControl/>
        <w:spacing w:line="178" w:lineRule="exact" w:before="0" w:after="0"/>
        <w:ind w:left="14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>2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4"/>
        <w:gridCol w:w="5384"/>
      </w:tblGrid>
      <w:tr>
        <w:trPr>
          <w:trHeight w:hRule="exact" w:val="908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32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responsible members of the community.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6. Workplace Ethics: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324" w:right="24" w:firstLine="474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Our course also places considerable emphasis on workplace ethics. We believe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creating a respectful and inclusive work environment, which starts with instilling in 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students the importance of positive behavior in the workplace. We incorporate global best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practices into our training modules, setting high standards of conduct for our students.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ensure engagement, we present these ethical guidelines in an attractive and interesting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format, using PPT slides and video documentaries.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7. Motivational Elements: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324" w:right="24" w:firstLine="474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 plays a significant role in learning and development. We integrate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elements into our course structure through regular lectures aimed at inspiring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trainees toward professional excellence. We share real-life success stories to provide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relatable examples and foster a sense of determination and resilience in our students. We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also emphasize general topics such as the importance of moral values and civic roles,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creating a learning environment that nurtures both personal and professional growth.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8. Case Studies: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324" w:right="22" w:firstLine="474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 make the training more interactive and practical, we utilize case studies that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illustrate real-life scenarios. These case studies help our students understand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theoretical and practical aspects of complex phenomena. They stimulate active participation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trainees and create a dynamic learning environment. We present case studies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various formats, such as PowerPoint presentations and video documentaries, to cater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different learning styles. </w:t>
            </w:r>
          </w:p>
          <w:p>
            <w:pPr>
              <w:autoSpaceDN w:val="0"/>
              <w:autoSpaceDE w:val="0"/>
              <w:widowControl/>
              <w:spacing w:line="222" w:lineRule="exact" w:before="126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9. Skill Evaluation: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324" w:right="22" w:firstLine="474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 believe in continuous assessment to ensure the competency of our trainees. Thus,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 conduct regular evaluations to assess the skills acquired by our students throughout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course. We maintain proper records of these evaluations, providing a transparent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accurate portrayal of each student's progress. Our evaluations are designed not just to test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theoretical knowledge but to gauge the problem-solving abilities of our students.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324" w:right="0" w:firstLine="474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conclusion, our six-month General Electrician course equips students not only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essential technical skills but also with a broader understanding of the job market,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entrepreneurial skills, workplace ethics, and civic responsibilities. This blend of practical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transferrable skills ensures that our students are competitive candidates for jobs and self-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employment opportunities, fully prepared to contribute positively to society and their chosen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profession. </w:t>
            </w:r>
          </w:p>
        </w:tc>
      </w:tr>
      <w:tr>
        <w:trPr>
          <w:trHeight w:hRule="exact" w:val="76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80" w:right="57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Entry-level of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trainees </w:t>
            </w:r>
          </w:p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4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Middle/ Matric </w:t>
            </w:r>
          </w:p>
        </w:tc>
      </w:tr>
      <w:tr>
        <w:trPr>
          <w:trHeight w:hRule="exact" w:val="4894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078" w:after="0"/>
              <w:ind w:left="80" w:right="28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Learning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Outcomes of the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Course</w:t>
            </w:r>
          </w:p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By the end of this course, students will be able to: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4" w:lineRule="exact" w:before="47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Understanding of Electrical Concepts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Gain a comprehensive knowledge of the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principles of electricity, including circuits, current, voltage, resistance, and power.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2" w:lineRule="exact" w:before="124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Electrical Safety Skills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Develop an understanding of safety protocols and standards </w:t>
            </w:r>
          </w:p>
          <w:p>
            <w:pPr>
              <w:autoSpaceDN w:val="0"/>
              <w:autoSpaceDE w:val="0"/>
              <w:widowControl/>
              <w:spacing w:line="222" w:lineRule="exact" w:before="6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electrical industry, including the use of personal protective equipment and the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implementation of safety procedures.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4" w:lineRule="exact" w:before="12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Wiring Skills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Learn how to install and repair electrical wiring, outlets, and fixtures in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residential, commercial, and industrial settings.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2" w:lineRule="exact" w:before="124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Electrical Systems Knowledge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Gain the ability to read, interpret, and create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diagrams and blueprints.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4" w:lineRule="exact" w:before="12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Equipment Operation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Master the use of electrical tools and equipment, including </w:t>
            </w:r>
          </w:p>
          <w:p>
            <w:pPr>
              <w:autoSpaceDN w:val="0"/>
              <w:autoSpaceDE w:val="0"/>
              <w:widowControl/>
              <w:spacing w:line="224" w:lineRule="exact" w:before="6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multimeters, ammeters, voltmeters, Megger, Clamp-on meters, and oscilloscopes.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4" w:lineRule="exact" w:before="12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Troubleshooting and Repair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Develop skills to diagnose electrical problems and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repair or replace faulty components.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44" w:lineRule="exact" w:before="12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Code Compliance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Understand and comply with local and national electrical codes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560" w:bottom="534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326" w:val="left"/>
        </w:tabs>
        <w:autoSpaceDE w:val="0"/>
        <w:widowControl/>
        <w:spacing w:line="178" w:lineRule="exact" w:before="0" w:after="0"/>
        <w:ind w:left="14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>3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4"/>
        <w:gridCol w:w="5384"/>
      </w:tblGrid>
      <w:tr>
        <w:trPr>
          <w:trHeight w:hRule="exact" w:val="5374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79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during the installation and repair process.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30" w:lineRule="exact" w:before="136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Customer Service Skills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Learn to effectively communicate with clients, answering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questions and explaining the work needed in a clear and understandable way.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30" w:lineRule="exact" w:before="132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Teamwork Skills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Work effectively in a team, collaborating with other electricians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professionals on larger projects.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26" w:lineRule="exact" w:before="14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Energy Efficiency Knowledge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Understand how to implement energy-efficient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solutions for electrical installations and troubleshooting.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28" w:lineRule="exact" w:before="138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Entrepreneurial Skills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Gain skills necessary to operate an independent electrical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contracting business, including creating estimates and managing projects.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28" w:lineRule="exact" w:before="138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Work Ethic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Understand and exemplify professional behavior in the workplace,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adhering to ethical guidelines and demonstrating responsibility.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30" w:lineRule="exact" w:before="134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Career Development Skills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Develop an understanding of job search techniques,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resume building, and interview skills for the local and international job market. </w:t>
            </w:r>
          </w:p>
          <w:p>
            <w:pPr>
              <w:autoSpaceDN w:val="0"/>
              <w:tabs>
                <w:tab w:pos="798" w:val="left"/>
              </w:tabs>
              <w:autoSpaceDE w:val="0"/>
              <w:widowControl/>
              <w:spacing w:line="226" w:lineRule="exact" w:before="140" w:after="0"/>
              <w:ind w:left="43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  <w:u w:val="single"/>
              </w:rPr>
              <w:t>Continual Learning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: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Develop the habit of staying updated with the latest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technologies, tools, and practices in the electrical industry.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798" w:right="2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These learning outcomes aim to equip students with the knowledge, skills,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attitudes necessary to perform the tasks and responsibilities of a general electrician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safely, efficiently, and ethically. </w:t>
            </w:r>
          </w:p>
        </w:tc>
      </w:tr>
      <w:tr>
        <w:trPr>
          <w:trHeight w:hRule="exact" w:val="228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878" w:after="0"/>
              <w:ind w:left="80" w:right="14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Course Execution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Plan</w:t>
            </w:r>
          </w:p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exact" w:before="0" w:after="0"/>
              <w:ind w:left="78" w:right="345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total duration of the course: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6 months (2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4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 Weeks)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Class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4 hours per day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Theory: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20%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Practical: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80%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Weekly hours: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20 hours per week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Total contact hours: 480 hours</w:t>
            </w:r>
          </w:p>
        </w:tc>
      </w:tr>
      <w:tr>
        <w:trPr>
          <w:trHeight w:hRule="exact" w:val="438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810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Companies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offering jobs in the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respective trade</w:t>
            </w:r>
          </w:p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exact" w:before="0" w:after="0"/>
              <w:ind w:left="438" w:right="273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1. Habib Construction Services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2. Descon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3. Millat Tractors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4. Engro Corp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5. Packages Limited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6. Pakistan Telecommunication Company Limited (PTCL)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7. Jazz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8. Telenor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9. K-Electric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10. Water and Power Development Authority (WAPDA)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11. Pakistan Railways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12. Self-employment in the Local market’. </w:t>
            </w:r>
          </w:p>
        </w:tc>
      </w:tr>
      <w:tr>
        <w:trPr>
          <w:trHeight w:hRule="exact" w:val="295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34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Job Opportunities</w:t>
            </w:r>
          </w:p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Construction Firms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Opportunities in companies like Habib Construction Services, Descon,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Paragon Constructors, and Bahria Town.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Manufacturing Companies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Positions in organizations like Millat Tractors and Packages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Limited. </w:t>
            </w:r>
          </w:p>
          <w:p>
            <w:pPr>
              <w:autoSpaceDN w:val="0"/>
              <w:autoSpaceDE w:val="0"/>
              <w:widowControl/>
              <w:spacing w:line="224" w:lineRule="exact" w:before="12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Telecommunication Companies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Jobs in PTCL, Jazz, and Telenor. </w:t>
            </w:r>
          </w:p>
          <w:p>
            <w:pPr>
              <w:autoSpaceDN w:val="0"/>
              <w:autoSpaceDE w:val="0"/>
              <w:widowControl/>
              <w:spacing w:line="224" w:lineRule="exact" w:before="124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Energy Providers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Openings in K-Electric and National Grid Corporation.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Transportation Industry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Vacancies in Pakistan Railways.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Home and Office Building Maintenance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Work opportunities in residential and commercial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building maintenance.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560" w:bottom="408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326" w:val="left"/>
        </w:tabs>
        <w:autoSpaceDE w:val="0"/>
        <w:widowControl/>
        <w:spacing w:line="178" w:lineRule="exact" w:before="0" w:after="0"/>
        <w:ind w:left="14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>4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384"/>
        <w:gridCol w:w="5384"/>
      </w:tblGrid>
      <w:tr>
        <w:trPr>
          <w:trHeight w:hRule="exact" w:val="204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Independent Contractor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Chance to start your own electrical services business. </w:t>
            </w:r>
          </w:p>
          <w:p>
            <w:pPr>
              <w:autoSpaceDN w:val="0"/>
              <w:autoSpaceDE w:val="0"/>
              <w:widowControl/>
              <w:spacing w:line="290" w:lineRule="exact" w:before="60" w:after="0"/>
              <w:ind w:left="78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Government Sector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Job openings in various government departments and institutions.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Health Industry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Positions in hospitals and health care facilities for maintenance of electrical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systems. </w:t>
            </w:r>
          </w:p>
          <w:p>
            <w:pPr>
              <w:autoSpaceDN w:val="0"/>
              <w:autoSpaceDE w:val="0"/>
              <w:widowControl/>
              <w:spacing w:line="348" w:lineRule="exact" w:before="2" w:after="0"/>
              <w:ind w:left="78" w:right="864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Retail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Opportunities in maintaining electrical systems in malls and large retail stores.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IT Companies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: Roles in maintaining electrical systems in data centers and offices. </w:t>
            </w:r>
          </w:p>
        </w:tc>
      </w:tr>
      <w:tr>
        <w:trPr>
          <w:trHeight w:hRule="exact" w:val="532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No of Students</w:t>
            </w:r>
          </w:p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No’s </w:t>
            </w:r>
          </w:p>
        </w:tc>
      </w:tr>
      <w:tr>
        <w:trPr>
          <w:trHeight w:hRule="exact" w:val="510"/>
        </w:trPr>
        <w:tc>
          <w:tcPr>
            <w:tcW w:type="dxa" w:w="209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80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Learning Place</w:t>
            </w:r>
          </w:p>
        </w:tc>
        <w:tc>
          <w:tcPr>
            <w:tcW w:type="dxa" w:w="85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7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Classroom / Lab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560" w:bottom="1440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86" w:val="left"/>
        </w:tabs>
        <w:autoSpaceDE w:val="0"/>
        <w:widowControl/>
        <w:spacing w:line="178" w:lineRule="exact" w:before="0" w:after="302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>5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71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4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weeks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4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Module Title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Days 0f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4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Learning Unit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4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Home Assignment </w:t>
            </w:r>
          </w:p>
        </w:tc>
      </w:tr>
      <w:tr>
        <w:trPr>
          <w:trHeight w:hRule="exact" w:val="225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01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1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92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Basic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01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of your institute,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structure, all department,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hierarchy, and role in Society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of the electrical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department and staff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History of electric city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5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Task.1 Class in charge Arrange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Visit of the institute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department.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Task.2 After the visit trainees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submit the assignment writing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their own observations and brief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note on their institute </w:t>
            </w:r>
          </w:p>
        </w:tc>
      </w:tr>
      <w:tr>
        <w:trPr>
          <w:trHeight w:hRule="exact" w:val="213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28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5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and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lecture at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Different Types of tools for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General electricians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Different types of measuring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for General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electricians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59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Task.1 Compare different types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Tools and equipment at web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browsing/internet/market famous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companies \, Brands, and quality </w:t>
            </w:r>
          </w:p>
        </w:tc>
      </w:tr>
      <w:tr>
        <w:trPr>
          <w:trHeight w:hRule="exact" w:val="360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33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Cables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their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types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68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444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and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lecture at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4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Different Types of Cables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used in the electrical field.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Different Types of Cable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gauges in the electrical field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their uses.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Different Types of Cables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gauges General measuring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method, Electrician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instructor/class in charge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provides used/raw cables during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used in training.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Physically Sort out cable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according to the category of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core.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Task2. Physically Sort out cable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according to the category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gauge.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Trainees get the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information from books and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internet with the help of web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browsing </w:t>
            </w:r>
          </w:p>
        </w:tc>
      </w:tr>
      <w:tr>
        <w:trPr>
          <w:trHeight w:hRule="exact" w:val="3676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602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safety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and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lecture at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Safety precautions.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4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safety measures regarding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electrician.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Common electricity hazards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4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Importance of Insulated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Gloves and shoes in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work environment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Types of Safety Gloves i.e.,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High tension line and low-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tension line.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3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Observe Safety rules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658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List down the tools,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equipment, and material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safety. </w:t>
            </w:r>
          </w:p>
        </w:tc>
      </w:tr>
      <w:tr>
        <w:trPr>
          <w:trHeight w:hRule="exact" w:val="2336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44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06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and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lecture a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Limitation of insulation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(tolerance limits W.R.T.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Voltage)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 of different Safety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Gloves and Safety Shoes for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 electrician.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3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Task1.write down the steps After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shock accident measure.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Importance of Insulated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Gloves and Shoes in the work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environment.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Difference between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insulated and conductive tools. </w:t>
            </w:r>
          </w:p>
          <w:p>
            <w:pPr>
              <w:autoSpaceDN w:val="0"/>
              <w:autoSpaceDE w:val="0"/>
              <w:widowControl/>
              <w:spacing w:line="224" w:lineRule="exact" w:before="12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5. First aid treatment of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18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86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>6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179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Basic safety instructions at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workplace.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Select the appropriate </w:t>
            </w:r>
          </w:p>
          <w:p>
            <w:pPr>
              <w:autoSpaceDN w:val="0"/>
              <w:autoSpaceDE w:val="0"/>
              <w:widowControl/>
              <w:spacing w:line="224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tools/kit.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Handle different insulated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as per requirement.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shock.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6. Place tools and kits at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appropriate location after use. </w:t>
            </w:r>
          </w:p>
        </w:tc>
      </w:tr>
      <w:tr>
        <w:trPr>
          <w:trHeight w:hRule="exact" w:val="1668"/>
        </w:trPr>
        <w:tc>
          <w:tcPr>
            <w:tcW w:type="dxa" w:w="95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72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2 </w:t>
            </w:r>
          </w:p>
        </w:tc>
        <w:tc>
          <w:tcPr>
            <w:tcW w:type="dxa" w:w="144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37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Allied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Training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metal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workshop </w:t>
            </w:r>
          </w:p>
        </w:tc>
        <w:tc>
          <w:tcPr>
            <w:tcW w:type="dxa" w:w="12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72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4" w:lineRule="exact" w:before="76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Introduction Workshop practice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to general tools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used in the metal workshop,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their care, and proper use.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Safety precautions. </w:t>
            </w:r>
          </w:p>
        </w:tc>
        <w:tc>
          <w:tcPr>
            <w:tcW w:type="dxa" w:w="326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31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 1. Physical introduction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mechanical measuring Tools.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Physical Identification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mechanical measuring Tools </w:t>
            </w:r>
          </w:p>
        </w:tc>
      </w:tr>
      <w:tr>
        <w:trPr>
          <w:trHeight w:hRule="exact" w:val="2030"/>
        </w:trPr>
        <w:tc>
          <w:tcPr>
            <w:tcW w:type="dxa" w:w="95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78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Mechanical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</w:p>
        </w:tc>
        <w:tc>
          <w:tcPr>
            <w:tcW w:type="dxa" w:w="12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0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Introduction of Measuring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28" w:lineRule="exact" w:before="138" w:after="0"/>
              <w:ind w:left="52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Purpose of measuring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checking tools </w:t>
            </w:r>
          </w:p>
          <w:p>
            <w:pPr>
              <w:autoSpaceDN w:val="0"/>
              <w:autoSpaceDE w:val="0"/>
              <w:widowControl/>
              <w:spacing w:line="244" w:lineRule="exact" w:before="122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Accuracy of measuring. </w:t>
            </w:r>
          </w:p>
          <w:p>
            <w:pPr>
              <w:autoSpaceDN w:val="0"/>
              <w:tabs>
                <w:tab w:pos="882" w:val="left"/>
              </w:tabs>
              <w:autoSpaceDE w:val="0"/>
              <w:widowControl/>
              <w:spacing w:line="228" w:lineRule="exact" w:before="134" w:after="0"/>
              <w:ind w:left="52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Linear measuring like steal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rule, Calipers, </w:t>
            </w:r>
          </w:p>
        </w:tc>
        <w:tc>
          <w:tcPr>
            <w:tcW w:type="dxa" w:w="326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49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Exercise performs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steal rule.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performed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Calipers. </w:t>
            </w:r>
          </w:p>
        </w:tc>
      </w:tr>
      <w:tr>
        <w:trPr>
          <w:trHeight w:hRule="exact" w:val="187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70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Mechanical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2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4" w:lineRule="exact" w:before="360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of Measuring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Linear measuring, Vernier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Caliper, Height gauge, and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Try Square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Exercise performed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Vernier Calipers.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Exercise performed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Height gauge.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Exercise performed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Try Square </w:t>
            </w:r>
          </w:p>
        </w:tc>
      </w:tr>
      <w:tr>
        <w:trPr>
          <w:trHeight w:hRule="exact" w:val="244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70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safety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maintenance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0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63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Introduction of Measuring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faults.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1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 and maintenance of </w:t>
            </w:r>
          </w:p>
          <w:p>
            <w:pPr>
              <w:autoSpaceDN w:val="0"/>
              <w:autoSpaceDE w:val="0"/>
              <w:widowControl/>
              <w:spacing w:line="222" w:lineRule="exact" w:before="6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tools.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Identifying the error in measuring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task1, 2, and 3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Exercise performed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steal rule.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performed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Calipers.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Exercise performed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Vernier Calipers. </w:t>
            </w:r>
          </w:p>
        </w:tc>
      </w:tr>
      <w:tr>
        <w:trPr>
          <w:trHeight w:hRule="exact" w:val="187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698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Tolls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2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2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Introduction to Marking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Necessity of marking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Common marking tools like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steal rule, Calipers,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center punch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Exercise Marking with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steal rule.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Marking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Calipers.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Exercise Marking with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center punch. </w:t>
            </w:r>
          </w:p>
        </w:tc>
      </w:tr>
      <w:tr>
        <w:trPr>
          <w:trHeight w:hRule="exact" w:val="244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1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3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1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Filling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1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328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and Demonstration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Filling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Process of filling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Types of files with regards to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cut and shape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Filing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How Handel the file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from the Class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Instructor to all class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performs filling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by the trainee.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Identification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file by shape and cut.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Filling Exercise </w:t>
            </w:r>
          </w:p>
        </w:tc>
      </w:tr>
      <w:tr>
        <w:trPr>
          <w:trHeight w:hRule="exact" w:val="920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8" w:lineRule="exact" w:before="6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Filling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Mattel box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35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366" w:lineRule="exact" w:before="94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filling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Filling the given job as per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Exercise performs given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with filling by the trainee.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performs given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02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86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>7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1304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0" w:after="0"/>
              <w:ind w:left="462" w:right="288" w:firstLine="0"/>
              <w:jc w:val="left"/>
            </w:pP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instruction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Select proper tools for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Job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with filling by the trainee.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Exercise performs given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with filling by the trainee. </w:t>
            </w:r>
          </w:p>
        </w:tc>
      </w:tr>
      <w:tr>
        <w:trPr>
          <w:trHeight w:hRule="exact" w:val="256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6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Mattel box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6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22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and Demonstration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Sawing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4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Cutting principal of rake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angle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saw blade pitch of teeth,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setting of teeth,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tightening of the blade in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frame.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6" w:after="0"/>
              <w:ind w:left="10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How Handel the Saw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from the Class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Instructor to all class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performs cutting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by the trainee.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direction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teeth, setting of teeth,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tightening blade in the frame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saw by shape and cut. </w:t>
            </w:r>
          </w:p>
        </w:tc>
      </w:tr>
      <w:tr>
        <w:trPr>
          <w:trHeight w:hRule="exact" w:val="2100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4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Mattel box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4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18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and Demonstration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Drilling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Drilling of thought holes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(effect of movement of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drill, cutting process.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Main parts of the drill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How Handel the Drill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Demonstration by Class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Instructor to all class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performs drilling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by the trainee.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Exercise Clamping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removing of twist drills </w:t>
            </w:r>
          </w:p>
        </w:tc>
      </w:tr>
      <w:tr>
        <w:trPr>
          <w:trHeight w:hRule="exact" w:val="2102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4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Mattel box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4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336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and Demonstration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Drilling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Clamping and removing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twist drills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Drilling fault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How Handel the Drill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Demonstration by Class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Instructor to all class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performs drilling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by the trainee.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Exercise Clamping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removing of twist drills </w:t>
            </w:r>
          </w:p>
        </w:tc>
      </w:tr>
      <w:tr>
        <w:trPr>
          <w:trHeight w:hRule="exact" w:val="244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0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4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0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Mattel box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0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1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Reaming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Purpose and process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Reaming.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Types of reamers, Hand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reamers, Machine Reamers,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Adjustable Reamers.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Reamer’s fault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Reaming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by Class Instructor to all class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performed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Hand reaming by the trainee.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Exercise performed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reaming by the trainee.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Exercise performed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adjustable reaming by the trainee. </w:t>
            </w:r>
          </w:p>
        </w:tc>
      </w:tr>
      <w:tr>
        <w:trPr>
          <w:trHeight w:hRule="exact" w:val="189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3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Mattel box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3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counter sinking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 boring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Purpose and procedure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 sinking Tolls.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Purpose and procedure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 boring Tolls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306" w:after="0"/>
              <w:ind w:left="100" w:right="144" w:firstLine="56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Counter sinking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 boring Demonstration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Class Instructor to all class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Exercise performs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 sinking by the trainee. </w:t>
            </w:r>
          </w:p>
        </w:tc>
      </w:tr>
      <w:tr>
        <w:trPr>
          <w:trHeight w:hRule="exact" w:val="212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95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Mattel box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77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counter sinking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 boring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Difference and strength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 sinking and counter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boring.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Size and No’s of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counterbore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4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Exercise counter boring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by the trainee.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Prepare the comparison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chart of the counter sink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 boar. </w:t>
            </w:r>
          </w:p>
        </w:tc>
      </w:tr>
      <w:tr>
        <w:trPr>
          <w:trHeight w:hRule="exact" w:val="56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8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filling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8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8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Demonstration of filling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0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372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86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>8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152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Filling Exercise as per given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instructions at the job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and precautions. </w:t>
            </w:r>
          </w:p>
        </w:tc>
      </w:tr>
      <w:tr>
        <w:trPr>
          <w:trHeight w:hRule="exact" w:val="249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3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Marking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3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8" w:after="0"/>
              <w:ind w:left="15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Demonstration of Marking  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Flat Filling Exercise as per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instructions at the job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Exercise as per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instructions at the job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Center punching Exercise as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given instructions at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job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49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and precautions. </w:t>
            </w:r>
          </w:p>
        </w:tc>
      </w:tr>
      <w:tr>
        <w:trPr>
          <w:trHeight w:hRule="exact" w:val="249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3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5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3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3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5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Demonstration of Marking  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Flat Filling Exercise as per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instructions at the job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Square filling Exercise as per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instructions at the job.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Sawing and Square filling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with size Exercise as per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instructions at the job.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14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and precautions. </w:t>
            </w:r>
          </w:p>
        </w:tc>
      </w:tr>
      <w:tr>
        <w:trPr>
          <w:trHeight w:hRule="exact" w:val="233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926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Mechanical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05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54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Demonstration of Mechanical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to the Inches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to the metric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Conversation of Unit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47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convert the matrices system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inches system with the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formula.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Follow the instruction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convert the inches system 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matrices system with the formula </w:t>
            </w:r>
          </w:p>
        </w:tc>
      </w:tr>
      <w:tr>
        <w:trPr>
          <w:trHeight w:hRule="exact" w:val="210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96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Handling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cable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320" w:lineRule="exact" w:before="362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Demonstration of Handling of wire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cable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Terminal Plate Filling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Terminal Plate Marking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and precautions. </w:t>
            </w:r>
          </w:p>
        </w:tc>
      </w:tr>
      <w:tr>
        <w:trPr>
          <w:trHeight w:hRule="exact" w:val="210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70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Handling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cable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344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Demonstration of Handling of wire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cable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Terminal Plate Drilling and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Counter sinking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Terminal Plate chamfering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and precautions. </w:t>
            </w:r>
          </w:p>
        </w:tc>
      </w:tr>
      <w:tr>
        <w:trPr>
          <w:trHeight w:hRule="exact" w:val="208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522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wire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joints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Demonstration of wire joint and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married joint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and stripping,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Splicing the standard of wire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measures, rules, and precautions.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37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86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>9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210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6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1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Britannia joint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336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wire Cross joint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soldering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and stripping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Splicing the standard of wire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measures, rules, and precautions. </w:t>
            </w:r>
          </w:p>
        </w:tc>
      </w:tr>
      <w:tr>
        <w:trPr>
          <w:trHeight w:hRule="exact" w:val="285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8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Britannia joint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31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wire Cross joint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soldering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and stripping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Splicing the standard of wire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Binding, checking,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the joint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Wrapping with the insulation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Tape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49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measures, rules, and precautions. </w:t>
            </w:r>
          </w:p>
        </w:tc>
      </w:tr>
      <w:tr>
        <w:trPr>
          <w:trHeight w:hRule="exact" w:val="2104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18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Handling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4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364" w:lineRule="exact" w:before="43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handling the cable.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stripping of cable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Binding of cable.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measures, rules, and precautions. </w:t>
            </w:r>
          </w:p>
        </w:tc>
      </w:tr>
      <w:tr>
        <w:trPr>
          <w:trHeight w:hRule="exact" w:val="210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12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Handling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366" w:lineRule="exact" w:before="426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handling the cable.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Binding of cable.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Laying of cable.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measures, rules, and precautions. </w:t>
            </w:r>
          </w:p>
        </w:tc>
      </w:tr>
      <w:tr>
        <w:trPr>
          <w:trHeight w:hRule="exact" w:val="371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622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Electrical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2" w:val="left"/>
                <w:tab w:pos="822" w:val="left"/>
              </w:tabs>
              <w:autoSpaceDE w:val="0"/>
              <w:widowControl/>
              <w:spacing w:line="296" w:lineRule="exact" w:before="1078" w:after="0"/>
              <w:ind w:left="462" w:right="288" w:firstLine="0"/>
              <w:jc w:val="left"/>
            </w:pP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LAB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connections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Connecting with the power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supply, and checking the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function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group. </w:t>
            </w:r>
          </w:p>
        </w:tc>
      </w:tr>
      <w:tr>
        <w:trPr>
          <w:trHeight w:hRule="exact" w:val="20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7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700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wire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joints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20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Demonstration of wire joint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Binding, checking,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the joint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Wrapping with the insulation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Tape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measures, rules, and precautions.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48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10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210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700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Joint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20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wire T joint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Binding, checking,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the joint </w:t>
            </w:r>
          </w:p>
          <w:p>
            <w:pPr>
              <w:autoSpaceDN w:val="0"/>
              <w:tabs>
                <w:tab w:pos="878" w:val="left"/>
                <w:tab w:pos="1900" w:val="left"/>
              </w:tabs>
              <w:autoSpaceDE w:val="0"/>
              <w:widowControl/>
              <w:spacing w:line="226" w:lineRule="exact" w:before="140" w:after="0"/>
              <w:ind w:left="5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Wrapping with the insulation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Tape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measures, rules, and precautions. </w:t>
            </w:r>
          </w:p>
        </w:tc>
      </w:tr>
      <w:tr>
        <w:trPr>
          <w:trHeight w:hRule="exact" w:val="210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69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Joint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18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wire T joint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Binding, checking,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the joint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Wrapping with the insulation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Tape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measures, rules, and precautions. </w:t>
            </w:r>
          </w:p>
        </w:tc>
      </w:tr>
      <w:tr>
        <w:trPr>
          <w:trHeight w:hRule="exact" w:val="210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1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cross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joint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334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wire Cross joint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soldering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and stripping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Splicing the standard of wire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measures, rules, and precautions. </w:t>
            </w:r>
          </w:p>
        </w:tc>
      </w:tr>
      <w:tr>
        <w:trPr>
          <w:trHeight w:hRule="exact" w:val="210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1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cross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joint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164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wire Cross joint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soldering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Binding, checking, and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soldering the joint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Wrapping with the insulation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Tape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Task1. Follow the instruction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sequence of operation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job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Task2.  prepare the job within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given time and instruction.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Task3.  observe all safety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measures, rules, and precautions. </w:t>
            </w:r>
          </w:p>
        </w:tc>
      </w:tr>
      <w:tr>
        <w:trPr>
          <w:trHeight w:hRule="exact" w:val="26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8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88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Symbols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12" w:after="0"/>
              <w:ind w:left="102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symbols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lecture at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Lamps and Light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Connector and Earthing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symbol of electrical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technology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breaking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Isolation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instructor in class / LAB.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 in 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Make all symbols in your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notebook and remember it </w:t>
            </w:r>
          </w:p>
        </w:tc>
      </w:tr>
      <w:tr>
        <w:trPr>
          <w:trHeight w:hRule="exact" w:val="2680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926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Symbols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336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symbols and </w:t>
            </w:r>
          </w:p>
          <w:p>
            <w:pPr>
              <w:autoSpaceDN w:val="0"/>
              <w:autoSpaceDE w:val="0"/>
              <w:widowControl/>
              <w:spacing w:line="224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lecture at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Location Symbols for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Switches and contactors in </w:t>
            </w:r>
          </w:p>
          <w:p>
            <w:pPr>
              <w:autoSpaceDN w:val="0"/>
              <w:autoSpaceDE w:val="0"/>
              <w:widowControl/>
              <w:spacing w:line="224" w:lineRule="exact" w:before="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technology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Semiconductors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instructor in class / LAB.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 in 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Make all symbols in your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notebook and remember it </w:t>
            </w:r>
          </w:p>
        </w:tc>
      </w:tr>
      <w:tr>
        <w:trPr>
          <w:trHeight w:hRule="exact" w:val="116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82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Symbols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48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6" w:after="0"/>
              <w:ind w:left="102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symbols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lecture at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Voltage Sources and general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symbols of electrical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instructor in class / LAB.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64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11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152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0" w:after="0"/>
              <w:ind w:left="462" w:right="720" w:firstLine="0"/>
              <w:jc w:val="left"/>
            </w:pP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technology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and breaking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Currents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 in a notebook. </w:t>
            </w:r>
          </w:p>
          <w:p>
            <w:pPr>
              <w:autoSpaceDN w:val="0"/>
              <w:autoSpaceDE w:val="0"/>
              <w:widowControl/>
              <w:spacing w:line="270" w:lineRule="exact" w:before="8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Make all symbols in your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notebook and remember it </w:t>
            </w:r>
          </w:p>
        </w:tc>
      </w:tr>
      <w:tr>
        <w:trPr>
          <w:trHeight w:hRule="exact" w:val="268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3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Symbols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45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symbols and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lecture at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Push button switch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1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Coils and relays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Consumers of electrical </w:t>
            </w:r>
          </w:p>
          <w:p>
            <w:pPr>
              <w:autoSpaceDN w:val="0"/>
              <w:autoSpaceDE w:val="0"/>
              <w:widowControl/>
              <w:spacing w:line="222" w:lineRule="exact" w:before="6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technology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instructor in class / LAB.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 in 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Make all symbols in your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notebook and remember it </w:t>
            </w:r>
          </w:p>
        </w:tc>
      </w:tr>
      <w:tr>
        <w:trPr>
          <w:trHeight w:hRule="exact" w:val="26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3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</w:p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Symbols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564" w:after="0"/>
              <w:ind w:left="102" w:right="100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symbols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lecture at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Push button switch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Review of all symbols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instructor in class / LAB.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 in 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Make all symbols in your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notebook and remember it </w:t>
            </w:r>
          </w:p>
        </w:tc>
      </w:tr>
      <w:tr>
        <w:trPr>
          <w:trHeight w:hRule="exact" w:val="372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9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506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Instruments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72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LAB on Measuring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Instruments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Ampere meter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Voltage meter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Multimeter Analogue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Multimeter Digital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LCR Meter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 in 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2910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34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50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LAB on Measuring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Instruments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Ohm meter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Clamp-on meter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Watt meter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1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Megger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</w:tc>
      </w:tr>
      <w:tr>
        <w:trPr>
          <w:trHeight w:hRule="exact" w:val="1416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482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Basic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Electricity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0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320" w:lineRule="exact" w:before="30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Definition and Electricity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natural force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Origin of electricity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3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a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62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12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3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Importance of electricity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72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626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Charges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74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790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Positive Charge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1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Negative charge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opposite charge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720"/>
        </w:trPr>
        <w:tc>
          <w:tcPr>
            <w:tcW w:type="dxa" w:w="95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624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Charges </w:t>
            </w:r>
          </w:p>
        </w:tc>
        <w:tc>
          <w:tcPr>
            <w:tcW w:type="dxa" w:w="12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742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Force between similar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charge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Force between opposite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charge </w:t>
            </w:r>
          </w:p>
        </w:tc>
        <w:tc>
          <w:tcPr>
            <w:tcW w:type="dxa" w:w="326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with them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a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722"/>
        </w:trPr>
        <w:tc>
          <w:tcPr>
            <w:tcW w:type="dxa" w:w="95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622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</w:t>
            </w:r>
          </w:p>
        </w:tc>
        <w:tc>
          <w:tcPr>
            <w:tcW w:type="dxa" w:w="144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622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materials </w:t>
            </w:r>
          </w:p>
        </w:tc>
        <w:tc>
          <w:tcPr>
            <w:tcW w:type="dxa" w:w="127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310" w:lineRule="exact" w:before="884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Conductors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Insulator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Composition of material </w:t>
            </w:r>
          </w:p>
        </w:tc>
        <w:tc>
          <w:tcPr>
            <w:tcW w:type="dxa" w:w="326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with them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35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446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materials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04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the </w:t>
            </w:r>
          </w:p>
          <w:p>
            <w:pPr>
              <w:autoSpaceDN w:val="0"/>
              <w:autoSpaceDE w:val="0"/>
              <w:widowControl/>
              <w:spacing w:line="222" w:lineRule="exact" w:before="6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trainers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Atomic structure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Free Electrons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8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13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3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72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39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Electromotive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force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current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74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66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E. M. F and how produced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Types of current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1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Direction of Current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720"/>
        </w:trPr>
        <w:tc>
          <w:tcPr>
            <w:tcW w:type="dxa" w:w="95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51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Principles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Theory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D. C </w:t>
            </w:r>
          </w:p>
        </w:tc>
        <w:tc>
          <w:tcPr>
            <w:tcW w:type="dxa" w:w="12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7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</w:p>
          <w:p>
            <w:pPr>
              <w:autoSpaceDN w:val="0"/>
              <w:autoSpaceDE w:val="0"/>
              <w:widowControl/>
              <w:spacing w:line="222" w:lineRule="exact" w:before="1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circuit and Units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circuits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Unit of Current </w:t>
            </w:r>
          </w:p>
        </w:tc>
        <w:tc>
          <w:tcPr>
            <w:tcW w:type="dxa" w:w="326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722"/>
        </w:trPr>
        <w:tc>
          <w:tcPr>
            <w:tcW w:type="dxa" w:w="95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508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Principles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Theory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D. C </w:t>
            </w:r>
          </w:p>
        </w:tc>
        <w:tc>
          <w:tcPr>
            <w:tcW w:type="dxa" w:w="127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50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Unit of resistance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Unit of Voltage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Measurement of Current,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Voltage, and Resistance </w:t>
            </w:r>
          </w:p>
        </w:tc>
        <w:tc>
          <w:tcPr>
            <w:tcW w:type="dxa" w:w="326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35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446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11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OHM’s LAW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856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Voltage (I ~ V)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Resistance Voltage (I ~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VR)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8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14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3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72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74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OHM’s LAW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74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034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OHM’s LAW (I = V/R)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 of current,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voltage, and Resistance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did by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class Instructor.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720"/>
        </w:trPr>
        <w:tc>
          <w:tcPr>
            <w:tcW w:type="dxa" w:w="95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Resistance </w:t>
            </w:r>
          </w:p>
        </w:tc>
        <w:tc>
          <w:tcPr>
            <w:tcW w:type="dxa" w:w="12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7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</w:p>
          <w:p>
            <w:pPr>
              <w:autoSpaceDN w:val="0"/>
              <w:autoSpaceDE w:val="0"/>
              <w:widowControl/>
              <w:spacing w:line="222" w:lineRule="exact" w:before="1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Definition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Specific Resistance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Conductivity </w:t>
            </w:r>
          </w:p>
        </w:tc>
        <w:tc>
          <w:tcPr>
            <w:tcW w:type="dxa" w:w="3260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instructor.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4530"/>
        </w:trPr>
        <w:tc>
          <w:tcPr>
            <w:tcW w:type="dxa" w:w="95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15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Resistance </w:t>
            </w:r>
          </w:p>
        </w:tc>
        <w:tc>
          <w:tcPr>
            <w:tcW w:type="dxa" w:w="127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15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60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Material used for resistance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Colour code and decode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resistance </w:t>
            </w:r>
          </w:p>
        </w:tc>
        <w:tc>
          <w:tcPr>
            <w:tcW w:type="dxa" w:w="326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they write them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down on 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5. Measure the resistance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with a multimeter and compare it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with the color code value. </w:t>
            </w:r>
          </w:p>
        </w:tc>
      </w:tr>
      <w:tr>
        <w:trPr>
          <w:trHeight w:hRule="exact" w:val="259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94" w:after="0"/>
              <w:ind w:left="148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Series circuit 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9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Definition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Current in a series circuit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38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series circuit as voltage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divider circuit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4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Trainees observe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54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15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141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72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Week12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626" w:after="0"/>
              <w:ind w:left="288" w:right="288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Parallel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8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Definition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Current in a series circuit. A </w:t>
            </w:r>
          </w:p>
          <w:p>
            <w:pPr>
              <w:autoSpaceDN w:val="0"/>
              <w:autoSpaceDE w:val="0"/>
              <w:widowControl/>
              <w:spacing w:line="222" w:lineRule="exact" w:before="6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is a voltage divider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series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716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51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Power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Energy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8" w:lineRule="exact" w:before="676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Definition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Unit of power &amp; energy (1ɸ &amp;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3ɸ)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of power &amp; energy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(1ɸ &amp; 3ɸ)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72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63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Protective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Devices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5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18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Definition of Fuse and types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(Re-wire able HRC &amp;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Cartridge)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Definition of circuit breaker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its type (MCB &amp; Earth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leakage)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Earthing and parts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earthing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2542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7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456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Earthing and parts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earthing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37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16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117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49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63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20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Motivational lecture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on Electrical /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Electronic trainer at LAB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Earthing Test with Equipment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Live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Performed Erath leakage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a group with Leakage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Take all calculations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carefully and compare them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theory lesson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Measure the Live Earth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resistance of your LAB Earthing. </w:t>
            </w:r>
          </w:p>
        </w:tc>
      </w:tr>
      <w:tr>
        <w:trPr>
          <w:trHeight w:hRule="exact" w:val="233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28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13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2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wiring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05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45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symbols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lecture at Drawing 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Simple circuit wiring Diagram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Single pole switch circuit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diagram.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Performed drawing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different circuit wiring circuit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diagrams.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drawing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single pole switch wiring circuit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diagram. </w:t>
            </w:r>
          </w:p>
        </w:tc>
      </w:tr>
      <w:tr>
        <w:trPr>
          <w:trHeight w:hRule="exact" w:val="2096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14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wiring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3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2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symbols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lecture at Drawing 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 pole switch circuit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Diagram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Single pole switch circuit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diagram.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Performed multipole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wiring diagrams.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drawing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single pole switch wiring circuit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diagram. </w:t>
            </w:r>
          </w:p>
        </w:tc>
      </w:tr>
      <w:tr>
        <w:trPr>
          <w:trHeight w:hRule="exact" w:val="210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1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wiring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94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17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symbols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lecture at Drawing on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Tow-way switch circuit wiring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Intermediate switch circuit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diagram.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Performed Tow-way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switch circuit wiring diagrams.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drawing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intermediate switch wiring circuit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diagram. </w:t>
            </w:r>
          </w:p>
        </w:tc>
      </w:tr>
      <w:tr>
        <w:trPr>
          <w:trHeight w:hRule="exact" w:val="1872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69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wiring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96" w:lineRule="exact" w:before="158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Drawing 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Combination of circuit wiring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Kitchen Installation circuit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diagram.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Performed layout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Kitchen circuit wiring diagrams.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layout of living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room circuit wiring diagrams. </w:t>
            </w:r>
          </w:p>
        </w:tc>
      </w:tr>
      <w:tr>
        <w:trPr>
          <w:trHeight w:hRule="exact" w:val="1290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40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wiring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53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98" w:lineRule="exact" w:before="160" w:after="0"/>
              <w:ind w:left="102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Drawing on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Living room Installation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wiring diagram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Demonstration was done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class Instructor.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Performed layout of living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room circuit wiring diagrams. </w:t>
            </w:r>
          </w:p>
        </w:tc>
      </w:tr>
      <w:tr>
        <w:trPr>
          <w:trHeight w:hRule="exact" w:val="69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14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4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80" w:after="0"/>
              <w:ind w:left="0" w:right="432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Two different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8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0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17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279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Installation wiring diagram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Reading Drawing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according to the </w:t>
            </w:r>
          </w:p>
          <w:p>
            <w:pPr>
              <w:autoSpaceDN w:val="0"/>
              <w:autoSpaceDE w:val="0"/>
              <w:widowControl/>
              <w:spacing w:line="224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of component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37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72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Two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different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diagram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96" w:lineRule="exact" w:before="422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Two different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Installation wiring diagram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of component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Laying of wire in PVC Pipe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Striping of wire and making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connections.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Checking the functions.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37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58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Kitchen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504" w:after="0"/>
              <w:ind w:left="10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Kitchen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two-way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Switch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Reading of drawing.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according to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37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18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Kitchen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324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Kitchen </w:t>
            </w:r>
          </w:p>
          <w:p>
            <w:pPr>
              <w:autoSpaceDN w:val="0"/>
              <w:autoSpaceDE w:val="0"/>
              <w:widowControl/>
              <w:spacing w:line="224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of components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1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Laying of wire in PVC Pipe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Striping of wire and making </w:t>
            </w:r>
          </w:p>
          <w:p>
            <w:pPr>
              <w:autoSpaceDN w:val="0"/>
              <w:autoSpaceDE w:val="0"/>
              <w:widowControl/>
              <w:spacing w:line="224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connections.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Reading of drawing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219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350" w:after="0"/>
              <w:ind w:left="10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Room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9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76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Drawing Room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Reading of drawing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according to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38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18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117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of components.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37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450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15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30" w:after="0"/>
              <w:ind w:left="10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Room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442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Drawing Room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Laying of wire in PVC Pipe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Striping of wire and making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connections.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Connecting with the power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supply and checking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functions.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37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02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Sleeping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Room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206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Sleeping Room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two-way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Switch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Reading of drawing.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4" w:lineRule="exact" w:before="90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according to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according to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37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18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Sleeping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Room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45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</w:p>
          <w:p>
            <w:pPr>
              <w:autoSpaceDN w:val="0"/>
              <w:autoSpaceDE w:val="0"/>
              <w:widowControl/>
              <w:spacing w:line="222" w:lineRule="exact" w:before="1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Sleeping Room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Laying of wire in PVC Pipe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1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Striping of wire and making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connections.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Connecting with the power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supply and checking the </w:t>
            </w:r>
          </w:p>
          <w:p>
            <w:pPr>
              <w:autoSpaceDN w:val="0"/>
              <w:autoSpaceDE w:val="0"/>
              <w:widowControl/>
              <w:spacing w:line="224" w:lineRule="exact" w:before="8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functions.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37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58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of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786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Hall Installation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Reading of drawing.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according to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of components.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46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8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86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8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37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19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302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288" w:right="288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of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Hall Installation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Laying of wire in PVC Pipe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Striping of wire and making </w:t>
            </w:r>
          </w:p>
          <w:p>
            <w:pPr>
              <w:autoSpaceDN w:val="0"/>
              <w:autoSpaceDE w:val="0"/>
              <w:widowControl/>
              <w:spacing w:line="224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connections.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Connecting with the power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supply and checking the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functions.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4136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828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16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48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fluorescent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lamps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two ballasts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95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6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fluorescent lamps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and use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fluorescent tubes and choke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and use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Holders and Stater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Reading of drawing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according to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components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connections.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Connecting with supply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checking the Functions.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50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437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71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clock switch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07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2" w:right="61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Clock switch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and use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clock switch.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Reading of drawing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according to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components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connections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Laying of wire in PVC pipe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making electrical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connections.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Connecting with supply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checking the Functions.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6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406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4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intercom set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60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2" w:right="626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Intercom set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Function of cradle switch,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Receiver, and Microphone.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Reading of drawing,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according to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of components, laying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wire striping, and making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electrical connection.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Connecting with the power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4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6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20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59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822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supply and checking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functions.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70"/>
        </w:trPr>
        <w:tc>
          <w:tcPr>
            <w:tcW w:type="dxa" w:w="95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test board </w:t>
            </w:r>
          </w:p>
        </w:tc>
        <w:tc>
          <w:tcPr>
            <w:tcW w:type="dxa" w:w="12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16" w:after="0"/>
              <w:ind w:left="102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wiring of Test board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Reading of drawing,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marking according to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drawing.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of components, laying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wire striping, and making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electrical connection.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Connecting with the power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supply check in the functions. </w:t>
            </w:r>
          </w:p>
        </w:tc>
        <w:tc>
          <w:tcPr>
            <w:tcW w:type="dxa" w:w="326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37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30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single-phase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394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single-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of contact,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protection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switch.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Introduction of Protection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switch, identification, and use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Drum switch.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37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448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17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30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single-phase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57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394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single-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of components, laying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wire striping, and making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electrical connection.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Connecting with the power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supply, and checking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functions.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416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0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single-phase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reversing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97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0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single-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reversing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drum switch and 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and use of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single-phase reversing drum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switch.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of components, laying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wire striping, and making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electrical connection.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21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418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90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/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single-phase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reversing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97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0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single-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reversing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drum switch and 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of components, laying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wire striping, and making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electrical connection.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Connecting with the power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supply and, checking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functions.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417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02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/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97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030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three-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three-phase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connection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working principal three-phase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connection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4872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450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/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3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46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three-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4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Working principle of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magnetic contactor three-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Uses magnetic contactor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three-phase Motor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If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possible, demonstrated the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the group </w:t>
            </w:r>
          </w:p>
        </w:tc>
      </w:tr>
      <w:tr>
        <w:trPr>
          <w:trHeight w:hRule="exact" w:val="173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14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18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76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74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three-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by drum switch/ cam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switch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magnetic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7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44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22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256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thermal overload relay.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Working principle of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magnetic thermal overload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relay.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22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854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49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904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three-</w:t>
            </w:r>
          </w:p>
          <w:p>
            <w:pPr>
              <w:autoSpaceDN w:val="0"/>
              <w:autoSpaceDE w:val="0"/>
              <w:widowControl/>
              <w:spacing w:line="222" w:lineRule="exact" w:before="1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and </w:t>
            </w:r>
          </w:p>
          <w:p>
            <w:pPr>
              <w:autoSpaceDN w:val="0"/>
              <w:autoSpaceDE w:val="0"/>
              <w:widowControl/>
              <w:spacing w:line="222" w:lineRule="exact" w:before="6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by drum switch/ cam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switch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47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components,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connecting with power </w:t>
            </w:r>
          </w:p>
          <w:p>
            <w:pPr>
              <w:autoSpaceDN w:val="0"/>
              <w:autoSpaceDE w:val="0"/>
              <w:widowControl/>
              <w:spacing w:line="222" w:lineRule="exact" w:before="10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supply,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 all connection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observes all safety measures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check the functions.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22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852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44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49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780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three-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observes all safety measures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check the functions.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1972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86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Reversing by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8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three-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three-phase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connection Reversing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by the contactor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8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38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23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336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contactor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4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working principle of three-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Reversing by the contactor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224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626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Reversing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contactor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50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392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three-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Working principle of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magnetic contactor three-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Reversing by the contactor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Uses of three-phase Motor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Reversing by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contactor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Working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principle of magnetic thermal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overload relay by three-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Reversing by the contactor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22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372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19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394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Domestic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/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Industrial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three-phase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Reversing by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contactor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49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022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of 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domestic wiring of Making of three-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motor connection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Fixing of components,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understanding of control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power circuit diagram.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Laying of wire, Connecting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with motor,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 with power supply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testing, and operating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128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42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Iron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54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of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Electric Iron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Prepare the series board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used it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3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378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24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441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4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check open wire in a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3-pin shoe with a series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board and multimeter.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Dis-assemble iron and check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element of iron with a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series board and a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multimeter,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Iron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428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22" w:lineRule="exact" w:before="13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Iron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5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of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Electric Iron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Disassemble the iron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check the thermostat of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iron with a series board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multimeter.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you check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thermostat assembled iron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with series board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multimeter.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19Assembling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removing the fault of iron.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Task 1. List down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tools for an electrician to repair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Iron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485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024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24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Fan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32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4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of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Electric Fan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fan parts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pedestal and roof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check open wire in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shoe and dimmer/ regulator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with series board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multimeter.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Dis-assemble Fan and check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capacitor and winding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fan with series board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multimeter,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fan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5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25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59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452"/>
        </w:trPr>
        <w:tc>
          <w:tcPr>
            <w:tcW w:type="dxa" w:w="95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316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Fan </w:t>
            </w:r>
          </w:p>
        </w:tc>
        <w:tc>
          <w:tcPr>
            <w:tcW w:type="dxa" w:w="12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61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370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of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Electric Fan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Dis-assemble the fan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replace the bearing.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you check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thermostat assembled iron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with series board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multimeter.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 and removing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fault of the fan. </w:t>
            </w:r>
          </w:p>
        </w:tc>
        <w:tc>
          <w:tcPr>
            <w:tcW w:type="dxa" w:w="3260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fan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604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20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198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A toaster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sandwich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maker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434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of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Electric Toaster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sandwich maker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the parts of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Toaster and sandwich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do you check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thermostat assembled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Toaster and sandwich maker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with series board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multimeter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13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934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A toaster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sandwich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maker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46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6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of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Electric Toaster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sandwich maker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Dis-assemble Toaster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sandwich maker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replace the faulty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check the element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thermostat of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Toaster and sandwich maker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with a series board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multimeter. how to replace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3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9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26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256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faulty component.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198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Juicer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blender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137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of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Electric Toaster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sandwich maker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parts of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Juicer blender machine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do you check the Juicer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blender machine with series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board and multimeter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Dis-assemble the Juicer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blender machine and replace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faulty component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2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202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Juicer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blender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3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252" w:after="0"/>
              <w:ind w:left="0" w:right="288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Juicer blender machine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do you check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replace the Juicer blender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motor carbon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brushes?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do you check and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replace the Juicer blender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motor commutator?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Reassembling of Juicer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blender machine and its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checking.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103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72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24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Washing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41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68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Washing machine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Identification of parts of the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5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27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464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washing machine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do you check the open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of the washing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with series board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multimeter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8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Dis-assemble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washing machine control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penal and replace the faulty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Dis-assemble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washing machine Motor OR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Belt and replace the faulty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0" w:right="288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604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21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314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Washing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44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Washing machine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What are the installation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requirements of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Automatic washing machine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you can install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Automatic washing machine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Dis-assemble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Automatic washing machine,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control panel, Motor, OR Belt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replace the faulty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450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734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Dryer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14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796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Dryer machine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What are the installation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requirements of the dryer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How you can install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dryer machine?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Dis-assemble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Dryer machine, control panel,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Motor, and Belt and replace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faulty component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51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28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117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2312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Dryer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376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Dryer machine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What are the installation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requirements of the dryer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machine How you can install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dryer machine?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Dis-assemble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Dryer machine, control panel,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Motor, and Belt and replace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faulty component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314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288" w:right="288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Geyser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Heater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376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Geyser Heater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What are the installation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requirements of the Geyser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Heater? How you can install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Geyser Heater?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4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Dis-assemble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Geyser Heater, and control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panel, and replace the faulty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244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708" w:after="0"/>
              <w:ind w:left="144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Household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288" w:right="288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Geyser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Heater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12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at Repairing Home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Appliances Geyser Heater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What are the installation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requirements of the Geyser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Heater? How you can install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Geyser Heater?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4" w:after="0"/>
              <w:ind w:left="46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Dis-assemble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Geyser Heater, and control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panel, and replace the faulty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9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36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29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3368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component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4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608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22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20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a single-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energy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meter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3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252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 and Installation of a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single-phase energy meter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Working on the energy meter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1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of energy meter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6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19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a Three-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phase energy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meter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224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a Three-phase energy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Working on the energy meter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1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Connection of energy meter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57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30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568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26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Distribution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Control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Board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27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418" w:after="0"/>
              <w:ind w:left="102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Demonstration, installation,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Calculations of the Distribution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Control Board system.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6" w:after="0"/>
              <w:ind w:left="462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Instruments and material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Requirements for the Main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distribution system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Main switch and other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material calculation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breakers calculations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1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Wire calculation for DB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25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Distribution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Control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Board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010" w:after="0"/>
              <w:ind w:left="102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Demonstration, installation,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Calculations of the Distribution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Control Board system.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0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Circuit breakers calculations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6" w:lineRule="exact" w:before="140" w:after="0"/>
              <w:ind w:left="462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Selection and Wire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 for DB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69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7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Distribution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Control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Board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4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978" w:after="0"/>
              <w:ind w:left="102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Demonstration, installation,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Calculations of the Distribution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Control Board system.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30" w:lineRule="exact" w:before="134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all the </w:t>
            </w:r>
            <w:r>
              <w:br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Protection devices e.g.,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ELCB, RCD, SPD,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etc. in the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Distribution Box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24" w:lineRule="exact" w:before="12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0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31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19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604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23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249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UPS and 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010" w:after="0"/>
              <w:ind w:left="102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Demonstration, installation,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Calculations of U.P.S System </w:t>
            </w:r>
          </w:p>
          <w:p>
            <w:pPr>
              <w:autoSpaceDN w:val="0"/>
              <w:autoSpaceDE w:val="0"/>
              <w:widowControl/>
              <w:spacing w:line="244" w:lineRule="exact" w:before="122" w:after="0"/>
              <w:ind w:left="5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Concepts and types of UPS </w:t>
            </w:r>
          </w:p>
          <w:p>
            <w:pPr>
              <w:autoSpaceDN w:val="0"/>
              <w:autoSpaceDE w:val="0"/>
              <w:widowControl/>
              <w:spacing w:line="228" w:lineRule="exact" w:before="136" w:after="0"/>
              <w:ind w:left="87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what’s the difference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between online and offline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U.P.S Installation Wiring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12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UPS and 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27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896" w:after="0"/>
              <w:ind w:left="102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Demonstration, installation,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Calculations of U.P.S System </w:t>
            </w:r>
          </w:p>
          <w:p>
            <w:pPr>
              <w:autoSpaceDN w:val="0"/>
              <w:tabs>
                <w:tab w:pos="878" w:val="left"/>
              </w:tabs>
              <w:autoSpaceDE w:val="0"/>
              <w:widowControl/>
              <w:spacing w:line="228" w:lineRule="exact" w:before="138" w:after="0"/>
              <w:ind w:left="51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Basic installation requirement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U.P.S System </w:t>
            </w:r>
          </w:p>
          <w:p>
            <w:pPr>
              <w:autoSpaceDN w:val="0"/>
              <w:autoSpaceDE w:val="0"/>
              <w:widowControl/>
              <w:spacing w:line="228" w:lineRule="exact" w:before="138" w:after="0"/>
              <w:ind w:left="87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How can you determine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backup time of the U.P.S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174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UPS and 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770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6" w:after="0"/>
              <w:ind w:left="102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Demonstration, installation,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Calculations of U.P.S System </w:t>
            </w:r>
          </w:p>
          <w:p>
            <w:pPr>
              <w:autoSpaceDN w:val="0"/>
              <w:autoSpaceDE w:val="0"/>
              <w:widowControl/>
              <w:spacing w:line="228" w:lineRule="exact" w:before="138" w:after="0"/>
              <w:ind w:left="87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Advantages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disadvantages of Sigle wire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double wire installation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U.P.S system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86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384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32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406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78" w:val="left"/>
              </w:tabs>
              <w:autoSpaceDE w:val="0"/>
              <w:widowControl/>
              <w:spacing w:line="230" w:lineRule="exact" w:before="14" w:after="0"/>
              <w:ind w:left="51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Load calculation of U.P.S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system.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UPS and 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8" w:val="left"/>
                <w:tab w:pos="878" w:val="left"/>
              </w:tabs>
              <w:autoSpaceDE w:val="0"/>
              <w:widowControl/>
              <w:spacing w:line="288" w:lineRule="exact" w:before="1480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Demonstration, installation, and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Calculations of U.P.S 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Types of batteries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Best Selection of battery for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available U.P.S 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Recommended safety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accordingly to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safety rules.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4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31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UPS and its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55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8" w:val="left"/>
                <w:tab w:pos="878" w:val="left"/>
              </w:tabs>
              <w:autoSpaceDE w:val="0"/>
              <w:widowControl/>
              <w:spacing w:line="288" w:lineRule="exact" w:before="1484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Demonstration, installation,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Calculations of U.P.S 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Preventive maintenance of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U.P.S 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Preventive maintenance of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battery bank System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Periodic maintenance of </w:t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U.P.S and battery system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40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33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3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606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24 </w:t>
            </w:r>
          </w:p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Tests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Monday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310" w:lineRule="exact" w:before="1866" w:after="0"/>
              <w:ind w:left="102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Demonstrate the continuity test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different equipment. Perform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following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Testing simple wires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Testing earth wires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Testing conduits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568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Tests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7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Tuesday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124" w:after="0"/>
              <w:ind w:left="102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Demonstrate the insulation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resistance test with different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Perform following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Earth leakage test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2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Short circuit test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2" w:lineRule="exact" w:before="11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3110"/>
        </w:trPr>
        <w:tc>
          <w:tcPr>
            <w:tcW w:type="dxa" w:w="95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Wiring Tests </w:t>
            </w:r>
          </w:p>
        </w:tc>
        <w:tc>
          <w:tcPr>
            <w:tcW w:type="dxa" w:w="127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452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Wednesday </w:t>
            </w:r>
          </w:p>
        </w:tc>
        <w:tc>
          <w:tcPr>
            <w:tcW w:type="dxa" w:w="354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552" w:after="0"/>
              <w:ind w:left="102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Demonstrate the Polarity test with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different equipment. Perform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following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Polarity test using Megger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18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Polarity test using test lamp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28" w:lineRule="exact" w:before="136" w:after="0"/>
              <w:ind w:left="462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Polarity test using a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continuity tester </w:t>
            </w:r>
          </w:p>
        </w:tc>
        <w:tc>
          <w:tcPr>
            <w:tcW w:type="dxa" w:w="3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the presence of the instructor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performed all practical work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per the said direction and safety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measures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50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34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0.0" w:type="dxa"/>
      </w:tblPr>
      <w:tblGrid>
        <w:gridCol w:w="2104"/>
        <w:gridCol w:w="2104"/>
        <w:gridCol w:w="2104"/>
        <w:gridCol w:w="2104"/>
        <w:gridCol w:w="2104"/>
      </w:tblGrid>
      <w:tr>
        <w:trPr>
          <w:trHeight w:hRule="exact" w:val="256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4642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Rules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IEEE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20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Thursday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784" w:after="0"/>
              <w:ind w:left="102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Demonstrate of following rules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related to wiring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Rule No. </w:t>
            </w:r>
          </w:p>
          <w:p>
            <w:pPr>
              <w:autoSpaceDN w:val="0"/>
              <w:autoSpaceDE w:val="0"/>
              <w:widowControl/>
              <w:spacing w:line="222" w:lineRule="exact" w:before="4" w:after="0"/>
              <w:ind w:left="82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25,28,29,32,49,51,58,61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  <w:tr>
        <w:trPr>
          <w:trHeight w:hRule="exact" w:val="4620"/>
        </w:trPr>
        <w:tc>
          <w:tcPr>
            <w:tcW w:type="dxa" w:w="9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44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6" w:after="0"/>
              <w:ind w:left="288" w:right="144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Rules of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IEEE </w:t>
            </w:r>
          </w:p>
        </w:tc>
        <w:tc>
          <w:tcPr>
            <w:tcW w:type="dxa" w:w="12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220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Friday </w:t>
            </w:r>
          </w:p>
        </w:tc>
        <w:tc>
          <w:tcPr>
            <w:tcW w:type="dxa" w:w="35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72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Demonstrate following rules and </w:t>
            </w:r>
          </w:p>
          <w:p>
            <w:pPr>
              <w:autoSpaceDN w:val="0"/>
              <w:autoSpaceDE w:val="0"/>
              <w:widowControl/>
              <w:spacing w:line="222" w:lineRule="exact" w:before="8" w:after="0"/>
              <w:ind w:left="102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regulations related to earthing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Rule No. 54,57,59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44" w:lineRule="exact" w:before="122" w:after="0"/>
              <w:ind w:left="46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Regulation D1 to D35 </w:t>
            </w:r>
          </w:p>
        </w:tc>
        <w:tc>
          <w:tcPr>
            <w:tcW w:type="dxa" w:w="3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If possible, demonstrated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Assembling, disassembling,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Installation, and troubleshooting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of video playback in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LAB/Classroom on a projector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from YouTube or any source. </w:t>
            </w:r>
          </w:p>
          <w:p>
            <w:pPr>
              <w:autoSpaceDN w:val="0"/>
              <w:autoSpaceDE w:val="0"/>
              <w:widowControl/>
              <w:spacing w:line="232" w:lineRule="exact" w:before="118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1. List down the tools for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 repair the said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2. Trainee observes all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activities and writes them down in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notebook. </w:t>
            </w:r>
          </w:p>
          <w:p>
            <w:pPr>
              <w:autoSpaceDN w:val="0"/>
              <w:autoSpaceDE w:val="0"/>
              <w:widowControl/>
              <w:spacing w:line="230" w:lineRule="exact" w:before="122" w:after="0"/>
              <w:ind w:left="10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3. Performed demonstration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group </w:t>
            </w:r>
          </w:p>
          <w:p>
            <w:pPr>
              <w:autoSpaceDN w:val="0"/>
              <w:autoSpaceDE w:val="0"/>
              <w:widowControl/>
              <w:spacing w:line="228" w:lineRule="exact" w:before="122" w:after="0"/>
              <w:ind w:left="10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Task 4. Write down your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observation and discuss it in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group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144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246" w:val="left"/>
        </w:tabs>
        <w:autoSpaceDE w:val="0"/>
        <w:widowControl/>
        <w:spacing w:line="178" w:lineRule="exact" w:before="0" w:after="0"/>
        <w:ind w:left="112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35 </w:t>
      </w:r>
    </w:p>
    <w:p>
      <w:pPr>
        <w:autoSpaceDN w:val="0"/>
        <w:autoSpaceDE w:val="0"/>
        <w:widowControl/>
        <w:spacing w:line="314" w:lineRule="exact" w:before="430" w:after="564"/>
        <w:ind w:left="2466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8"/>
        </w:rPr>
        <w:t xml:space="preserve">List of Tools and Equipment for 25 trainees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23"/>
        <w:gridCol w:w="3523"/>
        <w:gridCol w:w="3523"/>
      </w:tblGrid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S.No.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List of Tools and Equipment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Quantity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Wire Stripper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Hammer (300 gm.)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Hammer (500 gm.)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Measuring Tape (5 mg)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2000000000000455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 </w:t>
            </w:r>
          </w:p>
        </w:tc>
        <w:tc>
          <w:tcPr>
            <w:tcW w:type="dxa" w:w="6600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Screw Driver Flat (8’) </w:t>
            </w:r>
          </w:p>
        </w:tc>
        <w:tc>
          <w:tcPr>
            <w:tcW w:type="dxa" w:w="26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199999999999818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 </w:t>
            </w:r>
          </w:p>
        </w:tc>
        <w:tc>
          <w:tcPr>
            <w:tcW w:type="dxa" w:w="660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Hacksaw Frame </w:t>
            </w:r>
          </w:p>
        </w:tc>
        <w:tc>
          <w:tcPr>
            <w:tcW w:type="dxa" w:w="263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199999999999818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7 </w:t>
            </w:r>
          </w:p>
        </w:tc>
        <w:tc>
          <w:tcPr>
            <w:tcW w:type="dxa" w:w="660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Hacksaw (Junior) Frame </w:t>
            </w:r>
          </w:p>
        </w:tc>
        <w:tc>
          <w:tcPr>
            <w:tcW w:type="dxa" w:w="263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199999999999818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8 </w:t>
            </w:r>
          </w:p>
        </w:tc>
        <w:tc>
          <w:tcPr>
            <w:tcW w:type="dxa" w:w="660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Bearing Puller (3 inches) </w:t>
            </w:r>
          </w:p>
        </w:tc>
        <w:tc>
          <w:tcPr>
            <w:tcW w:type="dxa" w:w="263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199999999999818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9 </w:t>
            </w:r>
          </w:p>
        </w:tc>
        <w:tc>
          <w:tcPr>
            <w:tcW w:type="dxa" w:w="660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Bearing Puller (4-inches) </w:t>
            </w:r>
          </w:p>
        </w:tc>
        <w:tc>
          <w:tcPr>
            <w:tcW w:type="dxa" w:w="263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199999999999818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</w:t>
            </w:r>
          </w:p>
        </w:tc>
        <w:tc>
          <w:tcPr>
            <w:tcW w:type="dxa" w:w="660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Allen Key Set (10 pieces) </w:t>
            </w:r>
          </w:p>
        </w:tc>
        <w:tc>
          <w:tcPr>
            <w:tcW w:type="dxa" w:w="263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11 </w:t>
            </w:r>
          </w:p>
        </w:tc>
        <w:tc>
          <w:tcPr>
            <w:tcW w:type="dxa" w:w="660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Star kit set </w:t>
            </w:r>
          </w:p>
        </w:tc>
        <w:tc>
          <w:tcPr>
            <w:tcW w:type="dxa" w:w="263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12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Sheet cutter (8 inches)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13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Rubber Hammer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14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Flat Chisel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15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Masonry Drill (No.10-12)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16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Screw Wrench (8’)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02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17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Screw Wrench (10’)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02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18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Lock Pliers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19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Pipe Wrench (10’)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02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20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Screw Driver (4’)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21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Screw Driver (6’)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22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Screw Driver (12’)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23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Ring Spanner Set (8 pieces)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24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blower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02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Grip Pliers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26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Drill Set (01 to 13 mm)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6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27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Washing Machine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02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732" w:bottom="562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246" w:val="left"/>
        </w:tabs>
        <w:autoSpaceDE w:val="0"/>
        <w:widowControl/>
        <w:spacing w:line="178" w:lineRule="exact" w:before="0" w:after="0"/>
        <w:ind w:left="112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36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23"/>
        <w:gridCol w:w="3523"/>
        <w:gridCol w:w="3523"/>
      </w:tblGrid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28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Automatic Washing Machine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02 </w:t>
            </w:r>
          </w:p>
        </w:tc>
      </w:tr>
      <w:tr>
        <w:trPr>
          <w:trHeight w:hRule="exact" w:val="698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29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Sami Auto Washing Machine (With Sinner-Imported)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02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2000000000000455" w:val="single" w:color="#000000"/>
              <w:end w:sz="3.199999999999932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30 </w:t>
            </w:r>
          </w:p>
        </w:tc>
        <w:tc>
          <w:tcPr>
            <w:tcW w:type="dxa" w:w="6600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Dryer Machine </w:t>
            </w:r>
          </w:p>
        </w:tc>
        <w:tc>
          <w:tcPr>
            <w:tcW w:type="dxa" w:w="26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02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2000000000000455" w:val="single" w:color="#000000"/>
              <w:end w:sz="3.199999999999932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31 </w:t>
            </w:r>
          </w:p>
        </w:tc>
        <w:tc>
          <w:tcPr>
            <w:tcW w:type="dxa" w:w="6600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Pedestal Fan (24’) </w:t>
            </w:r>
          </w:p>
        </w:tc>
        <w:tc>
          <w:tcPr>
            <w:tcW w:type="dxa" w:w="26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2000000000000455" w:val="single" w:color="#000000"/>
              <w:end w:sz="3.199999999999932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32 </w:t>
            </w:r>
          </w:p>
        </w:tc>
        <w:tc>
          <w:tcPr>
            <w:tcW w:type="dxa" w:w="6600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Ceiling Fan (56’) </w:t>
            </w:r>
          </w:p>
        </w:tc>
        <w:tc>
          <w:tcPr>
            <w:tcW w:type="dxa" w:w="26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2000000000000455" w:val="single" w:color="#000000"/>
              <w:end w:sz="3.199999999999932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33 </w:t>
            </w:r>
          </w:p>
        </w:tc>
        <w:tc>
          <w:tcPr>
            <w:tcW w:type="dxa" w:w="6600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Exhaust Fan (18’) </w:t>
            </w:r>
          </w:p>
        </w:tc>
        <w:tc>
          <w:tcPr>
            <w:tcW w:type="dxa" w:w="26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2000000000000455" w:val="single" w:color="#000000"/>
              <w:end w:sz="3.199999999999932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34 </w:t>
            </w:r>
          </w:p>
        </w:tc>
        <w:tc>
          <w:tcPr>
            <w:tcW w:type="dxa" w:w="6600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Iron </w:t>
            </w:r>
          </w:p>
        </w:tc>
        <w:tc>
          <w:tcPr>
            <w:tcW w:type="dxa" w:w="26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02 </w:t>
            </w:r>
          </w:p>
        </w:tc>
      </w:tr>
      <w:tr>
        <w:trPr>
          <w:trHeight w:hRule="exact" w:val="482"/>
        </w:trPr>
        <w:tc>
          <w:tcPr>
            <w:tcW w:type="dxa" w:w="1306"/>
            <w:tcBorders>
              <w:start w:sz="3.200000000000017" w:val="single" w:color="#000000"/>
              <w:top w:sz="3.2000000000000455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35 </w:t>
            </w:r>
          </w:p>
        </w:tc>
        <w:tc>
          <w:tcPr>
            <w:tcW w:type="dxa" w:w="6600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 Meter Digital </w:t>
            </w:r>
          </w:p>
        </w:tc>
        <w:tc>
          <w:tcPr>
            <w:tcW w:type="dxa" w:w="26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36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Iron (National-Local)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37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Three-Phase Energy Meter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38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D.B. different size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39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Fluorescent Tube, Complete (20 Watt), (40 watt)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10 </w:t>
            </w:r>
          </w:p>
        </w:tc>
      </w:tr>
      <w:tr>
        <w:trPr>
          <w:trHeight w:hRule="exact" w:val="712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40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Tools Kit completes more than 30 pieces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70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41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Fluorescent Tube (Double Rod), Complete (40 Watt)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42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Fan Heater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43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Heater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44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Tong Tester (Clamp Meter)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78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45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Multi Meter Analogue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3.199999999999818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46 </w:t>
            </w:r>
          </w:p>
        </w:tc>
        <w:tc>
          <w:tcPr>
            <w:tcW w:type="dxa" w:w="660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Flat Pliers Size (8’) </w:t>
            </w:r>
          </w:p>
        </w:tc>
        <w:tc>
          <w:tcPr>
            <w:tcW w:type="dxa" w:w="263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2"/>
        </w:trPr>
        <w:tc>
          <w:tcPr>
            <w:tcW w:type="dxa" w:w="1306"/>
            <w:tcBorders>
              <w:start w:sz="3.200000000000017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47 </w:t>
            </w:r>
          </w:p>
        </w:tc>
        <w:tc>
          <w:tcPr>
            <w:tcW w:type="dxa" w:w="6600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Side Cutter Pliers (6’) </w:t>
            </w:r>
          </w:p>
        </w:tc>
        <w:tc>
          <w:tcPr>
            <w:tcW w:type="dxa" w:w="263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48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Nose Pliers Size (6’)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49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Single-Phase Energy Meter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50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Wire Gauge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51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Drill Machine hammering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52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Hand Drill Machine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53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Kettle-Local and imported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586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54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Toaster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</w:t>
            </w:r>
          </w:p>
        </w:tc>
      </w:tr>
      <w:tr>
        <w:trPr>
          <w:trHeight w:hRule="exact" w:val="696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55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Digital Volt meter, Ampere Mete, and watt meter for penal of D.B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25 </w:t>
            </w:r>
          </w:p>
        </w:tc>
      </w:tr>
      <w:tr>
        <w:trPr>
          <w:trHeight w:hRule="exact" w:val="6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56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Analogue Volt meter, Ampere Mete, and watt meter for penal of D.B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10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732" w:bottom="422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246" w:val="left"/>
        </w:tabs>
        <w:autoSpaceDE w:val="0"/>
        <w:widowControl/>
        <w:spacing w:line="178" w:lineRule="exact" w:before="0" w:after="0"/>
        <w:ind w:left="112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37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523"/>
        <w:gridCol w:w="3523"/>
        <w:gridCol w:w="3523"/>
      </w:tblGrid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57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Motor-1/4 HP, 1/2 HP, 1 HP (single phase)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58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 Motor-1/2 HP, 1 HP (Three-phase)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59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Magnetic Contactor, Came Switch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60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U.P.S Local 1000 watt with 12V, 200A Battery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Set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61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U.P.S Local 2000 watt with 12V, 200A Battery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10 Set </w:t>
            </w:r>
          </w:p>
        </w:tc>
      </w:tr>
      <w:tr>
        <w:trPr>
          <w:trHeight w:hRule="exact" w:val="938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62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8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Online U.P.S 2000VA short backup and long backup with internal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external battery backup along with dray battery 100Ax2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 set </w:t>
            </w:r>
          </w:p>
        </w:tc>
      </w:tr>
      <w:tr>
        <w:trPr>
          <w:trHeight w:hRule="exact" w:val="482"/>
        </w:trPr>
        <w:tc>
          <w:tcPr>
            <w:tcW w:type="dxa" w:w="1306"/>
            <w:tcBorders>
              <w:start w:sz="3.200000000000017" w:val="single" w:color="#000000"/>
              <w:top w:sz="3.2000000000000455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63 </w:t>
            </w:r>
          </w:p>
        </w:tc>
        <w:tc>
          <w:tcPr>
            <w:tcW w:type="dxa" w:w="6600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Juicer blender machine complete </w:t>
            </w:r>
          </w:p>
        </w:tc>
        <w:tc>
          <w:tcPr>
            <w:tcW w:type="dxa" w:w="263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05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64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File set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25 set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65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Vernier caliper analogue and digital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66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Micro gauge, calipers, center punch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Each 10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67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Clock switch set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 set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68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Intercom set complete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 set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69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Sandwich maker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 </w:t>
            </w:r>
          </w:p>
        </w:tc>
      </w:tr>
      <w:tr>
        <w:trPr>
          <w:trHeight w:hRule="exact" w:val="48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70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Geyser Heater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 </w:t>
            </w:r>
          </w:p>
        </w:tc>
      </w:tr>
      <w:tr>
        <w:trPr>
          <w:trHeight w:hRule="exact" w:val="460"/>
        </w:trPr>
        <w:tc>
          <w:tcPr>
            <w:tcW w:type="dxa" w:w="1306"/>
            <w:tcBorders>
              <w:start w:sz="3.200000000000017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71 </w:t>
            </w:r>
          </w:p>
        </w:tc>
        <w:tc>
          <w:tcPr>
            <w:tcW w:type="dxa" w:w="6600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Basic electrical and electronics trainer with TLM </w:t>
            </w:r>
          </w:p>
        </w:tc>
        <w:tc>
          <w:tcPr>
            <w:tcW w:type="dxa" w:w="26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4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5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732" w:bottom="1440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280" w:val="left"/>
        </w:tabs>
        <w:autoSpaceDE w:val="0"/>
        <w:widowControl/>
        <w:spacing w:line="178" w:lineRule="exact" w:before="0" w:after="0"/>
        <w:ind w:left="146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38 </w:t>
      </w:r>
    </w:p>
    <w:p>
      <w:pPr>
        <w:autoSpaceDN w:val="0"/>
        <w:tabs>
          <w:tab w:pos="9582" w:val="left"/>
        </w:tabs>
        <w:autoSpaceDE w:val="0"/>
        <w:widowControl/>
        <w:spacing w:line="350" w:lineRule="exact" w:before="182" w:after="0"/>
        <w:ind w:left="146" w:right="0" w:firstLine="0"/>
        <w:jc w:val="left"/>
      </w:pPr>
      <w:r>
        <w:tab/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Annexure-II </w:t>
      </w:r>
      <w:r>
        <w:rPr>
          <w:rFonts w:ascii="ArialMT" w:hAnsi="ArialMT" w:eastAsia="ArialMT"/>
          <w:b w:val="0"/>
          <w:i w:val="0"/>
          <w:color w:val="000000"/>
          <w:sz w:val="20"/>
          <w:u w:val="single"/>
        </w:rPr>
        <w:t>SUGGESTIVE FORMAT AND SEQUENCE ORDER OF MOTIVATIONAL LECTURE.</w:t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 </w:t>
      </w:r>
    </w:p>
    <w:p>
      <w:pPr>
        <w:autoSpaceDN w:val="0"/>
        <w:tabs>
          <w:tab w:pos="430" w:val="left"/>
          <w:tab w:pos="866" w:val="left"/>
        </w:tabs>
        <w:autoSpaceDE w:val="0"/>
        <w:widowControl/>
        <w:spacing w:line="250" w:lineRule="exact" w:before="102" w:after="0"/>
        <w:ind w:left="146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Mentor </w:t>
      </w:r>
      <w:r>
        <w:br/>
      </w:r>
      <w:r>
        <w:tab/>
      </w:r>
      <w:r>
        <w:tab/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Mentors are provided an observation checklist form to evaluate and share their observational feedback on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how students within each team engage and collaborate in a learning environment. The checklist is provided at two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different points: Once towards the end of the course. The checklists are an opportunity for mentors to share their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unique perspective on group dynamics based on various team activities, gameplay sessions, pitch preparation, and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other sessions, giving insights into the nature of communication and teamwork taking place and how both learning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outcomes and the student experience can be improved in the future. </w:t>
      </w:r>
    </w:p>
    <w:p>
      <w:pPr>
        <w:autoSpaceDN w:val="0"/>
        <w:tabs>
          <w:tab w:pos="866" w:val="left"/>
        </w:tabs>
        <w:autoSpaceDE w:val="0"/>
        <w:widowControl/>
        <w:spacing w:line="290" w:lineRule="exact" w:before="60" w:after="120"/>
        <w:ind w:left="146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Session- 1 (Communication):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Please find below an overview of the activities taking place Session plan that will support your delivery and an </w:t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8.00000000000004" w:type="dxa"/>
      </w:tblPr>
      <w:tblGrid>
        <w:gridCol w:w="10699"/>
      </w:tblGrid>
      <w:tr>
        <w:trPr>
          <w:trHeight w:hRule="exact" w:val="480"/>
        </w:trPr>
        <w:tc>
          <w:tcPr>
            <w:tcW w:type="dxa" w:w="10568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Session- 1 OVERVIEW </w:t>
            </w:r>
          </w:p>
        </w:tc>
      </w:tr>
      <w:tr>
        <w:trPr>
          <w:trHeight w:hRule="exact" w:val="480"/>
        </w:trPr>
        <w:tc>
          <w:tcPr>
            <w:tcW w:type="dxa" w:w="10568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3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Aims and Objectives: </w:t>
            </w:r>
          </w:p>
        </w:tc>
      </w:tr>
      <w:tr>
        <w:trPr>
          <w:trHeight w:hRule="exact" w:val="2160"/>
        </w:trPr>
        <w:tc>
          <w:tcPr>
            <w:tcW w:type="dxa" w:w="10568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2" w:lineRule="exact" w:before="126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 introduce the communication skills and how they will work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2" w:lineRule="exact" w:before="12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Get to know mentor and team - build rapport and develop a strong sense of a team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4" w:lineRule="exact" w:before="12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Provide an introduction to communication skills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4" w:lineRule="exact" w:before="12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Team to collaborate on an activity sheet developing their communication, teamwork, and problem-solving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2" w:lineRule="exact" w:before="12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Gain an understanding of participants’ own communication skills rating at the start of the program </w:t>
            </w:r>
          </w:p>
        </w:tc>
      </w:tr>
    </w:tbl>
    <w:p>
      <w:pPr>
        <w:autoSpaceDN w:val="0"/>
        <w:autoSpaceDE w:val="0"/>
        <w:widowControl/>
        <w:spacing w:line="47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2.00000000000003" w:type="dxa"/>
      </w:tblPr>
      <w:tblGrid>
        <w:gridCol w:w="2140"/>
        <w:gridCol w:w="2140"/>
        <w:gridCol w:w="2140"/>
        <w:gridCol w:w="2140"/>
        <w:gridCol w:w="2140"/>
      </w:tblGrid>
      <w:tr>
        <w:trPr>
          <w:trHeight w:hRule="exact" w:val="738"/>
        </w:trPr>
        <w:tc>
          <w:tcPr>
            <w:tcW w:type="dxa" w:w="373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Activity: </w:t>
            </w:r>
          </w:p>
        </w:tc>
        <w:tc>
          <w:tcPr>
            <w:tcW w:type="dxa" w:w="2066"/>
            <w:gridSpan w:val="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Participant Time </w:t>
            </w:r>
          </w:p>
        </w:tc>
        <w:tc>
          <w:tcPr>
            <w:tcW w:type="dxa" w:w="21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Teacher Time </w:t>
            </w:r>
          </w:p>
        </w:tc>
        <w:tc>
          <w:tcPr>
            <w:tcW w:type="dxa" w:w="264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Mentor Time </w:t>
            </w:r>
          </w:p>
        </w:tc>
      </w:tr>
      <w:tr>
        <w:trPr>
          <w:trHeight w:hRule="exact" w:val="752"/>
        </w:trPr>
        <w:tc>
          <w:tcPr>
            <w:tcW w:type="dxa" w:w="3730"/>
            <w:tcBorders>
              <w:start w:sz="3.200000000000017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20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Intro Attend and contribute to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schedule. </w:t>
            </w:r>
          </w:p>
        </w:tc>
        <w:tc>
          <w:tcPr>
            <w:tcW w:type="dxa" w:w="2066"/>
            <w:gridSpan w:val="2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9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4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42"/>
        </w:trPr>
        <w:tc>
          <w:tcPr>
            <w:tcW w:type="dxa" w:w="373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2" w:after="0"/>
              <w:ind w:left="12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Understand good communication skills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how it works. </w:t>
            </w:r>
          </w:p>
        </w:tc>
        <w:tc>
          <w:tcPr>
            <w:tcW w:type="dxa" w:w="2066"/>
            <w:gridSpan w:val="2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6"/>
        </w:trPr>
        <w:tc>
          <w:tcPr>
            <w:tcW w:type="dxa" w:w="373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114" w:after="0"/>
              <w:ind w:left="12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Understand what good communication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skills mean </w:t>
            </w:r>
          </w:p>
        </w:tc>
        <w:tc>
          <w:tcPr>
            <w:tcW w:type="dxa" w:w="2066"/>
            <w:gridSpan w:val="2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4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92"/>
        </w:trPr>
        <w:tc>
          <w:tcPr>
            <w:tcW w:type="dxa" w:w="3730"/>
            <w:tcBorders>
              <w:start w:sz="3.200000000000017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120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Understand what skills are important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for good communication skills </w:t>
            </w:r>
          </w:p>
        </w:tc>
        <w:tc>
          <w:tcPr>
            <w:tcW w:type="dxa" w:w="2066"/>
            <w:gridSpan w:val="2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19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64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40"/>
        </w:trPr>
        <w:tc>
          <w:tcPr>
            <w:tcW w:type="dxa" w:w="373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2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Key learning outcomes: </w:t>
            </w:r>
          </w:p>
        </w:tc>
        <w:tc>
          <w:tcPr>
            <w:tcW w:type="dxa" w:w="4262"/>
            <w:gridSpan w:val="3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Resources: </w:t>
            </w:r>
          </w:p>
        </w:tc>
        <w:tc>
          <w:tcPr>
            <w:tcW w:type="dxa" w:w="26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Enterprise skills developed: </w:t>
            </w:r>
          </w:p>
        </w:tc>
      </w:tr>
      <w:tr>
        <w:trPr>
          <w:trHeight w:hRule="exact" w:val="2261"/>
        </w:trPr>
        <w:tc>
          <w:tcPr>
            <w:tcW w:type="dxa" w:w="373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00" w:val="left"/>
              </w:tabs>
              <w:autoSpaceDE w:val="0"/>
              <w:widowControl/>
              <w:spacing w:line="228" w:lineRule="exact" w:before="134" w:after="0"/>
              <w:ind w:left="12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Understand communication skills and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it works. </w:t>
            </w:r>
          </w:p>
          <w:p>
            <w:pPr>
              <w:autoSpaceDN w:val="0"/>
              <w:tabs>
                <w:tab w:pos="300" w:val="left"/>
              </w:tabs>
              <w:autoSpaceDE w:val="0"/>
              <w:widowControl/>
              <w:spacing w:line="228" w:lineRule="exact" w:before="138" w:after="0"/>
              <w:ind w:left="120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Understand what communication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skills mean </w:t>
            </w:r>
          </w:p>
          <w:p>
            <w:pPr>
              <w:autoSpaceDN w:val="0"/>
              <w:tabs>
                <w:tab w:pos="300" w:val="left"/>
              </w:tabs>
              <w:autoSpaceDE w:val="0"/>
              <w:widowControl/>
              <w:spacing w:line="230" w:lineRule="exact" w:before="136" w:after="0"/>
              <w:ind w:left="12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Understand what skills are important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for communication skills </w:t>
            </w:r>
          </w:p>
        </w:tc>
        <w:tc>
          <w:tcPr>
            <w:tcW w:type="dxa" w:w="4262"/>
            <w:gridSpan w:val="3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4" w:lineRule="exact" w:before="12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Podium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2" w:lineRule="exact" w:before="120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Projector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4" w:lineRule="exact" w:before="122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Computer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4" w:lineRule="exact" w:before="118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Flip Chart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2" w:lineRule="exact" w:before="122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Marker </w:t>
            </w:r>
          </w:p>
        </w:tc>
        <w:tc>
          <w:tcPr>
            <w:tcW w:type="dxa" w:w="264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4" w:lineRule="exact" w:before="0" w:after="0"/>
              <w:ind w:left="150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Teamwork </w:t>
            </w:r>
          </w:p>
        </w:tc>
      </w:tr>
      <w:tr>
        <w:trPr>
          <w:trHeight w:hRule="exact" w:val="462"/>
        </w:trPr>
        <w:tc>
          <w:tcPr>
            <w:tcW w:type="dxa" w:w="381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30" w:after="0"/>
              <w:ind w:left="8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Schedule </w:t>
            </w:r>
          </w:p>
        </w:tc>
        <w:tc>
          <w:tcPr>
            <w:tcW w:type="dxa" w:w="6824"/>
            <w:gridSpan w:val="3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3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Mentor Should do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36" w:bottom="522" w:left="57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280" w:val="left"/>
        </w:tabs>
        <w:autoSpaceDE w:val="0"/>
        <w:widowControl/>
        <w:spacing w:line="178" w:lineRule="exact" w:before="0" w:after="0"/>
        <w:ind w:left="146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39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332"/>
        <w:gridCol w:w="5332"/>
      </w:tblGrid>
      <w:tr>
        <w:trPr>
          <w:trHeight w:hRule="exact" w:val="1410"/>
        </w:trPr>
        <w:tc>
          <w:tcPr>
            <w:tcW w:type="dxa" w:w="3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exact" w:before="0" w:after="0"/>
              <w:ind w:left="104" w:right="259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Welcome: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5 min</w:t>
            </w:r>
          </w:p>
        </w:tc>
        <w:tc>
          <w:tcPr>
            <w:tcW w:type="dxa" w:w="6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Short welcome and ask the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Mentor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 introduce him/herself. </w:t>
            </w:r>
          </w:p>
          <w:p>
            <w:pPr>
              <w:autoSpaceDN w:val="0"/>
              <w:autoSpaceDE w:val="0"/>
              <w:widowControl/>
              <w:spacing w:line="222" w:lineRule="exact" w:before="12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Note for Instructor: Throughout this session, please monitor the session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ensure nothing inappropriate is being happened. </w:t>
            </w:r>
          </w:p>
        </w:tc>
      </w:tr>
      <w:tr>
        <w:trPr>
          <w:trHeight w:hRule="exact" w:val="2440"/>
        </w:trPr>
        <w:tc>
          <w:tcPr>
            <w:tcW w:type="dxa" w:w="382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exact" w:before="0" w:after="0"/>
              <w:ind w:left="104" w:right="2592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Icebreaker: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10 min </w:t>
            </w:r>
          </w:p>
        </w:tc>
        <w:tc>
          <w:tcPr>
            <w:tcW w:type="dxa" w:w="680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272" w:right="48" w:firstLine="552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Start your session by delivering an icebreaker, this will enable you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your team to start to build rapport and create a team presentation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for the tasks ahead.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272" w:right="54" w:firstLine="552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icebreaker below should work well at introductions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encouraging communication, but feel free to use others if you think they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are more appropriate. It is important to encourage young people to get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 know each other and build strong team links during the first hour; this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will help to increase their motivation and communication throughout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sessions. </w:t>
            </w:r>
          </w:p>
        </w:tc>
      </w:tr>
      <w:tr>
        <w:trPr>
          <w:trHeight w:hRule="exact" w:val="4638"/>
        </w:trPr>
        <w:tc>
          <w:tcPr>
            <w:tcW w:type="dxa" w:w="382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exact" w:before="0" w:after="0"/>
              <w:ind w:left="104" w:right="1008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Introduction &amp; Onboarding: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20mins </w:t>
            </w:r>
          </w:p>
        </w:tc>
        <w:tc>
          <w:tcPr>
            <w:tcW w:type="dxa" w:w="68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312" w:right="144" w:firstLine="512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Provide a brief introduction of the qualification to the class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play the “Onboarding Video or Presentation”. In your introduction cover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following: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32" w:lineRule="exact" w:before="118" w:after="0"/>
              <w:ind w:left="464" w:right="72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1. Explanation of the program and structure. (Kamyab jawan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Program)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30" w:lineRule="exact" w:before="118" w:after="0"/>
              <w:ind w:left="46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2. How you will use your communication skills in your professional 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life.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824" w:right="48" w:hanging="36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3. Key contacts and key information – e.g., the role of teacher,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mentor, and SEED. Policies and procedures (user agreements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and “contact us” section). Everyone goes to the Group Rules tab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at the top of their screen read out the rules, and ask everyone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verbally agree. Ensure that the consequences are clear for using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platform outside of hours. (9 am-8 pm) </w:t>
            </w:r>
          </w:p>
          <w:p>
            <w:pPr>
              <w:autoSpaceDN w:val="0"/>
              <w:autoSpaceDE w:val="0"/>
              <w:widowControl/>
              <w:spacing w:line="230" w:lineRule="exact" w:before="120" w:after="0"/>
              <w:ind w:left="824" w:right="50" w:hanging="36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4. What is up next for the next 2 weeks ahead so young people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know what to expect (see pages 5-7 for an overview of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challenge). Allow young people to ask any questions about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session topic. </w:t>
            </w:r>
          </w:p>
        </w:tc>
      </w:tr>
      <w:tr>
        <w:trPr>
          <w:trHeight w:hRule="exact" w:val="5808"/>
        </w:trPr>
        <w:tc>
          <w:tcPr>
            <w:tcW w:type="dxa" w:w="3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8" w:lineRule="exact" w:before="6" w:after="0"/>
              <w:ind w:left="104" w:right="1296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Team Activity Planning: </w:t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>30 minutes</w:t>
            </w:r>
          </w:p>
        </w:tc>
        <w:tc>
          <w:tcPr>
            <w:tcW w:type="dxa" w:w="6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32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MENTOR: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272" w:right="48" w:firstLine="552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Explain to the whole team that you will now be planning how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collaborate for the first and second collaborative Team Activities that will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take place outside of the session. There will not be another session until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next session so this step is required because communicating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making decisions outside of a session requires a different strategy that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must be agreed upon so that everyone knows what they are doing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this activity and how.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2" w:lineRule="exact" w:before="124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“IDENTIFY ENTREPRENEURS” TEAM ACTIVITY </w:t>
            </w:r>
          </w:p>
          <w:p>
            <w:pPr>
              <w:autoSpaceDN w:val="0"/>
              <w:tabs>
                <w:tab w:pos="824" w:val="left"/>
              </w:tabs>
              <w:autoSpaceDE w:val="0"/>
              <w:widowControl/>
              <w:spacing w:line="244" w:lineRule="exact" w:before="122" w:after="0"/>
              <w:ind w:left="46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0"/>
              </w:rPr>
              <w:t>•</w:t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“BRAINSTORMING SOCIAL PROBLEMS” TEAM ACTIVITY” </w:t>
            </w:r>
          </w:p>
          <w:p>
            <w:pPr>
              <w:autoSpaceDN w:val="0"/>
              <w:autoSpaceDE w:val="0"/>
              <w:widowControl/>
              <w:spacing w:line="230" w:lineRule="exact" w:before="116" w:after="0"/>
              <w:ind w:left="272" w:right="56" w:firstLine="426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As a team, collaborate on a creative brainstorm on social problems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 your community. Vote on the areas you feel most passionate about as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 team, then write down what change you would like to see happen. </w:t>
            </w:r>
          </w:p>
          <w:p>
            <w:pPr>
              <w:autoSpaceDN w:val="0"/>
              <w:autoSpaceDE w:val="0"/>
              <w:widowControl/>
              <w:spacing w:line="230" w:lineRule="exact" w:before="118" w:after="0"/>
              <w:ind w:left="272" w:right="50" w:firstLine="426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Make sure the teams have the opportunity to talk about how they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want to work as a team through the activities e.g., when they want to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complete the activities, how to communicate, the role of the project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manager, etc. Make sure you allocate each young person a specific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week that they are the project manager for the weekly activities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make a note of this. </w:t>
            </w:r>
          </w:p>
          <w:p>
            <w:pPr>
              <w:autoSpaceDN w:val="0"/>
              <w:tabs>
                <w:tab w:pos="698" w:val="left"/>
              </w:tabs>
              <w:autoSpaceDE w:val="0"/>
              <w:widowControl/>
              <w:spacing w:line="230" w:lineRule="exact" w:before="118" w:after="0"/>
              <w:ind w:left="312" w:right="0" w:firstLine="0"/>
              <w:jc w:val="left"/>
            </w:pP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Type up notes for their strategy if this is helpful - it can be included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underneath the Team Contract.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670" w:bottom="778" w:left="57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6.00000000000001" w:type="dxa"/>
      </w:tblPr>
      <w:tblGrid>
        <w:gridCol w:w="5553"/>
        <w:gridCol w:w="5553"/>
      </w:tblGrid>
      <w:tr>
        <w:trPr>
          <w:trHeight w:hRule="exact" w:val="284"/>
        </w:trPr>
        <w:tc>
          <w:tcPr>
            <w:tcW w:type="dxa" w:w="36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16"/>
                <w:u w:val="single"/>
              </w:rPr>
              <w:t>GENERAL ELECTRICIAN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16"/>
              </w:rPr>
              <w:t xml:space="preserve"> </w:t>
            </w:r>
          </w:p>
        </w:tc>
        <w:tc>
          <w:tcPr>
            <w:tcW w:type="dxa" w:w="46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0" w:lineRule="exact" w:before="4" w:after="0"/>
              <w:ind w:left="0" w:right="2776" w:firstLine="0"/>
              <w:jc w:val="righ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0"/>
              </w:rPr>
              <w:t xml:space="preserve">40 </w:t>
            </w:r>
          </w:p>
        </w:tc>
      </w:tr>
    </w:tbl>
    <w:p>
      <w:pPr>
        <w:autoSpaceDN w:val="0"/>
        <w:autoSpaceDE w:val="0"/>
        <w:widowControl/>
        <w:spacing w:line="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.999999999999986" w:type="dxa"/>
      </w:tblPr>
      <w:tblGrid>
        <w:gridCol w:w="5553"/>
        <w:gridCol w:w="5553"/>
      </w:tblGrid>
      <w:tr>
        <w:trPr>
          <w:trHeight w:hRule="exact" w:val="1990"/>
        </w:trPr>
        <w:tc>
          <w:tcPr>
            <w:tcW w:type="dxa" w:w="382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exact" w:before="0" w:after="0"/>
              <w:ind w:left="104" w:right="216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Session Close: </w:t>
            </w:r>
            <w:r>
              <w:br/>
            </w: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5 minutes </w:t>
            </w:r>
          </w:p>
        </w:tc>
        <w:tc>
          <w:tcPr>
            <w:tcW w:type="dxa" w:w="6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12" w:val="left"/>
                <w:tab w:pos="454" w:val="left"/>
              </w:tabs>
              <w:autoSpaceDE w:val="0"/>
              <w:widowControl/>
              <w:spacing w:line="290" w:lineRule="exact" w:before="6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MENTOR: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Close the session with the opportunity for anyone to ask any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remaining questions. </w:t>
            </w:r>
          </w:p>
          <w:p>
            <w:pPr>
              <w:autoSpaceDN w:val="0"/>
              <w:tabs>
                <w:tab w:pos="170" w:val="left"/>
                <w:tab w:pos="454" w:val="left"/>
              </w:tabs>
              <w:autoSpaceDE w:val="0"/>
              <w:widowControl/>
              <w:spacing w:line="290" w:lineRule="exact" w:before="60" w:after="0"/>
              <w:ind w:left="104" w:right="0" w:firstLine="0"/>
              <w:jc w:val="left"/>
            </w:pPr>
            <w:r>
              <w:rPr>
                <w:rFonts w:ascii="Arial" w:hAnsi="Arial" w:eastAsia="Arial"/>
                <w:b/>
                <w:i w:val="0"/>
                <w:color w:val="000000"/>
                <w:sz w:val="20"/>
              </w:rPr>
              <w:t xml:space="preserve">Instructor: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Facilitate the wrap-up of the session. A quick reminder of what 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310" w:lineRule="exact" w:before="480" w:after="2"/>
        <w:ind w:left="146" w:right="0" w:firstLine="0"/>
        <w:jc w:val="left"/>
      </w:pPr>
      <w:r>
        <w:rPr>
          <w:rFonts w:ascii="TimesNewRomanPS" w:hAnsi="TimesNewRomanPS" w:eastAsia="TimesNewRomanPS"/>
          <w:b/>
          <w:i w:val="0"/>
          <w:color w:val="000000"/>
          <w:sz w:val="28"/>
          <w:u w:val="single"/>
        </w:rPr>
        <w:t>MOTIVATIONAL LECTURES LINKS.</w:t>
      </w:r>
      <w:r>
        <w:rPr>
          <w:rFonts w:ascii="TimesNewRomanPS" w:hAnsi="TimesNewRomanPS" w:eastAsia="TimesNewRomanPS"/>
          <w:b/>
          <w:i w:val="0"/>
          <w:color w:val="000000"/>
          <w:sz w:val="28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8.00000000000004" w:type="dxa"/>
      </w:tblPr>
      <w:tblGrid>
        <w:gridCol w:w="3702"/>
        <w:gridCol w:w="3702"/>
        <w:gridCol w:w="3702"/>
      </w:tblGrid>
      <w:tr>
        <w:trPr>
          <w:trHeight w:hRule="exact" w:val="418"/>
        </w:trPr>
        <w:tc>
          <w:tcPr>
            <w:tcW w:type="dxa" w:w="199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TOPIC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</w:t>
            </w:r>
          </w:p>
        </w:tc>
        <w:tc>
          <w:tcPr>
            <w:tcW w:type="dxa" w:w="3166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SPEAKER</w:t>
            </w:r>
          </w:p>
        </w:tc>
        <w:tc>
          <w:tcPr>
            <w:tcW w:type="dxa" w:w="5888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LINK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</w:t>
            </w:r>
          </w:p>
        </w:tc>
      </w:tr>
      <w:tr>
        <w:trPr>
          <w:trHeight w:hRule="exact" w:val="858"/>
        </w:trPr>
        <w:tc>
          <w:tcPr>
            <w:tcW w:type="dxa" w:w="199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104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Face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Problems in Life</w:t>
            </w:r>
          </w:p>
        </w:tc>
        <w:tc>
          <w:tcPr>
            <w:tcW w:type="dxa" w:w="3166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Qasim Ali Shah </w:t>
            </w:r>
          </w:p>
        </w:tc>
        <w:tc>
          <w:tcPr>
            <w:tcW w:type="dxa" w:w="5888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https://www.youtube.com/watch?v=OrQte08Ml90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</w:t>
            </w:r>
          </w:p>
        </w:tc>
      </w:tr>
      <w:tr>
        <w:trPr>
          <w:trHeight w:hRule="exact" w:val="858"/>
        </w:trPr>
        <w:tc>
          <w:tcPr>
            <w:tcW w:type="dxa" w:w="1990"/>
            <w:tcBorders>
              <w:start w:sz="3.200000000000017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Just Control Your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Emotions </w:t>
            </w:r>
          </w:p>
        </w:tc>
        <w:tc>
          <w:tcPr>
            <w:tcW w:type="dxa" w:w="3166"/>
            <w:tcBorders>
              <w:start w:sz="3.2000000000000455" w:val="single" w:color="#000000"/>
              <w:top w:sz="3.2000000000000455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Qasim Ali Shah </w:t>
            </w:r>
          </w:p>
        </w:tc>
        <w:tc>
          <w:tcPr>
            <w:tcW w:type="dxa" w:w="5888"/>
            <w:tcBorders>
              <w:start w:sz="3.200000000000273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https://www.youtube.com/watch?v=JzFs__yJt-w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</w:t>
            </w:r>
          </w:p>
        </w:tc>
      </w:tr>
      <w:tr>
        <w:trPr>
          <w:trHeight w:hRule="exact" w:val="1300"/>
        </w:trPr>
        <w:tc>
          <w:tcPr>
            <w:tcW w:type="dxa" w:w="199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4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to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Communicate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Effectively </w:t>
            </w:r>
          </w:p>
        </w:tc>
        <w:tc>
          <w:tcPr>
            <w:tcW w:type="dxa" w:w="3166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Qasim Ali Shah </w:t>
            </w:r>
          </w:p>
        </w:tc>
        <w:tc>
          <w:tcPr>
            <w:tcW w:type="dxa" w:w="5888"/>
            <w:tcBorders>
              <w:start w:sz="3.200000000000273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https://www.youtube.com/watch?v=PhHAQEGehKc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</w:t>
            </w:r>
          </w:p>
        </w:tc>
      </w:tr>
      <w:tr>
        <w:trPr>
          <w:trHeight w:hRule="exact" w:val="1300"/>
        </w:trPr>
        <w:tc>
          <w:tcPr>
            <w:tcW w:type="dxa" w:w="1990"/>
            <w:tcBorders>
              <w:start w:sz="3.200000000000017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Your ATTITUDE is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Everything </w:t>
            </w:r>
          </w:p>
        </w:tc>
        <w:tc>
          <w:tcPr>
            <w:tcW w:type="dxa" w:w="3166"/>
            <w:tcBorders>
              <w:start w:sz="3.2000000000000455" w:val="single" w:color="#000000"/>
              <w:top w:sz="3.200000000000273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Tony Robbins Les Brown David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Goggins Jocko Willink Wayne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Dyer Eckart Tolle </w:t>
            </w:r>
          </w:p>
        </w:tc>
        <w:tc>
          <w:tcPr>
            <w:tcW w:type="dxa" w:w="5888"/>
            <w:tcBorders>
              <w:start w:sz="3.200000000000273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https://www.youtube.com/watch?v=5fS3rj6eIFg</w:t>
            </w:r>
          </w:p>
        </w:tc>
      </w:tr>
      <w:tr>
        <w:trPr>
          <w:trHeight w:hRule="exact" w:val="1740"/>
        </w:trPr>
        <w:tc>
          <w:tcPr>
            <w:tcW w:type="dxa" w:w="199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0" w:right="576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Control Your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EMOTIONS </w:t>
            </w:r>
          </w:p>
        </w:tc>
        <w:tc>
          <w:tcPr>
            <w:tcW w:type="dxa" w:w="3166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4" w:right="172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Jim Rohn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Les Brown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TD Jakes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>Tony Robbins</w:t>
            </w:r>
          </w:p>
        </w:tc>
        <w:tc>
          <w:tcPr>
            <w:tcW w:type="dxa" w:w="5888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https://www.youtube.com/watch?v=chn86sH0O5U</w:t>
            </w:r>
          </w:p>
        </w:tc>
      </w:tr>
      <w:tr>
        <w:trPr>
          <w:trHeight w:hRule="exact" w:val="856"/>
        </w:trPr>
        <w:tc>
          <w:tcPr>
            <w:tcW w:type="dxa" w:w="199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0" w:after="0"/>
              <w:ind w:left="104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Defeat Fear, Build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Confidence </w:t>
            </w:r>
          </w:p>
        </w:tc>
        <w:tc>
          <w:tcPr>
            <w:tcW w:type="dxa" w:w="3166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Shaykh Atif Ahmed </w:t>
            </w:r>
          </w:p>
        </w:tc>
        <w:tc>
          <w:tcPr>
            <w:tcW w:type="dxa" w:w="5888"/>
            <w:tcBorders>
              <w:start w:sz="3.20000000000027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4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https://www.youtube.com/watch?v=s10dzfbozd4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</w:t>
            </w:r>
          </w:p>
        </w:tc>
      </w:tr>
      <w:tr>
        <w:trPr>
          <w:trHeight w:hRule="exact" w:val="860"/>
        </w:trPr>
        <w:tc>
          <w:tcPr>
            <w:tcW w:type="dxa" w:w="1990"/>
            <w:tcBorders>
              <w:start w:sz="3.200000000000017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4" w:right="432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Wisdom of the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Eagle </w:t>
            </w:r>
          </w:p>
        </w:tc>
        <w:tc>
          <w:tcPr>
            <w:tcW w:type="dxa" w:w="3166"/>
            <w:tcBorders>
              <w:start w:sz="3.2000000000000455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Learn Kurooji </w:t>
            </w:r>
          </w:p>
        </w:tc>
        <w:tc>
          <w:tcPr>
            <w:tcW w:type="dxa" w:w="5888"/>
            <w:tcBorders>
              <w:start w:sz="3.20000000000027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https://www.youtube.com/watch?v=bEU7V5rJTtw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</w:t>
            </w:r>
          </w:p>
        </w:tc>
      </w:tr>
      <w:tr>
        <w:trPr>
          <w:trHeight w:hRule="exact" w:val="856"/>
        </w:trPr>
        <w:tc>
          <w:tcPr>
            <w:tcW w:type="dxa" w:w="199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4" w:right="576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The Power of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ATTITUDE </w:t>
            </w:r>
          </w:p>
        </w:tc>
        <w:tc>
          <w:tcPr>
            <w:tcW w:type="dxa" w:w="3166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hyperlink r:id="rId10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5888"/>
            <w:tcBorders>
              <w:start w:sz="3.200000000000273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https://www.youtube.com/watch?v=r8LJ5X2ejqU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</w:t>
            </w:r>
          </w:p>
        </w:tc>
      </w:tr>
      <w:tr>
        <w:trPr>
          <w:trHeight w:hRule="exact" w:val="858"/>
        </w:trPr>
        <w:tc>
          <w:tcPr>
            <w:tcW w:type="dxa" w:w="1990"/>
            <w:tcBorders>
              <w:start w:sz="3.200000000000017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104" w:right="288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STOP WASTING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TIME </w:t>
            </w:r>
          </w:p>
        </w:tc>
        <w:tc>
          <w:tcPr>
            <w:tcW w:type="dxa" w:w="3166"/>
            <w:tcBorders>
              <w:start w:sz="3.2000000000000455" w:val="single" w:color="#000000"/>
              <w:top w:sz="3.199999999999818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Arnold Schwarzenegger </w:t>
            </w:r>
          </w:p>
        </w:tc>
        <w:tc>
          <w:tcPr>
            <w:tcW w:type="dxa" w:w="5888"/>
            <w:tcBorders>
              <w:start w:sz="3.200000000000273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8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https://www.youtube.com/watch?v=kzSBrJmXqdg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</w:t>
            </w:r>
          </w:p>
        </w:tc>
      </w:tr>
      <w:tr>
        <w:trPr>
          <w:trHeight w:hRule="exact" w:val="398"/>
        </w:trPr>
        <w:tc>
          <w:tcPr>
            <w:tcW w:type="dxa" w:w="1990"/>
            <w:tcBorders>
              <w:start w:sz="3.200000000000017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Risk of Success </w:t>
            </w:r>
          </w:p>
        </w:tc>
        <w:tc>
          <w:tcPr>
            <w:tcW w:type="dxa" w:w="3166"/>
            <w:tcBorders>
              <w:start w:sz="3.2000000000000455" w:val="single" w:color="#000000"/>
              <w:top w:sz="4.0" w:val="single" w:color="#000000"/>
              <w:end w:sz="3.200000000000273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Denzel Washington </w:t>
            </w:r>
          </w:p>
        </w:tc>
        <w:tc>
          <w:tcPr>
            <w:tcW w:type="dxa" w:w="5888"/>
            <w:tcBorders>
              <w:start w:sz="3.200000000000273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6" w:after="0"/>
              <w:ind w:left="104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  <w:u w:val="single"/>
              </w:rPr>
              <w:t>https://www.youtube.com/watch?v=tbnzAVRZ9Xc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4" w:lineRule="exact" w:before="0" w:after="0"/>
        <w:ind w:left="0" w:right="0"/>
      </w:pPr>
    </w:p>
    <w:p>
      <w:pPr>
        <w:sectPr>
          <w:pgSz w:w="11909" w:h="16834"/>
          <w:pgMar w:top="362" w:right="228" w:bottom="1378" w:left="57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274" w:val="left"/>
        </w:tabs>
        <w:autoSpaceDE w:val="0"/>
        <w:widowControl/>
        <w:spacing w:line="178" w:lineRule="exact" w:before="0" w:after="0"/>
        <w:ind w:left="14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41 </w:t>
      </w:r>
    </w:p>
    <w:p>
      <w:pPr>
        <w:autoSpaceDN w:val="0"/>
        <w:tabs>
          <w:tab w:pos="9454" w:val="left"/>
        </w:tabs>
        <w:autoSpaceDE w:val="0"/>
        <w:widowControl/>
        <w:spacing w:line="350" w:lineRule="exact" w:before="182" w:after="122"/>
        <w:ind w:left="4698" w:right="0" w:firstLine="0"/>
        <w:jc w:val="left"/>
      </w:pPr>
      <w:r>
        <w:tab/>
      </w:r>
      <w:r>
        <w:rPr>
          <w:rFonts w:ascii="Arial" w:hAnsi="Arial" w:eastAsia="Arial"/>
          <w:b/>
          <w:i w:val="0"/>
          <w:color w:val="000000"/>
          <w:sz w:val="20"/>
        </w:rPr>
        <w:t xml:space="preserve">Annexure-III </w:t>
      </w:r>
      <w:r>
        <w:rPr>
          <w:rFonts w:ascii="Arial" w:hAnsi="Arial" w:eastAsia="Arial"/>
          <w:b/>
          <w:i w:val="0"/>
          <w:color w:val="000000"/>
          <w:sz w:val="20"/>
          <w:u w:val="single"/>
        </w:rPr>
        <w:t>SUCCESS STORY</w:t>
      </w:r>
      <w:r>
        <w:rPr>
          <w:rFonts w:ascii="Arial" w:hAnsi="Arial" w:eastAsia="Arial"/>
          <w:b/>
          <w:i w:val="0"/>
          <w:color w:val="000000"/>
          <w:sz w:val="20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590"/>
        <w:gridCol w:w="3590"/>
        <w:gridCol w:w="3590"/>
      </w:tblGrid>
      <w:tr>
        <w:trPr>
          <w:trHeight w:hRule="exact" w:val="530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S. No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Key Information </w:t>
            </w:r>
          </w:p>
        </w:tc>
        <w:tc>
          <w:tcPr>
            <w:tcW w:type="dxa" w:w="61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4" w:lineRule="exact" w:before="126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Detail/Description </w:t>
            </w:r>
          </w:p>
        </w:tc>
      </w:tr>
      <w:tr>
        <w:trPr>
          <w:trHeight w:hRule="exact" w:val="2142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1.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Self &amp; Family background </w:t>
            </w:r>
          </w:p>
        </w:tc>
        <w:tc>
          <w:tcPr>
            <w:tcW w:type="dxa" w:w="61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Muhammad Afzal from a modest background in Lahore, Pakistan.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His father, a carpenter, and his mother, a homemaker, raised him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along with his three siblings. With higher education not a possibility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due to financial constraints, Afzal sought vocational training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embarked on his journey to become an electrician. He now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successfully runs his own business in Shah Almi Market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remains devoted to his family, embodying values of hard work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integrity. </w:t>
            </w:r>
          </w:p>
        </w:tc>
      </w:tr>
      <w:tr>
        <w:trPr>
          <w:trHeight w:hRule="exact" w:val="1754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2.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14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How he came on board NAVTTC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Training/  or got trained through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any other source </w:t>
            </w:r>
          </w:p>
        </w:tc>
        <w:tc>
          <w:tcPr>
            <w:tcW w:type="dxa" w:w="61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6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 Course from GTTI Gulberg </w:t>
            </w:r>
          </w:p>
        </w:tc>
      </w:tr>
      <w:tr>
        <w:trPr>
          <w:trHeight w:hRule="exact" w:val="2830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3.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Post-training activities </w:t>
            </w:r>
          </w:p>
        </w:tc>
        <w:tc>
          <w:tcPr>
            <w:tcW w:type="dxa" w:w="61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120" w:after="0"/>
              <w:ind w:left="80" w:right="22" w:firstLine="0"/>
              <w:jc w:val="both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Muhammad Afzal, a Lahore native, leveraged his curiosity for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work into a career, starting with a general electrician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course at a vocational institute. His hands-on training led him to an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apprenticeship where he honed his skills. Within two years, Afzal's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reputation for reliability and skill prompted him to start his own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electrical services company. His enterprise rapidly grew as he built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trust among clients, especially in Lahore's bustling Shah Aalmi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Market. Today, Afzal not only runs a successful business but also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contributes to his community by training and employing aspiring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electricians. His journey exemplifies how dedication, skill, and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entrepreneurship can lead to success in Lahore's electrician field. </w:t>
            </w:r>
          </w:p>
        </w:tc>
      </w:tr>
      <w:tr>
        <w:trPr>
          <w:trHeight w:hRule="exact" w:val="1580"/>
        </w:trPr>
        <w:tc>
          <w:tcPr>
            <w:tcW w:type="dxa" w:w="117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2" w:lineRule="exact" w:before="128" w:after="0"/>
              <w:ind w:left="8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4. </w:t>
            </w:r>
          </w:p>
        </w:tc>
        <w:tc>
          <w:tcPr>
            <w:tcW w:type="dxa" w:w="331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exact" w:before="0" w:after="0"/>
              <w:ind w:left="80" w:right="144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Message to others 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(Under training) </w:t>
            </w:r>
          </w:p>
        </w:tc>
        <w:tc>
          <w:tcPr>
            <w:tcW w:type="dxa" w:w="6198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exact" w:before="0" w:after="0"/>
              <w:ind w:left="80" w:right="144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Take the training opportunity seriously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Impose self-discipline and ensure regularity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0"/>
              </w:rPr>
              <w:t xml:space="preserve">Make Hard work pays in the end so be always ready for the same. </w:t>
            </w:r>
          </w:p>
        </w:tc>
      </w:tr>
    </w:tbl>
    <w:p>
      <w:pPr>
        <w:autoSpaceDN w:val="0"/>
        <w:tabs>
          <w:tab w:pos="854" w:val="left"/>
        </w:tabs>
        <w:autoSpaceDE w:val="0"/>
        <w:widowControl/>
        <w:spacing w:line="308" w:lineRule="exact" w:before="392" w:after="0"/>
        <w:ind w:left="498" w:right="288" w:firstLine="0"/>
        <w:jc w:val="left"/>
      </w:pPr>
      <w:r>
        <w:rPr>
          <w:rFonts w:ascii="Arial" w:hAnsi="Arial" w:eastAsia="Arial"/>
          <w:b/>
          <w:i w:val="0"/>
          <w:color w:val="000000"/>
          <w:sz w:val="20"/>
          <w:u w:val="single"/>
        </w:rPr>
        <w:t>Note:</w:t>
      </w:r>
      <w:r>
        <w:rPr>
          <w:rFonts w:ascii="Arial" w:hAnsi="Arial" w:eastAsia="Arial"/>
          <w:b/>
          <w:i w:val="0"/>
          <w:color w:val="000000"/>
          <w:sz w:val="20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Success story is a source of motivation for the trainees and can be presented in several ways/forms in a </w:t>
      </w:r>
      <w:r>
        <w:rPr>
          <w:rFonts w:ascii="ArialMT" w:hAnsi="ArialMT" w:eastAsia="ArialMT"/>
          <w:b w:val="0"/>
          <w:i w:val="0"/>
          <w:color w:val="000000"/>
          <w:sz w:val="20"/>
        </w:rPr>
        <w:t>NAVTTC skill development course as under: -</w:t>
      </w:r>
      <w:r>
        <w:br/>
      </w:r>
      <w:r>
        <w:rPr>
          <w:rFonts w:ascii="Arial" w:hAnsi="Arial" w:eastAsia="Arial"/>
          <w:b/>
          <w:i w:val="0"/>
          <w:color w:val="000000"/>
          <w:sz w:val="20"/>
        </w:rPr>
        <w:t xml:space="preserve">1. </w:t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To call a passed-out successful trainee of the institute. He will narrate his success story to the trainees in his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own words and meet trainees as well. </w:t>
      </w:r>
    </w:p>
    <w:p>
      <w:pPr>
        <w:autoSpaceDN w:val="0"/>
        <w:tabs>
          <w:tab w:pos="854" w:val="left"/>
        </w:tabs>
        <w:autoSpaceDE w:val="0"/>
        <w:widowControl/>
        <w:spacing w:line="344" w:lineRule="exact" w:before="2" w:after="0"/>
        <w:ind w:left="49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0"/>
        </w:rPr>
        <w:t xml:space="preserve">2. </w:t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To see and listen to a recorded video/clip (5 to 7 minutes) showing a successful trainee Audio-video recording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0"/>
        </w:rPr>
        <w:t>that has to cover the above-mentioned points.</w:t>
      </w:r>
      <w:r>
        <w:rPr>
          <w:rFonts w:ascii="Arial" w:hAnsi="Arial" w:eastAsia="Arial"/>
          <w:b/>
          <w:i w:val="0"/>
          <w:color w:val="000000"/>
          <w:sz w:val="20"/>
        </w:rPr>
        <w:t xml:space="preserve"> * </w:t>
      </w:r>
      <w:r>
        <w:br/>
      </w:r>
      <w:r>
        <w:rPr>
          <w:rFonts w:ascii="Arial" w:hAnsi="Arial" w:eastAsia="Arial"/>
          <w:b/>
          <w:i w:val="0"/>
          <w:color w:val="000000"/>
          <w:sz w:val="20"/>
        </w:rPr>
        <w:t xml:space="preserve">3. </w:t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The teacher displays the picture of a successful trainee (name, trade, institute, organization, job, earning, etc.)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0"/>
        </w:rPr>
        <w:t xml:space="preserve">and narrates his/her story in the teacher’s own motivational words. </w:t>
      </w:r>
    </w:p>
    <w:p>
      <w:pPr>
        <w:autoSpaceDN w:val="0"/>
        <w:autoSpaceDE w:val="0"/>
        <w:widowControl/>
        <w:spacing w:line="222" w:lineRule="exact" w:before="704" w:after="0"/>
        <w:ind w:left="68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0"/>
        </w:rPr>
        <w:t>*</w:t>
      </w:r>
      <w:r>
        <w:rPr>
          <w:rFonts w:ascii="Arial" w:hAnsi="Arial" w:eastAsia="Arial"/>
          <w:b w:val="0"/>
          <w:i/>
          <w:color w:val="000000"/>
          <w:sz w:val="20"/>
        </w:rPr>
        <w:t xml:space="preserve">The online success stories of renowned professional can also be obtained from </w:t>
      </w:r>
      <w:r>
        <w:rPr>
          <w:rFonts w:ascii="Arial" w:hAnsi="Arial" w:eastAsia="Arial"/>
          <w:b/>
          <w:i/>
          <w:color w:val="000000"/>
          <w:sz w:val="20"/>
        </w:rPr>
        <w:t>Annex-II</w:t>
      </w:r>
    </w:p>
    <w:p>
      <w:pPr>
        <w:sectPr>
          <w:pgSz w:w="11909" w:h="16834"/>
          <w:pgMar w:top="362" w:right="560" w:bottom="1026" w:left="58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62" w:val="left"/>
        </w:tabs>
        <w:autoSpaceDE w:val="0"/>
        <w:widowControl/>
        <w:spacing w:line="178" w:lineRule="exact" w:before="0" w:after="0"/>
        <w:ind w:left="28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42 </w:t>
      </w:r>
    </w:p>
    <w:p>
      <w:pPr>
        <w:autoSpaceDN w:val="0"/>
        <w:tabs>
          <w:tab w:pos="9254" w:val="left"/>
        </w:tabs>
        <w:autoSpaceDE w:val="0"/>
        <w:widowControl/>
        <w:spacing w:line="470" w:lineRule="exact" w:before="0" w:after="0"/>
        <w:ind w:left="2718" w:right="0" w:firstLine="0"/>
        <w:jc w:val="left"/>
      </w:pPr>
      <w:r>
        <w:tab/>
      </w:r>
      <w:r>
        <w:rPr>
          <w:rFonts w:ascii="Arial" w:hAnsi="Arial" w:eastAsia="Arial"/>
          <w:b/>
          <w:i w:val="0"/>
          <w:color w:val="000000"/>
          <w:sz w:val="20"/>
        </w:rPr>
        <w:t xml:space="preserve">Annexure-IV: </w:t>
      </w:r>
      <w:r>
        <w:rPr>
          <w:rFonts w:ascii="Arial" w:hAnsi="Arial" w:eastAsia="Arial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414" w:lineRule="exact" w:before="328" w:after="0"/>
        <w:ind w:left="28" w:right="20" w:firstLine="720"/>
        <w:jc w:val="both"/>
      </w:pP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Work ethic is a standard of conduct and values for job performance. The modern definition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of what constitutes good work ethics often varies.  Different businesses have different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expectations. Work ethic is a belief that hard work and diligence have a moral benefit and an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inherent ability, virtue, or value to strengthen character and individual abilities. It is a set of values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centered on the importance of work and manifested by determination or desire to work hard. </w:t>
      </w:r>
    </w:p>
    <w:p>
      <w:pPr>
        <w:autoSpaceDN w:val="0"/>
        <w:autoSpaceDE w:val="0"/>
        <w:widowControl/>
        <w:spacing w:line="268" w:lineRule="exact" w:before="426" w:after="0"/>
        <w:ind w:left="748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The following ten work ethics are defined as essential for student success: </w:t>
      </w:r>
    </w:p>
    <w:p>
      <w:pPr>
        <w:autoSpaceDN w:val="0"/>
        <w:autoSpaceDE w:val="0"/>
        <w:widowControl/>
        <w:spacing w:line="414" w:lineRule="exact" w:before="280" w:after="0"/>
        <w:ind w:left="2154" w:right="0" w:hanging="1766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Attendance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Be at work every day possible, plan your absences don’t abuse leave time. Be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punctual every day.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2" w:after="0"/>
        <w:ind w:left="2154" w:right="0" w:hanging="1766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Character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Honesty is the single most important factor having a direct bearing on the final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success of an individual, corporation, or product. Complete assigned tasks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correctly and promptly. Look to improve your skills.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24" w:lineRule="exact" w:before="90" w:after="0"/>
        <w:ind w:left="2154" w:right="0" w:hanging="1766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The ability to get along with others including those you don’t necessarily like.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The ability to carry your weight and help others who are struggling. Recognize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when to speak up with an idea and when to compromise by blending ideas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together.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2154" w:val="left"/>
        </w:tabs>
        <w:autoSpaceDE w:val="0"/>
        <w:widowControl/>
        <w:spacing w:line="414" w:lineRule="exact" w:before="40" w:after="0"/>
        <w:ind w:left="388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4.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Appearance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Dress for success set your best foot forward, have personal hygiene, and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good manners, and remember that the first impression of who you are can last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a lifetime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/>
          <w:i w:val="0"/>
          <w:color w:val="000000"/>
          <w:sz w:val="24"/>
        </w:rPr>
        <w:t xml:space="preserve">5.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Attitude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>Listen to suggestions and be positive, accept responsibility. If you make a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mistake, admit it.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Values workplace safety rules and precautions for personal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and co-worker safety. Avoids unnecessary risks. Willing to learn new </w:t>
      </w:r>
      <w:r>
        <w:tab/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processes, systems, and procedures in light of changing responsibilities. </w:t>
      </w:r>
    </w:p>
    <w:p>
      <w:pPr>
        <w:autoSpaceDN w:val="0"/>
        <w:autoSpaceDE w:val="0"/>
        <w:widowControl/>
        <w:spacing w:line="414" w:lineRule="exact" w:before="2" w:after="0"/>
        <w:ind w:left="2154" w:right="0" w:hanging="1766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6.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Productivity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Do the work correctly, quality and timelines are prized. Get along with fellows,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cooperation is the key to productivity. Help out whenever asked, and do extra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without being asked. Take pride in your work, and do things the best you know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</w:p>
    <w:p>
      <w:pPr>
        <w:sectPr>
          <w:pgSz w:w="11909" w:h="16834"/>
          <w:pgMar w:top="362" w:right="630" w:bottom="768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2112"/>
        <w:gridCol w:w="2112"/>
        <w:gridCol w:w="2112"/>
        <w:gridCol w:w="2112"/>
        <w:gridCol w:w="2112"/>
      </w:tblGrid>
      <w:tr>
        <w:trPr>
          <w:trHeight w:hRule="exact" w:val="514"/>
        </w:trPr>
        <w:tc>
          <w:tcPr>
            <w:tcW w:type="dxa" w:w="20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178" w:lineRule="exact" w:before="0" w:after="0"/>
              <w:ind w:left="0" w:right="0" w:firstLine="0"/>
              <w:jc w:val="lef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16"/>
                <w:u w:val="single"/>
              </w:rPr>
              <w:t>GENERAL ELECTRICIAN</w:t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16"/>
              </w:rPr>
              <w:t xml:space="preserve"> </w:t>
            </w:r>
          </w:p>
        </w:tc>
        <w:tc>
          <w:tcPr>
            <w:tcW w:type="dxa" w:w="8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how. </w:t>
            </w:r>
          </w:p>
        </w:tc>
        <w:tc>
          <w:tcPr>
            <w:tcW w:type="dxa" w:w="12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8" w:after="0"/>
              <w:ind w:left="0" w:right="0" w:firstLine="0"/>
              <w:jc w:val="center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Eagerly </w:t>
            </w:r>
          </w:p>
        </w:tc>
        <w:tc>
          <w:tcPr>
            <w:tcW w:type="dxa" w:w="23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14" w:val="left"/>
              </w:tabs>
              <w:autoSpaceDE w:val="0"/>
              <w:widowControl/>
              <w:spacing w:line="228" w:lineRule="exact" w:before="0" w:after="0"/>
              <w:ind w:left="188" w:right="1008" w:firstLine="0"/>
              <w:jc w:val="left"/>
            </w:pPr>
            <w:r>
              <w:rPr>
                <w:rFonts w:ascii="TimesNewRomanPSMT" w:hAnsi="TimesNewRomanPSMT" w:eastAsia="TimesNewRomanPSMT"/>
                <w:b w:val="0"/>
                <w:i w:val="0"/>
                <w:color w:val="000000"/>
                <w:sz w:val="20"/>
              </w:rPr>
              <w:t xml:space="preserve">43 </w:t>
            </w:r>
            <w:r>
              <w:br/>
            </w: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focuses </w:t>
            </w:r>
          </w:p>
        </w:tc>
        <w:tc>
          <w:tcPr>
            <w:tcW w:type="dxa" w:w="4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188" w:after="0"/>
              <w:ind w:left="0" w:right="4" w:firstLine="0"/>
              <w:jc w:val="right"/>
            </w:pPr>
            <w:r>
              <w:rPr>
                <w:rFonts w:ascii="ArialMT" w:hAnsi="ArialMT" w:eastAsia="ArialMT"/>
                <w:b w:val="0"/>
                <w:i w:val="0"/>
                <w:color w:val="000000"/>
                <w:sz w:val="24"/>
              </w:rPr>
              <w:t xml:space="preserve">energy on accomplishing </w:t>
            </w:r>
          </w:p>
        </w:tc>
      </w:tr>
    </w:tbl>
    <w:p>
      <w:pPr>
        <w:autoSpaceDN w:val="0"/>
        <w:autoSpaceDE w:val="0"/>
        <w:widowControl/>
        <w:spacing w:line="268" w:lineRule="exact" w:before="86" w:after="0"/>
        <w:ind w:left="2126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324" w:lineRule="exact" w:before="92" w:after="0"/>
        <w:ind w:left="2126" w:right="0" w:hanging="1766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7.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Organizational Skills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Make an effort to improve, and learn ways to better yourself. Time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management; utilize time and resources to get the most out of both.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Take an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appropriate approach to social interactions at work. Maintains focus on work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responsibilities. </w:t>
      </w:r>
    </w:p>
    <w:p>
      <w:pPr>
        <w:autoSpaceDN w:val="0"/>
        <w:autoSpaceDE w:val="0"/>
        <w:widowControl/>
        <w:spacing w:line="414" w:lineRule="exact" w:before="38" w:after="0"/>
        <w:ind w:left="2126" w:right="0" w:hanging="1766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8.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Communication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Written communication, being able to correctly write reports and memos.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Verbal communication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 is </w:t>
      </w:r>
      <w:r>
        <w:rPr>
          <w:rFonts w:ascii="ArialMT" w:hAnsi="ArialMT" w:eastAsia="ArialMT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2" w:after="0"/>
        <w:ind w:left="2126" w:right="0" w:hanging="1766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 xml:space="preserve">9. 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>Cooperation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Follow institute rules and regulations, learn and follow expectations. Get along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with fellows, cooperation is the key to productivity.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Able to welcome and adapt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to changing work 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2126" w:right="0" w:hanging="1766"/>
        <w:jc w:val="left"/>
      </w:pPr>
      <w:r>
        <w:rPr>
          <w:rFonts w:ascii="Arial" w:hAnsi="Arial" w:eastAsia="Arial"/>
          <w:b/>
          <w:i w:val="0"/>
          <w:color w:val="000000"/>
          <w:sz w:val="24"/>
        </w:rPr>
        <w:t>10.</w:t>
      </w:r>
      <w:r>
        <w:rPr>
          <w:rFonts w:ascii="Arial" w:hAnsi="Arial" w:eastAsia="Arial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" w:hAnsi="Arial" w:eastAsia="Arial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MT" w:hAnsi="ArialMT" w:eastAsia="ArialMT"/>
          <w:b w:val="0"/>
          <w:i w:val="0"/>
          <w:color w:val="000000"/>
          <w:sz w:val="24"/>
        </w:rPr>
        <w:t>Work hard, and work to the best of your ability. Carry out orders, and do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>what’s asked the first time. Show respect, accept, and acknowledge an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individual’s talents and knowledge.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Respects diversity in the workplace,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including showing due respect for different perspectives, opinions, and </w:t>
      </w:r>
      <w:r>
        <w:rPr>
          <w:rFonts w:ascii="ArialMT" w:hAnsi="ArialMT" w:eastAsia="ArialMT"/>
          <w:b w:val="0"/>
          <w:i w:val="0"/>
          <w:color w:val="000000"/>
          <w:sz w:val="24"/>
        </w:rPr>
        <w:t xml:space="preserve">suggestions. </w:t>
      </w:r>
    </w:p>
    <w:p>
      <w:pPr>
        <w:sectPr>
          <w:pgSz w:w="11909" w:h="16834"/>
          <w:pgMar w:top="362" w:right="630" w:bottom="144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44 </w:t>
      </w:r>
    </w:p>
    <w:p>
      <w:pPr>
        <w:autoSpaceDN w:val="0"/>
        <w:autoSpaceDE w:val="0"/>
        <w:widowControl/>
        <w:spacing w:line="222" w:lineRule="exact" w:before="8712" w:after="0"/>
        <w:ind w:left="0" w:right="0" w:firstLine="0"/>
        <w:jc w:val="left"/>
      </w:pPr>
      <w:r>
        <w:rPr>
          <w:rFonts w:ascii="Arial" w:hAnsi="Arial" w:eastAsia="Arial"/>
          <w:b/>
          <w:i w:val="0"/>
          <w:color w:val="000000"/>
          <w:sz w:val="20"/>
        </w:rPr>
        <w:t xml:space="preserve">Annexure-III </w:t>
      </w:r>
    </w:p>
    <w:p>
      <w:pPr>
        <w:sectPr>
          <w:pgSz w:w="11909" w:h="16834"/>
          <w:pgMar w:top="362" w:right="1440" w:bottom="144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45 </w:t>
      </w:r>
    </w:p>
    <w:p>
      <w:pPr>
        <w:autoSpaceDN w:val="0"/>
        <w:autoSpaceDE w:val="0"/>
        <w:widowControl/>
        <w:spacing w:line="222" w:lineRule="exact" w:before="310" w:after="0"/>
        <w:ind w:left="0" w:right="20" w:firstLine="0"/>
        <w:jc w:val="right"/>
      </w:pPr>
      <w:r>
        <w:rPr>
          <w:rFonts w:ascii="Arial" w:hAnsi="Arial" w:eastAsia="Arial"/>
          <w:b/>
          <w:i w:val="0"/>
          <w:color w:val="000000"/>
          <w:sz w:val="20"/>
        </w:rPr>
        <w:t>Annexure-II</w:t>
      </w:r>
    </w:p>
    <w:p>
      <w:pPr>
        <w:sectPr>
          <w:pgSz w:w="11909" w:h="16834"/>
          <w:pgMar w:top="362" w:right="700" w:bottom="1440" w:left="7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tabs>
          <w:tab w:pos="5134" w:val="left"/>
        </w:tabs>
        <w:autoSpaceDE w:val="0"/>
        <w:widowControl/>
        <w:spacing w:line="178" w:lineRule="exact" w:before="0" w:after="0"/>
        <w:ind w:left="0" w:right="0" w:firstLine="0"/>
        <w:jc w:val="left"/>
      </w:pPr>
      <w:r>
        <w:rPr>
          <w:rFonts w:ascii="ArialMT" w:hAnsi="ArialMT" w:eastAsia="ArialMT"/>
          <w:b w:val="0"/>
          <w:i w:val="0"/>
          <w:color w:val="000000"/>
          <w:sz w:val="16"/>
          <w:u w:val="single"/>
        </w:rPr>
        <w:t>GENERAL ELECTRICIAN</w:t>
      </w:r>
      <w:r>
        <w:rPr>
          <w:rFonts w:ascii="ArialMT" w:hAnsi="ArialMT" w:eastAsia="ArialMT"/>
          <w:b w:val="0"/>
          <w:i w:val="0"/>
          <w:color w:val="000000"/>
          <w:sz w:val="16"/>
        </w:rPr>
        <w:t xml:space="preserve"> </w:t>
      </w:r>
      <w:r>
        <w:tab/>
      </w:r>
      <w:r>
        <w:rPr>
          <w:rFonts w:ascii="TimesNewRomanPSMT" w:hAnsi="TimesNewRomanPSMT" w:eastAsia="TimesNewRomanPSMT"/>
          <w:b w:val="0"/>
          <w:i w:val="0"/>
          <w:color w:val="000000"/>
          <w:sz w:val="20"/>
        </w:rPr>
        <w:t xml:space="preserve">46 </w:t>
      </w:r>
    </w:p>
    <w:sectPr w:rsidR="00FC693F" w:rsidRPr="0006063C" w:rsidSect="00034616">
      <w:pgSz w:w="11909" w:h="16834"/>
      <w:pgMar w:top="362" w:right="1440" w:bottom="1440" w:left="72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