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87830" cy="16027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6027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12" w:after="0"/>
        <w:ind w:left="1440" w:right="1296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Front Desk Manger/ Receptionist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sectPr>
          <w:pgSz w:w="11906" w:h="16838"/>
          <w:pgMar w:top="39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 Desk Manger/ Receptionist </w:t>
            </w:r>
          </w:p>
        </w:tc>
      </w:tr>
      <w:tr>
        <w:trPr>
          <w:trHeight w:hRule="exact" w:val="1275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Front Desk Manger/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Receptionist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front desk manager/ receptionist a comprehensive 6-month program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comprising intense hands-on training combined with conceptual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knowledge, coupled with industrial internship, aims at imparting modern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knowledge to the field of hospitality.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prime objective of this program is to create a new generation of Front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Desk Manger/ Receptionist employees who possess hands on skills and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vision to explore new horizons of excellence in this field. </w:t>
            </w:r>
          </w:p>
          <w:p>
            <w:pPr>
              <w:autoSpaceDN w:val="0"/>
              <w:autoSpaceDE w:val="0"/>
              <w:widowControl/>
              <w:spacing w:line="245" w:lineRule="auto" w:before="56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aims to train “excellent” professionals, who will be able to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 as a team, with initiative and observing the principles of HACCP.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completely practical course in our facilities and real workplaces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allow our students for the best insertion in the labor market.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</w:p>
        </w:tc>
      </w:tr>
    </w:tbl>
    <w:p>
      <w:pPr>
        <w:autoSpaceDN w:val="0"/>
        <w:autoSpaceDE w:val="0"/>
        <w:widowControl/>
        <w:spacing w:line="197" w:lineRule="auto" w:before="12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20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2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33" w:lineRule="auto" w:before="28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</w:p>
        </w:tc>
      </w:tr>
    </w:tbl>
    <w:p>
      <w:pPr>
        <w:autoSpaceDN w:val="0"/>
        <w:autoSpaceDE w:val="0"/>
        <w:widowControl/>
        <w:spacing w:line="197" w:lineRule="auto" w:before="31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44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2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tabs>
                <w:tab w:pos="498" w:val="left"/>
                <w:tab w:pos="858" w:val="left"/>
              </w:tabs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  <w:p>
            <w:pPr>
              <w:autoSpaceDN w:val="0"/>
              <w:tabs>
                <w:tab w:pos="858" w:val="left"/>
                <w:tab w:pos="1578" w:val="left"/>
              </w:tabs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</w:p>
          <w:p>
            <w:pPr>
              <w:autoSpaceDN w:val="0"/>
              <w:autoSpaceDE w:val="0"/>
              <w:widowControl/>
              <w:spacing w:line="230" w:lineRule="auto" w:before="10" w:after="0"/>
              <w:ind w:left="1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6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4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45" w:lineRule="auto" w:before="280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Matric science or equivalent, preferably F.Sc </w:t>
            </w:r>
          </w:p>
        </w:tc>
      </w:tr>
      <w:tr>
        <w:trPr>
          <w:trHeight w:hRule="exact" w:val="344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45" w:lineRule="auto" w:before="4" w:after="0"/>
              <w:ind w:left="7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professionalism and service standards in hospitality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industry/ sector to insure quality guest service. </w:t>
            </w:r>
          </w:p>
          <w:p>
            <w:pPr>
              <w:autoSpaceDN w:val="0"/>
              <w:autoSpaceDE w:val="0"/>
              <w:widowControl/>
              <w:spacing w:line="238" w:lineRule="auto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Handle reservations and implement check in procedures.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Register guests and assign rooms.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 in pre-registration and blocking of rooms for reservation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effective guest services and coordinate 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Implement check out procedures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Post and file all charges to guests, master and city ledger accounts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Observe occupational health &amp; safety regulations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Maintain personal grooming and hygiene </w:t>
            </w:r>
          </w:p>
        </w:tc>
      </w:tr>
      <w:tr>
        <w:trPr>
          <w:trHeight w:hRule="exact" w:val="171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392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private national and International Hotels, Restaurants, Event Management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catering companies, Food Units and Pastry Shops etc. are offering Jobs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field on permanent and contract basis.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9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Culinary institutions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Food &amp; beverages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Restaurants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Hotels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Hotel Management &amp; Food Technologist (Professional Cooking)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Bakeries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International Food Chains/ franchises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Cruise ships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Private businesses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Tour Operators </w:t>
            </w:r>
          </w:p>
        </w:tc>
      </w:tr>
      <w:tr>
        <w:trPr>
          <w:trHeight w:hRule="exact" w:val="327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78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Government and Non-governmental organizations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Hotels.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Motels.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Resorts.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Restaurants.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Fast Food Chains.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Airlines.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78" w:right="56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Tourism Organization.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Caterers.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Parks.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Cruise Ships. </w:t>
            </w:r>
          </w:p>
        </w:tc>
      </w:tr>
    </w:tbl>
    <w:p>
      <w:pPr>
        <w:autoSpaceDN w:val="0"/>
        <w:autoSpaceDE w:val="0"/>
        <w:widowControl/>
        <w:spacing w:line="197" w:lineRule="auto" w:before="10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52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Bars.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Casinos.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Multinational Companies.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Clubs.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&amp; Beverage Organization.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574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5904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Development Platform: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Tutorials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Course Curriculum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Lab </w:t>
            </w:r>
          </w:p>
          <w:p>
            <w:pPr>
              <w:autoSpaceDN w:val="0"/>
              <w:autoSpaceDE w:val="0"/>
              <w:widowControl/>
              <w:spacing w:line="294" w:lineRule="exact" w:before="264" w:after="0"/>
              <w:ind w:left="78" w:right="6336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Learning Material: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Curriculum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Support books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Google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Daily Consumable </w:t>
            </w:r>
          </w:p>
          <w:p>
            <w:pPr>
              <w:autoSpaceDN w:val="0"/>
              <w:autoSpaceDE w:val="0"/>
              <w:widowControl/>
              <w:spacing w:line="266" w:lineRule="exact" w:before="288" w:after="0"/>
              <w:ind w:left="78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Reference books: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72" w:after="0"/>
              <w:ind w:left="4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Managing Front Office Operations by American Hotel &amp; Lodging Educational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Institute (AH LEI)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Front Office Operations By PEARSON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Hotel Front Office Management, by Edition James A Bard 3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rd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edition </w:t>
            </w:r>
          </w:p>
        </w:tc>
      </w:tr>
    </w:tbl>
    <w:p>
      <w:pPr>
        <w:autoSpaceDN w:val="0"/>
        <w:autoSpaceDE w:val="0"/>
        <w:widowControl/>
        <w:spacing w:line="197" w:lineRule="auto" w:before="657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22"/>
        <w:ind w:left="0" w:right="0"/>
      </w:pPr>
    </w:p>
    <w:p>
      <w:pPr>
        <w:autoSpaceDN w:val="0"/>
        <w:autoSpaceDE w:val="0"/>
        <w:widowControl/>
        <w:spacing w:line="197" w:lineRule="auto" w:before="0" w:after="712"/>
        <w:ind w:left="0" w:right="4754" w:firstLine="0"/>
        <w:jc w:val="right"/>
      </w:pPr>
      <w:r>
        <w:rPr>
          <w:rFonts w:ascii="Calibri" w:hAnsi="Calibri" w:eastAsia="Calibri"/>
          <w:b/>
          <w:i w:val="0"/>
          <w:color w:val="000000"/>
          <w:sz w:val="26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612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 Weeks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3484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  <w:tab w:pos="770" w:val="left"/>
                <w:tab w:pos="800" w:val="left"/>
              </w:tabs>
              <w:autoSpaceDE w:val="0"/>
              <w:widowControl/>
              <w:spacing w:line="284" w:lineRule="exact" w:before="10" w:after="0"/>
              <w:ind w:left="4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(For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further detail please see Page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No: 3&amp;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(for further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Orientation on Institute’s rules &amp;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regulations and SOPs for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classrooms and labs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1150"/>
              <w:gridCol w:w="1150"/>
            </w:tblGrid>
            <w:tr>
              <w:trPr>
                <w:trHeight w:hRule="exact" w:val="930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14" w:after="0"/>
                    <w:ind w:left="46" w:right="18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0" w:lineRule="exact" w:before="14" w:after="0"/>
                    <w:ind w:left="21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  <w:r>
                    <w:br/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Assignment 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Task 1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074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 Office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Industry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8" w:lineRule="exact" w:before="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 of Hospitality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Organization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Organizational Structure for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 Office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Front Office Functions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Front-of-the-House Operations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Back-of-the-House Operations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Details may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seen at Annexure-I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317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Standards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Social Skills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Observe occupational health &amp;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regulations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personal grooming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hygiene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with the guests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co-workers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Provide effective guest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services and coordinate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in team socially-diverse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environment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4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210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Follow the System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the Front Office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Department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6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of Reservation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Reservation Policies &amp;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Procedures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Inventory and Requisition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 Desk Supplies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Accepting or Denying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Reservation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Generating Reservation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Reports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Managing Reservations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Respond to Emergencies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552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2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</w:p>
        </w:tc>
      </w:tr>
    </w:tbl>
    <w:p>
      <w:pPr>
        <w:autoSpaceDN w:val="0"/>
        <w:autoSpaceDE w:val="0"/>
        <w:widowControl/>
        <w:spacing w:line="197" w:lineRule="auto" w:before="42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64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288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Receive and greet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guest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16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 For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further detail please see Page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No: 3&amp; 4) Students are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What is meant by receiving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guests?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5" w:lineRule="auto" w:before="2" w:after="0"/>
              <w:ind w:left="4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and inquire needs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Follow gender and age sensitive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services practices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.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4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552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452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Room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Inventory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For further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 please see Page No: 3&amp;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stock rotation cycle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Understanding of steps of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stock rotation cycle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a continuous supply of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materials and stock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availability of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materials whenever 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wherever required in enough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quantity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4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552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71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the Office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Equipment’s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0" w:lineRule="exact" w:before="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Access Login &amp; Procedures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Accessories and Output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Handle Calls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Handle Electronic Messages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552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20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Reservations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Implement Check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 Procedures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6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Organize Front Office for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Check-In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 Office Logbook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of Reservations &amp;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Block &amp; Unblock Rooms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 &amp; Legal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Securing Payments from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Handling Special Instructions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  <w:tab w:pos="540" w:val="left"/>
                <w:tab w:pos="612" w:val="left"/>
              </w:tabs>
              <w:autoSpaceDE w:val="0"/>
              <w:widowControl/>
              <w:spacing w:line="386" w:lineRule="exact" w:before="0" w:after="0"/>
              <w:ind w:left="2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</w:p>
        </w:tc>
      </w:tr>
      <w:tr>
        <w:trPr>
          <w:trHeight w:hRule="exact" w:val="2350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Implement Check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 Procedures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6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Review Account and Liaison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other Departments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Documentary Requirements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for Check-Out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Filing Paper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Handling Disputes &amp;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Complaints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Process Payments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630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 Time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0" w:after="0"/>
              <w:ind w:left="4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Self-management and time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skills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</w:p>
        </w:tc>
      </w:tr>
    </w:tbl>
    <w:p>
      <w:pPr>
        <w:autoSpaceDN w:val="0"/>
        <w:autoSpaceDE w:val="0"/>
        <w:widowControl/>
        <w:spacing w:line="197" w:lineRule="auto" w:before="26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93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Load &amp; Task Priority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Task &amp; Orders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Managing Team &amp; Co-Workers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4" w:lineRule="exact" w:before="0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43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customers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customer needs by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asking questions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Have good knowledge on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product and services and brief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customer clearly on them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 a polite and professional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friendly but impersonal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relationship with the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appropriate language and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tone and listen actively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454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Dealing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Show sensitivity to gender/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cultural and social differences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customer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and provide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appropriate product/services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customer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dissatisfaction and address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their complaints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proper body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language and dress code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clearly 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with the guest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4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66" w:lineRule="exact" w:before="1114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</w:p>
        </w:tc>
      </w:tr>
      <w:tr>
        <w:trPr>
          <w:trHeight w:hRule="exact" w:val="88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 Term project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4" w:lineRule="exact" w:before="0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484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quality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requirements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target customers,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their profiles and needs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good rapport with the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Customer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the market trends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customer expectations by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discussing.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0" w:after="0"/>
              <w:ind w:left="440" w:right="576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same with frequent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Seek feedback and rating.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0" w:after="0"/>
              <w:ind w:left="440" w:right="288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from customer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customer-oriented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behavior to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gain loyalty and satisfaction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friendly but not familiar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8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88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Complaint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Handling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0" w:after="0"/>
              <w:ind w:left="2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</w:p>
        </w:tc>
      </w:tr>
    </w:tbl>
    <w:p>
      <w:pPr>
        <w:autoSpaceDN w:val="0"/>
        <w:autoSpaceDE w:val="0"/>
        <w:widowControl/>
        <w:spacing w:line="197" w:lineRule="auto" w:before="5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Front Desk Ma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>ger/ Receptionist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150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8" w:lineRule="exact" w:before="6" w:after="0"/>
              <w:ind w:left="80" w:right="576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please see Page No: 3-4)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Feedback and Complaints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Taking customer feed-back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Complaints resolution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Complaints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26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8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and Development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Training Need analysis on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training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Developing training plans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Imparting trainings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Staff evaluation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of training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</w:p>
        </w:tc>
      </w:tr>
      <w:tr>
        <w:trPr>
          <w:trHeight w:hRule="exact" w:val="2088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40" w:right="1152" w:hanging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Pre-opening checklist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Closing checklist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Par stock reports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Breakage records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Staff leaves Plan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Workplace ethics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504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Interdepartmental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Communication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8" w:lineRule="exact" w:before="6" w:after="0"/>
              <w:ind w:left="440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Inter-departmental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Daily Briefings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Passing orders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Planning &amp; Schedules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546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facilities specific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 age / gender 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needs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that the customer feels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procedures to be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followed during unforeseen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 the facilities 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specific to gender and 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Co-ordinate with team to meet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these needs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Educate customers about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entertainment programs for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children, basic safeguard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procedures for senior citizens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Arrange for transport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as required by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senior citizens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availability of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medical facilities/doctor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828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50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IPR and Copyright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8" w:lineRule="exact" w:before="6" w:after="0"/>
              <w:ind w:left="4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Make sure new initiatives of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Hotel are not leaked out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Report IPR violations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Read copyright clause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Protect infringement upon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97" w:lineRule="auto" w:before="17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1472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0" w:after="0"/>
              <w:ind w:left="440" w:right="144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customer’s interests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 which aspect of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 information can be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Report any infringement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</w:p>
        </w:tc>
      </w:tr>
      <w:tr>
        <w:trPr>
          <w:trHeight w:hRule="exact" w:val="775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standards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Procedures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0" w:after="0"/>
              <w:ind w:left="44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 correct emergency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procedures.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 the locations of fire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extinguishers, fire emergency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etc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Stack items in an organized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 to avoid accidents.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Handle materials, tools,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chemicals etc safely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safe techniques while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moving furniture’s 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fixtures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guidelines to use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electrical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floors are not slippery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Practice ergonomic lifting,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bending or moving equipment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first aid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 the use of personal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protective equipment 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gear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Knowledge of safety signs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 first aid treatments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safety procedures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Report to supervisor if any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hazard is identified adhere to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standards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552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814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Night audit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Financial Reconciliation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 Check-In/Check-Out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Posting Charges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Auditing Room Status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Generating Reports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Balancing Accounts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368" w:lineRule="exact" w:before="178" w:after="0"/>
              <w:ind w:left="2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072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Cancellation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procedures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Verify the reservation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Issue a cancellation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confirmation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Inform the guest about the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cancellation policy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Handle refunds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 alternatives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</w:p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6" w:lineRule="exact" w:before="276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212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Collect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dispose waste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properly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of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0" w:val="left"/>
                <w:tab w:pos="860" w:val="left"/>
              </w:tabs>
              <w:autoSpaceDE w:val="0"/>
              <w:widowControl/>
              <w:spacing w:line="288" w:lineRule="exact" w:before="4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For further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please see Page No: 3&amp; 4)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Understanding of proper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4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</w:p>
        </w:tc>
      </w:tr>
    </w:tbl>
    <w:p>
      <w:pPr>
        <w:autoSpaceDN w:val="0"/>
        <w:autoSpaceDE w:val="0"/>
        <w:widowControl/>
        <w:spacing w:line="197" w:lineRule="auto" w:before="18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4"/>
        <w:gridCol w:w="2664"/>
        <w:gridCol w:w="2664"/>
        <w:gridCol w:w="2664"/>
      </w:tblGrid>
      <w:tr>
        <w:trPr>
          <w:trHeight w:hRule="exact" w:val="288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Professionalism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0" w:after="0"/>
              <w:ind w:left="440" w:right="576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waste removal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Ensure six stage cleaning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1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Understanding of procedure of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R, s (Reduce, reuse, recycle)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of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professionalism,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professional approach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towards his career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0" w:val="left"/>
                <w:tab w:pos="612" w:val="left"/>
              </w:tabs>
              <w:autoSpaceDE w:val="0"/>
              <w:widowControl/>
              <w:spacing w:line="274" w:lineRule="exact" w:before="0" w:after="0"/>
              <w:ind w:left="24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096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Selection of one country from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of destination (Gulf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Countries, Malaysia, South Korea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etc) focusing on:-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44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Country Specific Labor laws,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entry and exit requirements (Legal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age requirements, Health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Certificate, Police Clearance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Travel Insurance etc.).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4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24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440"/>
        </w:trPr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3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46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Revision and Preparation for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conduction of Final Assessment </w:t>
            </w:r>
          </w:p>
        </w:tc>
        <w:tc>
          <w:tcPr>
            <w:tcW w:type="dxa" w:w="23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4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Details may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Annexure-I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20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02.0" w:type="dxa"/>
      </w:tblPr>
      <w:tblGrid>
        <w:gridCol w:w="3553"/>
        <w:gridCol w:w="3553"/>
        <w:gridCol w:w="3553"/>
      </w:tblGrid>
      <w:tr>
        <w:trPr>
          <w:trHeight w:hRule="exact" w:val="982"/>
        </w:trPr>
        <w:tc>
          <w:tcPr>
            <w:tcW w:type="dxa" w:w="9742"/>
            <w:gridSpan w:val="3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872" w:right="1872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 xml:space="preserve">Annexure -I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Tasks For  Front Desk Manger/ Receptionist</w:t>
            </w:r>
          </w:p>
        </w:tc>
      </w:tr>
      <w:tr>
        <w:trPr>
          <w:trHeight w:hRule="exact" w:val="810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4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402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38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Presentation: At the last day of the week, the students in groups will give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 of hospitality sector in front of their class mates. They will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cover local and international hospitality in prospective and highlight job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 opportunities exist in the sector using different media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methods.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38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Presentation: At the final day of the week, the students in groups will give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 on Hazards and Fire Safety. They will also make Hazards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Assessment of the institute and take part in fire drill.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</w:tr>
    </w:tbl>
    <w:p>
      <w:pPr>
        <w:autoSpaceDN w:val="0"/>
        <w:autoSpaceDE w:val="0"/>
        <w:widowControl/>
        <w:spacing w:line="197" w:lineRule="auto" w:before="87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90.0" w:type="dxa"/>
      </w:tblPr>
      <w:tblGrid>
        <w:gridCol w:w="3515"/>
        <w:gridCol w:w="3515"/>
        <w:gridCol w:w="3515"/>
      </w:tblGrid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Presentation: At the end of the week, the students will give presentation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implementing food safety during training including personal hygiene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kitchen hygiene.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</w:tr>
      <w:tr>
        <w:trPr>
          <w:trHeight w:hRule="exact" w:val="86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Activity/role play: At the final day of the week, the students will take part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activity/role play to high light different skills and attitude required at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place.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</w:t>
            </w:r>
          </w:p>
        </w:tc>
      </w:tr>
      <w:tr>
        <w:trPr>
          <w:trHeight w:hRule="exact" w:val="140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40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Assessment: The students will be tested through role play to check 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to plan for the daily activities in order for a smooth operation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restaurant including seating capacity, ability to check and make new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reservations for the day. Smoking and Non Smoking Areas, Table allocation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and Prioritize guest preference.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40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</w:t>
            </w:r>
          </w:p>
        </w:tc>
      </w:tr>
      <w:tr>
        <w:trPr>
          <w:trHeight w:hRule="exact" w:val="113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2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Students will be tested in practical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and understanding of the importance of Mise-en-place and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ensure that all the required material is available before the operation starts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including different types of Glass ware, Chinaware, Silverware and Linens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2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13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condition of equipment under use, condition of furniture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fixture under use and defects reporting.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868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table setup for Alacate, table setup for buffet, table setup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set menu/banquet.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6" w:after="0"/>
              <w:ind w:left="0" w:right="20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setting up side stations, cleaning stations, availability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condiments and extra linens and extra cover setup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6" w:after="0"/>
              <w:ind w:left="0" w:right="5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 </w:t>
            </w:r>
          </w:p>
        </w:tc>
      </w:tr>
      <w:tr>
        <w:trPr>
          <w:trHeight w:hRule="exact" w:val="86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8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of receiving the guests, greeting the guests and seating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guests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8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13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and understanding of order taking is being done correctly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restaurant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</w:tr>
      <w:tr>
        <w:trPr>
          <w:trHeight w:hRule="exact" w:val="598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4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knowledge and understanding of smooth food service in the restaurant.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4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</w:tr>
      <w:tr>
        <w:trPr>
          <w:trHeight w:hRule="exact" w:val="86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8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and understanding of supervising the service of beverage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restaurant.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8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</w:tr>
      <w:tr>
        <w:trPr>
          <w:trHeight w:hRule="exact" w:val="598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knowledge and understanding of handling complaints.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Written Assessment: the students will be tested through written assessment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their knowledge and understanding of assessing training need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staff and addressing weak areas.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</w:tr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Written Assessment: the students will be tested through written assessment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their knowledge and understanding of managing and updating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documentation to maintain the restaurant.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</w:tr>
      <w:tr>
        <w:trPr>
          <w:trHeight w:hRule="exact" w:val="86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and understanding of play his role in the process of menu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engineering and profit margin.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 </w:t>
            </w:r>
          </w:p>
        </w:tc>
      </w:tr>
      <w:tr>
        <w:trPr>
          <w:trHeight w:hRule="exact" w:val="868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Written Assessment: the students will be tested through written assessment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their knowledge and understanding of how to communicate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effectively within the organization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 </w:t>
            </w:r>
          </w:p>
        </w:tc>
      </w:tr>
    </w:tbl>
    <w:p>
      <w:pPr>
        <w:autoSpaceDN w:val="0"/>
        <w:autoSpaceDE w:val="0"/>
        <w:widowControl/>
        <w:spacing w:line="197" w:lineRule="auto" w:before="38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90.0" w:type="dxa"/>
      </w:tblPr>
      <w:tblGrid>
        <w:gridCol w:w="3515"/>
        <w:gridCol w:w="3515"/>
        <w:gridCol w:w="3515"/>
      </w:tblGrid>
      <w:tr>
        <w:trPr>
          <w:trHeight w:hRule="exact" w:val="86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Written Assessment: the students will be tested through written assessment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their knowledge and understanding of basic financial of a restaurant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including basic food cost, overhead cost and selling price.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</w:tr>
      <w:tr>
        <w:trPr>
          <w:trHeight w:hRule="exact" w:val="59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Assignment: The students in group will work on assignment to develop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feasibility report for hospitality business.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</w:tr>
      <w:tr>
        <w:trPr>
          <w:trHeight w:hRule="exact" w:val="113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4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Assignment: The he students in groups will work on assignment to develop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different business plans with best marketing tool to start the business.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Students interesting for immigration and overseas employment will start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make portfolio file for the respective country.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4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</w:tr>
      <w:tr>
        <w:trPr>
          <w:trHeight w:hRule="exact" w:val="596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2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8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Assignment: The students in groups will work on assignment to develop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capital investment sheet to start the business.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2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</w:tr>
      <w:tr>
        <w:trPr>
          <w:trHeight w:hRule="exact" w:val="1134"/>
        </w:trPr>
        <w:tc>
          <w:tcPr>
            <w:tcW w:type="dxa" w:w="10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2" w:after="0"/>
              <w:ind w:left="0" w:right="1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70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8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Assignment: The students in groups will develop a business plan for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F&amp;B business. The students interesting for immigration and overseas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employment will gain important information and prepare required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documents for the 1st selected country and add into the portfolio file.</w:t>
            </w:r>
          </w:p>
        </w:tc>
        <w:tc>
          <w:tcPr>
            <w:tcW w:type="dxa" w:w="1580"/>
            <w:tcBorders>
              <w:start w:sz="24.0" w:val="single" w:color="#000000"/>
              <w:top w:sz="24.0" w:val="single" w:color="#000000"/>
              <w:end w:sz="24.799999999999272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2" w:after="0"/>
              <w:ind w:left="0" w:right="4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</w:tr>
    </w:tbl>
    <w:p>
      <w:pPr>
        <w:autoSpaceDN w:val="0"/>
        <w:autoSpaceDE w:val="0"/>
        <w:widowControl/>
        <w:spacing w:line="356" w:lineRule="exact" w:before="5044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70" w:lineRule="exact" w:before="210" w:after="0"/>
        <w:ind w:left="28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</w:p>
    <w:p>
      <w:pPr>
        <w:autoSpaceDN w:val="0"/>
        <w:autoSpaceDE w:val="0"/>
        <w:widowControl/>
        <w:spacing w:line="316" w:lineRule="exact" w:before="212" w:after="0"/>
        <w:ind w:left="28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5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68" w:lineRule="exact" w:before="25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</w:p>
    <w:p>
      <w:pPr>
        <w:autoSpaceDN w:val="0"/>
        <w:autoSpaceDE w:val="0"/>
        <w:widowControl/>
        <w:spacing w:line="197" w:lineRule="auto" w:before="5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112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</w:p>
    <w:p>
      <w:pPr>
        <w:autoSpaceDN w:val="0"/>
        <w:autoSpaceDE w:val="0"/>
        <w:widowControl/>
        <w:spacing w:line="233" w:lineRule="auto" w:before="48" w:after="246"/>
        <w:ind w:left="112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630"/>
      </w:tblGrid>
      <w:tr>
        <w:trPr>
          <w:trHeight w:hRule="exact" w:val="286"/>
        </w:trPr>
        <w:tc>
          <w:tcPr>
            <w:tcW w:type="dxa" w:w="9246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VERVIEW </w:t>
            </w:r>
          </w:p>
        </w:tc>
      </w:tr>
      <w:tr>
        <w:trPr>
          <w:trHeight w:hRule="exact" w:val="284"/>
        </w:trPr>
        <w:tc>
          <w:tcPr>
            <w:tcW w:type="dxa" w:w="9246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Aims and Object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iv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</w:t>
            </w:r>
          </w:p>
        </w:tc>
      </w:tr>
      <w:tr>
        <w:trPr>
          <w:trHeight w:hRule="exact" w:val="2302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program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57"/>
        <w:gridCol w:w="2657"/>
        <w:gridCol w:w="2657"/>
        <w:gridCol w:w="2657"/>
      </w:tblGrid>
      <w:tr>
        <w:trPr>
          <w:trHeight w:hRule="exact" w:val="286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88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0"/>
        </w:trPr>
        <w:tc>
          <w:tcPr>
            <w:tcW w:type="dxa" w:w="2312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outcomes: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4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4" w:right="144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4" w:val="left"/>
              </w:tabs>
              <w:autoSpaceDE w:val="0"/>
              <w:widowControl/>
              <w:spacing w:line="245" w:lineRule="auto" w:before="2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4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288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562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</w:tc>
      </w:tr>
    </w:tbl>
    <w:p>
      <w:pPr>
        <w:autoSpaceDN w:val="0"/>
        <w:autoSpaceDE w:val="0"/>
        <w:widowControl/>
        <w:spacing w:line="197" w:lineRule="auto" w:before="276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2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1116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68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980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5562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0" w:val="left"/>
                <w:tab w:pos="820" w:val="left"/>
              </w:tabs>
              <w:autoSpaceDE w:val="0"/>
              <w:widowControl/>
              <w:spacing w:line="278" w:lineRule="exact" w:before="16" w:after="0"/>
              <w:ind w:left="100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</w:p>
        </w:tc>
      </w:tr>
    </w:tbl>
    <w:p>
      <w:pPr>
        <w:autoSpaceDN w:val="0"/>
        <w:autoSpaceDE w:val="0"/>
        <w:widowControl/>
        <w:spacing w:line="197" w:lineRule="auto" w:before="136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1942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68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1095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0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2" w:lineRule="exact" w:before="0" w:after="254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43"/>
        <w:gridCol w:w="3543"/>
        <w:gridCol w:w="3543"/>
      </w:tblGrid>
      <w:tr>
        <w:trPr>
          <w:trHeight w:hRule="exact" w:val="330"/>
        </w:trPr>
        <w:tc>
          <w:tcPr>
            <w:tcW w:type="dxa" w:w="180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8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66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</w:p>
        </w:tc>
      </w:tr>
      <w:tr>
        <w:trPr>
          <w:trHeight w:hRule="exact" w:val="562"/>
        </w:trPr>
        <w:tc>
          <w:tcPr>
            <w:tcW w:type="dxa" w:w="180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8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197" w:lineRule="auto" w:before="5004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2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6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Annexure-III</w:t>
      </w:r>
    </w:p>
    <w:p>
      <w:pPr>
        <w:autoSpaceDN w:val="0"/>
        <w:autoSpaceDE w:val="0"/>
        <w:widowControl/>
        <w:spacing w:line="266" w:lineRule="exact" w:before="268" w:after="244"/>
        <w:ind w:left="0" w:right="418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7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151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Self-introduction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Family background and socio economic status,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Education level and activities involved in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5" w:lineRule="auto" w:before="0" w:after="0"/>
              <w:ind w:left="4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Information about course, apply and selection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duration, trade selection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Attendance, active participation, monthly tests,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interest in lab work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16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How job / business (self-employment) was set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How capital was managed (loan (if any) etc).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5" w:lineRule="auto" w:before="0" w:after="0"/>
              <w:ind w:left="44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Detail of work to share i.e. where is job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being done; how many people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employed ( in case of self-employment/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Monthly income or earnings and support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family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Earning a happy life than before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8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16" w:lineRule="exact" w:before="474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220" w:after="0"/>
        <w:ind w:left="500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0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197" w:lineRule="auto" w:before="75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618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26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80" w:after="0"/>
        <w:ind w:left="28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33" w:lineRule="auto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4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8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p>
      <w:pPr>
        <w:autoSpaceDN w:val="0"/>
        <w:autoSpaceDE w:val="0"/>
        <w:widowControl/>
        <w:spacing w:line="197" w:lineRule="auto" w:before="2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p>
      <w:pPr>
        <w:sectPr>
          <w:pgSz w:w="11906" w:h="16838"/>
          <w:pgMar w:top="362" w:right="630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247" w:lineRule="auto" w:before="6" w:after="0"/>
        <w:ind w:left="748" w:right="2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90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3" w:lineRule="auto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197" w:lineRule="auto" w:before="86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Front De</w:t>
      </w:r>
      <w:r>
        <w:rPr>
          <w:rFonts w:ascii="Calibri" w:hAnsi="Calibri" w:eastAsia="Calibri"/>
          <w:b w:val="0"/>
          <w:i/>
          <w:color w:val="000000"/>
          <w:sz w:val="24"/>
        </w:rPr>
        <w:t>sk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Manger/ Receptionist</w:t>
      </w:r>
    </w:p>
    <w:sectPr w:rsidR="00FC693F" w:rsidRPr="0006063C" w:rsidSect="00034616">
      <w:pgSz w:w="11906" w:h="16838"/>
      <w:pgMar w:top="36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