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68" w:lineRule="exact" w:before="0" w:after="0"/>
        <w:ind w:left="1584" w:right="1584" w:firstLine="0"/>
        <w:jc w:val="center"/>
      </w:pPr>
      <w:r>
        <w:rPr>
          <w:w w:val="97.89391393246858"/>
          <w:rFonts w:ascii="CIDFont+F1" w:hAnsi="CIDFont+F1" w:eastAsia="CIDFont+F1"/>
          <w:b w:val="0"/>
          <w:i w:val="0"/>
          <w:color w:val="000000"/>
          <w:sz w:val="23"/>
        </w:rPr>
        <w:t xml:space="preserve">Government of Pakistan </w:t>
      </w:r>
      <w:r>
        <w:br/>
      </w: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250" w:lineRule="exact" w:before="722" w:after="0"/>
        <w:ind w:left="0" w:right="0" w:firstLine="0"/>
        <w:jc w:val="center"/>
      </w:pP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Prime Minister’s Hunarmand Pakistan Program </w:t>
      </w:r>
    </w:p>
    <w:p>
      <w:pPr>
        <w:autoSpaceDN w:val="0"/>
        <w:autoSpaceDE w:val="0"/>
        <w:widowControl/>
        <w:spacing w:line="252" w:lineRule="exact" w:before="344" w:after="0"/>
        <w:ind w:left="0" w:right="0" w:firstLine="0"/>
        <w:jc w:val="center"/>
      </w:pPr>
      <w:r>
        <w:rPr>
          <w:w w:val="97.89391393246858"/>
          <w:rFonts w:ascii="CIDFont+F1" w:hAnsi="CIDFont+F1" w:eastAsia="CIDFont+F1"/>
          <w:b w:val="0"/>
          <w:i w:val="0"/>
          <w:color w:val="000000"/>
          <w:sz w:val="23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78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717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717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tabs>
          <w:tab w:pos="3044" w:val="left"/>
          <w:tab w:pos="3676" w:val="left"/>
        </w:tabs>
        <w:autoSpaceDE w:val="0"/>
        <w:widowControl/>
        <w:spacing w:line="372" w:lineRule="exact" w:before="830" w:after="0"/>
        <w:ind w:left="1348" w:right="1296" w:firstLine="0"/>
        <w:jc w:val="left"/>
      </w:pP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Course Contents/ Lesson Plan </w:t>
      </w:r>
      <w:r>
        <w:br/>
      </w: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>Course Title: Food Technology (Preservation and Processing</w:t>
      </w:r>
      <w:r>
        <w:rPr>
          <w:w w:val="97.89391393246858"/>
          <w:rFonts w:ascii="CIDFont+F1" w:hAnsi="CIDFont+F1" w:eastAsia="CIDFont+F1"/>
          <w:b w:val="0"/>
          <w:i w:val="0"/>
          <w:color w:val="000000"/>
          <w:sz w:val="23"/>
        </w:rPr>
        <w:t xml:space="preserve">) </w:t>
      </w:r>
      <w:r>
        <w:tab/>
      </w:r>
      <w:r>
        <w:tab/>
      </w: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>Duration:</w:t>
      </w:r>
      <w:r>
        <w:rPr>
          <w:w w:val="97.89391393246858"/>
          <w:rFonts w:ascii="CIDFont+F1" w:hAnsi="CIDFont+F1" w:eastAsia="CIDFont+F1"/>
          <w:b w:val="0"/>
          <w:i w:val="0"/>
          <w:color w:val="000000"/>
          <w:sz w:val="23"/>
        </w:rPr>
        <w:t xml:space="preserve"> 6 Months </w:t>
      </w:r>
    </w:p>
    <w:p>
      <w:pPr>
        <w:autoSpaceDN w:val="0"/>
        <w:autoSpaceDE w:val="0"/>
        <w:widowControl/>
        <w:spacing w:line="252" w:lineRule="exact" w:before="5208" w:after="0"/>
        <w:ind w:left="0" w:right="0" w:firstLine="0"/>
        <w:jc w:val="center"/>
      </w:pPr>
      <w:r>
        <w:rPr>
          <w:w w:val="97.89391393246858"/>
          <w:rFonts w:ascii="CIDFont+F2" w:hAnsi="CIDFont+F2" w:eastAsia="CIDFont+F2"/>
          <w:b/>
          <w:i w:val="0"/>
          <w:color w:val="000000"/>
          <w:sz w:val="23"/>
        </w:rPr>
        <w:t xml:space="preserve">Revised Edition </w:t>
      </w:r>
    </w:p>
    <w:p>
      <w:pPr>
        <w:sectPr>
          <w:pgSz w:w="12240" w:h="15840"/>
          <w:pgMar w:top="342" w:right="1440" w:bottom="1062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2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Food Technology (Preservation and Processing) </w:t>
            </w:r>
          </w:p>
        </w:tc>
      </w:tr>
      <w:tr>
        <w:trPr>
          <w:trHeight w:hRule="exact" w:val="11990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4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Employable skills and hands-on practice for Food Technology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(Preservation and Processing)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goal of this course is to provide students with a fundamental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understanding of food preservation and food processing techniques and 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ensure students are technically ready for the food industry through a practical,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problem-solving approach.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In this food processing course, you will learn about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.000000000000227" w:type="dxa"/>
            </w:tblPr>
            <w:tblGrid>
              <w:gridCol w:w="1616"/>
              <w:gridCol w:w="1616"/>
              <w:gridCol w:w="1616"/>
              <w:gridCol w:w="1616"/>
              <w:gridCol w:w="1616"/>
            </w:tblGrid>
            <w:tr>
              <w:trPr>
                <w:trHeight w:hRule="exact" w:val="260"/>
              </w:trPr>
              <w:tc>
                <w:tcPr>
                  <w:tcW w:type="dxa" w:w="37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58" w:right="0" w:firstLine="0"/>
                    <w:jc w:val="lef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food processing and preservation, </w:t>
                  </w:r>
                </w:p>
              </w:tc>
              <w:tc>
                <w:tcPr>
                  <w:tcW w:type="dxa" w:w="9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the </w:t>
                  </w:r>
                </w:p>
              </w:tc>
              <w:tc>
                <w:tcPr>
                  <w:tcW w:type="dxa" w:w="14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changes </w:t>
                  </w:r>
                </w:p>
              </w:tc>
              <w:tc>
                <w:tcPr>
                  <w:tcW w:type="dxa" w:w="9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that </w:t>
                  </w:r>
                </w:p>
              </w:tc>
              <w:tc>
                <w:tcPr>
                  <w:tcW w:type="dxa" w:w="9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12" w:firstLine="0"/>
                    <w:jc w:val="righ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occur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during processing, processing technologies and safe ways of food processing.</w:t>
            </w:r>
          </w:p>
          <w:p>
            <w:pPr>
              <w:autoSpaceDN w:val="0"/>
              <w:autoSpaceDE w:val="0"/>
              <w:widowControl/>
              <w:spacing w:line="260" w:lineRule="exact" w:before="78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1" w:hAnsi="CIDFont+F1" w:eastAsia="CIDFont+F1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2" w:after="0"/>
              <w:ind w:left="6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</w:p>
        </w:tc>
      </w:tr>
    </w:tbl>
    <w:p>
      <w:pPr>
        <w:autoSpaceDN w:val="0"/>
        <w:autoSpaceDE w:val="0"/>
        <w:widowControl/>
        <w:spacing w:line="274" w:lineRule="exact" w:before="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Course-related motivational lectures online link is available in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Annexure-II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2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2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8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56" w:lineRule="exact" w:before="0" w:after="0"/>
              <w:ind w:left="80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0" w:lineRule="exact" w:before="258" w:after="0"/>
              <w:ind w:left="80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Field visits( 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11222"/>
        </w:trPr>
        <w:tc>
          <w:tcPr>
            <w:tcW w:type="dxa" w:w="1964"/>
            <w:tcBorders>
              <w:start w:sz="21.600000000000023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434" w:lineRule="exact" w:before="104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Comply with Work Health and Safety Policies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Obey the Workplace Policies and Procedures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Follow Basic Communication Skills (General)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Operate Computer Functions(General)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Adopt Basic Good Manufacturing Practices (GMP)  for Food Processing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&amp; Packaging </w:t>
            </w:r>
          </w:p>
          <w:p>
            <w:pPr>
              <w:autoSpaceDN w:val="0"/>
              <w:autoSpaceDE w:val="0"/>
              <w:widowControl/>
              <w:spacing w:line="444" w:lineRule="exact" w:before="128" w:after="0"/>
              <w:ind w:left="412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Comply Personal Health and Safety Guidelines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Communicate the Workplace Policy and Procedure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Basic Communication (Specific)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Basic Computer Application (Specific)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Maintain Tools and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Receive Raw Materials as per Manufacturing order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food Cleaning and Sanitation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Apply Work Health and Safety Practices (WHS)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and Implement Workplace Policy and Procedures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Communicate at Workplace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Computer Application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Manage Personal Finances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Packaging as per Manufacturing Order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400" w:lineRule="exact" w:before="174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Ensure Hazard Analysis Critical Control Points (HACCP) &amp; Food Safety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Management Systems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Food processing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Contribute to Work Related Health and Safety (WHS) Initiatives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Analysis Workplace Policy and Procedures </w:t>
            </w:r>
          </w:p>
        </w:tc>
      </w:tr>
    </w:tbl>
    <w:p>
      <w:pPr>
        <w:autoSpaceDN w:val="0"/>
        <w:autoSpaceDE w:val="0"/>
        <w:widowControl/>
        <w:spacing w:line="274" w:lineRule="exact" w:before="18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4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Advanced Communication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Develop Advance Computer Application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Manage Human Resource Services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Develop Entrepreneurial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Monitor and Control Plant Operations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Complete Production Documentation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Quality Assurance Measure for Food Products (microbiological,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physical and chemical Measurements and Sensory Evaluation) 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total duration of the course: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2214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475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Adams’s dairy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Haleeb milk dairy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American dairy products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Pak cola dairy farm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5. Nestle dairy farm </w:t>
            </w:r>
          </w:p>
        </w:tc>
      </w:tr>
      <w:tr>
        <w:trPr>
          <w:trHeight w:hRule="exact" w:val="4296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Food Technology (Preservation and Processing)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responsible for prepar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ing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preserving a wide selection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food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 xml:space="preserve"> items.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They work with customers 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identify the pests posing a problem, develop a plan to exterminate them,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apply any necessary pesticides. Pesticide technicians work in the specific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areas of ornamental and turf pesticides, termite control, rodent control,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fumigation, and general pest control. Pest control workers spend time traveling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between client locations and frequently have client meetings on weekends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during evenings.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: </w:t>
            </w:r>
          </w:p>
          <w:p>
            <w:pPr>
              <w:autoSpaceDN w:val="0"/>
              <w:autoSpaceDE w:val="0"/>
              <w:widowControl/>
              <w:spacing w:line="274" w:lineRule="exact" w:before="522" w:after="0"/>
              <w:ind w:left="74" w:right="331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Food technologist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Food safety auditor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Quality Assurance Specialist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Academia (Higher Education)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Assistant Technician in Food Processing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Operator (Extruded Products Processing)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8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1352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302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https://youtu.be/LawGmKybh5M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Food preservation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https://youtu.be/w2furegPI2o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types of food preservations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https://www.youtube.com/watch?v=ogcr2PVD8DI</w:t>
            </w:r>
          </w:p>
        </w:tc>
      </w:tr>
    </w:tbl>
    <w:p>
      <w:pPr>
        <w:autoSpaceDN w:val="0"/>
        <w:autoSpaceDE w:val="0"/>
        <w:widowControl/>
        <w:spacing w:line="274" w:lineRule="exact" w:before="2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343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73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scope of food technology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https://www.youtube.com/watch?v=9w3b1wb5DT8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careers in food technology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https://www.youtube.com/watch?v=1JbnRA-Hpwg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modern food processing technology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https://www.youtube.com/watch?v=ALNWNIgKGss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food technology diploma importance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https://www.youtube.com/watch?v=3PiETilegmQ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careers in food technology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https://www.youtube.com/watch?v=4S322LZd8bw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nestle company jobs </w:t>
            </w:r>
          </w:p>
        </w:tc>
      </w:tr>
    </w:tbl>
    <w:p>
      <w:pPr>
        <w:autoSpaceDN w:val="0"/>
        <w:autoSpaceDE w:val="0"/>
        <w:widowControl/>
        <w:spacing w:line="274" w:lineRule="exact" w:before="1016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6"/>
        <w:ind w:left="0" w:right="0" w:firstLine="0"/>
        <w:jc w:val="center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5196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to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Technology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(Preservation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Processing)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2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Introduction to Food Technology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(Preservation and Processing)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career opportunities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Survey industry requirements for each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career path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History of  Food Technology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(Preservation and Processing)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Various specialties within the industry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food preservation and processing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 understanding of Food Technology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(Preservation and Processing) role in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future industries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78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194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Maintain personal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health and safety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Environmental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standards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226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fundamentals of safety policies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Workplace hazards from preservation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processing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Ensure personal safety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Minimize danger risks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Personal Protective Equipment (PPE)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as per the job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388" w:after="0"/>
              <w:ind w:left="288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4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688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Follow Basic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Skills (General)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Adopt Effective listening to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Develop Nonverbal communication with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Use communication platform 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workplace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D0D0D"/>
                <w:sz w:val="23"/>
              </w:rPr>
              <w:t>Body language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Prepare for Interview to get a job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08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58" w:lineRule="exact" w:before="51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63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Operate Computer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Functions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(General)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226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D0D0D"/>
                <w:sz w:val="23"/>
              </w:rPr>
              <w:t>Definition of computer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D0D0D"/>
                <w:sz w:val="23"/>
              </w:rPr>
              <w:t>Basic parts of a computer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D0D0D"/>
                <w:sz w:val="23"/>
              </w:rPr>
              <w:t>Definition of Drives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D0D0D"/>
                <w:sz w:val="23"/>
              </w:rPr>
              <w:t>Enlist computer components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Organize files in folder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Shut down computer system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93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Knowledge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preservation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Purpose of food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preservation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150" w:after="0"/>
              <w:ind w:left="414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learn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What is preservation?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Why food needs to be preserved?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Shelf life of food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For Whom to Preserve?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Purpose of food preservation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6" w:lineRule="exact" w:before="132" w:after="0"/>
              <w:ind w:left="4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1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016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Food Spoilage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4" w:val="left"/>
                <w:tab w:pos="752" w:val="left"/>
                <w:tab w:pos="2524" w:val="left"/>
                <w:tab w:pos="3018" w:val="left"/>
                <w:tab w:pos="3764" w:val="left"/>
              </w:tabs>
              <w:autoSpaceDE w:val="0"/>
              <w:widowControl/>
              <w:spacing w:line="270" w:lineRule="exact" w:before="16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Spoilage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Mode of spoilage of stable foods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Mode of spoilage of semi-perishable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foods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Mode of spoilage of perishable foods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Spoilage agents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Characteristics of Spoilage agents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food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spoilage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identification methods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Microbial detection methods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Oxidation/rancidity level determination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foods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856" w:after="0"/>
              <w:ind w:left="428" w:right="138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58"/>
        </w:trPr>
        <w:tc>
          <w:tcPr>
            <w:tcW w:type="dxa" w:w="2529"/>
            <w:vMerge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1.600000000000364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Calibration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equipment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226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Explore different equipment’s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How to operate the tools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equipment’s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Process to calibrate equipment’s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the importance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calibration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1.600000000000364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35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9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49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6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Principles of Food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Preservation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8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202124"/>
                <w:sz w:val="23"/>
              </w:rPr>
              <w:t>Prevention of contamination of food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Delay or Prevention of Autolysis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Delay or Prevention of Microbial activity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7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11 </w:t>
            </w:r>
          </w:p>
          <w:p>
            <w:pPr>
              <w:autoSpaceDN w:val="0"/>
              <w:autoSpaceDE w:val="0"/>
              <w:widowControl/>
              <w:spacing w:line="258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616"/>
        </w:trPr>
        <w:tc>
          <w:tcPr>
            <w:tcW w:type="dxa" w:w="2529"/>
            <w:vMerge/>
            <w:tcBorders>
              <w:start w:sz="21.600000000000023" w:val="single" w:color="#000000"/>
              <w:top w:sz="23.19999999999999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Safety Rules in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preservation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Safety awareness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 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154" w:after="0"/>
              <w:ind w:left="226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Safety Rules in food preservation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99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222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Milk analysis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90" w:lineRule="exact" w:before="142" w:after="0"/>
              <w:ind w:left="226" w:right="1728" w:hanging="152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Inspect milk vehicle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Milk sampling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Milk analysis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Maintain records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652" w:after="0"/>
              <w:ind w:left="7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500"/>
        </w:trPr>
        <w:tc>
          <w:tcPr>
            <w:tcW w:type="dxa" w:w="2529"/>
            <w:vMerge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Importance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preservation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58" w:after="0"/>
              <w:ind w:left="74" w:right="100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Importance of food preservation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92" w:lineRule="exact" w:before="16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Elimination of microbes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Help to increase shelf life of food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Saving time and energy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Making seasonal food available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throughout the year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Improving nutritional value of food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Adding variety to the diet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Controlling prices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233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8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Control of Pest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Activities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autoSpaceDE w:val="0"/>
              <w:widowControl/>
              <w:spacing w:line="260" w:lineRule="exact" w:before="170" w:after="0"/>
              <w:ind w:left="564" w:right="129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Sterilization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Pasteurization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Boiling method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Fumigation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82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14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41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2 </w:t>
            </w:r>
          </w:p>
        </w:tc>
      </w:tr>
      <w:tr>
        <w:trPr>
          <w:trHeight w:hRule="exact" w:val="1524"/>
        </w:trPr>
        <w:tc>
          <w:tcPr>
            <w:tcW w:type="dxa" w:w="2529"/>
            <w:vMerge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Reduction in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Physical Defects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4" w:right="129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Surface Drying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Crystallization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Other defects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5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Traditional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 xml:space="preserve">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15 </w:t>
            </w:r>
          </w:p>
        </w:tc>
      </w:tr>
    </w:tbl>
    <w:p>
      <w:pPr>
        <w:autoSpaceDN w:val="0"/>
        <w:autoSpaceDE w:val="0"/>
        <w:widowControl/>
        <w:spacing w:line="274" w:lineRule="exact" w:before="56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21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576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 xml:space="preserve">methods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preservation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52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autoSpaceDE w:val="0"/>
              <w:widowControl/>
              <w:spacing w:line="288" w:lineRule="exact" w:before="144" w:after="0"/>
              <w:ind w:left="414" w:right="1296" w:firstLine="15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Drying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Refrigeration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Fermentation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50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Modern methods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202124"/>
                <w:sz w:val="23"/>
              </w:rPr>
              <w:t>of Preservation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86" w:lineRule="exact" w:before="0" w:after="0"/>
              <w:ind w:left="414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Canning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Sterilization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Pasteurizing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Continuous Pasteurizers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Discontinuous Pasteurizers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Freezing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Irradiation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High pressure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Addition of chemicals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52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Knowledge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Processing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82" w:val="left"/>
              </w:tabs>
              <w:autoSpaceDE w:val="0"/>
              <w:widowControl/>
              <w:spacing w:line="288" w:lineRule="exact" w:before="0" w:after="0"/>
              <w:ind w:left="24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Define food processing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Purpose of food processing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Prepare food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620" w:after="0"/>
              <w:ind w:left="2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16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60" w:lineRule="exact" w:before="254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14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Industry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Pakistan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752" w:val="left"/>
                <w:tab w:pos="1520" w:val="left"/>
                <w:tab w:pos="2216" w:val="left"/>
                <w:tab w:pos="3512" w:val="left"/>
              </w:tabs>
              <w:autoSpaceDE w:val="0"/>
              <w:widowControl/>
              <w:spacing w:line="27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Major Food Industries in Pakistan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Fruit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vegetable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processing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Beverage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Wheat and grain milling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Baking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Snack food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Vegetable ghee and oil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Sugar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Confectionary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Dairy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Ice cream manufacturing industry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Poultry and meat processing industry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Fast food sector in Pakistan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236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96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Tools in food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processing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82" w:val="left"/>
              </w:tabs>
              <w:autoSpaceDE w:val="0"/>
              <w:widowControl/>
              <w:spacing w:line="276" w:lineRule="exact" w:before="0" w:after="0"/>
              <w:ind w:left="24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80" w:after="0"/>
              <w:ind w:left="56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582" w:val="left"/>
              </w:tabs>
              <w:autoSpaceDE w:val="0"/>
              <w:widowControl/>
              <w:spacing w:line="280" w:lineRule="exact" w:before="220" w:after="0"/>
              <w:ind w:left="242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Tools in food processing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Precision controls.</w:t>
            </w:r>
          </w:p>
          <w:p>
            <w:pPr>
              <w:autoSpaceDN w:val="0"/>
              <w:autoSpaceDE w:val="0"/>
              <w:widowControl/>
              <w:spacing w:line="250" w:lineRule="exact" w:before="30" w:after="0"/>
              <w:ind w:left="58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Pressure gauges.</w:t>
            </w:r>
          </w:p>
          <w:p>
            <w:pPr>
              <w:autoSpaceDN w:val="0"/>
              <w:autoSpaceDE w:val="0"/>
              <w:widowControl/>
              <w:spacing w:line="280" w:lineRule="exact" w:before="2" w:after="0"/>
              <w:ind w:left="582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Scales and weighing systems.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Thermometers.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8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Timers.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548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18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534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Processing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Operational Units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tabs>
                <w:tab w:pos="564" w:val="left"/>
                <w:tab w:pos="678" w:val="left"/>
                <w:tab w:pos="690" w:val="left"/>
                <w:tab w:pos="740" w:val="left"/>
                <w:tab w:pos="790" w:val="left"/>
                <w:tab w:pos="1240" w:val="left"/>
                <w:tab w:pos="1242" w:val="left"/>
              </w:tabs>
              <w:autoSpaceDE w:val="0"/>
              <w:widowControl/>
              <w:spacing w:line="264" w:lineRule="exact" w:before="16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Handling and transportation of raw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material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Cleaning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Dry Cleaning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Wet Cleaning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Sorting and Grading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Weight Sorting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Size Sorting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Shape Sorting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Color Sorting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iv.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Peeling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Disintegration/Size Reduction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Blanching and Sulphating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Mixing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Filtration (if required)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Preservation of Enzymatic Browning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710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194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454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</w:tcPr>
          <w:p/>
        </w:tc>
      </w:tr>
      <w:tr>
        <w:trPr>
          <w:trHeight w:hRule="exact" w:val="590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269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Mid Term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37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Preservation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Using Heat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Energy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92" w:lineRule="exact" w:before="142" w:after="0"/>
              <w:ind w:left="226" w:right="1728" w:hanging="152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Use of High Temperature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Cooking and frying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Blanching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Pasteurization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Canning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108" w:after="0"/>
              <w:ind w:left="288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12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45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0" w:val="left"/>
                <w:tab w:pos="790" w:val="left"/>
                <w:tab w:pos="1240" w:val="left"/>
                <w:tab w:pos="1242" w:val="left"/>
              </w:tabs>
              <w:autoSpaceDE w:val="0"/>
              <w:widowControl/>
              <w:spacing w:line="278" w:lineRule="exact" w:before="0" w:after="0"/>
              <w:ind w:left="226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Knowledge about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Equipment’s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Refrigeration System 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Use of Low Temperature</w:t>
            </w:r>
          </w:p>
          <w:p>
            <w:pPr>
              <w:autoSpaceDN w:val="0"/>
              <w:autoSpaceDE w:val="0"/>
              <w:widowControl/>
              <w:spacing w:line="298" w:lineRule="exact" w:before="148" w:after="0"/>
              <w:ind w:left="226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Use of above freezing Temperature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Use of below freezing Temperature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88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Preservation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Using Heat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Energy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80" w:lineRule="exact" w:before="0" w:after="0"/>
              <w:ind w:left="226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Blanching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Factors effecting blanching time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Canning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Preparation of Raw Materials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Filling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Syruping and Brining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4.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Lidding and Clinching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Exhausting and Vacuuming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6.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Sealing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7.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Heat processing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8.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Cooling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9.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Labeling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10.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Storing and Packing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24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Removal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Moisture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54" w:after="0"/>
              <w:ind w:left="226" w:right="1296" w:firstLine="338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Role of water in food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Forms of water in food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Controlling water activity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Advantages of Dried foods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1546" w:after="0"/>
              <w:ind w:left="566" w:right="0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22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386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Step 4: Account Security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52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68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16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Removal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Moisture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70" w:after="0"/>
              <w:ind w:left="226" w:right="1296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Sun drying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Equipment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Procedure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Precautions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274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Evaporation and Concentration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Dehydration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Drying Atmosphere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Humidity-Temperature relation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566" w:val="left"/>
              </w:tabs>
              <w:autoSpaceDE w:val="0"/>
              <w:widowControl/>
              <w:spacing w:line="262" w:lineRule="exact" w:before="640" w:after="0"/>
              <w:ind w:left="7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3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91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17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Use of chemical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additives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902" w:val="left"/>
              </w:tabs>
              <w:autoSpaceDE w:val="0"/>
              <w:widowControl/>
              <w:spacing w:line="28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Definition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Contaminant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Food Adulterant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Chemical Additive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Role of Food Additives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Importance of  Food Addi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Laws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84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75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E-Commerce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902" w:val="left"/>
              </w:tabs>
              <w:autoSpaceDE w:val="0"/>
              <w:widowControl/>
              <w:spacing w:line="280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SEO (Search Engine Optimization) </w:t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1.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Apply SEO techniques </w:t>
            </w:r>
            <w:r>
              <w:br/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2.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Employ SEO keywords </w:t>
            </w:r>
            <w:r>
              <w:br/>
            </w:r>
            <w:r>
              <w:tab/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3.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Demonstrate SEO techniques to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priorities their site or web application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using automated tools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240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18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Chemical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Additives as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Preservatives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4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418" w:after="0"/>
              <w:ind w:left="414" w:right="1296" w:firstLine="15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Anti-ripening Agents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Antioxidants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Sprout Inhibitors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Anti-microbial Agents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424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25 </w:t>
            </w:r>
          </w:p>
          <w:p>
            <w:pPr>
              <w:autoSpaceDN w:val="0"/>
              <w:autoSpaceDE w:val="0"/>
              <w:widowControl/>
              <w:spacing w:line="298" w:lineRule="exact" w:before="22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946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Chemical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Additives as Non-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Preservatives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70" w:lineRule="exact" w:before="0" w:after="0"/>
              <w:ind w:left="414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Color improvement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 Flavor enhancement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Taste adulteration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Nutrition variation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333333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Enhance Functional Properties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Foods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864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19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2" w:val="left"/>
              </w:tabs>
              <w:autoSpaceDE w:val="0"/>
              <w:widowControl/>
              <w:spacing w:line="266" w:lineRule="exact" w:before="8" w:after="0"/>
              <w:ind w:left="7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Fermentation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Types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Fermentation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8" w:lineRule="exact" w:before="0" w:after="0"/>
              <w:ind w:left="288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26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34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96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320" w:lineRule="exact" w:before="0" w:after="0"/>
              <w:ind w:left="74" w:right="1296" w:firstLine="0"/>
              <w:jc w:val="left"/>
            </w:pP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What is fermentation?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310" w:lineRule="exact" w:before="18" w:after="0"/>
              <w:ind w:left="7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Objectives of fermentation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Role of fermentation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Types of Fermentation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Ethanolic/Alcoholic Fermentation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Lactic acid Fermentation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Acetic Acid Fermentation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29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20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Irradiation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Commercial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applications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Effects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irradiation on food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4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4" w:val="left"/>
                <w:tab w:pos="564" w:val="left"/>
                <w:tab w:pos="752" w:val="left"/>
              </w:tabs>
              <w:autoSpaceDE w:val="0"/>
              <w:widowControl/>
              <w:spacing w:line="272" w:lineRule="exact" w:before="160" w:after="0"/>
              <w:ind w:left="74" w:right="288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Units of measurements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Characteristics of radiations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(electromagnetic radiations)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Source of radiations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Uses of UV and Ionizing radiations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Commercial applications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Effects of irradiation on food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Effect on Water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Effect on Protein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Effect on Vitamins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Effect on Carbohydrates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Effect on Lipids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54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27 </w:t>
            </w:r>
          </w:p>
          <w:p>
            <w:pPr>
              <w:autoSpaceDN w:val="0"/>
              <w:tabs>
                <w:tab w:pos="540" w:val="left"/>
                <w:tab w:pos="566" w:val="left"/>
              </w:tabs>
              <w:autoSpaceDE w:val="0"/>
              <w:widowControl/>
              <w:spacing w:line="260" w:lineRule="exact" w:before="254" w:after="0"/>
              <w:ind w:left="43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e-I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4 </w:t>
            </w:r>
          </w:p>
        </w:tc>
      </w:tr>
      <w:tr>
        <w:trPr>
          <w:trHeight w:hRule="exact" w:val="1990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21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520" w:val="left"/>
                <w:tab w:pos="1858" w:val="left"/>
              </w:tabs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Formulation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Different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22" w:after="0"/>
              <w:ind w:left="414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Preparation of Jelly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Preparation of ketchup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Preparation of Sauce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Preparation of Pickles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6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Task 28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435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359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Project/Assignme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nt in addition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regular classes.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882" w:val="left"/>
                <w:tab w:pos="2102" w:val="left"/>
                <w:tab w:pos="2574" w:val="left"/>
                <w:tab w:pos="3176" w:val="left"/>
                <w:tab w:pos="4338" w:val="left"/>
              </w:tabs>
              <w:autoSpaceDE w:val="0"/>
              <w:widowControl/>
              <w:spacing w:line="394" w:lineRule="exact" w:before="14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Guidelines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Trainees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selection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student’s employable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project like final year project (FYP)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Assign Independent project to each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 project based on trainee’s aptitude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386" w:lineRule="exact" w:before="22" w:after="0"/>
              <w:ind w:left="752" w:right="12" w:hanging="33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Designed by keeping in view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4" w:lineRule="exact" w:before="26" w:after="72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project idea may be based 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8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96"/>
              </w:trPr>
              <w:tc>
                <w:tcPr>
                  <w:tcW w:type="dxa" w:w="1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Leading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to </w:t>
                  </w:r>
                </w:p>
              </w:tc>
              <w:tc>
                <w:tcPr>
                  <w:tcW w:type="dxa" w:w="8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the </w:t>
                  </w:r>
                </w:p>
              </w:tc>
              <w:tc>
                <w:tcPr>
                  <w:tcW w:type="dxa" w:w="1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2" w:after="0"/>
                    <w:ind w:left="230" w:right="0" w:firstLine="0"/>
                    <w:jc w:val="lef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successful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76" w:after="0"/>
              <w:ind w:left="75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employment. </w:t>
            </w:r>
          </w:p>
          <w:p>
            <w:pPr>
              <w:autoSpaceDN w:val="0"/>
              <w:tabs>
                <w:tab w:pos="310" w:val="left"/>
                <w:tab w:pos="414" w:val="left"/>
                <w:tab w:pos="752" w:val="left"/>
              </w:tabs>
              <w:autoSpaceDE w:val="0"/>
              <w:widowControl/>
              <w:spacing w:line="392" w:lineRule="exact" w:before="14" w:after="0"/>
              <w:ind w:left="142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duration of the project will be 6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Ideas may be generated via different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https://1000projects.org/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https://nevonprojects.com/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https://technofizi.net/best-computer-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science-and-engineering-cse-project-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topics-ideas-for-students/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https://engineering.eckovation.com/plc-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  <w:u w:val="single"/>
              </w:rPr>
              <w:t>based-final-year-projects/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Final viva/assessment will be conducted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on project assignments. </w:t>
            </w:r>
          </w:p>
          <w:p>
            <w:pPr>
              <w:autoSpaceDN w:val="0"/>
              <w:tabs>
                <w:tab w:pos="310" w:val="left"/>
              </w:tabs>
              <w:autoSpaceDE w:val="0"/>
              <w:widowControl/>
              <w:spacing w:line="394" w:lineRule="exact" w:before="16" w:after="0"/>
              <w:ind w:left="14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At the end of session, the project will be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presented in skills competition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skill competition will be conducted 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zonal, regional and National level. </w:t>
            </w:r>
          </w:p>
          <w:p>
            <w:pPr>
              <w:autoSpaceDN w:val="0"/>
              <w:tabs>
                <w:tab w:pos="310" w:val="left"/>
              </w:tabs>
              <w:autoSpaceDE w:val="0"/>
              <w:widowControl/>
              <w:spacing w:line="388" w:lineRule="exact" w:before="16" w:after="0"/>
              <w:ind w:left="14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Industrialists for commercialization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359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0" w:lineRule="exact" w:before="0" w:after="0"/>
              <w:ind w:left="310" w:right="12" w:hanging="168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The best business idea will be placed in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NAVTTC business incubation center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commercialization. </w:t>
            </w:r>
          </w:p>
          <w:p>
            <w:pPr>
              <w:autoSpaceDN w:val="0"/>
              <w:tabs>
                <w:tab w:pos="310" w:val="left"/>
                <w:tab w:pos="2204" w:val="left"/>
              </w:tabs>
              <w:autoSpaceDE w:val="0"/>
              <w:widowControl/>
              <w:spacing w:line="394" w:lineRule="exact" w:before="0" w:after="78"/>
              <w:ind w:left="142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On job training for 2 weeks: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Aims to provide 2 weeks industrial training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the Trainees as part of overall training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As an alternate to the projects that involve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expensive equipment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21.9999999999998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370"/>
              </w:trPr>
              <w:tc>
                <w:tcPr>
                  <w:tcW w:type="dxa" w:w="12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Focuses </w:t>
                  </w:r>
                </w:p>
              </w:tc>
              <w:tc>
                <w:tcPr>
                  <w:tcW w:type="dxa" w:w="6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on </w:t>
                  </w:r>
                </w:p>
              </w:tc>
              <w:tc>
                <w:tcPr>
                  <w:tcW w:type="dxa" w:w="1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increasing </w:t>
                  </w:r>
                </w:p>
              </w:tc>
              <w:tc>
                <w:tcPr>
                  <w:tcW w:type="dxa" w:w="11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176" w:right="0" w:firstLine="0"/>
                    <w:jc w:val="lef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Trainee’s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358" w:lineRule="exact" w:before="0" w:after="0"/>
              <w:ind w:left="31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motivation, productivity, efficiency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2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Entrepreneurship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6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Fundamentals of Entrepreneurship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Food business opportunities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Principles of marketing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Principles of Financial Management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3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Formulation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Different Food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autoSpaceDE w:val="0"/>
              <w:widowControl/>
              <w:spacing w:line="276" w:lineRule="exact" w:before="154" w:after="0"/>
              <w:ind w:left="414" w:right="1152" w:hanging="34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Preparation of Bakery Products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Bread manufacturing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Cake manufacturing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Biscuit manufacturing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Pizza manufacturing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734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29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5460"/>
        </w:trPr>
        <w:tc>
          <w:tcPr>
            <w:tcW w:type="dxa" w:w="2529"/>
            <w:vMerge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.9999999999997726" w:type="dxa"/>
            </w:tblPr>
            <w:tblGrid>
              <w:gridCol w:w="733"/>
              <w:gridCol w:w="733"/>
              <w:gridCol w:w="733"/>
            </w:tblGrid>
            <w:tr>
              <w:trPr>
                <w:trHeight w:hRule="exact" w:val="272"/>
              </w:trPr>
              <w:tc>
                <w:tcPr>
                  <w:tcW w:type="dxa" w:w="11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Analyze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job </w:t>
                  </w:r>
                </w:p>
              </w:tc>
              <w:tc>
                <w:tcPr>
                  <w:tcW w:type="dxa" w:w="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8" w:after="0"/>
                    <w:ind w:left="0" w:right="10" w:firstLine="0"/>
                    <w:jc w:val="righ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local market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CV building as per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demand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 searching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6" w:lineRule="exact" w:before="0" w:after="0"/>
              <w:ind w:left="74" w:right="86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Analyze job in local market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Review the job requirements.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Research similar job descriptions.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6" w:lineRule="exact" w:before="2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Identify the outcomes required for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job.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Examine the job efficiencies.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Determine the skills and training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required. </w:t>
            </w:r>
          </w:p>
          <w:p>
            <w:pPr>
              <w:autoSpaceDN w:val="0"/>
              <w:autoSpaceDE w:val="0"/>
              <w:widowControl/>
              <w:spacing w:line="276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Define the salary bands. </w:t>
            </w:r>
          </w:p>
          <w:p>
            <w:pPr>
              <w:autoSpaceDN w:val="0"/>
              <w:autoSpaceDE w:val="0"/>
              <w:widowControl/>
              <w:spacing w:line="274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Continue to evolve the job. 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8" w:lineRule="exact" w:before="0" w:after="0"/>
              <w:ind w:left="74" w:right="115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CV building as per job demand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Write down your Objective. </w:t>
            </w:r>
          </w:p>
          <w:p>
            <w:pPr>
              <w:autoSpaceDN w:val="0"/>
              <w:autoSpaceDE w:val="0"/>
              <w:widowControl/>
              <w:spacing w:line="272" w:lineRule="exact" w:before="4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Enlist your Key skills and experience.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Write down your Education.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Write down your work experience.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Enlist Additional skills. </w:t>
            </w:r>
          </w:p>
          <w:p>
            <w:pPr>
              <w:autoSpaceDN w:val="0"/>
              <w:tabs>
                <w:tab w:pos="752" w:val="left"/>
                <w:tab w:pos="1556" w:val="left"/>
                <w:tab w:pos="2372" w:val="left"/>
                <w:tab w:pos="3088" w:val="left"/>
                <w:tab w:pos="4228" w:val="left"/>
              </w:tabs>
              <w:autoSpaceDE w:val="0"/>
              <w:widowControl/>
              <w:spacing w:line="254" w:lineRule="exact" w:before="2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Write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down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your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Interests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activities.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Enlist References if any.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184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23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858" w:val="left"/>
              </w:tabs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Formulation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of </w:t>
            </w:r>
          </w:p>
          <w:p>
            <w:pPr>
              <w:autoSpaceDN w:val="0"/>
              <w:tabs>
                <w:tab w:pos="1520" w:val="left"/>
              </w:tabs>
              <w:autoSpaceDE w:val="0"/>
              <w:widowControl/>
              <w:spacing w:line="252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Different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Food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268" w:lineRule="exact" w:before="164" w:after="0"/>
              <w:ind w:left="138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Preparation of Meat Products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Preparation of intact meat products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Preparation of restructured meat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62" w:after="0"/>
              <w:ind w:left="31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Task 30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000"/>
        </w:trPr>
        <w:tc>
          <w:tcPr>
            <w:tcW w:type="dxa" w:w="2529"/>
            <w:vMerge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.9999999999997726" w:type="dxa"/>
            </w:tblPr>
            <w:tblGrid>
              <w:gridCol w:w="733"/>
              <w:gridCol w:w="733"/>
              <w:gridCol w:w="733"/>
            </w:tblGrid>
            <w:tr>
              <w:trPr>
                <w:trHeight w:hRule="exact" w:val="268"/>
              </w:trPr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Analyze </w:t>
                  </w:r>
                </w:p>
              </w:tc>
              <w:tc>
                <w:tcPr>
                  <w:tcW w:type="dxa" w:w="48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7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in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8" w:after="0"/>
                    <w:ind w:left="0" w:right="10" w:firstLine="0"/>
                    <w:jc w:val="righ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job </w:t>
                  </w:r>
                </w:p>
              </w:tc>
            </w:tr>
            <w:tr>
              <w:trPr>
                <w:trHeight w:hRule="exact" w:val="264"/>
              </w:trPr>
              <w:tc>
                <w:tcPr>
                  <w:tcW w:type="dxa" w:w="10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demand </w:t>
                  </w:r>
                </w:p>
              </w:tc>
              <w:tc>
                <w:tcPr>
                  <w:tcW w:type="dxa" w:w="733"/>
                  <w:vMerge/>
                  <w:tcBorders/>
                </w:tcPr>
                <w:p/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8" w:after="0"/>
                    <w:ind w:left="120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any </w:t>
                  </w:r>
                </w:p>
              </w:tc>
            </w:tr>
          </w:tbl>
          <w:p>
            <w:pPr>
              <w:autoSpaceDN w:val="0"/>
              <w:tabs>
                <w:tab w:pos="1110" w:val="left"/>
              </w:tabs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two-international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country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Jobs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Applying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procedure in any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two-international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country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Analyze customer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demand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4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.999999999999886" w:type="dxa"/>
            </w:tblPr>
            <w:tblGrid>
              <w:gridCol w:w="789"/>
              <w:gridCol w:w="789"/>
              <w:gridCol w:w="789"/>
              <w:gridCol w:w="789"/>
              <w:gridCol w:w="789"/>
              <w:gridCol w:w="789"/>
            </w:tblGrid>
            <w:tr>
              <w:trPr>
                <w:trHeight w:hRule="exact" w:val="260"/>
              </w:trPr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Analyze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job </w:t>
                  </w:r>
                </w:p>
              </w:tc>
              <w:tc>
                <w:tcPr>
                  <w:tcW w:type="dxa" w:w="11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demand </w:t>
                  </w:r>
                </w:p>
              </w:tc>
              <w:tc>
                <w:tcPr>
                  <w:tcW w:type="dxa" w:w="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in </w:t>
                  </w:r>
                </w:p>
              </w:tc>
              <w:tc>
                <w:tcPr>
                  <w:tcW w:type="dxa" w:w="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any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18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two-</w:t>
                  </w:r>
                </w:p>
              </w:tc>
            </w:tr>
          </w:tbl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26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international country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Be clear about why you want to work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overseas.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Keep an open mind about your choice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location.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Start with the constraints.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Consult with your employer.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Do your research.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Think transferable skills.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22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436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26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Jobs Applying procedure in any two-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international country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Determine the type of job you want. </w:t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Decide what country you want to work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Find a job you're interested in.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Apply for a visa or work permit.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Update and localize your resume. </w:t>
            </w:r>
          </w:p>
          <w:p>
            <w:pPr>
              <w:autoSpaceDN w:val="0"/>
              <w:autoSpaceDE w:val="0"/>
              <w:widowControl/>
              <w:spacing w:line="276" w:lineRule="exact" w:before="0" w:after="4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Apply for the job.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.999999999999886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252"/>
              </w:trPr>
              <w:tc>
                <w:tcPr>
                  <w:tcW w:type="dxa" w:w="3960"/>
                  <w:gridSpan w:val="3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" w:after="0"/>
                    <w:ind w:left="52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Analyze customer demand </w:t>
                  </w:r>
                </w:p>
              </w:tc>
              <w:tc>
                <w:tcPr>
                  <w:tcW w:type="dxa" w:w="700"/>
                  <w:vMerge w:val="restart"/>
                  <w:tcBorders/>
                  <w:tcMar>
                    <w:start w:w="0" w:type="dxa"/>
                    <w:end w:w="0" w:type="dxa"/>
                  </w:tcMar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76" w:after="0"/>
                    <w:ind w:left="170" w:right="0" w:firstLine="0"/>
                    <w:jc w:val="lef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from </w:t>
                  </w:r>
                </w:p>
              </w:tc>
            </w:tr>
            <w:tr>
              <w:trPr>
                <w:trHeight w:hRule="exact" w:val="280"/>
              </w:trPr>
              <w:tc>
                <w:tcPr>
                  <w:tcW w:type="dxa" w:w="19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392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Collection </w:t>
                  </w:r>
                </w:p>
              </w:tc>
              <w:tc>
                <w:tcPr>
                  <w:tcW w:type="dxa" w:w="5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of </w:t>
                  </w:r>
                </w:p>
              </w:tc>
              <w:tc>
                <w:tcPr>
                  <w:tcW w:type="dxa" w:w="14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information </w:t>
                  </w:r>
                </w:p>
              </w:tc>
              <w:tc>
                <w:tcPr>
                  <w:tcW w:type="dxa" w:w="1184"/>
                  <w:vMerge/>
                  <w:tcBorders/>
                </w:tcPr>
                <w:p/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2" w:after="0"/>
              <w:ind w:left="75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customer. </w:t>
            </w:r>
          </w:p>
          <w:p>
            <w:pPr>
              <w:autoSpaceDN w:val="0"/>
              <w:tabs>
                <w:tab w:pos="752" w:val="left"/>
                <w:tab w:pos="3362" w:val="left"/>
              </w:tabs>
              <w:autoSpaceDE w:val="0"/>
              <w:widowControl/>
              <w:spacing w:line="266" w:lineRule="exact" w:before="1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Situational analysis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specification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Conduct of market survey.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2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Formulation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Different Food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 &amp; 4)</w:t>
            </w:r>
          </w:p>
          <w:p>
            <w:pPr>
              <w:autoSpaceDN w:val="0"/>
              <w:autoSpaceDE w:val="0"/>
              <w:widowControl/>
              <w:spacing w:line="276" w:lineRule="exact" w:before="156" w:after="0"/>
              <w:ind w:left="414" w:right="1296" w:hanging="34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Preparation of Dairy Products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Yogurt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Butter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Cheese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  <w:tab w:pos="674" w:val="left"/>
                <w:tab w:pos="698" w:val="left"/>
                <w:tab w:pos="912" w:val="left"/>
              </w:tabs>
              <w:autoSpaceDE w:val="0"/>
              <w:widowControl/>
              <w:spacing w:line="260" w:lineRule="exact" w:before="2688" w:after="0"/>
              <w:ind w:left="31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Task 31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32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5400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Perform cost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analysis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customer demand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Conduct market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survey for project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estimation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Perform cost analysis as per customer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demands. </w:t>
            </w:r>
          </w:p>
          <w:p>
            <w:pPr>
              <w:autoSpaceDN w:val="0"/>
              <w:autoSpaceDE w:val="0"/>
              <w:widowControl/>
              <w:spacing w:line="276" w:lineRule="exact" w:before="258" w:after="204"/>
              <w:ind w:left="41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Categorizing Costs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Collect Data for Cost Analysis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Calculate the Costs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.999999999999886" w:type="dxa"/>
            </w:tblPr>
            <w:tblGrid>
              <w:gridCol w:w="947"/>
              <w:gridCol w:w="947"/>
              <w:gridCol w:w="947"/>
              <w:gridCol w:w="947"/>
              <w:gridCol w:w="947"/>
            </w:tblGrid>
            <w:tr>
              <w:trPr>
                <w:trHeight w:hRule="exact" w:val="316"/>
              </w:trPr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Conduct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market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survey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for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08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project </w:t>
                  </w:r>
                </w:p>
              </w:tc>
            </w:tr>
          </w:tbl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6" w:lineRule="exact" w:before="0" w:after="0"/>
              <w:ind w:left="74" w:right="216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estimation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Set a clear goal.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Know what target market to survey.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4" w:lineRule="exact" w:before="1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Know what you want to investigate.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Get help from the people who know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surveys.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2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Consider the best way to get your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answers.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Administer the survey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Conduct a thorough survey analysis.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162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Formulation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Different Food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82" w:lineRule="exact" w:before="0" w:after="0"/>
              <w:ind w:left="330" w:right="720" w:firstLine="234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Preparation of Dairy Products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Flavored milk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Ice cream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  <w:tab w:pos="674" w:val="left"/>
                <w:tab w:pos="698" w:val="left"/>
                <w:tab w:pos="912" w:val="left"/>
              </w:tabs>
              <w:autoSpaceDE w:val="0"/>
              <w:widowControl/>
              <w:spacing w:line="258" w:lineRule="exact" w:before="18" w:after="0"/>
              <w:ind w:left="49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33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7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69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33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 professionalism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Be productive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Develop a professional image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Take the initiative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Maintain effective work habits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16" w:val="left"/>
              </w:tabs>
              <w:autoSpaceDE w:val="0"/>
              <w:widowControl/>
              <w:spacing w:line="258" w:lineRule="exact" w:before="274" w:after="0"/>
              <w:ind w:left="4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Test 5 </w:t>
            </w:r>
          </w:p>
        </w:tc>
      </w:tr>
      <w:tr>
        <w:trPr>
          <w:trHeight w:hRule="exact" w:val="553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30" w:val="left"/>
              </w:tabs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Complete </w:t>
            </w:r>
            <w:r>
              <w:tab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Work done on and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professionalism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26" w:val="left"/>
              </w:tabs>
              <w:autoSpaceDE w:val="0"/>
              <w:widowControl/>
              <w:spacing w:line="258" w:lineRule="exact" w:before="0" w:after="0"/>
              <w:ind w:left="74" w:right="115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Complete the Work done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Collect all related work items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Develop a process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Get organized.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226" w:right="2016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Set a time to review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Just do it!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272" w:right="1008" w:hanging="198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 professionalism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Be productive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Develop a professional image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Take the initiative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Maintain effective work habits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Manage your time efficiently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Demonstrate integrity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Provide excellence. </w:t>
            </w:r>
          </w:p>
          <w:p>
            <w:pPr>
              <w:autoSpaceDN w:val="0"/>
              <w:tabs>
                <w:tab w:pos="330" w:val="left"/>
              </w:tabs>
              <w:autoSpaceDE w:val="0"/>
              <w:widowControl/>
              <w:spacing w:line="262" w:lineRule="exact" w:before="0" w:after="0"/>
              <w:ind w:left="272" w:right="144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Be a problem-solver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Be resilient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Communicate effectively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● Develop self-awareness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Build relationships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48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42" w:after="0"/>
              <w:ind w:left="0" w:right="2470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Final Term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24" w:val="left"/>
                <w:tab w:pos="674" w:val="left"/>
                <w:tab w:pos="698" w:val="left"/>
                <w:tab w:pos="912" w:val="left"/>
              </w:tabs>
              <w:autoSpaceDE w:val="0"/>
              <w:widowControl/>
              <w:spacing w:line="260" w:lineRule="exact" w:before="272" w:after="0"/>
              <w:ind w:left="49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34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421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0"/>
        <w:ind w:left="28" w:right="0" w:firstLine="0"/>
        <w:jc w:val="left"/>
      </w:pP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Annexure-I: </w:t>
      </w:r>
    </w:p>
    <w:p>
      <w:pPr>
        <w:autoSpaceDN w:val="0"/>
        <w:autoSpaceDE w:val="0"/>
        <w:widowControl/>
        <w:spacing w:line="252" w:lineRule="exact" w:before="494" w:after="972"/>
        <w:ind w:left="1100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Tasks For Certificate in Foof Technology (Preservation and Processing)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888.0" w:type="dxa"/>
      </w:tblPr>
      <w:tblGrid>
        <w:gridCol w:w="3485"/>
        <w:gridCol w:w="3485"/>
        <w:gridCol w:w="3485"/>
      </w:tblGrid>
      <w:tr>
        <w:trPr>
          <w:trHeight w:hRule="exact" w:val="490"/>
        </w:trPr>
        <w:tc>
          <w:tcPr>
            <w:tcW w:type="dxa" w:w="128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Task No. </w:t>
            </w:r>
          </w:p>
        </w:tc>
        <w:tc>
          <w:tcPr>
            <w:tcW w:type="dxa" w:w="569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590"/>
        </w:trPr>
        <w:tc>
          <w:tcPr>
            <w:tcW w:type="dxa" w:w="128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40" w:after="0"/>
              <w:ind w:left="0" w:right="32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569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664" w:val="left"/>
              </w:tabs>
              <w:autoSpaceDE w:val="0"/>
              <w:widowControl/>
              <w:spacing w:line="258" w:lineRule="exact" w:before="18" w:after="0"/>
              <w:ind w:left="3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Explore different food sources based on climatic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variations in Pakistan </w:t>
            </w:r>
          </w:p>
        </w:tc>
        <w:tc>
          <w:tcPr>
            <w:tcW w:type="dxa" w:w="1134"/>
            <w:vMerge w:val="restart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2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590"/>
        </w:trPr>
        <w:tc>
          <w:tcPr>
            <w:tcW w:type="dxa" w:w="1286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40" w:after="0"/>
              <w:ind w:left="0" w:right="32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5696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3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Survey career opportunities </w:t>
            </w:r>
          </w:p>
        </w:tc>
        <w:tc>
          <w:tcPr>
            <w:tcW w:type="dxa" w:w="3485"/>
            <w:vMerge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590"/>
        </w:trPr>
        <w:tc>
          <w:tcPr>
            <w:tcW w:type="dxa" w:w="6982"/>
            <w:gridSpan w:val="2"/>
            <w:tcBorders>
              <w:start w:sz="22.399999999999977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95.99999999999994" w:type="dxa"/>
            </w:tblPr>
            <w:tblGrid>
              <w:gridCol w:w="3491"/>
              <w:gridCol w:w="3491"/>
            </w:tblGrid>
            <w:tr>
              <w:trPr>
                <w:trHeight w:hRule="exact" w:val="512"/>
              </w:trPr>
              <w:tc>
                <w:tcPr>
                  <w:tcW w:type="dxa" w:w="96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14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3. </w:t>
                  </w:r>
                </w:p>
              </w:tc>
              <w:tc>
                <w:tcPr>
                  <w:tcW w:type="dxa" w:w="549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tabs>
                      <w:tab w:pos="664" w:val="left"/>
                    </w:tabs>
                    <w:autoSpaceDE w:val="0"/>
                    <w:widowControl/>
                    <w:spacing w:line="258" w:lineRule="exact" w:before="18" w:after="0"/>
                    <w:ind w:left="326" w:right="144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Generate a report on Institute work ethics and 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professionalism related to your course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5"/>
            <w:vMerge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878"/>
        </w:trPr>
        <w:tc>
          <w:tcPr>
            <w:tcW w:type="dxa" w:w="6982"/>
            <w:gridSpan w:val="2"/>
            <w:tcBorders>
              <w:start w:sz="22.399999999999977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6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Visit to any food industry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544"/>
              </w:trPr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4. </w:t>
                  </w:r>
                </w:p>
              </w:tc>
              <w:tc>
                <w:tcPr>
                  <w:tcW w:type="dxa" w:w="52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2" w:after="0"/>
                    <w:ind w:left="420" w:right="288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Observe the food processing machines. 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Record their working pattern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vMerge w:val="restart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0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372"/>
        </w:trPr>
        <w:tc>
          <w:tcPr>
            <w:tcW w:type="dxa" w:w="6982"/>
            <w:gridSpan w:val="2"/>
            <w:tcBorders>
              <w:start w:sz="22.399999999999977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296"/>
              </w:trPr>
              <w:tc>
                <w:tcPr>
                  <w:tcW w:type="dxa" w:w="9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3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5. </w:t>
                  </w:r>
                </w:p>
              </w:tc>
              <w:tc>
                <w:tcPr>
                  <w:tcW w:type="dxa" w:w="429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20" w:after="0"/>
                    <w:ind w:left="41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Prepare first aid box.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5"/>
            <w:vMerge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444"/>
        </w:trPr>
        <w:tc>
          <w:tcPr>
            <w:tcW w:type="dxa" w:w="6982"/>
            <w:gridSpan w:val="2"/>
            <w:tcBorders>
              <w:start w:sz="22.399999999999977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368"/>
              </w:trPr>
              <w:tc>
                <w:tcPr>
                  <w:tcW w:type="dxa" w:w="9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0" w:right="428" w:firstLine="0"/>
                    <w:jc w:val="righ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6.</w:t>
                  </w:r>
                </w:p>
              </w:tc>
              <w:tc>
                <w:tcPr>
                  <w:tcW w:type="dxa" w:w="535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5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Write an application to food director for job.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592"/>
        </w:trPr>
        <w:tc>
          <w:tcPr>
            <w:tcW w:type="dxa" w:w="6982"/>
            <w:gridSpan w:val="2"/>
            <w:tcBorders>
              <w:start w:sz="22.399999999999977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516"/>
              </w:trPr>
              <w:tc>
                <w:tcPr>
                  <w:tcW w:type="dxa" w:w="9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0" w:right="428" w:firstLine="0"/>
                    <w:jc w:val="righ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7.</w:t>
                  </w:r>
                </w:p>
              </w:tc>
              <w:tc>
                <w:tcPr>
                  <w:tcW w:type="dxa" w:w="487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32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Draw a chart of food preservation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1112"/>
        </w:trPr>
        <w:tc>
          <w:tcPr>
            <w:tcW w:type="dxa" w:w="6982"/>
            <w:gridSpan w:val="2"/>
            <w:tcBorders>
              <w:start w:sz="22.399999999999977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290"/>
              </w:trPr>
              <w:tc>
                <w:tcPr>
                  <w:tcW w:type="dxa" w:w="9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8. </w:t>
                  </w:r>
                </w:p>
              </w:tc>
              <w:tc>
                <w:tcPr>
                  <w:tcW w:type="dxa" w:w="56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12" w:after="0"/>
                    <w:ind w:left="37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Classify the various spoilage agents of different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6" w:lineRule="exact" w:before="0" w:after="0"/>
              <w:ind w:left="1950" w:right="72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foods and correlate them with the suitable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principle of food preservation </w:t>
            </w:r>
          </w:p>
        </w:tc>
        <w:tc>
          <w:tcPr>
            <w:tcW w:type="dxa" w:w="1134"/>
            <w:vMerge w:val="restart"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  <w:tr>
        <w:trPr>
          <w:trHeight w:hRule="exact" w:val="1418"/>
        </w:trPr>
        <w:tc>
          <w:tcPr>
            <w:tcW w:type="dxa" w:w="6982"/>
            <w:gridSpan w:val="2"/>
            <w:tcBorders>
              <w:start w:sz="22.399999999999977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564"/>
              </w:trPr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9. </w:t>
                  </w:r>
                </w:p>
              </w:tc>
              <w:tc>
                <w:tcPr>
                  <w:tcW w:type="dxa" w:w="49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2" w:lineRule="exact" w:before="18" w:after="0"/>
                    <w:ind w:left="420" w:right="72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Identify damaged tools/equipment 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Repair or replace parts/tools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4" w:lineRule="exact" w:before="0" w:after="0"/>
              <w:ind w:left="1696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calibration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Maintain all record of tools/equipment’s </w:t>
            </w:r>
          </w:p>
        </w:tc>
        <w:tc>
          <w:tcPr>
            <w:tcW w:type="dxa" w:w="3485"/>
            <w:vMerge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592"/>
        </w:trPr>
        <w:tc>
          <w:tcPr>
            <w:tcW w:type="dxa" w:w="6982"/>
            <w:gridSpan w:val="2"/>
            <w:tcBorders>
              <w:start w:sz="22.399999999999977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514"/>
              </w:trPr>
              <w:tc>
                <w:tcPr>
                  <w:tcW w:type="dxa" w:w="9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10.</w:t>
                  </w:r>
                </w:p>
              </w:tc>
              <w:tc>
                <w:tcPr>
                  <w:tcW w:type="dxa" w:w="547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32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Draw and label the parts of canning machine.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5"/>
            <w:vMerge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870"/>
        </w:trPr>
        <w:tc>
          <w:tcPr>
            <w:tcW w:type="dxa" w:w="6982"/>
            <w:gridSpan w:val="2"/>
            <w:tcBorders>
              <w:start w:sz="22.399999999999977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792"/>
              </w:trPr>
              <w:tc>
                <w:tcPr>
                  <w:tcW w:type="dxa" w:w="9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11.</w:t>
                  </w:r>
                </w:p>
              </w:tc>
              <w:tc>
                <w:tcPr>
                  <w:tcW w:type="dxa" w:w="493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32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Visit any dairy industry. </w:t>
                  </w:r>
                </w:p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32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Seek safety rules of dairy industry.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1420"/>
        </w:trPr>
        <w:tc>
          <w:tcPr>
            <w:tcW w:type="dxa" w:w="6982"/>
            <w:gridSpan w:val="2"/>
            <w:tcBorders>
              <w:start w:sz="22.399999999999977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1344"/>
              </w:trPr>
              <w:tc>
                <w:tcPr>
                  <w:tcW w:type="dxa" w:w="9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12.</w:t>
                  </w:r>
                </w:p>
              </w:tc>
              <w:tc>
                <w:tcPr>
                  <w:tcW w:type="dxa" w:w="475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2" w:after="0"/>
                    <w:ind w:left="326" w:right="864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Find out fat percentage of milk 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Take some drops of milk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Pass it on the polished surface 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Check the fat percentage.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vMerge w:val="restart"/>
            <w:tcBorders>
              <w:start w:sz="23.199999999999818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9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592"/>
        </w:trPr>
        <w:tc>
          <w:tcPr>
            <w:tcW w:type="dxa" w:w="6982"/>
            <w:gridSpan w:val="2"/>
            <w:tcBorders>
              <w:start w:sz="22.399999999999977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516"/>
              </w:trPr>
              <w:tc>
                <w:tcPr>
                  <w:tcW w:type="dxa" w:w="9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0" w:right="236" w:firstLine="0"/>
                    <w:jc w:val="righ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13. </w:t>
                  </w:r>
                </w:p>
              </w:tc>
              <w:tc>
                <w:tcPr>
                  <w:tcW w:type="dxa" w:w="415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32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Find out LR of milk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5"/>
            <w:vMerge/>
            <w:tcBorders>
              <w:start w:sz="23.199999999999818" w:val="single" w:color="#000000"/>
              <w:top w:sz="22.399999999999636" w:val="single" w:color="#000000"/>
              <w:end w:sz="23.200000000000273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598"/>
        </w:trPr>
        <w:tc>
          <w:tcPr>
            <w:tcW w:type="dxa" w:w="6982"/>
            <w:gridSpan w:val="2"/>
            <w:tcBorders>
              <w:start w:sz="22.399999999999977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75.99999999999994" w:type="dxa"/>
            </w:tblPr>
            <w:tblGrid>
              <w:gridCol w:w="3491"/>
              <w:gridCol w:w="3491"/>
            </w:tblGrid>
            <w:tr>
              <w:trPr>
                <w:trHeight w:hRule="exact" w:val="520"/>
              </w:trPr>
              <w:tc>
                <w:tcPr>
                  <w:tcW w:type="dxa" w:w="9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0" w:right="236" w:firstLine="0"/>
                    <w:jc w:val="righ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14. </w:t>
                  </w:r>
                </w:p>
              </w:tc>
              <w:tc>
                <w:tcPr>
                  <w:tcW w:type="dxa" w:w="483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326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How to reduce physical defects?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444"/>
        </w:trPr>
        <w:tc>
          <w:tcPr>
            <w:tcW w:type="dxa" w:w="1286"/>
            <w:tcBorders>
              <w:start w:sz="22.399999999999977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0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5696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2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Why modern methods are more efficient than </w:t>
            </w:r>
          </w:p>
        </w:tc>
        <w:tc>
          <w:tcPr>
            <w:tcW w:type="dxa" w:w="113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</w:tbl>
    <w:p>
      <w:pPr>
        <w:autoSpaceDN w:val="0"/>
        <w:autoSpaceDE w:val="0"/>
        <w:widowControl/>
        <w:spacing w:line="274" w:lineRule="exact" w:before="24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88.0" w:type="dxa"/>
      </w:tblPr>
      <w:tblGrid>
        <w:gridCol w:w="3305"/>
        <w:gridCol w:w="3305"/>
        <w:gridCol w:w="3305"/>
      </w:tblGrid>
      <w:tr>
        <w:trPr>
          <w:trHeight w:hRule="exact" w:val="370"/>
        </w:trPr>
        <w:tc>
          <w:tcPr>
            <w:tcW w:type="dxa" w:w="128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9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traditional methods? </w:t>
            </w:r>
          </w:p>
        </w:tc>
        <w:tc>
          <w:tcPr>
            <w:tcW w:type="dxa" w:w="113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70"/>
        </w:trPr>
        <w:tc>
          <w:tcPr>
            <w:tcW w:type="dxa" w:w="1286"/>
            <w:tcBorders>
              <w:start w:sz="22.399999999999977" w:val="single" w:color="#000000"/>
              <w:top w:sz="23.19999999999999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0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5696"/>
            <w:tcBorders>
              <w:start w:sz="22.40000000000009" w:val="single" w:color="#000000"/>
              <w:top w:sz="23.19999999999999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Visit any food industry </w:t>
            </w:r>
          </w:p>
        </w:tc>
        <w:tc>
          <w:tcPr>
            <w:tcW w:type="dxa" w:w="1134"/>
            <w:vMerge w:val="restart"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5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576"/>
        </w:trPr>
        <w:tc>
          <w:tcPr>
            <w:tcW w:type="dxa" w:w="1286"/>
            <w:tcBorders>
              <w:start w:sz="22.399999999999977" w:val="single" w:color="#000000"/>
              <w:top w:sz="23.199999999999932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0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5696"/>
            <w:tcBorders>
              <w:start w:sz="22.40000000000009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Identify the food choices for Pakistani people based 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geographical distribution </w:t>
            </w:r>
          </w:p>
        </w:tc>
        <w:tc>
          <w:tcPr>
            <w:tcW w:type="dxa" w:w="3305"/>
            <w:vMerge/>
            <w:tcBorders>
              <w:start w:sz="23.199999999999818" w:val="single" w:color="#000000"/>
              <w:top w:sz="23.19999999999999" w:val="single" w:color="#000000"/>
              <w:end w:sz="23.200000000000273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444"/>
        </w:trPr>
        <w:tc>
          <w:tcPr>
            <w:tcW w:type="dxa" w:w="6982"/>
            <w:gridSpan w:val="2"/>
            <w:tcBorders>
              <w:start w:sz="22.399999999999977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366"/>
              </w:trPr>
              <w:tc>
                <w:tcPr>
                  <w:tcW w:type="dxa" w:w="10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18.</w:t>
                  </w:r>
                </w:p>
              </w:tc>
              <w:tc>
                <w:tcPr>
                  <w:tcW w:type="dxa" w:w="487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4" w:after="0"/>
                    <w:ind w:left="72" w:right="0" w:firstLine="0"/>
                    <w:jc w:val="lef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Enlist the tools used in food processing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1400"/>
        </w:trPr>
        <w:tc>
          <w:tcPr>
            <w:tcW w:type="dxa" w:w="6982"/>
            <w:gridSpan w:val="2"/>
            <w:tcBorders>
              <w:start w:sz="22.399999999999977" w:val="single" w:color="#000000"/>
              <w:top w:sz="23.199999999999932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840"/>
              </w:trPr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8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19.</w:t>
                  </w:r>
                </w:p>
              </w:tc>
              <w:tc>
                <w:tcPr>
                  <w:tcW w:type="dxa" w:w="5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12" w:after="0"/>
                    <w:ind w:left="50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Visit food processing unit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Clean raw material of food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Demonstrate the basic purpose of cleaning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2" w:after="0"/>
              <w:ind w:left="0" w:right="4100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peeling </w:t>
            </w:r>
          </w:p>
        </w:tc>
        <w:tc>
          <w:tcPr>
            <w:tcW w:type="dxa" w:w="1134"/>
            <w:tcBorders>
              <w:start w:sz="23.199999999999818" w:val="single" w:color="#000000"/>
              <w:top w:sz="23.199999999999932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8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12</w:t>
            </w:r>
          </w:p>
        </w:tc>
      </w:tr>
      <w:tr>
        <w:trPr>
          <w:trHeight w:hRule="exact" w:val="448"/>
        </w:trPr>
        <w:tc>
          <w:tcPr>
            <w:tcW w:type="dxa" w:w="6982"/>
            <w:gridSpan w:val="2"/>
            <w:tcBorders>
              <w:start w:sz="22.399999999999977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2" w:after="0"/>
              <w:ind w:left="0" w:right="2254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Mid Term </w:t>
            </w:r>
          </w:p>
        </w:tc>
        <w:tc>
          <w:tcPr>
            <w:tcW w:type="dxa" w:w="1134"/>
            <w:tcBorders>
              <w:start w:sz="23.199999999999818" w:val="single" w:color="#000000"/>
              <w:top w:sz="21.59999999999991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13</w:t>
            </w:r>
          </w:p>
        </w:tc>
      </w:tr>
      <w:tr>
        <w:trPr>
          <w:trHeight w:hRule="exact" w:val="852"/>
        </w:trPr>
        <w:tc>
          <w:tcPr>
            <w:tcW w:type="dxa" w:w="6982"/>
            <w:gridSpan w:val="2"/>
            <w:tcBorders>
              <w:start w:sz="22.399999999999977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292"/>
              </w:trPr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8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20.</w:t>
                  </w:r>
                </w:p>
              </w:tc>
              <w:tc>
                <w:tcPr>
                  <w:tcW w:type="dxa" w:w="5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12" w:after="0"/>
                    <w:ind w:left="50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Draw a mechanical refrigeration system 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2" w:after="0"/>
              <w:ind w:left="0" w:right="3896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notebook </w:t>
            </w:r>
          </w:p>
        </w:tc>
        <w:tc>
          <w:tcPr>
            <w:tcW w:type="dxa" w:w="1134"/>
            <w:vMerge w:val="restart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7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1144"/>
        </w:trPr>
        <w:tc>
          <w:tcPr>
            <w:tcW w:type="dxa" w:w="6982"/>
            <w:gridSpan w:val="2"/>
            <w:tcBorders>
              <w:start w:sz="22.399999999999977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1066"/>
              </w:trPr>
              <w:tc>
                <w:tcPr>
                  <w:tcW w:type="dxa" w:w="10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21.</w:t>
                  </w:r>
                </w:p>
              </w:tc>
              <w:tc>
                <w:tcPr>
                  <w:tcW w:type="dxa" w:w="467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2" w:after="0"/>
                    <w:ind w:left="410" w:right="864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Prepare fruits syrup </w:t>
                  </w:r>
                  <w:r>
                    <w:br/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Prepare brine for vegetables </w:t>
                  </w: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Determine brix and viscosity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305"/>
            <w:vMerge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594"/>
        </w:trPr>
        <w:tc>
          <w:tcPr>
            <w:tcW w:type="dxa" w:w="6982"/>
            <w:gridSpan w:val="2"/>
            <w:tcBorders>
              <w:start w:sz="22.399999999999977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518"/>
              </w:trPr>
              <w:tc>
                <w:tcPr>
                  <w:tcW w:type="dxa" w:w="10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22. </w:t>
                  </w:r>
                </w:p>
              </w:tc>
              <w:tc>
                <w:tcPr>
                  <w:tcW w:type="dxa" w:w="471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0" w:after="0"/>
                    <w:ind w:left="41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Perform Dry leafy vegetables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854"/>
        </w:trPr>
        <w:tc>
          <w:tcPr>
            <w:tcW w:type="dxa" w:w="6982"/>
            <w:gridSpan w:val="2"/>
            <w:tcBorders>
              <w:start w:sz="22.399999999999977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292"/>
              </w:trPr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8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23.</w:t>
                  </w:r>
                </w:p>
              </w:tc>
              <w:tc>
                <w:tcPr>
                  <w:tcW w:type="dxa" w:w="51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12" w:after="0"/>
                    <w:ind w:left="50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Enlist the food that are preserved by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2" w:after="0"/>
              <w:ind w:left="0" w:right="2796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dehydration process </w:t>
            </w:r>
          </w:p>
        </w:tc>
        <w:tc>
          <w:tcPr>
            <w:tcW w:type="dxa" w:w="1134"/>
            <w:tcBorders>
              <w:start w:sz="23.199999999999818" w:val="single" w:color="#000000"/>
              <w:top w:sz="23.200000000000273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16</w:t>
            </w:r>
          </w:p>
        </w:tc>
      </w:tr>
      <w:tr>
        <w:trPr>
          <w:trHeight w:hRule="exact" w:val="2484"/>
        </w:trPr>
        <w:tc>
          <w:tcPr>
            <w:tcW w:type="dxa" w:w="6982"/>
            <w:gridSpan w:val="2"/>
            <w:tcBorders>
              <w:start w:sz="22.399999999999977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328"/>
              </w:trPr>
              <w:tc>
                <w:tcPr>
                  <w:tcW w:type="dxa" w:w="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24. </w:t>
                  </w:r>
                </w:p>
              </w:tc>
              <w:tc>
                <w:tcPr>
                  <w:tcW w:type="dxa" w:w="57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16" w:after="0"/>
                    <w:ind w:left="302" w:right="0" w:firstLine="0"/>
                    <w:jc w:val="left"/>
                  </w:pP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Highlight  the common adulterants in following foods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76" w:lineRule="exact" w:before="202" w:after="0"/>
              <w:ind w:left="1696" w:right="302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Baking powder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Butter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Flour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Grains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Milk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Sugar and honey </w:t>
            </w:r>
          </w:p>
        </w:tc>
        <w:tc>
          <w:tcPr>
            <w:tcW w:type="dxa" w:w="1134"/>
            <w:tcBorders>
              <w:start w:sz="23.199999999999818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2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17</w:t>
            </w:r>
          </w:p>
        </w:tc>
      </w:tr>
      <w:tr>
        <w:trPr>
          <w:trHeight w:hRule="exact" w:val="1940"/>
        </w:trPr>
        <w:tc>
          <w:tcPr>
            <w:tcW w:type="dxa" w:w="6982"/>
            <w:gridSpan w:val="2"/>
            <w:tcBorders>
              <w:start w:sz="22.399999999999977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25.</w:t>
            </w:r>
          </w:p>
          <w:p>
            <w:pPr>
              <w:autoSpaceDN w:val="0"/>
              <w:tabs>
                <w:tab w:pos="2034" w:val="left"/>
              </w:tabs>
              <w:autoSpaceDE w:val="0"/>
              <w:widowControl/>
              <w:spacing w:line="270" w:lineRule="exact" w:before="6" w:after="0"/>
              <w:ind w:left="169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Name two preservatives used for preservation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fruit squashes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Preparation of Lime Juice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Add preservative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the pH of lime juice </w:t>
            </w:r>
          </w:p>
        </w:tc>
        <w:tc>
          <w:tcPr>
            <w:tcW w:type="dxa" w:w="113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5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852"/>
        </w:trPr>
        <w:tc>
          <w:tcPr>
            <w:tcW w:type="dxa" w:w="6982"/>
            <w:gridSpan w:val="2"/>
            <w:tcBorders>
              <w:start w:sz="22.399999999999977" w:val="single" w:color="#000000"/>
              <w:top w:sz="21.59999999999945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290"/>
              </w:trPr>
              <w:tc>
                <w:tcPr>
                  <w:tcW w:type="dxa" w:w="10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0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26. </w:t>
                  </w:r>
                </w:p>
              </w:tc>
              <w:tc>
                <w:tcPr>
                  <w:tcW w:type="dxa" w:w="5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4" w:lineRule="exact" w:before="12" w:after="0"/>
                    <w:ind w:left="46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Suggest some products that  can be preserved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6" w:after="0"/>
              <w:ind w:left="0" w:right="3276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by fermentation </w:t>
            </w:r>
          </w:p>
        </w:tc>
        <w:tc>
          <w:tcPr>
            <w:tcW w:type="dxa" w:w="1134"/>
            <w:tcBorders>
              <w:start w:sz="23.199999999999818" w:val="single" w:color="#000000"/>
              <w:top w:sz="21.599999999999454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19</w:t>
            </w:r>
          </w:p>
        </w:tc>
      </w:tr>
      <w:tr>
        <w:trPr>
          <w:trHeight w:hRule="exact" w:val="594"/>
        </w:trPr>
        <w:tc>
          <w:tcPr>
            <w:tcW w:type="dxa" w:w="6982"/>
            <w:gridSpan w:val="2"/>
            <w:tcBorders>
              <w:start w:sz="22.399999999999977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518"/>
              </w:trPr>
              <w:tc>
                <w:tcPr>
                  <w:tcW w:type="dxa" w:w="10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27.</w:t>
                  </w:r>
                </w:p>
              </w:tc>
              <w:tc>
                <w:tcPr>
                  <w:tcW w:type="dxa" w:w="541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41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Enlist commercial applications of irradiation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594"/>
        </w:trPr>
        <w:tc>
          <w:tcPr>
            <w:tcW w:type="dxa" w:w="1286"/>
            <w:tcBorders>
              <w:start w:sz="22.399999999999977" w:val="single" w:color="#000000"/>
              <w:top w:sz="23.199999999999818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28.</w:t>
            </w:r>
          </w:p>
        </w:tc>
        <w:tc>
          <w:tcPr>
            <w:tcW w:type="dxa" w:w="5696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Check the pH of mango pickle </w:t>
            </w:r>
          </w:p>
        </w:tc>
        <w:tc>
          <w:tcPr>
            <w:tcW w:type="dxa" w:w="1134"/>
            <w:tcBorders>
              <w:start w:sz="23.199999999999818" w:val="single" w:color="#000000"/>
              <w:top w:sz="23.199999999999818" w:val="single" w:color="#000000"/>
              <w:end w:sz="23.20000000000027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0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21</w:t>
            </w:r>
          </w:p>
        </w:tc>
      </w:tr>
    </w:tbl>
    <w:p>
      <w:pPr>
        <w:autoSpaceDN w:val="0"/>
        <w:autoSpaceDE w:val="0"/>
        <w:widowControl/>
        <w:spacing w:line="274" w:lineRule="exact" w:before="78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88.0" w:type="dxa"/>
      </w:tblPr>
      <w:tblGrid>
        <w:gridCol w:w="3305"/>
        <w:gridCol w:w="3305"/>
        <w:gridCol w:w="3305"/>
      </w:tblGrid>
      <w:tr>
        <w:trPr>
          <w:trHeight w:hRule="exact" w:val="1664"/>
        </w:trPr>
        <w:tc>
          <w:tcPr>
            <w:tcW w:type="dxa" w:w="128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29.</w:t>
            </w:r>
          </w:p>
        </w:tc>
        <w:tc>
          <w:tcPr>
            <w:tcW w:type="dxa" w:w="569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66" w:lineRule="exact" w:before="8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different cake types (muffins, sponge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cake, pound cake, layer cake, cupcake etc.)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Describe Mixing methods of cake, bread and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biscuits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Operate oven to maintain temperature and time </w:t>
            </w:r>
          </w:p>
        </w:tc>
        <w:tc>
          <w:tcPr>
            <w:tcW w:type="dxa" w:w="113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16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22</w:t>
            </w:r>
          </w:p>
        </w:tc>
      </w:tr>
      <w:tr>
        <w:trPr>
          <w:trHeight w:hRule="exact" w:val="590"/>
        </w:trPr>
        <w:tc>
          <w:tcPr>
            <w:tcW w:type="dxa" w:w="6982"/>
            <w:gridSpan w:val="2"/>
            <w:tcBorders>
              <w:start w:sz="22.399999999999977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514"/>
              </w:trPr>
              <w:tc>
                <w:tcPr>
                  <w:tcW w:type="dxa" w:w="10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 xml:space="preserve">30. </w:t>
                  </w:r>
                </w:p>
              </w:tc>
              <w:tc>
                <w:tcPr>
                  <w:tcW w:type="dxa" w:w="5258"/>
                  <w:tcBorders>
                    <w:start w:sz="22.40000000000009" w:val="single" w:color="#000000"/>
                  </w:tcBorders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Apply for any relevant international jobs.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2.399999999999977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8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23</w:t>
            </w:r>
          </w:p>
        </w:tc>
      </w:tr>
      <w:tr>
        <w:trPr>
          <w:trHeight w:hRule="exact" w:val="594"/>
        </w:trPr>
        <w:tc>
          <w:tcPr>
            <w:tcW w:type="dxa" w:w="128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5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31.</w:t>
            </w:r>
          </w:p>
        </w:tc>
        <w:tc>
          <w:tcPr>
            <w:tcW w:type="dxa" w:w="569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Make butter at home </w:t>
            </w:r>
          </w:p>
        </w:tc>
        <w:tc>
          <w:tcPr>
            <w:tcW w:type="dxa" w:w="1134"/>
            <w:vMerge w:val="restart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1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24</w:t>
            </w:r>
          </w:p>
        </w:tc>
      </w:tr>
      <w:tr>
        <w:trPr>
          <w:trHeight w:hRule="exact" w:val="870"/>
        </w:trPr>
        <w:tc>
          <w:tcPr>
            <w:tcW w:type="dxa" w:w="1286"/>
            <w:tcBorders>
              <w:start w:sz="22.399999999999977" w:val="single" w:color="#000000"/>
              <w:top w:sz="22.40000000000009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32.</w:t>
            </w:r>
          </w:p>
        </w:tc>
        <w:tc>
          <w:tcPr>
            <w:tcW w:type="dxa" w:w="5696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Perform cost analysis as per customer demand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Conduct market survey for project estimation </w:t>
            </w:r>
          </w:p>
        </w:tc>
        <w:tc>
          <w:tcPr>
            <w:tcW w:type="dxa" w:w="3305"/>
            <w:vMerge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446"/>
        </w:trPr>
        <w:tc>
          <w:tcPr>
            <w:tcW w:type="dxa" w:w="6982"/>
            <w:gridSpan w:val="2"/>
            <w:tcBorders>
              <w:start w:sz="22.399999999999977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5.99999999999994" w:type="dxa"/>
            </w:tblPr>
            <w:tblGrid>
              <w:gridCol w:w="3491"/>
              <w:gridCol w:w="3491"/>
            </w:tblGrid>
            <w:tr>
              <w:trPr>
                <w:trHeight w:hRule="exact" w:val="368"/>
              </w:trPr>
              <w:tc>
                <w:tcPr>
                  <w:tcW w:type="dxa" w:w="1082"/>
                  <w:tcBorders>
                    <w:end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36" w:right="0" w:firstLine="0"/>
                    <w:jc w:val="left"/>
                  </w:pPr>
                  <w:r>
                    <w:rPr>
                      <w:w w:val="97.90108722189198"/>
                      <w:rFonts w:ascii="CIDFont+F2" w:hAnsi="CIDFont+F2" w:eastAsia="CIDFont+F2"/>
                      <w:b/>
                      <w:i w:val="0"/>
                      <w:color w:val="000000"/>
                      <w:sz w:val="23"/>
                    </w:rPr>
                    <w:t>33.</w:t>
                  </w:r>
                </w:p>
              </w:tc>
              <w:tc>
                <w:tcPr>
                  <w:tcW w:type="dxa" w:w="4918"/>
                  <w:tcBorders>
                    <w:start w:sz="22.40000000000009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52" w:after="0"/>
                    <w:ind w:left="41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1" w:hAnsi="CIDFont+F1" w:eastAsia="CIDFont+F1"/>
                      <w:b w:val="0"/>
                      <w:i w:val="0"/>
                      <w:color w:val="000000"/>
                      <w:sz w:val="23"/>
                    </w:rPr>
                    <w:t xml:space="preserve"> Suggest the formula of ice-cream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13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25</w:t>
            </w:r>
          </w:p>
        </w:tc>
      </w:tr>
      <w:tr>
        <w:trPr>
          <w:trHeight w:hRule="exact" w:val="444"/>
        </w:trPr>
        <w:tc>
          <w:tcPr>
            <w:tcW w:type="dxa" w:w="1286"/>
            <w:tcBorders>
              <w:start w:sz="22.399999999999977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506" w:firstLine="0"/>
              <w:jc w:val="righ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34.</w:t>
            </w:r>
          </w:p>
        </w:tc>
        <w:tc>
          <w:tcPr>
            <w:tcW w:type="dxa" w:w="5696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Develop work ethics </w:t>
            </w:r>
          </w:p>
        </w:tc>
        <w:tc>
          <w:tcPr>
            <w:tcW w:type="dxa" w:w="1134"/>
            <w:tcBorders>
              <w:start w:sz="23.199999999999818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Week 26</w:t>
            </w:r>
          </w:p>
        </w:tc>
      </w:tr>
    </w:tbl>
    <w:p>
      <w:pPr>
        <w:autoSpaceDN w:val="0"/>
        <w:autoSpaceDE w:val="0"/>
        <w:widowControl/>
        <w:spacing w:line="274" w:lineRule="exact" w:before="8986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0"/>
        <w:ind w:left="28" w:right="0" w:firstLine="0"/>
        <w:jc w:val="left"/>
      </w:pPr>
      <w:r>
        <w:rPr>
          <w:w w:val="97.90108722189198"/>
          <w:rFonts w:ascii="CIDFont+F8" w:hAnsi="CIDFont+F8" w:eastAsia="CIDFont+F8"/>
          <w:b/>
          <w:i/>
          <w:color w:val="000000"/>
          <w:sz w:val="23"/>
        </w:rPr>
        <w:t>Annexure-II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: </w:t>
      </w:r>
    </w:p>
    <w:p>
      <w:pPr>
        <w:autoSpaceDN w:val="0"/>
        <w:autoSpaceDE w:val="0"/>
        <w:widowControl/>
        <w:spacing w:line="252" w:lineRule="exact" w:before="494" w:after="0"/>
        <w:ind w:left="235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Food technology ( preservation and processing)</w:t>
      </w:r>
    </w:p>
    <w:p>
      <w:pPr>
        <w:autoSpaceDN w:val="0"/>
        <w:autoSpaceDE w:val="0"/>
        <w:widowControl/>
        <w:spacing w:line="488" w:lineRule="exact" w:before="258" w:after="0"/>
        <w:ind w:left="28" w:right="2736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What is E commerce and how you can make money online - BBCURDU </w:t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4" w:lineRule="exact" w:before="488" w:after="0"/>
        <w:ind w:left="28" w:right="1584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6" w:lineRule="exact" w:before="488" w:after="0"/>
        <w:ind w:left="28" w:right="432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6" w:lineRule="exact" w:before="486" w:after="0"/>
        <w:ind w:left="28" w:right="187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21 Yr. Old Pakistani Fiverr Millionaire | 25-35 Lakhs a Month Income | Interview </w:t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2" w:lineRule="exact" w:before="582" w:after="0"/>
        <w:ind w:left="28" w:right="115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0" w:after="0"/>
        <w:ind w:left="28" w:right="100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524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0"/>
        <w:ind w:left="10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Annexure-II </w:t>
      </w:r>
    </w:p>
    <w:p>
      <w:pPr>
        <w:autoSpaceDN w:val="0"/>
        <w:autoSpaceDE w:val="0"/>
        <w:widowControl/>
        <w:spacing w:line="250" w:lineRule="exact" w:before="236" w:after="0"/>
        <w:ind w:left="10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SUGGESTIVE FORMAT AND SEQUENCE ORDER OF MOTIVATIONAL LECTURE.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298" w:lineRule="exact" w:before="190" w:after="0"/>
        <w:ind w:left="106" w:right="288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0" w:after="0"/>
        <w:ind w:left="106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300" w:lineRule="exact" w:before="184" w:after="230"/>
        <w:ind w:left="106" w:right="432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70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2"/>
        </w:trPr>
        <w:tc>
          <w:tcPr>
            <w:tcW w:type="dxa" w:w="8686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8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72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0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6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80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8" w:after="0"/>
              <w:ind w:left="266" w:right="144" w:hanging="17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and how it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4" w:right="259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Podium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Projector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 Confidence </w:t>
            </w:r>
          </w:p>
        </w:tc>
      </w:tr>
    </w:tbl>
    <w:p>
      <w:pPr>
        <w:autoSpaceDN w:val="0"/>
        <w:autoSpaceDE w:val="0"/>
        <w:widowControl/>
        <w:spacing w:line="274" w:lineRule="exact" w:before="28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40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37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26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510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6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8"/>
        </w:trPr>
        <w:tc>
          <w:tcPr>
            <w:tcW w:type="dxa" w:w="2896"/>
            <w:tcBorders>
              <w:start w:sz="4.0" w:val="single" w:color="#000000"/>
              <w:top w:sz="2.3999999999998636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Schedule </w:t>
            </w:r>
          </w:p>
        </w:tc>
        <w:tc>
          <w:tcPr>
            <w:tcW w:type="dxa" w:w="5832"/>
            <w:tcBorders>
              <w:start w:sz="4.0" w:val="single" w:color="#000000"/>
              <w:top w:sz="2.3999999999998636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Should do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2"/>
        </w:trPr>
        <w:tc>
          <w:tcPr>
            <w:tcW w:type="dxa" w:w="2896"/>
            <w:tcBorders>
              <w:start w:sz="4.0" w:val="single" w:color="#000000"/>
              <w:top w:sz="3.200000000000273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80"/>
        </w:trPr>
        <w:tc>
          <w:tcPr>
            <w:tcW w:type="dxa" w:w="2896"/>
            <w:tcBorders>
              <w:start w:sz="4.0" w:val="single" w:color="#000000"/>
              <w:top w:sz="2.400000000000091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72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Introduction &amp; On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boarding: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2.400000000000091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class and play the “On 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Key contacts and key information – e.g., role of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5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</w:p>
        </w:tc>
      </w:tr>
    </w:tbl>
    <w:p>
      <w:pPr>
        <w:autoSpaceDN w:val="0"/>
        <w:autoSpaceDE w:val="0"/>
        <w:widowControl/>
        <w:spacing w:line="274" w:lineRule="exact" w:before="90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548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4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586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230"/>
        <w:ind w:left="10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MOTIVATIONAL LECTURES LINKS.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6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LINK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FF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FF"/>
                <w:sz w:val="23"/>
                <w:u w:val="single"/>
              </w:rPr>
              <w:t>https://www.youtube.com/watch?v=JzFs__yJt-w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David Goggin’s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Jocko Willink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FF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48"/>
        </w:trPr>
        <w:tc>
          <w:tcPr>
            <w:tcW w:type="dxa" w:w="169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Tony Robbins </w:t>
            </w:r>
          </w:p>
        </w:tc>
        <w:tc>
          <w:tcPr>
            <w:tcW w:type="dxa" w:w="57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FF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273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3.200000000000273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Ahmed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273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FF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96" w:right="28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Eagle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Learn Kurooji </w:t>
            </w:r>
          </w:p>
        </w:tc>
        <w:tc>
          <w:tcPr>
            <w:tcW w:type="dxa" w:w="5714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8"/>
        </w:trPr>
        <w:tc>
          <w:tcPr>
            <w:tcW w:type="dxa" w:w="1692"/>
            <w:tcBorders>
              <w:start w:sz="4.0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ATTITUDE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Titan Man </w:t>
            </w:r>
          </w:p>
        </w:tc>
        <w:tc>
          <w:tcPr>
            <w:tcW w:type="dxa" w:w="5714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FF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TIME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2.400000000000091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8"/>
        </w:trPr>
        <w:tc>
          <w:tcPr>
            <w:tcW w:type="dxa" w:w="169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750" w:after="0"/>
        <w:ind w:left="106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28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40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6"/>
        <w:ind w:left="0" w:right="0"/>
      </w:pPr>
    </w:p>
    <w:p>
      <w:pPr>
        <w:autoSpaceDN w:val="0"/>
        <w:tabs>
          <w:tab w:pos="8664" w:val="left"/>
        </w:tabs>
        <w:autoSpaceDE w:val="0"/>
        <w:widowControl/>
        <w:spacing w:line="370" w:lineRule="exact" w:before="0" w:after="226"/>
        <w:ind w:left="4250" w:right="0" w:firstLine="0"/>
        <w:jc w:val="left"/>
      </w:pPr>
      <w:r>
        <w:tab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Annexure-III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284"/>
        </w:trPr>
        <w:tc>
          <w:tcPr>
            <w:tcW w:type="dxa" w:w="1102"/>
            <w:tcBorders>
              <w:start w:sz="21.600000000000023" w:val="single" w:color="#000000"/>
              <w:top w:sz="22.399999999999864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Ahmad,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who lives in DG Khan (Punjab), is an example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of how hard work and perseverance can reap rich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rewards when bidding for projects online.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food recipes work exclusively on an online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freelancing platform and he has earned, on average,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US$20,000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per month for the past several months. But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this isn’t a story of overnight success – Ahmad had to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work hard to differentiate himself and stay true to his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goal.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It was a full year later, in February 2018, when Ahmad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finally decided to jump in. He signed up for one of the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numerous companies of food processing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preservation that connect with people or companies that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have small projects, like food processing, professional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recipes.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He had already started a small business to help pay for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his college education, so he was nervous and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Certification in food technology from STEPS (NAVTTC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430"/>
        </w:trPr>
        <w:tc>
          <w:tcPr>
            <w:tcW w:type="dxa" w:w="1102"/>
            <w:tcBorders>
              <w:start w:sz="21.600000000000023" w:val="single" w:color="#000000"/>
              <w:top w:sz="22.399999999999636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Ahmad’s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food proces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sing and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preservation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. In his first month using modern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preservation methods, he pitched mostly for projects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centered around food recipes. But it wasn’t so simple. In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the first few weeks, he didn’t hear back from even a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single client, despite pitching for dozens of projects.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successful food processors. It was an uphill struggle,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but I didn’t want to give up,” he explains.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8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Ahmad says he understands why clients would be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30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29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584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20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apprehensive giving projects to untested food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technology. They have hundreds of options to choose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from, he explains, and to give a project to someone with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no experience requires a strong leap of faith.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A slow stream of projects started to come Ahmad’s way.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repeat clients. He also expanded the range of his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professional services by professional recipes,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prevention from food spoilage, enhance food nutritional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values.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straight,” he explains. “That’s unthinkable for someone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20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Success Traits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4" w:val="left"/>
              </w:tabs>
              <w:autoSpaceDE w:val="0"/>
              <w:widowControl/>
              <w:spacing w:line="258" w:lineRule="exact" w:before="0" w:after="0"/>
              <w:ind w:left="0" w:right="216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Success Traits (characteristics)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Good Habits </w:t>
            </w:r>
          </w:p>
          <w:p>
            <w:pPr>
              <w:autoSpaceDN w:val="0"/>
              <w:tabs>
                <w:tab w:pos="326" w:val="left"/>
              </w:tabs>
              <w:autoSpaceDE w:val="0"/>
              <w:widowControl/>
              <w:spacing w:line="270" w:lineRule="exact" w:before="42" w:after="0"/>
              <w:ind w:left="72" w:right="331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Punctuality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Honesty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Positive attitude </w:t>
            </w:r>
            <w:r>
              <w:br/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Interpersonal skills </w:t>
            </w:r>
          </w:p>
          <w:p>
            <w:pPr>
              <w:autoSpaceDN w:val="0"/>
              <w:autoSpaceDE w:val="0"/>
              <w:widowControl/>
              <w:spacing w:line="274" w:lineRule="exact" w:before="230" w:after="0"/>
              <w:ind w:left="326" w:right="345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Determinant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Consistent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Welling worker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Team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Initiative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Hardworking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Creative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Enthusiastic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Goal oriented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Self-motivated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Communication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Loyalty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50" w:lineRule="exact" w:before="492" w:after="0"/>
        <w:ind w:left="46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Note: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S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uccess story is a source of motivation for the trainees and can be presented in several </w:t>
      </w:r>
    </w:p>
    <w:p>
      <w:pPr>
        <w:autoSpaceDN w:val="0"/>
        <w:autoSpaceDE w:val="0"/>
        <w:widowControl/>
        <w:spacing w:line="252" w:lineRule="exact" w:before="46" w:after="0"/>
        <w:ind w:left="468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autoSpaceDE w:val="0"/>
        <w:widowControl/>
        <w:spacing w:line="250" w:lineRule="exact" w:before="234" w:after="0"/>
        <w:ind w:left="46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</w:p>
    <w:p>
      <w:pPr>
        <w:autoSpaceDN w:val="0"/>
        <w:autoSpaceDE w:val="0"/>
        <w:widowControl/>
        <w:spacing w:line="252" w:lineRule="exact" w:before="32" w:after="0"/>
        <w:ind w:left="806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autoSpaceDE w:val="0"/>
        <w:widowControl/>
        <w:spacing w:line="250" w:lineRule="exact" w:before="28" w:after="0"/>
        <w:ind w:left="468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</w:p>
    <w:p>
      <w:pPr>
        <w:autoSpaceDN w:val="0"/>
        <w:autoSpaceDE w:val="0"/>
        <w:widowControl/>
        <w:spacing w:line="252" w:lineRule="exact" w:before="30" w:after="0"/>
        <w:ind w:left="806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*</w:t>
      </w:r>
    </w:p>
    <w:p>
      <w:pPr>
        <w:autoSpaceDN w:val="0"/>
        <w:autoSpaceDE w:val="0"/>
        <w:widowControl/>
        <w:spacing w:line="274" w:lineRule="exact" w:before="218" w:after="0"/>
        <w:ind w:left="130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30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70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organization, job, earning, etc.) and narrates his/her story in the teacher’s own motivational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0" w:lineRule="exact" w:before="734" w:after="0"/>
        <w:ind w:left="53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8" w:hAnsi="CIDFont+F8" w:eastAsia="CIDFont+F8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11850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31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40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tabs>
          <w:tab w:pos="8464" w:val="left"/>
        </w:tabs>
        <w:autoSpaceDE w:val="0"/>
        <w:widowControl/>
        <w:spacing w:line="320" w:lineRule="exact" w:before="0" w:after="0"/>
        <w:ind w:left="3154" w:right="0" w:firstLine="0"/>
        <w:jc w:val="left"/>
      </w:pPr>
      <w:r>
        <w:tab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Annexure-IV: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Workplace/Institute Ethics Guide </w:t>
      </w:r>
    </w:p>
    <w:p>
      <w:pPr>
        <w:autoSpaceDN w:val="0"/>
        <w:autoSpaceDE w:val="0"/>
        <w:widowControl/>
        <w:spacing w:line="388" w:lineRule="exact" w:before="268" w:after="0"/>
        <w:ind w:left="28" w:right="26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0" w:lineRule="exact" w:before="400" w:after="0"/>
        <w:ind w:left="28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6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8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90" w:lineRule="exact" w:before="38" w:after="0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tabs>
          <w:tab w:pos="366" w:val="left"/>
        </w:tabs>
        <w:autoSpaceDE w:val="0"/>
        <w:widowControl/>
        <w:spacing w:line="400" w:lineRule="exact" w:before="0" w:after="0"/>
        <w:ind w:left="28" w:right="5040" w:firstLine="0"/>
        <w:jc w:val="left"/>
      </w:pPr>
      <w:r>
        <w:tab/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32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p>
      <w:pPr>
        <w:sectPr>
          <w:pgSz w:w="12240" w:h="15840"/>
          <w:pgMar w:top="340" w:right="1124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270" w:lineRule="exact" w:before="0" w:after="0"/>
        <w:ind w:left="704" w:right="20" w:firstLine="0"/>
        <w:jc w:val="both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0" w:lineRule="exact" w:before="178" w:after="78"/>
        <w:ind w:left="366" w:right="0" w:firstLine="0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2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0" w:lineRule="exact" w:before="80" w:after="0"/>
        <w:ind w:left="704" w:right="0" w:firstLine="0"/>
        <w:jc w:val="left"/>
      </w:pP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Verbal communications, being able to communicate one on one or to a group.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90" w:lineRule="exact" w:before="0" w:after="0"/>
        <w:ind w:left="704" w:right="0" w:hanging="338"/>
        <w:jc w:val="left"/>
      </w:pP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>10.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2" w:hAnsi="CIDFont+F2" w:eastAsia="CIDFont+F2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Respect’s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8132" w:after="0"/>
        <w:ind w:left="28" w:right="0" w:firstLine="0"/>
        <w:jc w:val="left"/>
      </w:pPr>
      <w:r>
        <w:rPr>
          <w:w w:val="98.6471448625837"/>
          <w:rFonts w:ascii="CIDFont+F3" w:hAnsi="CIDFont+F3" w:eastAsia="CIDFont+F3"/>
          <w:b/>
          <w:i w:val="0"/>
          <w:color w:val="000000"/>
          <w:sz w:val="21"/>
        </w:rPr>
        <w:t xml:space="preserve">33 | </w:t>
      </w:r>
      <w:r>
        <w:rPr>
          <w:w w:val="97.90108722189198"/>
          <w:rFonts w:ascii="CIDFont+F4" w:hAnsi="CIDFont+F4" w:eastAsia="CIDFont+F4"/>
          <w:b w:val="0"/>
          <w:i/>
          <w:color w:val="000000"/>
          <w:sz w:val="23"/>
        </w:rPr>
        <w:t xml:space="preserve">Food Technology (Preservation and Processing) </w:t>
      </w:r>
    </w:p>
    <w:sectPr w:rsidR="00FC693F" w:rsidRPr="0006063C" w:rsidSect="00034616">
      <w:pgSz w:w="12240" w:h="15840"/>
      <w:pgMar w:top="338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