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1584" w:right="1584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Course Title: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Food Packaging and Quality Control </w:t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autoSpaceDN w:val="0"/>
        <w:autoSpaceDE w:val="0"/>
        <w:widowControl/>
        <w:spacing w:line="366" w:lineRule="exact" w:before="5524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>Revised Edition</w:t>
      </w:r>
    </w:p>
    <w:p>
      <w:pPr>
        <w:sectPr>
          <w:pgSz w:w="12240" w:h="15840"/>
          <w:pgMar w:top="340" w:right="1440" w:bottom="394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Trainer Name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68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36" w:lineRule="exact" w:before="320" w:after="0"/>
              <w:ind w:left="0" w:right="0" w:firstLine="0"/>
              <w:jc w:val="center"/>
            </w:pPr>
            <w:r>
              <w:rPr>
                <w:rFonts w:ascii="CIDFont+F5" w:hAnsi="CIDFont+F5" w:eastAsia="CIDFont+F5"/>
                <w:b w:val="0"/>
                <w:i w:val="0"/>
                <w:color w:val="000000"/>
                <w:sz w:val="30"/>
              </w:rPr>
              <w:t>Food Packaging and Quality Control</w:t>
            </w:r>
          </w:p>
        </w:tc>
      </w:tr>
      <w:tr>
        <w:trPr>
          <w:trHeight w:hRule="exact" w:val="11988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skills and hands-on practice for Food Packaging and Quality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</w:t>
            </w:r>
          </w:p>
          <w:p>
            <w:pPr>
              <w:autoSpaceDN w:val="0"/>
              <w:autoSpaceDE w:val="0"/>
              <w:widowControl/>
              <w:spacing w:line="260" w:lineRule="exact" w:before="262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offers a broad, cross-disciplinary learning experience for students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goal of this course is to provide students with a fundamental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understanding of food packaging and quality control and to ensure students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are technically ready for the food industry through a practical, problem-solving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approach.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202124"/>
                <w:sz w:val="23"/>
              </w:rPr>
              <w:t>Quality control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 is essential to building a successful business that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delivers products that meet or exceed customers' expectations. It also forms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the basis of an efficient business that minimizes waste and operates at high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202124"/>
                <w:sz w:val="23"/>
              </w:rPr>
              <w:t>levels of productivity.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This course engages with issues at the very forefront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modern food production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6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etc.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</w:tc>
      </w:tr>
    </w:tbl>
    <w:p>
      <w:pPr>
        <w:autoSpaceDN w:val="0"/>
        <w:autoSpaceDE w:val="0"/>
        <w:widowControl/>
        <w:spacing w:line="274" w:lineRule="exact" w:before="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58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inthe workplace in the line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say, that if the training provider puts 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4" w:lineRule="exact" w:before="26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0" w:lineRule="exact" w:before="1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60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20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21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56" w:lineRule="exact" w:before="0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58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  <w:tab w:pos="1484" w:val="left"/>
              </w:tabs>
              <w:autoSpaceDE w:val="0"/>
              <w:widowControl/>
              <w:spacing w:line="260" w:lineRule="exact" w:before="260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Intermediate </w:t>
            </w:r>
          </w:p>
        </w:tc>
      </w:tr>
      <w:tr>
        <w:trPr>
          <w:trHeight w:hRule="exact" w:val="10158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By the end of this course, students will be able to: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432" w:lineRule="exact" w:before="11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Comply with Work Health and Safety Policies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Obey the Workplace Policies and Procedures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Follow Basic Communication Skills (General)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Operate Computer Functions(General)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Adopt Basic Good Manufacturing Practices (GMP)  for Food Processing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&amp; Packaging </w:t>
            </w:r>
          </w:p>
          <w:p>
            <w:pPr>
              <w:autoSpaceDN w:val="0"/>
              <w:autoSpaceDE w:val="0"/>
              <w:widowControl/>
              <w:spacing w:line="444" w:lineRule="exact" w:before="128" w:after="0"/>
              <w:ind w:left="412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Comply Personal Health and Safety Guidelines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Communicate the Workplace Policy and Procedure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Basic Communication (Specific)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Tools and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Receive Raw Materials as per Manufacturing order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food Cleaning and Sanitation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 Work Health and Safety Practices (WHS)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and Implement Workplace Policy and Procedures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Communicate at Workplace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Computer Application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Manage Personal Finances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Packaging as per Manufacturing Order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88" w:lineRule="exact" w:before="186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Ensure Hazard Analysis Critical Control Points (HACCP) &amp; Food Safety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Systems </w:t>
            </w:r>
          </w:p>
          <w:p>
            <w:pPr>
              <w:autoSpaceDN w:val="0"/>
              <w:autoSpaceDE w:val="0"/>
              <w:widowControl/>
              <w:spacing w:line="276" w:lineRule="exact" w:before="318" w:after="0"/>
              <w:ind w:left="0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Reflect on the importance of safe food packaging and kitchenware in </w:t>
            </w:r>
          </w:p>
        </w:tc>
      </w:tr>
    </w:tbl>
    <w:p>
      <w:pPr>
        <w:autoSpaceDN w:val="0"/>
        <w:autoSpaceDE w:val="0"/>
        <w:widowControl/>
        <w:spacing w:line="274" w:lineRule="exact" w:before="46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646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daily life and choices </w:t>
            </w:r>
          </w:p>
          <w:p>
            <w:pPr>
              <w:autoSpaceDN w:val="0"/>
              <w:autoSpaceDE w:val="0"/>
              <w:widowControl/>
              <w:spacing w:line="276" w:lineRule="exact" w:before="30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Evaluate how chemicals can migrate from packaging and slowly affect </w:t>
            </w:r>
          </w:p>
          <w:p>
            <w:pPr>
              <w:autoSpaceDN w:val="0"/>
              <w:autoSpaceDE w:val="0"/>
              <w:widowControl/>
              <w:spacing w:line="252" w:lineRule="exact" w:before="136" w:after="248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our endocrine health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70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74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28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Assess how chemical and biological tests are done and evaluate their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8" w:after="76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for safety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7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76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20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Describe the professional roles of all stakeholders in the business of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78" w:after="78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safety in general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7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76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694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Discuss the topics of the course with increased knowledge and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80" w:after="76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global awareness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7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76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320"/>
                  <w:tcBorders/>
                  <w:shd w:fill="ffffff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Interpret information and news with increased critical sense, especially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0" w:lineRule="exact" w:before="80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when dealing with consumers’ health and protection </w:t>
            </w:r>
          </w:p>
          <w:p>
            <w:pPr>
              <w:autoSpaceDN w:val="0"/>
              <w:autoSpaceDE w:val="0"/>
              <w:widowControl/>
              <w:spacing w:line="276" w:lineRule="exact" w:before="13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Monitor and Control Plant Operations </w:t>
            </w:r>
          </w:p>
          <w:p>
            <w:pPr>
              <w:autoSpaceDN w:val="0"/>
              <w:autoSpaceDE w:val="0"/>
              <w:widowControl/>
              <w:spacing w:line="274" w:lineRule="exact" w:before="130" w:after="264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Complete Production Documentation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6.00000000000023" w:type="dxa"/>
            </w:tblPr>
            <w:tblGrid>
              <w:gridCol w:w="4039"/>
              <w:gridCol w:w="4039"/>
            </w:tblGrid>
            <w:tr>
              <w:trPr>
                <w:trHeight w:hRule="exact" w:val="372"/>
              </w:trPr>
              <w:tc>
                <w:tcPr>
                  <w:tcW w:type="dxa" w:w="4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28" w:lineRule="exact" w:before="76" w:after="0"/>
                    <w:ind w:left="0" w:right="118" w:firstLine="0"/>
                    <w:jc w:val="right"/>
                  </w:pPr>
                  <w:r>
                    <w:rPr>
                      <w:w w:val="98.36526168020147"/>
                      <w:rFonts w:ascii="CIDFont+F6" w:hAnsi="CIDFont+F6" w:eastAsia="CIDFont+F6"/>
                      <w:b w:val="0"/>
                      <w:i w:val="0"/>
                      <w:color w:val="000000"/>
                      <w:sz w:val="19"/>
                    </w:rPr>
                    <w:t></w:t>
                  </w:r>
                </w:p>
              </w:tc>
              <w:tc>
                <w:tcPr>
                  <w:tcW w:type="dxa" w:w="74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36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Perform Quality Assurance Measure for Food Products (microbiological,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76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physical and chemical Measurements and Sensory Evaluation)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total duration of the course: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Class hours: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Theory: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520hours </w:t>
            </w:r>
          </w:p>
        </w:tc>
      </w:tr>
      <w:tr>
        <w:trPr>
          <w:trHeight w:hRule="exact" w:val="2212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12" w:right="475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Adams dairy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Haleeb milk dairy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American dairy products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Pak cola dairy farm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Nestle dairy farm </w:t>
            </w:r>
          </w:p>
        </w:tc>
      </w:tr>
      <w:tr>
        <w:trPr>
          <w:trHeight w:hRule="exact" w:val="1980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74" w:right="38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technologist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safety auditor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Quality Assurance Specialist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Academia (Higher Education)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Assistant Technician in Food Quality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Product Packager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Instructor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No of Students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8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Place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574"/>
        </w:trPr>
        <w:tc>
          <w:tcPr>
            <w:tcW w:type="dxa" w:w="1964"/>
            <w:tcBorders>
              <w:start w:sz="21.600000000000023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302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https://www.youtube.com/watch?v=ogcr2PVD8DI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scope of food technology </w:t>
            </w:r>
          </w:p>
        </w:tc>
      </w:tr>
    </w:tbl>
    <w:p>
      <w:pPr>
        <w:autoSpaceDN w:val="0"/>
        <w:autoSpaceDE w:val="0"/>
        <w:widowControl/>
        <w:spacing w:line="274" w:lineRule="exact" w:before="11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521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74" w:right="273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https://www.youtube.com/watch?v=9w3b1wb5DT8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careers in food technology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https://www.youtube.com/watch?v=1JbnRA-Hpwg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food processing technology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https://www.youtube.com/watch?v=ALNWNIgKGss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technology diploma importance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https://www.youtube.com/watch?v=3PiETilegmQ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careers in food technology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https://www.youtube.com/watch?v=4S322LZd8bw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nestle company jobs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https://www.youtube.com/watch?v=jtgmm4lnhQg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quality and quality control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https://www.youtube.com/watch?v=1NdGBSI1abg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safety and quality control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https://www.youtube.com/watch?v=_xWhEdcKsYU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HACCP principles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https://www.youtube.com/watch?v=hSTNqvO1Z_k </w:t>
            </w: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30303"/>
                <w:sz w:val="21"/>
              </w:rPr>
              <w:t xml:space="preserve">Training Employees on Food Safety and Quality </w:t>
            </w:r>
            <w:r>
              <w:br/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FF"/>
                <w:sz w:val="23"/>
                <w:u w:val="single"/>
              </w:rPr>
              <w:t>https://www.youtube.com/watch?v=9xNIFp0wPzA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8.000000000000114" w:type="dxa"/>
            </w:tblPr>
            <w:tblGrid>
              <w:gridCol w:w="8078"/>
            </w:tblGrid>
            <w:tr>
              <w:trPr>
                <w:trHeight w:hRule="exact" w:val="218"/>
              </w:trPr>
              <w:tc>
                <w:tcPr>
                  <w:tcW w:type="dxa" w:w="7932"/>
                  <w:tcBorders/>
                  <w:shd w:fill="f9f9f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30" w:lineRule="exact" w:before="6" w:after="0"/>
                    <w:ind w:left="26" w:right="0" w:firstLine="0"/>
                    <w:jc w:val="left"/>
                  </w:pPr>
                  <w:r>
                    <w:rPr>
                      <w:w w:val="98.6471448625837"/>
                      <w:rFonts w:ascii="CIDFont+F5" w:hAnsi="CIDFont+F5" w:eastAsia="CIDFont+F5"/>
                      <w:b w:val="0"/>
                      <w:i w:val="0"/>
                      <w:color w:val="000000"/>
                      <w:sz w:val="21"/>
                    </w:rPr>
                    <w:t xml:space="preserve">HACCP &amp; ISO 22000: Food Safety Management System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</w:tbl>
    <w:p>
      <w:pPr>
        <w:autoSpaceDN w:val="0"/>
        <w:autoSpaceDE w:val="0"/>
        <w:widowControl/>
        <w:spacing w:line="274" w:lineRule="exact" w:before="837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Module Title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Learning Units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Remarks</w:t>
            </w:r>
          </w:p>
        </w:tc>
      </w:tr>
      <w:tr>
        <w:trPr>
          <w:trHeight w:hRule="exact" w:val="3472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Packaging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6" w:after="0"/>
              <w:ind w:left="226" w:right="288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Food Packaging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Quality Control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Career opportunities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 requirements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History of food packaging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Various specialties of food packaging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428" w:right="266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40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personal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health and safety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6" w:after="0"/>
              <w:ind w:left="226" w:right="864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safety policies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workplace hazards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safety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minimize danger risks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4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798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as a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Preservation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Technique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30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  <w:tab w:pos="1090" w:val="left"/>
              </w:tabs>
              <w:autoSpaceDE w:val="0"/>
              <w:widowControl/>
              <w:spacing w:line="266" w:lineRule="exact" w:before="260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to: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Packaging and Preservation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Purpose of Packaging </w:t>
            </w:r>
            <w:r>
              <w:br/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1.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Product Contamination </w:t>
            </w:r>
            <w:r>
              <w:br/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2.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Preservation by Maintaining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Quality </w:t>
            </w:r>
            <w:r>
              <w:br/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3.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Preservation and conservation </w:t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4.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Protection during Distribution and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Processing </w:t>
            </w:r>
            <w:r>
              <w:br/>
            </w:r>
            <w:r>
              <w:tab/>
            </w:r>
            <w:r>
              <w:rPr>
                <w:w w:val="98.6471448625837"/>
                <w:rFonts w:ascii="CIDFont+F1" w:hAnsi="CIDFont+F1" w:eastAsia="CIDFont+F1"/>
                <w:b w:val="0"/>
                <w:i w:val="0"/>
                <w:color w:val="000000"/>
                <w:sz w:val="21"/>
              </w:rPr>
              <w:t>5.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Storage History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Characteristics of food packaging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436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</w:p>
          <w:p>
            <w:pPr>
              <w:autoSpaceDN w:val="0"/>
              <w:autoSpaceDE w:val="0"/>
              <w:widowControl/>
              <w:spacing w:line="260" w:lineRule="exact" w:before="514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460"/>
        </w:trPr>
        <w:tc>
          <w:tcPr>
            <w:tcW w:type="dxa" w:w="1456"/>
            <w:tcBorders>
              <w:start w:sz="21.600000000000023" w:val="single" w:color="#000000"/>
              <w:top w:sz="21.599999999999454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45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Materials Used for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14" w:val="left"/>
                <w:tab w:pos="752" w:val="left"/>
              </w:tabs>
              <w:autoSpaceDE w:val="0"/>
              <w:widowControl/>
              <w:spacing w:line="280" w:lineRule="exact" w:before="428" w:after="0"/>
              <w:ind w:left="33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Types of Packaging Materials Used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for Foods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Plastics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Glasses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454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  <w:p>
            <w:pPr>
              <w:autoSpaceDN w:val="0"/>
              <w:autoSpaceDE w:val="0"/>
              <w:widowControl/>
              <w:spacing w:line="252" w:lineRule="exact" w:before="266" w:after="0"/>
              <w:ind w:left="0" w:right="10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</w:p>
        </w:tc>
      </w:tr>
    </w:tbl>
    <w:p>
      <w:pPr>
        <w:autoSpaceDN w:val="0"/>
        <w:autoSpaceDE w:val="0"/>
        <w:widowControl/>
        <w:spacing w:line="274" w:lineRule="exact" w:before="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94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330" w:right="230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Timber, Paper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Ceramics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Metalized Films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7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 1</w:t>
            </w:r>
          </w:p>
        </w:tc>
      </w:tr>
      <w:tr>
        <w:trPr>
          <w:trHeight w:hRule="exact" w:val="2148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5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Rigid and Flexible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Metals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932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82" w:lineRule="exact" w:before="394" w:after="0"/>
              <w:ind w:left="226" w:right="864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Rigid and Flexible Metals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Rigid Metal Containers-Tin Can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Flexible Metal Containers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0" w:right="26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016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Glass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902" w:val="left"/>
              </w:tabs>
              <w:autoSpaceDE w:val="0"/>
              <w:widowControl/>
              <w:spacing w:line="280" w:lineRule="exact" w:before="428" w:after="0"/>
              <w:ind w:left="226" w:right="576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Glass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Manufacture of Glass Container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Glass Container Seal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Glass Fracture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Returnable and Non-returnable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Bottles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78" w:after="0"/>
              <w:ind w:left="566" w:right="144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14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Rigid and Flexible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Products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752" w:val="left"/>
              </w:tabs>
              <w:autoSpaceDE w:val="0"/>
              <w:widowControl/>
              <w:spacing w:line="270" w:lineRule="exact" w:before="158" w:after="0"/>
              <w:ind w:left="414" w:right="432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Rigid and Flexible Paper Products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Rigid and Flexible Plastics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Cellulosic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042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Laminate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Multilayer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Materials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86" w:lineRule="exact" w:before="400" w:after="0"/>
              <w:ind w:left="226" w:right="576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Laminate and Multilayer Materials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Retort Pouch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630" w:after="0"/>
              <w:ind w:left="56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Task 10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Test 2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874"/>
        </w:trPr>
        <w:tc>
          <w:tcPr>
            <w:tcW w:type="dxa" w:w="2529"/>
            <w:vMerge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Protective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Tropical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Environments </w:t>
            </w:r>
          </w:p>
          <w:p>
            <w:pPr>
              <w:autoSpaceDN w:val="0"/>
              <w:autoSpaceDE w:val="0"/>
              <w:widowControl/>
              <w:spacing w:line="252" w:lineRule="exact" w:before="52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Labeling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236" w:after="0"/>
              <w:ind w:left="226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Protective Packaging in Tropical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88" w:lineRule="exact" w:before="0" w:after="0"/>
              <w:ind w:left="226" w:right="2592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Environments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Labeling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1368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9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Environmental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Issues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Environmental Issues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Environmental Damage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6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</w:t>
            </w:r>
          </w:p>
        </w:tc>
      </w:tr>
    </w:tbl>
    <w:p>
      <w:pPr>
        <w:autoSpaceDN w:val="0"/>
        <w:autoSpaceDE w:val="0"/>
        <w:widowControl/>
        <w:spacing w:line="274" w:lineRule="exact" w:before="5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1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0" w:after="0"/>
              <w:ind w:left="74" w:right="2448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Reuse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Recycle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Reduce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Future Direction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6" w:val="left"/>
              </w:tabs>
              <w:autoSpaceDE w:val="0"/>
              <w:widowControl/>
              <w:spacing w:line="266" w:lineRule="exact" w:before="0" w:after="0"/>
              <w:ind w:left="76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</w:p>
        </w:tc>
      </w:tr>
      <w:tr>
        <w:trPr>
          <w:trHeight w:hRule="exact" w:val="3444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Migration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Components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80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  <w:tab w:pos="902" w:val="left"/>
              </w:tabs>
              <w:autoSpaceDE w:val="0"/>
              <w:widowControl/>
              <w:spacing w:line="280" w:lineRule="exact" w:before="292" w:after="0"/>
              <w:ind w:left="226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Migrating Substances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Plasticizers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Thermal Stabilizers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Slip Additives and Surface Property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Modifiers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Antiaging Additives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Optical Property Modifiers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6. Monomers and Oligomers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7. Contaminants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5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</w:p>
          <w:p>
            <w:pPr>
              <w:autoSpaceDN w:val="0"/>
              <w:autoSpaceDE w:val="0"/>
              <w:widowControl/>
              <w:spacing w:line="260" w:lineRule="exact" w:before="258" w:after="4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7.999999999999545" w:type="dxa"/>
            </w:tblPr>
            <w:tblGrid>
              <w:gridCol w:w="825"/>
              <w:gridCol w:w="825"/>
            </w:tblGrid>
            <w:tr>
              <w:trPr>
                <w:trHeight w:hRule="exact" w:val="570"/>
              </w:trPr>
              <w:tc>
                <w:tcPr>
                  <w:tcW w:type="dxa" w:w="3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254" w:after="0"/>
                    <w:ind w:left="68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</w:p>
              </w:tc>
              <w:tc>
                <w:tcPr>
                  <w:tcW w:type="dxa" w:w="8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198" w:right="0" w:firstLine="0"/>
                    <w:jc w:val="lef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/>
                      <w:color w:val="000000"/>
                      <w:sz w:val="23"/>
                      <w:u w:val="single"/>
                    </w:rPr>
                    <w:t>e-I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092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quality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80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96" w:lineRule="exact" w:before="278" w:after="0"/>
              <w:ind w:left="226" w:right="72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supplementation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Food substitution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fortification and enrichment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Sensory evaluation of food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20" w:after="0"/>
              <w:ind w:left="566" w:right="144" w:hanging="49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335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Food analysis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6" w:lineRule="exact" w:before="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Waste control and sanitation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standards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Primary sources of micro-organisms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Secondary sources of micro-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organisms in food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Government regulations for 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standards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71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230"/>
        </w:trPr>
        <w:tc>
          <w:tcPr>
            <w:tcW w:type="dxa" w:w="2529"/>
            <w:vMerge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your CV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636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7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 professional CV template from any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good site (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https://www.coolfreecv.com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relevant)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Personal Information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Educational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Experience/Portfolio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Add contact details/profile links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48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848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microbiology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364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4" w:after="0"/>
              <w:ind w:left="566" w:right="0" w:hanging="322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38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92" w:lineRule="exact" w:before="260" w:after="0"/>
              <w:ind w:left="7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 of control of micro-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organisms in food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borne infections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Transmission of food borne infections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Microbes used in food biotechnology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48"/>
        </w:trPr>
        <w:tc>
          <w:tcPr>
            <w:tcW w:type="dxa" w:w="1456"/>
            <w:vMerge w:val="restart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microbiology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8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Importance of sanitation and hygiene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food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Bacteriological analysis of food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Bacteriological analysis of water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milk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Morphological identification of molds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and yeast in food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198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Take 16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1600"/>
        </w:trPr>
        <w:tc>
          <w:tcPr>
            <w:tcW w:type="dxa" w:w="2529"/>
            <w:vMerge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Create an account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profile on Fiverr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(at least two gigs)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Upwork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by following these steps: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1: Personal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2: Professional Info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3: Linked Accounts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Step 4: Account Security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3284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laws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governance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8" w:lineRule="exact" w:before="162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Laws governing food service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establishment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Laws concerning hygiene and safety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Laws concerning hygiene and safety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quantity food production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8" w:lineRule="exact" w:before="0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  <w:p>
            <w:pPr>
              <w:autoSpaceDN w:val="0"/>
              <w:autoSpaceDE w:val="0"/>
              <w:widowControl/>
              <w:spacing w:line="300" w:lineRule="exact" w:before="186" w:after="0"/>
              <w:ind w:left="56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3 </w:t>
            </w:r>
          </w:p>
        </w:tc>
      </w:tr>
      <w:tr>
        <w:trPr>
          <w:trHeight w:hRule="exact" w:val="2790"/>
        </w:trPr>
        <w:tc>
          <w:tcPr>
            <w:tcW w:type="dxa" w:w="1456"/>
            <w:tcBorders>
              <w:start w:sz="21.600000000000023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72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Agriculture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market and food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90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Determinant of health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Role of agriculture production in food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availability and consumption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Post harvest handling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Marketing and distribution of foods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Food adulteration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64" w:after="0"/>
              <w:ind w:left="566" w:right="0" w:hanging="1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85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 of water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pollution on food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quality 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6" w:lineRule="exact" w:before="0" w:after="0"/>
              <w:ind w:left="288" w:right="0" w:firstLine="0"/>
              <w:jc w:val="center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9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2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421.9999999999999" w:type="dxa"/>
            </w:tblPr>
            <w:tblGrid>
              <w:gridCol w:w="1184"/>
              <w:gridCol w:w="1184"/>
              <w:gridCol w:w="1184"/>
              <w:gridCol w:w="1184"/>
            </w:tblGrid>
            <w:tr>
              <w:trPr>
                <w:trHeight w:hRule="exact" w:val="280"/>
              </w:trPr>
              <w:tc>
                <w:tcPr>
                  <w:tcW w:type="dxa" w:w="18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0" w:after="0"/>
                    <w:ind w:left="0" w:right="88" w:firstLine="0"/>
                    <w:jc w:val="righ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 Industrial </w:t>
                  </w:r>
                </w:p>
              </w:tc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effluents </w:t>
                  </w:r>
                </w:p>
              </w:tc>
              <w:tc>
                <w:tcPr>
                  <w:tcW w:type="dxa" w:w="6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4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and </w:t>
                  </w:r>
                </w:p>
              </w:tc>
              <w:tc>
                <w:tcPr>
                  <w:tcW w:type="dxa" w:w="6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24" w:after="0"/>
                    <w:ind w:left="102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their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impact on food quality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386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19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023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adulteration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023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418" w:after="0"/>
              <w:ind w:left="414" w:right="864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 food  adulteration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Detection of food adulteration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preventions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6" w:after="0"/>
              <w:ind w:left="7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</w:p>
          <w:p>
            <w:pPr>
              <w:autoSpaceDN w:val="0"/>
              <w:autoSpaceDE w:val="0"/>
              <w:widowControl/>
              <w:spacing w:line="298" w:lineRule="exact" w:before="222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644"/>
        </w:trPr>
        <w:tc>
          <w:tcPr>
            <w:tcW w:type="dxa" w:w="1456"/>
            <w:vMerge w:val="restart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pesticides residue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food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8" w:lineRule="exact" w:before="0" w:after="0"/>
              <w:ind w:left="564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Students are introduced to:</w:t>
            </w:r>
          </w:p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314" w:lineRule="exact" w:before="132" w:after="0"/>
              <w:ind w:left="7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Incidence of excessive pesticides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residues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Long term effects of pesticide residues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Genetic disorders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Infant mortality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26" w:after="0"/>
              <w:ind w:left="0" w:right="138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tabs>
                <w:tab w:pos="540" w:val="left"/>
                <w:tab w:pos="566" w:val="left"/>
              </w:tabs>
              <w:autoSpaceDE w:val="0"/>
              <w:widowControl/>
              <w:spacing w:line="258" w:lineRule="exact" w:before="520" w:after="0"/>
              <w:ind w:left="43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e-I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Test 4 </w:t>
            </w:r>
          </w:p>
        </w:tc>
      </w:tr>
      <w:tr>
        <w:trPr>
          <w:trHeight w:hRule="exact" w:val="1964"/>
        </w:trPr>
        <w:tc>
          <w:tcPr>
            <w:tcW w:type="dxa" w:w="2529"/>
            <w:vMerge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40000000000009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Maintain inventory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  <w:tab w:pos="902" w:val="left"/>
              </w:tabs>
              <w:autoSpaceDE w:val="0"/>
              <w:widowControl/>
              <w:spacing w:line="272" w:lineRule="exact" w:before="0" w:after="0"/>
              <w:ind w:left="414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the records of food shelf life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Pest infestation count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Bacteria count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Pesticide usage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Fertilizers usage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Income generate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2.399999999999864" w:val="single" w:color="#000000"/>
              <w:end w:sz="23.199999999999818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242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0" w:lineRule="exact" w:before="2" w:after="0"/>
              <w:ind w:left="74" w:right="720" w:firstLine="0"/>
              <w:jc w:val="left"/>
            </w:pP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</w:rPr>
              <w:t xml:space="preserve">Spoilage of </w:t>
            </w:r>
            <w:r>
              <w:rPr>
                <w:w w:val="101.32788144625151"/>
                <w:rFonts w:ascii="CIDFont+F2" w:hAnsi="CIDFont+F2" w:eastAsia="CIDFont+F2"/>
                <w:b/>
                <w:i w:val="0"/>
                <w:color w:val="000000"/>
                <w:sz w:val="26"/>
              </w:rPr>
              <w:t>products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82" w:lineRule="exact" w:before="406" w:after="0"/>
              <w:ind w:left="414" w:right="720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 xml:space="preserve"> Spoilage of can food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" w:hAnsi="CIDFont+F1" w:eastAsia="CIDFont+F1"/>
                <w:b w:val="0"/>
                <w:i w:val="0"/>
                <w:color w:val="000000"/>
                <w:sz w:val="23"/>
              </w:rPr>
              <w:t>Spoilage of meat, fish and sea food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Spoilage of egg products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Spoilage of dairy products </w:t>
            </w:r>
          </w:p>
        </w:tc>
        <w:tc>
          <w:tcPr>
            <w:tcW w:type="dxa" w:w="1650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36" w:after="0"/>
              <w:ind w:left="0" w:right="11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22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208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728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Principles of food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quality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728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0" w:after="0"/>
              <w:ind w:left="414" w:right="432" w:firstLine="15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advised 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Sanitation in food service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Food safety laws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Food quality management system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Food hygienic conditions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3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904"/>
        </w:trPr>
        <w:tc>
          <w:tcPr>
            <w:tcW w:type="dxa" w:w="2529"/>
            <w:vMerge/>
            <w:tcBorders>
              <w:start w:sz="21.600000000000023" w:val="single" w:color="#000000"/>
              <w:top w:sz="23.200000000000728" w:val="single" w:color="#000000"/>
              <w:end w:sz="22.40000000000009" w:val="single" w:color="#000000"/>
              <w:bottom w:sz="23.199999999999818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2.40000000000054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apply for jobs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 at least two </w:t>
            </w:r>
          </w:p>
        </w:tc>
        <w:tc>
          <w:tcPr>
            <w:tcW w:type="dxa" w:w="4736"/>
            <w:tcBorders>
              <w:start w:sz="23.200000000000045" w:val="single" w:color="#000000"/>
              <w:top w:sz="22.40000000000054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</w:tabs>
              <w:autoSpaceDE w:val="0"/>
              <w:widowControl/>
              <w:spacing w:line="276" w:lineRule="exact" w:before="0" w:after="0"/>
              <w:ind w:left="41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an account on each website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200000000000728" w:val="single" w:color="#000000"/>
              <w:end w:sz="23.199999999999818" w:val="single" w:color="#000000"/>
              <w:bottom w:sz="23.199999999999818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33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labor marketplace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countries (KSA,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UAE, etc.) </w:t>
            </w:r>
          </w:p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  <w:tab w:pos="1034" w:val="left"/>
                <w:tab w:pos="1374" w:val="left"/>
              </w:tabs>
              <w:autoSpaceDE w:val="0"/>
              <w:widowControl/>
              <w:spacing w:line="276" w:lineRule="exact" w:before="0" w:after="0"/>
              <w:ind w:left="414" w:right="0" w:firstLine="0"/>
              <w:jc w:val="left"/>
            </w:pP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Leading Job Site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Job Portal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top of your homepage to search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jobs that best suit your skills. </w:t>
            </w:r>
          </w:p>
          <w:p>
            <w:pPr>
              <w:autoSpaceDN w:val="0"/>
              <w:autoSpaceDE w:val="0"/>
              <w:widowControl/>
              <w:spacing w:line="276" w:lineRule="exact" w:before="18" w:after="0"/>
              <w:ind w:left="752" w:right="144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Type’ drop-down menu, next, select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location from the second drop-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 menu.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8" w:lineRule="exact" w:before="14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find suitable job vacancies. </w:t>
            </w:r>
          </w:p>
          <w:p>
            <w:pPr>
              <w:autoSpaceDN w:val="0"/>
              <w:autoSpaceDE w:val="0"/>
              <w:widowControl/>
              <w:spacing w:line="276" w:lineRule="exact" w:before="16" w:after="0"/>
              <w:ind w:left="75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part-time jobs only, full-time jobs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employers only, or agencies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only. Tick the boxes as appropriate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search. </w:t>
            </w:r>
          </w:p>
          <w:p>
            <w:pPr>
              <w:autoSpaceDN w:val="0"/>
              <w:tabs>
                <w:tab w:pos="1286" w:val="left"/>
              </w:tabs>
              <w:autoSpaceDE w:val="0"/>
              <w:widowControl/>
              <w:spacing w:line="276" w:lineRule="exact" w:before="16" w:after="0"/>
              <w:ind w:left="414" w:right="187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8" w:hAnsi="CIDFont+F8" w:eastAsia="CIDFont+F8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● Industry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080"/>
        </w:trPr>
        <w:tc>
          <w:tcPr>
            <w:tcW w:type="dxa" w:w="1456"/>
            <w:vMerge w:val="restart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23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ISO 22000</w:t>
            </w:r>
          </w:p>
        </w:tc>
        <w:tc>
          <w:tcPr>
            <w:tcW w:type="dxa" w:w="4736"/>
            <w:tcBorders>
              <w:start w:sz="23.200000000000045" w:val="single" w:color="#000000"/>
              <w:top w:sz="23.199999999999818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60" w:lineRule="exact" w:before="174" w:after="0"/>
              <w:ind w:left="226" w:right="288" w:firstLine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Introduction of ISO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Implementation Techniques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Overview of Requirements ISO 2200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ISO benefits </w:t>
            </w:r>
          </w:p>
        </w:tc>
        <w:tc>
          <w:tcPr>
            <w:tcW w:type="dxa" w:w="1650"/>
            <w:vMerge w:val="restart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04" w:after="0"/>
              <w:ind w:left="31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24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052"/>
        </w:trPr>
        <w:tc>
          <w:tcPr>
            <w:tcW w:type="dxa" w:w="2529"/>
            <w:vMerge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</w:tcPr>
          <w:p/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cost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customer demand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Conduct market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survey for project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estimation </w:t>
            </w:r>
          </w:p>
        </w:tc>
        <w:tc>
          <w:tcPr>
            <w:tcW w:type="dxa" w:w="4736"/>
            <w:tcBorders>
              <w:start w:sz="23.200000000000045" w:val="single" w:color="#000000"/>
              <w:top w:sz="21.600000000000364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cost analysis as per customer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demands. </w:t>
            </w:r>
          </w:p>
          <w:p>
            <w:pPr>
              <w:autoSpaceDN w:val="0"/>
              <w:autoSpaceDE w:val="0"/>
              <w:widowControl/>
              <w:spacing w:line="274" w:lineRule="exact" w:before="262" w:after="204"/>
              <w:ind w:left="414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Categorizing Costs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 Data for Cost Analysis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Calculate the Costs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1.999999999999886" w:type="dxa"/>
            </w:tblPr>
            <w:tblGrid>
              <w:gridCol w:w="947"/>
              <w:gridCol w:w="947"/>
              <w:gridCol w:w="947"/>
              <w:gridCol w:w="947"/>
              <w:gridCol w:w="947"/>
            </w:tblGrid>
            <w:tr>
              <w:trPr>
                <w:trHeight w:hRule="exact" w:val="316"/>
              </w:trPr>
              <w:tc>
                <w:tcPr>
                  <w:tcW w:type="dxa" w:w="11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Conduct </w:t>
                  </w:r>
                </w:p>
              </w:tc>
              <w:tc>
                <w:tcPr>
                  <w:tcW w:type="dxa" w:w="102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market </w:t>
                  </w:r>
                </w:p>
              </w:tc>
              <w:tc>
                <w:tcPr>
                  <w:tcW w:type="dxa" w:w="100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survey </w:t>
                  </w:r>
                </w:p>
              </w:tc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0" w:right="0" w:firstLine="0"/>
                    <w:jc w:val="center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for </w:t>
                  </w:r>
                </w:p>
              </w:tc>
              <w:tc>
                <w:tcPr>
                  <w:tcW w:type="dxa" w:w="94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0" w:after="0"/>
                    <w:ind w:left="1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project </w:t>
                  </w:r>
                </w:p>
              </w:tc>
            </w:tr>
          </w:tbl>
          <w:p>
            <w:pPr>
              <w:autoSpaceDN w:val="0"/>
              <w:tabs>
                <w:tab w:pos="414" w:val="left"/>
              </w:tabs>
              <w:autoSpaceDE w:val="0"/>
              <w:widowControl/>
              <w:spacing w:line="266" w:lineRule="exact" w:before="0" w:after="0"/>
              <w:ind w:left="74" w:right="216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estimation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a clear goal.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 what target market to survey.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6" w:lineRule="exact" w:before="1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Know what you want to investigate.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help from the people who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surveys. </w:t>
            </w:r>
          </w:p>
        </w:tc>
        <w:tc>
          <w:tcPr>
            <w:tcW w:type="dxa" w:w="2529"/>
            <w:vMerge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</w:tcPr>
          <w:p/>
        </w:tc>
      </w:tr>
    </w:tbl>
    <w:p>
      <w:pPr>
        <w:autoSpaceDN w:val="0"/>
        <w:autoSpaceDE w:val="0"/>
        <w:widowControl/>
        <w:spacing w:line="274" w:lineRule="exact" w:before="13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40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736"/>
            <w:tcBorders>
              <w:start w:sz="23.200000000000045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Consider the best way to get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answers.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Administer the survey effectively.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Conduct a thorough survey analysis. </w:t>
            </w:r>
          </w:p>
        </w:tc>
        <w:tc>
          <w:tcPr>
            <w:tcW w:type="dxa" w:w="1650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3464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24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HACCP </w:t>
            </w:r>
          </w:p>
        </w:tc>
        <w:tc>
          <w:tcPr>
            <w:tcW w:type="dxa" w:w="4736"/>
            <w:tcBorders>
              <w:start w:sz="23.200000000000045" w:val="single" w:color="#000000"/>
              <w:top w:sz="22.399999999999977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498" w:val="left"/>
                <w:tab w:pos="564" w:val="left"/>
                <w:tab w:pos="836" w:val="left"/>
              </w:tabs>
              <w:autoSpaceDE w:val="0"/>
              <w:widowControl/>
              <w:spacing w:line="282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please see Page No: 3&amp; 4)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of HACCP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Principles of HACCP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Conduct Hazards Analysis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Critical Control Points (CCPs)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Control Limits (CLs)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Monitoring Systems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5. Corrective Actions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6. Verification Procedures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7.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Documentation</w:t>
            </w:r>
          </w:p>
        </w:tc>
        <w:tc>
          <w:tcPr>
            <w:tcW w:type="dxa" w:w="1650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64" w:after="0"/>
              <w:ind w:left="0" w:right="106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Task25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76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  <w:tr>
        <w:trPr>
          <w:trHeight w:hRule="exact" w:val="4310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25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Complete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done on site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professionalism </w:t>
            </w:r>
          </w:p>
        </w:tc>
        <w:tc>
          <w:tcPr>
            <w:tcW w:type="dxa" w:w="4736"/>
            <w:tcBorders>
              <w:start w:sz="23.200000000000045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836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54" w:after="0"/>
              <w:ind w:left="498" w:right="864" w:hanging="424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Complete the Work done on site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 all related work items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 a process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organized.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98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Set a time to review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Just do it! </w:t>
            </w:r>
          </w:p>
          <w:p>
            <w:pPr>
              <w:autoSpaceDN w:val="0"/>
              <w:autoSpaceDE w:val="0"/>
              <w:widowControl/>
              <w:spacing w:line="276" w:lineRule="exact" w:before="240" w:after="0"/>
              <w:ind w:left="498" w:right="720" w:hanging="424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 professionalism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 productive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Develop a professional image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the initiative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Maintain effective work habits </w:t>
            </w:r>
          </w:p>
        </w:tc>
        <w:tc>
          <w:tcPr>
            <w:tcW w:type="dxa" w:w="1650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8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58" w:lineRule="exact" w:before="262" w:after="6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267.99999999999955" w:type="dxa"/>
            </w:tblPr>
            <w:tblGrid>
              <w:gridCol w:w="825"/>
              <w:gridCol w:w="825"/>
            </w:tblGrid>
            <w:tr>
              <w:trPr>
                <w:trHeight w:hRule="exact" w:val="572"/>
              </w:trPr>
              <w:tc>
                <w:tcPr>
                  <w:tcW w:type="dxa" w:w="58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0" w:right="22" w:firstLine="0"/>
                    <w:jc w:val="right"/>
                  </w:pPr>
                  <w:r>
                    <w:rPr>
                      <w:w w:val="97.90108722189198"/>
                      <w:rFonts w:ascii="CIDFont+F7" w:hAnsi="CIDFont+F7" w:eastAsia="CIDFont+F7"/>
                      <w:b w:val="0"/>
                      <w:i/>
                      <w:color w:val="000000"/>
                      <w:sz w:val="23"/>
                      <w:u w:val="single"/>
                    </w:rPr>
                    <w:t>e-I</w:t>
                  </w:r>
                </w:p>
              </w:tc>
              <w:tc>
                <w:tcPr>
                  <w:tcW w:type="dxa" w:w="460"/>
                  <w:tcBorders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76" w:lineRule="exact" w:before="256" w:after="0"/>
                    <w:ind w:left="60" w:right="0" w:firstLine="0"/>
                    <w:jc w:val="left"/>
                  </w:pPr>
                  <w:r>
                    <w:rPr>
                      <w:w w:val="97.90108722189198"/>
                      <w:rFonts w:ascii="CIDFont+F6" w:hAnsi="CIDFont+F6" w:eastAsia="CIDFont+F6"/>
                      <w:b w:val="0"/>
                      <w:i w:val="0"/>
                      <w:color w:val="000000"/>
                      <w:sz w:val="23"/>
                    </w:rPr>
                    <w:t>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</w:tr>
      <w:tr>
        <w:trPr>
          <w:trHeight w:hRule="exact" w:val="239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  <w:tc>
          <w:tcPr>
            <w:tcW w:type="dxa" w:w="6936"/>
            <w:gridSpan w:val="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Term </w:t>
            </w:r>
          </w:p>
        </w:tc>
        <w:tc>
          <w:tcPr>
            <w:tcW w:type="dxa" w:w="1650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27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6" w:right="144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 xml:space="preserve">Annexur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e-I</w:t>
            </w:r>
          </w:p>
        </w:tc>
      </w:tr>
    </w:tbl>
    <w:p>
      <w:pPr>
        <w:autoSpaceDN w:val="0"/>
        <w:autoSpaceDE w:val="0"/>
        <w:widowControl/>
        <w:spacing w:line="274" w:lineRule="exact" w:before="202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tabs>
          <w:tab w:pos="8502" w:val="left"/>
        </w:tabs>
        <w:autoSpaceDE w:val="0"/>
        <w:widowControl/>
        <w:spacing w:line="450" w:lineRule="exact" w:before="0" w:after="774"/>
        <w:ind w:left="1282" w:right="432" w:firstLine="0"/>
        <w:jc w:val="left"/>
      </w:pPr>
      <w:r>
        <w:tab/>
      </w:r>
      <w:r>
        <w:rPr>
          <w:w w:val="101.32788144625151"/>
          <w:rFonts w:ascii="CIDFont+F9" w:hAnsi="CIDFont+F9" w:eastAsia="CIDFont+F9"/>
          <w:b/>
          <w:i/>
          <w:color w:val="000000"/>
          <w:sz w:val="26"/>
        </w:rPr>
        <w:t xml:space="preserve">Annexure-I: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Tasks For Certificate in Food Packaging and Quality Control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639"/>
        <w:gridCol w:w="2639"/>
        <w:gridCol w:w="2639"/>
        <w:gridCol w:w="2639"/>
      </w:tblGrid>
      <w:tr>
        <w:trPr>
          <w:trHeight w:hRule="exact" w:val="488"/>
        </w:trPr>
        <w:tc>
          <w:tcPr>
            <w:tcW w:type="dxa" w:w="128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No. </w:t>
            </w:r>
          </w:p>
        </w:tc>
        <w:tc>
          <w:tcPr>
            <w:tcW w:type="dxa" w:w="192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Description </w:t>
            </w:r>
          </w:p>
        </w:tc>
        <w:tc>
          <w:tcPr>
            <w:tcW w:type="dxa" w:w="11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9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576"/>
        </w:trPr>
        <w:tc>
          <w:tcPr>
            <w:tcW w:type="dxa" w:w="128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192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top food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industry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2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Search any three top food industries in Pakistan. </w:t>
            </w:r>
          </w:p>
        </w:tc>
        <w:tc>
          <w:tcPr>
            <w:tcW w:type="dxa" w:w="1134"/>
            <w:vMerge w:val="restart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3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832"/>
        </w:trPr>
        <w:tc>
          <w:tcPr>
            <w:tcW w:type="dxa" w:w="1288"/>
            <w:tcBorders>
              <w:start w:sz="21.600000000000023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0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1922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2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Find the career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path </w:t>
            </w:r>
          </w:p>
        </w:tc>
        <w:tc>
          <w:tcPr>
            <w:tcW w:type="dxa" w:w="5698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Prepare a career path related to your course and also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highlight the emerging trends in the local as well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international market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576"/>
        </w:trPr>
        <w:tc>
          <w:tcPr>
            <w:tcW w:type="dxa" w:w="128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1922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34" w:after="0"/>
              <w:ind w:left="7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Ethics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Generate a report on Institute work ethics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professionalism related to your course </w:t>
            </w:r>
          </w:p>
        </w:tc>
        <w:tc>
          <w:tcPr>
            <w:tcW w:type="dxa" w:w="2639"/>
            <w:vMerge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</w:tcPr>
          <w:p/>
        </w:tc>
      </w:tr>
      <w:tr>
        <w:trPr>
          <w:trHeight w:hRule="exact" w:val="866"/>
        </w:trPr>
        <w:tc>
          <w:tcPr>
            <w:tcW w:type="dxa" w:w="1288"/>
            <w:tcBorders>
              <w:start w:sz="21.600000000000023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78" w:after="0"/>
              <w:ind w:left="0" w:right="56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1922"/>
            <w:tcBorders>
              <w:start w:sz="23.200000000000045" w:val="single" w:color="#000000"/>
              <w:top w:sz="22.399999999999864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Maintain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personal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health. </w:t>
            </w:r>
          </w:p>
        </w:tc>
        <w:tc>
          <w:tcPr>
            <w:tcW w:type="dxa" w:w="5698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158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Wear mask, glasses and gloves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Minimize exposure </w:t>
            </w:r>
          </w:p>
        </w:tc>
        <w:tc>
          <w:tcPr>
            <w:tcW w:type="dxa" w:w="1134"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1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Week-2 </w:t>
            </w:r>
          </w:p>
        </w:tc>
      </w:tr>
      <w:tr>
        <w:trPr>
          <w:trHeight w:hRule="exact" w:val="1124"/>
        </w:trPr>
        <w:tc>
          <w:tcPr>
            <w:tcW w:type="dxa" w:w="128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5. </w:t>
            </w:r>
          </w:p>
        </w:tc>
        <w:tc>
          <w:tcPr>
            <w:tcW w:type="dxa" w:w="1922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32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Inspect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techniques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256" w:after="0"/>
              <w:ind w:left="410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food industry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techniques of packaging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834"/>
        </w:trPr>
        <w:tc>
          <w:tcPr>
            <w:tcW w:type="dxa" w:w="1288"/>
            <w:tcBorders>
              <w:start w:sz="21.600000000000023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36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6. </w:t>
            </w:r>
          </w:p>
        </w:tc>
        <w:tc>
          <w:tcPr>
            <w:tcW w:type="dxa" w:w="1922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32" w:hanging="2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Investigate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materials </w:t>
            </w:r>
          </w:p>
        </w:tc>
        <w:tc>
          <w:tcPr>
            <w:tcW w:type="dxa" w:w="5698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12" w:after="0"/>
              <w:ind w:left="410" w:right="864" w:firstLine="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food industry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Enlist the types of packaging materials </w:t>
            </w:r>
          </w:p>
        </w:tc>
        <w:tc>
          <w:tcPr>
            <w:tcW w:type="dxa" w:w="11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</w:p>
        </w:tc>
      </w:tr>
      <w:tr>
        <w:trPr>
          <w:trHeight w:hRule="exact" w:val="596"/>
        </w:trPr>
        <w:tc>
          <w:tcPr>
            <w:tcW w:type="dxa" w:w="1288"/>
            <w:tcBorders>
              <w:start w:sz="21.600000000000023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42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1922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packaging </w:t>
            </w:r>
          </w:p>
        </w:tc>
        <w:tc>
          <w:tcPr>
            <w:tcW w:type="dxa" w:w="5698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packaging of Tin can and containers </w:t>
            </w:r>
          </w:p>
        </w:tc>
        <w:tc>
          <w:tcPr>
            <w:tcW w:type="dxa" w:w="11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</w:tr>
    </w:tbl>
    <w:p>
      <w:pPr>
        <w:autoSpaceDN w:val="0"/>
        <w:autoSpaceDE w:val="0"/>
        <w:widowControl/>
        <w:spacing w:line="274" w:lineRule="exact" w:before="602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40" w:right="616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0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51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8.</w:t>
            </w:r>
          </w:p>
        </w:tc>
        <w:tc>
          <w:tcPr>
            <w:tcW w:type="dxa" w:w="17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sealing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115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sealing of glass container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Separate the fractured glass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6 </w:t>
            </w:r>
          </w:p>
        </w:tc>
      </w:tr>
      <w:tr>
        <w:trPr>
          <w:trHeight w:hRule="exact" w:val="592"/>
        </w:trPr>
        <w:tc>
          <w:tcPr>
            <w:tcW w:type="dxa" w:w="1456"/>
            <w:tcBorders>
              <w:start w:sz="21.600000000000023" w:val="single" w:color="#000000"/>
              <w:top w:sz="21.600000000000023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45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9. </w:t>
            </w:r>
          </w:p>
        </w:tc>
        <w:tc>
          <w:tcPr>
            <w:tcW w:type="dxa" w:w="1778"/>
            <w:tcBorders>
              <w:start w:sz="22.40000000000009" w:val="single" w:color="#000000"/>
              <w:top w:sz="21.600000000000023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Make a chart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023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8" w:lineRule="exact" w:before="18" w:after="0"/>
              <w:ind w:left="412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Enlist the types of papers used in food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packaging on chart 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</w:p>
        </w:tc>
      </w:tr>
      <w:tr>
        <w:trPr>
          <w:trHeight w:hRule="exact" w:val="135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39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10.</w:t>
            </w:r>
          </w:p>
        </w:tc>
        <w:tc>
          <w:tcPr>
            <w:tcW w:type="dxa" w:w="17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Verify labeled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contents as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manufacturing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order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8" w:lineRule="exact" w:before="8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 food industry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Batch. No. manufacturing date, expired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date and pack size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5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</w:tr>
      <w:tr>
        <w:trPr>
          <w:trHeight w:hRule="exact" w:val="57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39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11.</w:t>
            </w:r>
          </w:p>
        </w:tc>
        <w:tc>
          <w:tcPr>
            <w:tcW w:type="dxa" w:w="1778"/>
            <w:tcBorders>
              <w:start w:sz="22.40000000000009" w:val="single" w:color="#000000"/>
              <w:top w:sz="23.199999999999818" w:val="single" w:color="#000000"/>
              <w:end w:sz="22.399999999999864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Explore future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directions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future directions of food packaging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</w:p>
        </w:tc>
      </w:tr>
      <w:tr>
        <w:trPr>
          <w:trHeight w:hRule="exact" w:val="594"/>
        </w:trPr>
        <w:tc>
          <w:tcPr>
            <w:tcW w:type="dxa" w:w="1456"/>
            <w:tcBorders>
              <w:start w:sz="21.600000000000023" w:val="single" w:color="#000000"/>
              <w:top w:sz="21.600000000000136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6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12. </w:t>
            </w:r>
          </w:p>
        </w:tc>
        <w:tc>
          <w:tcPr>
            <w:tcW w:type="dxa" w:w="1778"/>
            <w:tcBorders>
              <w:start w:sz="22.40000000000009" w:val="single" w:color="#000000"/>
              <w:top w:sz="21.600000000000136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Enlist storage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parameters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136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16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D0D0D"/>
                <w:sz w:val="23"/>
              </w:rPr>
              <w:t xml:space="preserve">Name the storage parameters for packaged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D0D0D"/>
                <w:sz w:val="23"/>
              </w:rPr>
              <w:t>products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13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10</w:t>
            </w:r>
          </w:p>
        </w:tc>
      </w:tr>
      <w:tr>
        <w:trPr>
          <w:trHeight w:hRule="exact" w:val="83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9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13.</w:t>
            </w:r>
          </w:p>
        </w:tc>
        <w:tc>
          <w:tcPr>
            <w:tcW w:type="dxa" w:w="1778"/>
            <w:tcBorders>
              <w:start w:sz="22.40000000000009" w:val="single" w:color="#000000"/>
              <w:top w:sz="23.200000000000045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Investigate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Fortification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2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Types of food fortification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Examples of fortified food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</w:tr>
      <w:tr>
        <w:trPr>
          <w:trHeight w:hRule="exact" w:val="604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39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14.</w:t>
            </w:r>
          </w:p>
        </w:tc>
        <w:tc>
          <w:tcPr>
            <w:tcW w:type="dxa" w:w="17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Aware public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4" w:after="0"/>
              <w:ind w:left="412" w:right="259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Visit to a public place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Distribute masks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12</w:t>
            </w:r>
          </w:p>
        </w:tc>
      </w:tr>
      <w:tr>
        <w:trPr>
          <w:trHeight w:hRule="exact" w:val="448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7444"/>
            <w:gridSpan w:val="2"/>
            <w:tcBorders>
              <w:start w:sz="22.40000000000009" w:val="single" w:color="#000000"/>
              <w:top w:sz="22.399999999999636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279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Mid Term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13</w:t>
            </w:r>
          </w:p>
        </w:tc>
      </w:tr>
      <w:tr>
        <w:trPr>
          <w:trHeight w:hRule="exact" w:val="83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39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15.</w:t>
            </w:r>
          </w:p>
        </w:tc>
        <w:tc>
          <w:tcPr>
            <w:tcW w:type="dxa" w:w="1778"/>
            <w:tcBorders>
              <w:start w:sz="22.40000000000009" w:val="single" w:color="#000000"/>
              <w:top w:sz="23.200000000000273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Study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borne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diseases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27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List the 5 food borne illnesses/infections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14</w:t>
            </w:r>
          </w:p>
        </w:tc>
      </w:tr>
      <w:tr>
        <w:trPr>
          <w:trHeight w:hRule="exact" w:val="836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16. </w:t>
            </w:r>
          </w:p>
        </w:tc>
        <w:tc>
          <w:tcPr>
            <w:tcW w:type="dxa" w:w="1778"/>
            <w:tcBorders>
              <w:start w:sz="22.40000000000009" w:val="single" w:color="#000000"/>
              <w:top w:sz="21.59999999999991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Search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bacteriologica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 analysis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56" w:lineRule="exact" w:before="20" w:after="0"/>
              <w:ind w:left="412" w:right="86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Explore three method of bacteriological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0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</w:tr>
      <w:tr>
        <w:trPr>
          <w:trHeight w:hRule="exact" w:val="77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32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17. </w:t>
            </w:r>
          </w:p>
        </w:tc>
        <w:tc>
          <w:tcPr>
            <w:tcW w:type="dxa" w:w="1778"/>
            <w:tcBorders>
              <w:start w:sz="22.40000000000009" w:val="single" w:color="#000000"/>
              <w:top w:sz="22.40000000000009" w:val="single" w:color="#000000"/>
              <w:end w:sz="22.399999999999864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Explore safety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rules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32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baking industry.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Seek safety rules of baking industry.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7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16</w:t>
            </w:r>
          </w:p>
        </w:tc>
      </w:tr>
    </w:tbl>
    <w:p>
      <w:pPr>
        <w:autoSpaceDN w:val="0"/>
        <w:autoSpaceDE w:val="0"/>
        <w:widowControl/>
        <w:spacing w:line="274" w:lineRule="exact" w:before="55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48"/>
        </w:trPr>
        <w:tc>
          <w:tcPr>
            <w:tcW w:type="dxa" w:w="1034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7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18.</w:t>
            </w:r>
          </w:p>
        </w:tc>
        <w:tc>
          <w:tcPr>
            <w:tcW w:type="dxa" w:w="2200"/>
            <w:tcBorders>
              <w:start w:sz="23.199999999999932" w:val="single" w:color="#000000"/>
              <w:top w:sz="23.200000000000045" w:val="single" w:color="#000000"/>
              <w:end w:sz="22.3999999999998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2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Make a plan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identify novel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food products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48" w:val="left"/>
              </w:tabs>
              <w:autoSpaceDE w:val="0"/>
              <w:widowControl/>
              <w:spacing w:line="276" w:lineRule="exact" w:before="0" w:after="0"/>
              <w:ind w:left="410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Strategic planning for identifying consumer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preference for novel food products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0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17</w:t>
            </w:r>
          </w:p>
        </w:tc>
      </w:tr>
      <w:tr>
        <w:trPr>
          <w:trHeight w:hRule="exact" w:val="798"/>
        </w:trPr>
        <w:tc>
          <w:tcPr>
            <w:tcW w:type="dxa" w:w="1034"/>
            <w:tcBorders>
              <w:start w:sz="21.600000000000023" w:val="single" w:color="#000000"/>
              <w:top w:sz="22.399999999999977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7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19.</w:t>
            </w:r>
          </w:p>
        </w:tc>
        <w:tc>
          <w:tcPr>
            <w:tcW w:type="dxa" w:w="2200"/>
            <w:tcBorders>
              <w:start w:sz="23.199999999999932" w:val="single" w:color="#000000"/>
              <w:top w:sz="22.399999999999977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72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quality of water </w:t>
            </w:r>
          </w:p>
        </w:tc>
        <w:tc>
          <w:tcPr>
            <w:tcW w:type="dxa" w:w="5666"/>
            <w:tcBorders>
              <w:start w:sz="22.399999999999864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410" w:right="201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a sample of tap water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quality of water </w:t>
            </w:r>
          </w:p>
        </w:tc>
        <w:tc>
          <w:tcPr>
            <w:tcW w:type="dxa" w:w="1142"/>
            <w:tcBorders>
              <w:start w:sz="22.40000000000009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18</w:t>
            </w:r>
          </w:p>
        </w:tc>
      </w:tr>
      <w:tr>
        <w:trPr>
          <w:trHeight w:hRule="exact" w:val="606"/>
        </w:trPr>
        <w:tc>
          <w:tcPr>
            <w:tcW w:type="dxa" w:w="1034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48" w:after="0"/>
              <w:ind w:left="0" w:right="1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20. </w:t>
            </w:r>
          </w:p>
        </w:tc>
        <w:tc>
          <w:tcPr>
            <w:tcW w:type="dxa" w:w="2200"/>
            <w:tcBorders>
              <w:start w:sz="23.199999999999932" w:val="single" w:color="#000000"/>
              <w:top w:sz="23.200000000000045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Evaluate the food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adulteration 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0" w:right="201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Take some food items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Detect the food adulteration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19</w:t>
            </w:r>
          </w:p>
        </w:tc>
      </w:tr>
      <w:tr>
        <w:trPr>
          <w:trHeight w:hRule="exact" w:val="1140"/>
        </w:trPr>
        <w:tc>
          <w:tcPr>
            <w:tcW w:type="dxa" w:w="1034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14" w:after="0"/>
              <w:ind w:left="0" w:right="18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21. </w:t>
            </w:r>
          </w:p>
        </w:tc>
        <w:tc>
          <w:tcPr>
            <w:tcW w:type="dxa" w:w="2200"/>
            <w:tcBorders>
              <w:start w:sz="23.199999999999932" w:val="single" w:color="#000000"/>
              <w:top w:sz="21.59999999999991" w:val="single" w:color="#000000"/>
              <w:end w:sz="22.3999999999998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the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quality of milk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0" w:right="230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Collect a sample of milk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the quality of milk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</w:tr>
      <w:tr>
        <w:trPr>
          <w:trHeight w:hRule="exact" w:val="832"/>
        </w:trPr>
        <w:tc>
          <w:tcPr>
            <w:tcW w:type="dxa" w:w="1034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0" w:right="1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22. </w:t>
            </w:r>
          </w:p>
        </w:tc>
        <w:tc>
          <w:tcPr>
            <w:tcW w:type="dxa" w:w="2200"/>
            <w:tcBorders>
              <w:start w:sz="23.199999999999932" w:val="single" w:color="#000000"/>
              <w:top w:sz="21.59999999999991" w:val="single" w:color="#000000"/>
              <w:end w:sz="22.3999999999998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576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Separate out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spoiled food </w:t>
            </w:r>
          </w:p>
        </w:tc>
        <w:tc>
          <w:tcPr>
            <w:tcW w:type="dxa" w:w="5666"/>
            <w:tcBorders>
              <w:start w:sz="22.399999999999864" w:val="single" w:color="#000000"/>
              <w:top w:sz="21.59999999999991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4" w:lineRule="exact" w:before="0" w:after="0"/>
              <w:ind w:left="410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>Visit a food shop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8.25749830766158"/>
                <w:rFonts w:ascii="CIDFont+F5" w:hAnsi="CIDFont+F5" w:eastAsia="CIDFont+F5"/>
                <w:b w:val="0"/>
                <w:i w:val="0"/>
                <w:color w:val="000000"/>
                <w:sz w:val="22"/>
              </w:rPr>
              <w:t>Separate the spoiling food items</w:t>
            </w:r>
          </w:p>
        </w:tc>
        <w:tc>
          <w:tcPr>
            <w:tcW w:type="dxa" w:w="1142"/>
            <w:tcBorders>
              <w:start w:sz="22.40000000000009" w:val="single" w:color="#000000"/>
              <w:top w:sz="21.59999999999991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9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21</w:t>
            </w:r>
          </w:p>
        </w:tc>
      </w:tr>
      <w:tr>
        <w:trPr>
          <w:trHeight w:hRule="exact" w:val="1388"/>
        </w:trPr>
        <w:tc>
          <w:tcPr>
            <w:tcW w:type="dxa" w:w="1034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540" w:after="0"/>
              <w:ind w:left="0" w:right="1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23. </w:t>
            </w:r>
          </w:p>
        </w:tc>
        <w:tc>
          <w:tcPr>
            <w:tcW w:type="dxa" w:w="2200"/>
            <w:tcBorders>
              <w:start w:sz="23.199999999999932" w:val="single" w:color="#000000"/>
              <w:top w:sz="23.199999999999818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Perform packing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818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0" w:lineRule="exact" w:before="0" w:after="0"/>
              <w:ind w:left="410" w:right="201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proper container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Patch label and do tagging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Avoid spillage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Check temperature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818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22</w:t>
            </w:r>
          </w:p>
        </w:tc>
      </w:tr>
      <w:tr>
        <w:trPr>
          <w:trHeight w:hRule="exact" w:val="776"/>
        </w:trPr>
        <w:tc>
          <w:tcPr>
            <w:tcW w:type="dxa" w:w="1034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34" w:after="0"/>
              <w:ind w:left="0" w:right="108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24. </w:t>
            </w:r>
          </w:p>
        </w:tc>
        <w:tc>
          <w:tcPr>
            <w:tcW w:type="dxa" w:w="2200"/>
            <w:tcBorders>
              <w:start w:sz="23.199999999999932" w:val="single" w:color="#000000"/>
              <w:top w:sz="22.40000000000009" w:val="single" w:color="#000000"/>
              <w:end w:sz="22.3999999999998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Evaluate the cost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</w:t>
            </w:r>
          </w:p>
        </w:tc>
        <w:tc>
          <w:tcPr>
            <w:tcW w:type="dxa" w:w="5666"/>
            <w:tcBorders>
              <w:start w:sz="22.399999999999864" w:val="single" w:color="#000000"/>
              <w:top w:sz="22.40000000000009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Perform cost analysis as per customer demand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Conduct market survey for project estimation </w:t>
            </w:r>
          </w:p>
        </w:tc>
        <w:tc>
          <w:tcPr>
            <w:tcW w:type="dxa" w:w="1142"/>
            <w:tcBorders>
              <w:start w:sz="22.40000000000009" w:val="single" w:color="#000000"/>
              <w:top w:sz="22.40000000000009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23</w:t>
            </w:r>
          </w:p>
        </w:tc>
      </w:tr>
    </w:tbl>
    <w:p>
      <w:pPr>
        <w:autoSpaceDN w:val="0"/>
        <w:autoSpaceDE w:val="0"/>
        <w:widowControl/>
        <w:spacing w:line="274" w:lineRule="exact" w:before="700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604"/>
        </w:trPr>
        <w:tc>
          <w:tcPr>
            <w:tcW w:type="dxa" w:w="780"/>
            <w:tcBorders>
              <w:start w:sz="21.600000000000023" w:val="single" w:color="#000000"/>
              <w:top w:sz="23.200000000000045" w:val="single" w:color="#000000"/>
              <w:end w:sz="21.600000000000023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48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25.</w:t>
            </w:r>
          </w:p>
        </w:tc>
        <w:tc>
          <w:tcPr>
            <w:tcW w:type="dxa" w:w="2454"/>
            <w:tcBorders>
              <w:start w:sz="21.600000000000023" w:val="single" w:color="#000000"/>
              <w:top w:sz="23.200000000000045" w:val="single" w:color="#000000"/>
              <w:end w:sz="22.399999999999864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4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25.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Perform HACCP</w:t>
            </w:r>
          </w:p>
        </w:tc>
        <w:tc>
          <w:tcPr>
            <w:tcW w:type="dxa" w:w="5666"/>
            <w:tcBorders>
              <w:start w:sz="22.399999999999864" w:val="single" w:color="#000000"/>
              <w:top w:sz="23.200000000000045" w:val="single" w:color="#000000"/>
              <w:end w:sz="22.40000000000009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90" w:right="302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Visit any food shop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Apply HACCP </w:t>
            </w:r>
          </w:p>
        </w:tc>
        <w:tc>
          <w:tcPr>
            <w:tcW w:type="dxa" w:w="1142"/>
            <w:tcBorders>
              <w:start w:sz="22.40000000000009" w:val="single" w:color="#000000"/>
              <w:top w:sz="23.200000000000045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</w:tr>
      <w:tr>
        <w:trPr>
          <w:trHeight w:hRule="exact" w:val="448"/>
        </w:trPr>
        <w:tc>
          <w:tcPr>
            <w:tcW w:type="dxa" w:w="780"/>
            <w:tcBorders>
              <w:start w:sz="21.600000000000023" w:val="single" w:color="#000000"/>
              <w:top w:sz="21.600000000000023" w:val="single" w:color="#000000"/>
              <w:end w:sz="21.600000000000023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7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26.</w:t>
            </w:r>
          </w:p>
        </w:tc>
        <w:tc>
          <w:tcPr>
            <w:tcW w:type="dxa" w:w="2454"/>
            <w:tcBorders>
              <w:start w:sz="21.600000000000023" w:val="single" w:color="#000000"/>
              <w:top w:sz="21.600000000000023" w:val="single" w:color="#000000"/>
              <w:end w:sz="22.399999999999864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6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26.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perform work task </w:t>
            </w:r>
          </w:p>
        </w:tc>
        <w:tc>
          <w:tcPr>
            <w:tcW w:type="dxa" w:w="5666"/>
            <w:tcBorders>
              <w:start w:sz="22.399999999999864" w:val="single" w:color="#000000"/>
              <w:top w:sz="21.600000000000023" w:val="single" w:color="#000000"/>
              <w:end w:sz="22.40000000000009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9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10" w:hAnsi="CIDFont+F10" w:eastAsia="CIDFont+F10"/>
                <w:b w:val="0"/>
                <w:i w:val="0"/>
                <w:color w:val="000000"/>
                <w:sz w:val="23"/>
              </w:rPr>
              <w:t>Complete the Work done on site</w:t>
            </w:r>
          </w:p>
        </w:tc>
        <w:tc>
          <w:tcPr>
            <w:tcW w:type="dxa" w:w="1142"/>
            <w:tcBorders>
              <w:start w:sz="22.40000000000009" w:val="single" w:color="#000000"/>
              <w:top w:sz="21.600000000000023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</w:tr>
      <w:tr>
        <w:trPr>
          <w:trHeight w:hRule="exact" w:val="444"/>
        </w:trPr>
        <w:tc>
          <w:tcPr>
            <w:tcW w:type="dxa" w:w="780"/>
            <w:tcBorders>
              <w:start w:sz="21.600000000000023" w:val="single" w:color="#000000"/>
              <w:top w:sz="23.199999999999932" w:val="single" w:color="#000000"/>
              <w:end w:sz="21.60000000000002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0" w:after="0"/>
              <w:ind w:left="0" w:right="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27.</w:t>
            </w:r>
          </w:p>
        </w:tc>
        <w:tc>
          <w:tcPr>
            <w:tcW w:type="dxa" w:w="2454"/>
            <w:tcBorders>
              <w:start w:sz="21.600000000000023" w:val="single" w:color="#000000"/>
              <w:top w:sz="23.199999999999932" w:val="single" w:color="#000000"/>
              <w:end w:sz="22.3999999999998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16" w:lineRule="exact" w:before="4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27.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Work ethics</w:t>
            </w:r>
          </w:p>
        </w:tc>
        <w:tc>
          <w:tcPr>
            <w:tcW w:type="dxa" w:w="5666"/>
            <w:tcBorders>
              <w:start w:sz="22.399999999999864" w:val="single" w:color="#000000"/>
              <w:top w:sz="23.199999999999932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90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 Develop work ethics </w:t>
            </w:r>
          </w:p>
        </w:tc>
        <w:tc>
          <w:tcPr>
            <w:tcW w:type="dxa" w:w="1142"/>
            <w:tcBorders>
              <w:start w:sz="22.40000000000009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</w:tr>
    </w:tbl>
    <w:p>
      <w:pPr>
        <w:autoSpaceDN w:val="0"/>
        <w:autoSpaceDE w:val="0"/>
        <w:widowControl/>
        <w:spacing w:line="274" w:lineRule="exact" w:before="1209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232" w:lineRule="exact" w:before="0" w:after="0"/>
        <w:ind w:left="28" w:right="0" w:firstLine="0"/>
        <w:jc w:val="left"/>
      </w:pPr>
      <w:r>
        <w:rPr>
          <w:w w:val="98.6471448625837"/>
          <w:rFonts w:ascii="CIDFont+F9" w:hAnsi="CIDFont+F9" w:eastAsia="CIDFont+F9"/>
          <w:b/>
          <w:i/>
          <w:color w:val="000000"/>
          <w:sz w:val="21"/>
        </w:rPr>
        <w:t>Annexure-II</w:t>
      </w:r>
      <w:r>
        <w:rPr>
          <w:w w:val="98.6471448625837"/>
          <w:rFonts w:ascii="CIDFont+F7" w:hAnsi="CIDFont+F7" w:eastAsia="CIDFont+F7"/>
          <w:b w:val="0"/>
          <w:i/>
          <w:color w:val="000000"/>
          <w:sz w:val="21"/>
        </w:rPr>
        <w:t xml:space="preserve">: </w:t>
      </w:r>
    </w:p>
    <w:p>
      <w:pPr>
        <w:autoSpaceDN w:val="0"/>
        <w:autoSpaceDE w:val="0"/>
        <w:widowControl/>
        <w:spacing w:line="294" w:lineRule="exact" w:before="538" w:after="0"/>
        <w:ind w:left="2590" w:right="0" w:firstLine="0"/>
        <w:jc w:val="lef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>Foodd Packaging and Quality Control</w:t>
      </w:r>
    </w:p>
    <w:p>
      <w:pPr>
        <w:autoSpaceDN w:val="0"/>
        <w:autoSpaceDE w:val="0"/>
        <w:widowControl/>
        <w:spacing w:line="488" w:lineRule="exact" w:before="64" w:after="0"/>
        <w:ind w:left="28" w:right="2736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E commerce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6" w:lineRule="exact" w:before="486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4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486" w:lineRule="exact" w:before="486" w:after="0"/>
        <w:ind w:left="28" w:right="187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Yr.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250" w:lineRule="exact" w:before="722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Success Story of Mian Abdul Majeed chairman National Foods with Khalid Irshad Soofi </w:t>
      </w:r>
    </w:p>
    <w:p>
      <w:pPr>
        <w:autoSpaceDN w:val="0"/>
        <w:autoSpaceDE w:val="0"/>
        <w:widowControl/>
        <w:spacing w:line="252" w:lineRule="exact" w:before="524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https://www.youtube.com/watch?v=uLZ6mcF6A64</w:t>
      </w:r>
    </w:p>
    <w:p>
      <w:pPr>
        <w:autoSpaceDN w:val="0"/>
        <w:autoSpaceDE w:val="0"/>
        <w:widowControl/>
        <w:spacing w:line="394" w:lineRule="exact" w:before="856" w:after="708"/>
        <w:ind w:left="28" w:right="100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6"/>
      </w:tblGrid>
      <w:tr>
        <w:trPr>
          <w:trHeight w:hRule="exact" w:val="388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How to Start/Open a Successful Food Startup Business</w:t>
            </w:r>
          </w:p>
        </w:tc>
      </w:tr>
    </w:tbl>
    <w:p>
      <w:pPr>
        <w:autoSpaceDN w:val="0"/>
        <w:autoSpaceDE w:val="0"/>
        <w:widowControl/>
        <w:spacing w:line="250" w:lineRule="exact" w:before="6" w:after="898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https://www.youtube.com/watch?v=tlXvjOcDX1A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0.0" w:type="dxa"/>
      </w:tblPr>
      <w:tblGrid>
        <w:gridCol w:w="10456"/>
      </w:tblGrid>
      <w:tr>
        <w:trPr>
          <w:trHeight w:hRule="exact" w:val="298"/>
        </w:trPr>
        <w:tc>
          <w:tcPr>
            <w:tcW w:type="dxa" w:w="9894"/>
            <w:tcBorders/>
            <w:shd w:fill="f9f9f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2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Nestle Success Story in Urdu | Nestle History </w:t>
            </w:r>
          </w:p>
        </w:tc>
      </w:tr>
    </w:tbl>
    <w:p>
      <w:pPr>
        <w:autoSpaceDN w:val="0"/>
        <w:autoSpaceDE w:val="0"/>
        <w:widowControl/>
        <w:spacing w:line="252" w:lineRule="exact" w:before="8" w:after="0"/>
        <w:ind w:left="2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https://youtu.be/CN5fUjBtag0</w:t>
      </w:r>
    </w:p>
    <w:p>
      <w:pPr>
        <w:autoSpaceDN w:val="0"/>
        <w:autoSpaceDE w:val="0"/>
        <w:widowControl/>
        <w:spacing w:line="274" w:lineRule="exact" w:before="57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40" w:right="61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106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</w:t>
      </w:r>
    </w:p>
    <w:p>
      <w:pPr>
        <w:autoSpaceDN w:val="0"/>
        <w:autoSpaceDE w:val="0"/>
        <w:widowControl/>
        <w:spacing w:line="348" w:lineRule="exact" w:before="198" w:after="0"/>
        <w:ind w:left="106" w:right="1008" w:firstLine="0"/>
        <w:jc w:val="left"/>
      </w:pP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4" w:after="0"/>
        <w:ind w:left="106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106" w:right="144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 play sessions, pitch preparation, and other sessions,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giving 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106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9992"/>
      </w:tblGrid>
      <w:tr>
        <w:trPr>
          <w:trHeight w:hRule="exact" w:val="268"/>
        </w:trPr>
        <w:tc>
          <w:tcPr>
            <w:tcW w:type="dxa" w:w="8686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Session- 1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ERVIEW </w:t>
            </w:r>
          </w:p>
        </w:tc>
      </w:tr>
      <w:tr>
        <w:trPr>
          <w:trHeight w:hRule="exact" w:val="266"/>
        </w:trPr>
        <w:tc>
          <w:tcPr>
            <w:tcW w:type="dxa" w:w="8686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Aims and 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bj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ectives: </w:t>
            </w:r>
          </w:p>
        </w:tc>
      </w:tr>
      <w:tr>
        <w:trPr>
          <w:trHeight w:hRule="exact" w:val="2164"/>
        </w:trPr>
        <w:tc>
          <w:tcPr>
            <w:tcW w:type="dxa" w:w="8686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2498"/>
        <w:gridCol w:w="2498"/>
        <w:gridCol w:w="2498"/>
        <w:gridCol w:w="2498"/>
      </w:tblGrid>
      <w:tr>
        <w:trPr>
          <w:trHeight w:hRule="exact" w:val="26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70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70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70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</w:t>
            </w:r>
          </w:p>
        </w:tc>
        <w:tc>
          <w:tcPr>
            <w:tcW w:type="dxa" w:w="4344"/>
            <w:gridSpan w:val="2"/>
            <w:tcBorders>
              <w:start w:sz="4.0" w:val="single" w:color="#000000"/>
              <w:top w:sz="4.0" w:val="single" w:color="#000000"/>
              <w:end w:sz="2.400000000000091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2896"/>
        </w:trPr>
        <w:tc>
          <w:tcPr>
            <w:tcW w:type="dxa" w:w="2170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4"/>
            <w:tcBorders>
              <w:start w:sz="4.0" w:val="single" w:color="#000000"/>
              <w:top w:sz="4.0" w:val="single" w:color="#000000"/>
              <w:end w:sz="2.400000000000091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2"/>
            <w:tcBorders>
              <w:start w:sz="2.400000000000091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26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happened. </w:t>
            </w:r>
          </w:p>
        </w:tc>
      </w:tr>
      <w:tr>
        <w:trPr>
          <w:trHeight w:hRule="exact" w:val="2604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6"/>
            <w:tcBorders>
              <w:start w:sz="4.0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2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4996"/>
        <w:gridCol w:w="4996"/>
      </w:tblGrid>
      <w:tr>
        <w:trPr>
          <w:trHeight w:hRule="exact" w:val="600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4" w:val="left"/>
                <w:tab w:pos="772" w:val="left"/>
              </w:tabs>
              <w:autoSpaceDE w:val="0"/>
              <w:widowControl/>
              <w:spacing w:line="262" w:lineRule="exact" w:before="12" w:after="0"/>
              <w:ind w:left="9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e.g.,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6"/>
            <w:tcBorders>
              <w:start w:sz="4.0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2"/>
            <w:tcBorders>
              <w:start w:sz="4.0" w:val="single" w:color="#000000"/>
              <w:top w:sz="4.0" w:val="single" w:color="#000000"/>
              <w:end w:sz="3.199999999999818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4"/>
        <w:ind w:left="0" w:right="0"/>
      </w:pPr>
    </w:p>
    <w:p>
      <w:pPr>
        <w:autoSpaceDN w:val="0"/>
        <w:autoSpaceDE w:val="0"/>
        <w:widowControl/>
        <w:spacing w:line="292" w:lineRule="exact" w:before="0" w:after="238"/>
        <w:ind w:left="106" w:right="0" w:firstLine="0"/>
        <w:jc w:val="left"/>
      </w:pP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12" w:hAnsi="CIDFont+F12" w:eastAsia="CIDFont+F12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" w:after="0"/>
              <w:ind w:left="96" w:right="0" w:firstLine="0"/>
              <w:jc w:val="left"/>
            </w:pP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  <w:u w:val="single"/>
              </w:rPr>
              <w:t>TOPIC</w:t>
            </w: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" w:after="0"/>
              <w:ind w:left="96" w:right="0" w:firstLine="0"/>
              <w:jc w:val="left"/>
            </w:pP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  <w:u w:val="single"/>
              </w:rPr>
              <w:t>SPEAKER</w:t>
            </w: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</w:rPr>
              <w:t xml:space="preserve">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2" w:lineRule="exact" w:before="8" w:after="0"/>
              <w:ind w:left="98" w:right="0" w:firstLine="0"/>
              <w:jc w:val="left"/>
            </w:pP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  <w:u w:val="single"/>
              </w:rPr>
              <w:t>LINK</w:t>
            </w:r>
            <w:r>
              <w:rPr>
                <w:w w:val="101.32788144625151"/>
                <w:rFonts w:ascii="CIDFont+F12" w:hAnsi="CIDFont+F12" w:eastAsia="CIDFont+F12"/>
                <w:b/>
                <w:i w:val="0"/>
                <w:color w:val="000000"/>
                <w:sz w:val="26"/>
              </w:rPr>
              <w:t xml:space="preserve"> 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Goggin’s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0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48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  <w:r>
              <w:rPr>
                <w:w w:val="97.90108722189198"/>
                <w:rFonts w:ascii="CIDFont+F12" w:hAnsi="CIDFont+F12" w:eastAsia="CIDFont+F12"/>
                <w:b/>
                <w:i w:val="0"/>
                <w:color w:val="000000"/>
                <w:sz w:val="23"/>
              </w:rPr>
              <w:t xml:space="preserve"> 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tabs>
          <w:tab w:pos="8230" w:val="left"/>
        </w:tabs>
        <w:autoSpaceDE w:val="0"/>
        <w:widowControl/>
        <w:spacing w:line="418" w:lineRule="exact" w:before="0" w:after="230"/>
        <w:ind w:left="4250" w:right="144" w:firstLine="0"/>
        <w:jc w:val="left"/>
      </w:pPr>
      <w:r>
        <w:tab/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Annexure-III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SUCCESS STORY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542"/>
        </w:trPr>
        <w:tc>
          <w:tcPr>
            <w:tcW w:type="dxa" w:w="1102"/>
            <w:tcBorders>
              <w:start w:sz="21.600000000000023" w:val="single" w:color="#000000"/>
              <w:top w:sz="21.59999999999991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Information </w:t>
            </w:r>
          </w:p>
        </w:tc>
        <w:tc>
          <w:tcPr>
            <w:tcW w:type="dxa" w:w="5822"/>
            <w:tcBorders>
              <w:start w:sz="23.199999999999818" w:val="single" w:color="#000000"/>
              <w:top w:sz="21.59999999999991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Detail/Description </w:t>
            </w:r>
          </w:p>
        </w:tc>
      </w:tr>
      <w:tr>
        <w:trPr>
          <w:trHeight w:hRule="exact" w:val="6024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68" w:firstLine="66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Asma,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who lives in Lodhran (Punjab), is an example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how hard work and perseverance can reap rich rewards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when bidding for projects online.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The cooking video recipes work exclusively on an online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freelancing platform Fiverr and she has earned, on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average,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US$25,000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 month for the past several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months. But this isn’t a story of overnight success –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Asma had to work hard to differentiate himself and stay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true to his goal.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It was a full year later, in March 2018, when Asma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finally decided to jump in. she signed up for one of the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numerous companies of food products that connect with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people or companies that have small projects, like food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processing, professional recipes.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She had already started a small business to help pay for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his college education, so she was nervous and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apprehensive about the decision. “I gave myself two or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three months at most. If I didn’t succeed, then I would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go back to running the business as it was showing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potential,” he says.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If at first, you don’t succeed, try try again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648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Certification in Food Technology from STEPS(NAVTTC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partner institute) </w:t>
            </w:r>
          </w:p>
        </w:tc>
      </w:tr>
      <w:tr>
        <w:trPr>
          <w:trHeight w:hRule="exact" w:val="3690"/>
        </w:trPr>
        <w:tc>
          <w:tcPr>
            <w:tcW w:type="dxa" w:w="1102"/>
            <w:tcBorders>
              <w:start w:sz="21.600000000000023" w:val="single" w:color="#000000"/>
              <w:top w:sz="23.199999999999818" w:val="single" w:color="#000000"/>
              <w:end w:sz="23.199999999999932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Asma’s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area of expertise is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chief and food Qua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lity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Control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. In her first month using food blogging, she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pitched mostly for projects centered around food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recipes. But it wasn’t so simple. In the first few weeks,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she didn’t hear back from even a single client, despite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pitching for dozens of projects.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“I needed to understand what worked, so I read blogs,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participated in forums, and analyzed profiles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successful food processors. It was an uphill struggle,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I didn’t want to give up,” she explains.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2" w:lineRule="exact" w:before="256" w:after="0"/>
              <w:ind w:left="72" w:right="576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Asma says she understands why clients would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apprehensive giving projects to untested food </w:t>
            </w:r>
          </w:p>
        </w:tc>
      </w:tr>
    </w:tbl>
    <w:p>
      <w:pPr>
        <w:autoSpaceDN w:val="0"/>
        <w:autoSpaceDE w:val="0"/>
        <w:widowControl/>
        <w:spacing w:line="274" w:lineRule="exact" w:before="14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24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3948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technology. They have hundreds of options to choose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from, she explains, and to give a project to someone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no experience requires a strong leap of faith. </w:t>
            </w:r>
          </w:p>
          <w:p>
            <w:pPr>
              <w:autoSpaceDN w:val="0"/>
              <w:autoSpaceDE w:val="0"/>
              <w:widowControl/>
              <w:spacing w:line="252" w:lineRule="exact" w:before="26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 slow stream of projects started to come Asma’s way.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Within a few months, he was landing an average of 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hundred projects every month, with a large number of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repeat clients. She also expanded the range of his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professional services by professional recipes,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prevention from food spoilage; enhance food nutritional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values and food packaging.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8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But she’s had to face his fair share of challenges too.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“Sometimes I haven’t had connectivity for two days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straight,” she explains. “That’s unthinkable for someone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who makes his livelihood on the internet.”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1580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Take the training opportunity seriously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Impose self-discipline and ensure regularity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Hard work pays in the end so be always ready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same. </w:t>
            </w:r>
          </w:p>
        </w:tc>
      </w:tr>
    </w:tbl>
    <w:p>
      <w:pPr>
        <w:autoSpaceDN w:val="0"/>
        <w:autoSpaceDE w:val="0"/>
        <w:widowControl/>
        <w:spacing w:line="296" w:lineRule="exact" w:before="448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S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208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earning,etc.)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2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9" w:hAnsi="CIDFont+F9" w:eastAsia="CIDFont+F9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38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25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your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26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27 | </w:t>
      </w:r>
      <w:r>
        <w:rPr>
          <w:w w:val="97.90108722189198"/>
          <w:rFonts w:ascii="CIDFont+F1" w:hAnsi="CIDFont+F1" w:eastAsia="CIDFont+F1"/>
          <w:b w:val="0"/>
          <w:i w:val="0"/>
          <w:color w:val="000000"/>
          <w:sz w:val="23"/>
        </w:rPr>
        <w:t>Food Packaging and Quality Control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