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49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0" w:right="274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Government of Pakistan </w:t>
      </w:r>
    </w:p>
    <w:p>
      <w:pPr>
        <w:autoSpaceDN w:val="0"/>
        <w:autoSpaceDE w:val="0"/>
        <w:widowControl/>
        <w:spacing w:line="358" w:lineRule="exact" w:before="890" w:after="0"/>
        <w:ind w:left="40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8" w:lineRule="exact" w:before="708" w:after="0"/>
        <w:ind w:left="180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Prime Minister’s Hunarmand Pakistan </w:t>
      </w:r>
    </w:p>
    <w:p>
      <w:pPr>
        <w:autoSpaceDN w:val="0"/>
        <w:autoSpaceDE w:val="0"/>
        <w:widowControl/>
        <w:spacing w:line="310" w:lineRule="exact" w:before="440" w:after="0"/>
        <w:ind w:left="0" w:right="3740" w:firstLine="0"/>
        <w:jc w:val="right"/>
      </w:pPr>
      <w:r>
        <w:rPr>
          <w:rFonts w:ascii="Arial" w:hAnsi="Arial" w:eastAsia="Arial"/>
          <w:b w:val="0"/>
          <w:i w:val="0"/>
          <w:color w:val="000000"/>
          <w:sz w:val="28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81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11300" cy="13754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3754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10" w:lineRule="exact" w:before="2674" w:after="0"/>
        <w:ind w:left="0" w:right="2564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Course Contents/ Lesson Plan </w:t>
      </w:r>
    </w:p>
    <w:p>
      <w:pPr>
        <w:autoSpaceDN w:val="0"/>
        <w:autoSpaceDE w:val="0"/>
        <w:widowControl/>
        <w:spacing w:line="312" w:lineRule="exact" w:before="64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>Course Title: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Event Management (Catering / Cooking)</w:t>
      </w:r>
    </w:p>
    <w:p>
      <w:pPr>
        <w:autoSpaceDN w:val="0"/>
        <w:autoSpaceDE w:val="0"/>
        <w:widowControl/>
        <w:spacing w:line="310" w:lineRule="exact" w:before="58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>Duration: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6 Months </w:t>
      </w:r>
    </w:p>
    <w:p>
      <w:pPr>
        <w:sectPr>
          <w:pgSz w:w="12240" w:h="15840"/>
          <w:pgMar w:top="72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8"/>
        <w:ind w:left="0" w:right="0"/>
      </w:pPr>
    </w:p>
    <w:p>
      <w:pPr>
        <w:autoSpaceDN w:val="0"/>
        <w:autoSpaceDE w:val="0"/>
        <w:widowControl/>
        <w:spacing w:line="358" w:lineRule="exact" w:before="0" w:after="270"/>
        <w:ind w:left="161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Course Details / Description 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718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32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Course Title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32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Event Management (Catering /Cooking) </w:t>
            </w:r>
          </w:p>
        </w:tc>
      </w:tr>
      <w:tr>
        <w:trPr>
          <w:trHeight w:hRule="exact" w:val="11608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26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26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Employable skills and hands on practice for Catering and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Cooking</w:t>
            </w:r>
          </w:p>
          <w:p>
            <w:pPr>
              <w:autoSpaceDN w:val="0"/>
              <w:autoSpaceDE w:val="0"/>
              <w:widowControl/>
              <w:spacing w:line="438" w:lineRule="exact" w:before="556" w:after="0"/>
              <w:ind w:left="104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 a special course designed to address unemployment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youth. The course aims to achieve the above objective through hands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practical training delivery by a team of dedicated professionals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having rich market/work experience. This course is therefore not just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developing a theoretical understanding/back ground of the trainees.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Contrary to that it is primarily aimed at equipping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commercially in a market space in independent capacity or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member of a team. </w:t>
            </w:r>
          </w:p>
          <w:p>
            <w:pPr>
              <w:autoSpaceDN w:val="0"/>
              <w:autoSpaceDE w:val="0"/>
              <w:widowControl/>
              <w:spacing w:line="436" w:lineRule="exact" w:before="438" w:after="0"/>
              <w:ind w:left="104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also soft skills (i.e. interpersonal/communication skills; personal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grooming of the trainees etc.) as well as entrepreneurial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(i.e.Marketing Skills; Free Lancing etc.).The course also seeks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inculcate work ethics to foster better citizenship in general and improve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image of Pakistani work force in particular.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instructors in such a robust hands- on manner that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04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thus clearly goes beyond the domain of the traditional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 centric approach will be adopted as the main driving force while </w:t>
            </w:r>
          </w:p>
        </w:tc>
      </w:tr>
    </w:tbl>
    <w:p>
      <w:pPr>
        <w:autoSpaceDN w:val="0"/>
        <w:autoSpaceDE w:val="0"/>
        <w:widowControl/>
        <w:spacing w:line="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12712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478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Features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 Training&amp;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Special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Modules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0" w:after="0"/>
              <w:ind w:left="104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delivering it. The instructors should therefore be experienced enough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be able to identify the training needs for the possible market roles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available out there. Moreover, they should also know the strengths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weaknesses of each individual trainee to prepare them for such market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roles during/after the training.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438" w:lineRule="exact" w:before="0" w:after="0"/>
              <w:ind w:left="33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have been included in the Annexure-I to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The record of all tasks performed individually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groups must be preserved by the management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Institute clearly labelling name, trade, session etc 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distribution of tasks has also been indicated in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lesson plan given in this document. </w:t>
            </w:r>
          </w:p>
          <w:p>
            <w:pPr>
              <w:autoSpaceDN w:val="0"/>
              <w:autoSpaceDE w:val="0"/>
              <w:widowControl/>
              <w:spacing w:line="268" w:lineRule="exact" w:before="168" w:after="0"/>
              <w:ind w:left="2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materialize the main expectations, a special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18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Job Search 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has been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included in the later part of this 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which, the trainees will be made aware of the Job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search techniques in the local as well as international job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markets (Gulf countries). Awareness around the visa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 and immigration laws of the most favoured labour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destination countries also forms a part of this module.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186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Moreover, the trainees would also be encouraged to venture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into self-employment and exposed to the main requirements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this regard.   It is also expected that a sense of civic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make them responsible citizens of the country.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438" w:lineRule="exact" w:before="0" w:after="0"/>
              <w:ind w:left="1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Work Place Ethics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has also been included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highlight the importance of good and positive behavior at </w:t>
            </w:r>
          </w:p>
        </w:tc>
      </w:tr>
    </w:tbl>
    <w:p>
      <w:pPr>
        <w:autoSpaceDN w:val="0"/>
        <w:autoSpaceDE w:val="0"/>
        <w:widowControl/>
        <w:spacing w:line="32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12778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1036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 Tools/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0" w:after="0"/>
              <w:ind w:left="118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place in the line with the best practices elsewhere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world. An outline of such qualities has been given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Appendix to this document. Its importance should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conveyed in a format that is attractive and interesting for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such as through PPT slides +short video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documentaries.  Needless to say that if the training provider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puts his heart and soul into these otherwise non-technical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components, the image of Pakistani workforce would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436" w:lineRule="exact" w:before="16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course, 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04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done objectively at various stages of the training and proper record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tasks would be designed by the training providers to gauge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problem solving abilities of the trainees.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68" w:lineRule="exact" w:before="438" w:after="0"/>
              <w:ind w:left="4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414" w:lineRule="exact" w:before="52" w:after="0"/>
              <w:ind w:left="104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proposed methodology for the training under reference employs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motivation as a tool. Hence besides the purely technical content,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trainer is required to include elements of motivation in his/her lecture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inspire the trainees to utilize the training opportunity to the full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12894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0" w:after="0"/>
              <w:ind w:left="104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strive towards professional excellence.  Motivational lectures may also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include general topics such as the importance of moral values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civic role &amp; responsibilities as a Pakistani. A motivational lecture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should be delivered with enough zeal to produce a deep impact on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trainees. It may comprise of the following: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52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2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22" w:lineRule="exact" w:before="8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 fit so that the situation is actionable by trainees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not represent a just idealism.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14" w:lineRule="exact" w:before="18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Ending Points to persuade the trainees on changing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tabs>
                <w:tab w:pos="172" w:val="left"/>
              </w:tabs>
              <w:autoSpaceDE w:val="0"/>
              <w:widowControl/>
              <w:spacing w:line="414" w:lineRule="exact" w:before="38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good motivational lecture should help drive creativity, curiosity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spark the desire needed for trainees to want to learn more.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2" w:after="0"/>
              <w:ind w:left="104" w:right="3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Impact of a successful motivational strategy is amongst others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commonly visible in increased class participation ratios. It increases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trainees’ willingness to be engaged on the practical tasks for longer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time without boredom and loss of interest because they can clearly see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their mind's eye where their hard work would take them in short (1-3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years); medium (3 -10 years) and long term (more than 10 years).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2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As this tool is expected that the training providers would make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6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arrangements for regular well planned motivational lectures as part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coordinated strategy interspersed throughout the training period as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6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suggested in the weekly lesson plans in this document.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68" w:lineRule="exact" w:before="554" w:after="0"/>
              <w:ind w:left="4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412" w:lineRule="exact" w:before="54" w:after="0"/>
              <w:ind w:left="104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Another effective way of motivating the trainees is by means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Success Stories. Its inclusion in the weekly lesson plan at regular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intervals has been recommended till the end of the training.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4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success story may be disseminated orally, through a presentation 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4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12560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26" w:val="left"/>
                <w:tab w:pos="886" w:val="left"/>
              </w:tabs>
              <w:autoSpaceDE w:val="0"/>
              <w:widowControl/>
              <w:spacing w:line="380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by means of a video/documentary of someone that has risen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fortune, acclaim, or brilliant achievement.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shows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a person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achieved his goal through hard work, dedication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devotion.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 inspiring success story contains compelling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significant facts articulated clearly and easily comprehendible words.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Moreover, it is helpful if it is assumed that the reader/listener knows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nothing of what is being revealed.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Optimum impact is created when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story is revealed in the form of:-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Directly in person (At least 2-3 cases must be arranged by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Through an audio/ videotaped message (2-3 high quality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videos must 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66" w:after="0"/>
              <w:ind w:left="104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lesson plan given in this document. </w:t>
            </w:r>
          </w:p>
          <w:p>
            <w:pPr>
              <w:autoSpaceDN w:val="0"/>
              <w:autoSpaceDE w:val="0"/>
              <w:widowControl/>
              <w:spacing w:line="416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Suggestive structure and sequence of a sample success story and its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various shapes can be seen at annexure III.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66" w:lineRule="exact" w:before="414" w:after="0"/>
              <w:ind w:left="4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2" w:lineRule="exact" w:before="54" w:after="0"/>
              <w:ind w:left="104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Where a situation allows, case studies can also be presented to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 to widen their understanding of the real life specific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problem/situation and to explore the solutions.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4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simple terms, the case study method of teaching uses a real life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case example/a typical case to demonstrate a phenomenon in action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 explain theoretical as well as practical aspects of the knowledge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related to the same. It is an effective way to help the trainees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comprehend in depth both the theoretical and practical aspects of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complex phenomenon in depth with ease. Case teaching can also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stimulate the trainees to participate in discussions and thereby boost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their confidence. It also makes class room atmosphere interesting thus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maintaining the trainee interest in training till the end of the course.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47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5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8244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4" w:lineRule="exact" w:before="0" w:after="0"/>
              <w:ind w:left="104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Depending on suitability to the trade, the weekly lesson plan in this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document may suggest case studies to be presented to the trainees.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trainer may adopt a power point presentation or video format for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such case studies whichever is deemed suitable but it’s important that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only those cases are selected that are relevant and of a learning value.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Trainees should be required and supervised to carefully analyze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cases.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2" w:lineRule="exact" w:before="0" w:after="0"/>
              <w:ind w:left="104" w:right="3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 the purpose they must be encouraged to inquire and collect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specific information / data, actively participate in the discussions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intended solutions of the problem / situation.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86" w:val="left"/>
                <w:tab w:pos="1608" w:val="left"/>
              </w:tabs>
              <w:autoSpaceDE w:val="0"/>
              <w:widowControl/>
              <w:spacing w:line="438" w:lineRule="exact" w:before="14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good quality trade specific documentary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(At least 2-3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documentaries must be arranged by the training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Health &amp;Safety case studies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(2 cases regarding safety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andindustrial accidents must be arranged by the training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Field visits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 At least one visit to a trade specific major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industry/ site must 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172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Intake to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4" w:lineRule="exact" w:before="0" w:after="0"/>
              <w:ind w:left="104" w:right="288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candidate must;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Possess SSC or above qualification.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8" w:lineRule="exact" w:before="14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 able and willing to carry out catering and cooking related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assignments professionally.</w:t>
            </w:r>
          </w:p>
        </w:tc>
      </w:tr>
    </w:tbl>
    <w:p>
      <w:pPr>
        <w:autoSpaceDN w:val="0"/>
        <w:autoSpaceDE w:val="0"/>
        <w:widowControl/>
        <w:spacing w:line="36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6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3694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the end of the course, the student must have attained the following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competencies: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44" w:lineRule="exact" w:before="286" w:after="0"/>
              <w:ind w:left="46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Master basic food preparation and cooking processes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culinary techniques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Apply food safety and hygiene regulations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Maintain professional standards throughout shift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 aware of nutritional, economic and ecological requirements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and cook vegetables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meat, poultry and fish dishes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and finish simple salad and fruit dishes </w:t>
            </w:r>
          </w:p>
        </w:tc>
      </w:tr>
      <w:tr>
        <w:trPr>
          <w:trHeight w:hRule="exact" w:val="4950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432" w:right="2592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and cook pasta and rice dishes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and cook eggs and egg dishes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34" w:lineRule="exact" w:before="234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and cook grain and pulses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and cook soups, stocks and sauces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simple bread and dough products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hot and cold sandwiches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and finish simple sweet dishes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Clean kitchen equipment and cooking utensils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Complete kitchen shift effectively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Able to identify and pursue new business opportunities in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hospitality sector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Event Management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cooking and catering industry for events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 able to work in Catering industry for Event Management</w:t>
            </w:r>
          </w:p>
        </w:tc>
      </w:tr>
      <w:tr>
        <w:trPr>
          <w:trHeight w:hRule="exact" w:val="566"/>
        </w:trPr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Duration of Course: 6 Months (26 Weeks) </w:t>
            </w:r>
          </w:p>
        </w:tc>
      </w:tr>
      <w:tr>
        <w:trPr>
          <w:trHeight w:hRule="exact" w:val="602"/>
        </w:trPr>
        <w:tc>
          <w:tcPr>
            <w:tcW w:type="dxa" w:w="488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76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4 Hours per day (06 days per week) </w:t>
            </w:r>
          </w:p>
        </w:tc>
      </w:tr>
      <w:tr>
        <w:trPr>
          <w:trHeight w:hRule="exact" w:val="542"/>
        </w:trPr>
        <w:tc>
          <w:tcPr>
            <w:tcW w:type="dxa" w:w="488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20% Practical: 80% </w:t>
            </w:r>
          </w:p>
        </w:tc>
      </w:tr>
      <w:tr>
        <w:trPr>
          <w:trHeight w:hRule="exact" w:val="538"/>
        </w:trPr>
        <w:tc>
          <w:tcPr>
            <w:tcW w:type="dxa" w:w="488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24 Hours Per week </w:t>
            </w:r>
          </w:p>
        </w:tc>
      </w:tr>
      <w:tr>
        <w:trPr>
          <w:trHeight w:hRule="exact" w:val="542"/>
        </w:trPr>
        <w:tc>
          <w:tcPr>
            <w:tcW w:type="dxa" w:w="488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 600 hours </w:t>
            </w:r>
          </w:p>
        </w:tc>
      </w:tr>
    </w:tbl>
    <w:p>
      <w:pPr>
        <w:autoSpaceDN w:val="0"/>
        <w:autoSpaceDE w:val="0"/>
        <w:widowControl/>
        <w:spacing w:line="160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7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5038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08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 the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respective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64" w:right="331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Hotels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Motels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Restaurants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Cafes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Event Management Companies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Catering Companies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Food Outlets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Ships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9. Government  Institutes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10. Corporate Companies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11. Tour Operators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12. Factories and production houses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13. Armed Forces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14. Hospitals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15. Amusement parks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16. Clubs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17. Airlines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18. Railways </w:t>
            </w:r>
          </w:p>
        </w:tc>
      </w:tr>
      <w:tr>
        <w:trPr>
          <w:trHeight w:hRule="exact" w:val="7746"/>
        </w:trPr>
        <w:tc>
          <w:tcPr>
            <w:tcW w:type="dxa" w:w="198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776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 over the world there is a high demand of hospitality workers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including cooks, waiters, housekeepers, front of the house staff, back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house staff and event management staff. Hospitality is one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fastest growing industries of the world. Nearly above 6.5 million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jobs are expected world wide by 2023. </w:t>
            </w:r>
          </w:p>
          <w:p>
            <w:pPr>
              <w:autoSpaceDN w:val="0"/>
              <w:autoSpaceDE w:val="0"/>
              <w:widowControl/>
              <w:spacing w:line="272" w:lineRule="exact" w:before="28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latest increased in tourism in Saudi Arabai and Gulf countries has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also increased the demand of hospitality workers.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104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tourism sector of Pakistan has also opened its door for the world.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Since last year domestic tourism has also increased many foldsthat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turn has enhanced the demand of hospitality workers in Pakistan also.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04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Unfortunately, hospitality sector in Pakistan remained under privileged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since its birth. The latest initiative of government has created lot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awareness and demand of this sector.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04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 help of this course, we will be able to give necessary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trainings of hospitality sector to our youth. There are also opportunities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new start-up of entrepreneurship because of high demand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emerging market of tourists for: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498" w:right="43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Road side café/dabahs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Tea houses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Fast food outlets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Snacks shops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Cold Beverages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Catering </w:t>
            </w:r>
          </w:p>
        </w:tc>
      </w:tr>
    </w:tbl>
    <w:p>
      <w:pPr>
        <w:autoSpaceDN w:val="0"/>
        <w:autoSpaceDE w:val="0"/>
        <w:widowControl/>
        <w:spacing w:line="25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8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38.0" w:type="dxa"/>
      </w:tblPr>
      <w:tblGrid>
        <w:gridCol w:w="5509"/>
        <w:gridCol w:w="5509"/>
      </w:tblGrid>
      <w:tr>
        <w:trPr>
          <w:trHeight w:hRule="exact" w:val="290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2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54"/>
        </w:trPr>
        <w:tc>
          <w:tcPr>
            <w:tcW w:type="dxa" w:w="198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776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4054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90" w:lineRule="exact" w:before="0" w:after="0"/>
              <w:ind w:left="104" w:right="302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Development Platform: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Tutorials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Videos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Curriculum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Lab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Knead Café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Pepperoni Restaurant and Banquet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Material: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Learning Material from Curriculum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Videos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Support books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Google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Daily Consumable </w:t>
            </w:r>
          </w:p>
        </w:tc>
      </w:tr>
    </w:tbl>
    <w:p>
      <w:pPr>
        <w:autoSpaceDN w:val="0"/>
        <w:autoSpaceDE w:val="0"/>
        <w:widowControl/>
        <w:spacing w:line="360" w:lineRule="exact" w:before="2" w:after="378"/>
        <w:ind w:left="224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Course Details / Description 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66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Module Title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Learning Units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Remarks </w:t>
            </w:r>
          </w:p>
        </w:tc>
      </w:tr>
      <w:tr>
        <w:trPr>
          <w:trHeight w:hRule="exact" w:val="400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Hospitality Sector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Content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 further detail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please see Page No: 3-4)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Pakistani Hospitality industry Introduction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Middle East Hospitality industry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World hospitality industry introduction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Employment opportunities in local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market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4" w:lineRule="exact" w:before="28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ethics (Details may be seen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 annexure II)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Professionalism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42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Task1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be seen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2546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Occupational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Safety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216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Hazards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2520"/>
              <w:gridCol w:w="2520"/>
            </w:tblGrid>
            <w:tr>
              <w:trPr>
                <w:trHeight w:hRule="exact" w:val="1772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48" w:lineRule="auto" w:before="60" w:after="0"/>
                    <w:ind w:left="76" w:right="214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88" w:after="0"/>
                    <w:ind w:left="232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importance of keeping the work area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neat and tidy while working </w:t>
                  </w:r>
                </w:p>
                <w:p>
                  <w:pPr>
                    <w:autoSpaceDN w:val="0"/>
                    <w:autoSpaceDE w:val="0"/>
                    <w:widowControl/>
                    <w:spacing w:line="278" w:lineRule="exact" w:before="14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list the use and importance of safety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signs 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list potential hazards at the workplace 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6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list potential consequences of hazards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6" w:after="0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the workplace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81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be seen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9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9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1295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2520"/>
              <w:gridCol w:w="2520"/>
            </w:tblGrid>
            <w:tr>
              <w:trPr>
                <w:trHeight w:hRule="exact" w:val="1148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76" w:right="144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268" w:after="0"/>
                    <w:ind w:left="76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4" w:lineRule="exact" w:before="8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Reporting Accidents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What documentation should be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completed in case of an accident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Importance of training staff in Health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Safety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2520"/>
              <w:gridCol w:w="2520"/>
            </w:tblGrid>
            <w:tr>
              <w:trPr>
                <w:trHeight w:hRule="exact" w:val="1996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06" w:lineRule="auto" w:before="2" w:after="0"/>
                    <w:ind w:left="70" w:right="214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4" w:lineRule="exact" w:before="12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When to check equipment and to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whom damage should be reported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Describe safe handling techniques for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hazardous substances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Describe how to store hazardous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substances safely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Importance of storing tools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" w:after="6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equipment’s correctly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2520"/>
              <w:gridCol w:w="2520"/>
            </w:tblGrid>
            <w:tr>
              <w:trPr>
                <w:trHeight w:hRule="exact" w:val="1142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68" w:after="0"/>
                    <w:ind w:left="70" w:right="2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3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after use. </w:t>
                  </w:r>
                </w:p>
                <w:p>
                  <w:pPr>
                    <w:autoSpaceDN w:val="0"/>
                    <w:autoSpaceDE w:val="0"/>
                    <w:widowControl/>
                    <w:spacing w:line="286" w:lineRule="exact" w:before="2" w:after="0"/>
                    <w:ind w:left="232" w:right="57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Types of Hazards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Consequences of Hazards </w:t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Case study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(hazards &amp;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4" w:lineRule="exact" w:before="0" w:after="0"/>
              <w:ind w:left="666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Safety Details may be seen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page No: 5-6) </w:t>
            </w:r>
          </w:p>
          <w:p>
            <w:pPr>
              <w:autoSpaceDN w:val="0"/>
              <w:autoSpaceDE w:val="0"/>
              <w:widowControl/>
              <w:spacing w:line="268" w:lineRule="exact" w:before="27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Fires and Safety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2520"/>
              <w:gridCol w:w="2520"/>
            </w:tblGrid>
            <w:tr>
              <w:trPr>
                <w:trHeight w:hRule="exact" w:val="858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48" w:lineRule="auto" w:before="2" w:after="0"/>
                    <w:ind w:left="76" w:right="144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2" w:lineRule="exact" w:before="12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State what action to take in case of an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emergency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Identify the elements of the fire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" w:after="2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triangle and how they can be used to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2520"/>
              <w:gridCol w:w="2520"/>
            </w:tblGrid>
            <w:tr>
              <w:trPr>
                <w:trHeight w:hRule="exact" w:val="1460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64" w:after="0"/>
                    <w:ind w:left="76" w:right="214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232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extinguish a fire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list different types of fires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Types of fires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Basic types of fire fighting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equipment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94" w:lineRule="exact" w:before="18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Kitchen Tools and Equipment’s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List the tools and equipment’s used in </w:t>
            </w:r>
          </w:p>
          <w:p>
            <w:pPr>
              <w:autoSpaceDN w:val="0"/>
              <w:autoSpaceDE w:val="0"/>
              <w:widowControl/>
              <w:spacing w:line="266" w:lineRule="exact" w:before="5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kitchen </w:t>
            </w:r>
          </w:p>
          <w:p>
            <w:pPr>
              <w:autoSpaceDN w:val="0"/>
              <w:autoSpaceDE w:val="0"/>
              <w:widowControl/>
              <w:spacing w:line="294" w:lineRule="exact" w:before="40" w:after="24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safe handling and operating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314"/>
              </w:trPr>
              <w:tc>
                <w:tcPr>
                  <w:tcW w:type="dxa" w:w="1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25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techniques </w:t>
                  </w:r>
                </w:p>
              </w:tc>
              <w:tc>
                <w:tcPr>
                  <w:tcW w:type="dxa" w:w="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Kitchen </w:t>
                  </w:r>
                </w:p>
              </w:tc>
              <w:tc>
                <w:tcPr>
                  <w:tcW w:type="dxa" w:w="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tools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15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6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equipment’s. </w:t>
            </w:r>
          </w:p>
          <w:p>
            <w:pPr>
              <w:autoSpaceDN w:val="0"/>
              <w:autoSpaceDE w:val="0"/>
              <w:widowControl/>
              <w:spacing w:line="292" w:lineRule="exact" w:before="4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operating techniques of Kitchen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 and equipment’s.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Importance of cleaning and storing tools </w:t>
            </w:r>
          </w:p>
          <w:p>
            <w:pPr>
              <w:autoSpaceDN w:val="0"/>
              <w:autoSpaceDE w:val="0"/>
              <w:widowControl/>
              <w:spacing w:line="268" w:lineRule="exact" w:before="5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equipment correctly after use </w:t>
            </w:r>
          </w:p>
          <w:p>
            <w:pPr>
              <w:autoSpaceDN w:val="0"/>
              <w:autoSpaceDE w:val="0"/>
              <w:widowControl/>
              <w:spacing w:line="294" w:lineRule="exact" w:before="38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 further detail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68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please see Page No: 4-5and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7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Annexure-III at the end)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1294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Food Safety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Catering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80" w:lineRule="exact" w:before="0" w:after="6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Personal Responsibility for Food Safety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Outline the importance of food safety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procedures, risk assessment, safe food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2520"/>
              <w:gridCol w:w="2520"/>
            </w:tblGrid>
            <w:tr>
              <w:trPr>
                <w:trHeight w:hRule="exact" w:val="568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270" w:after="0"/>
                    <w:ind w:left="76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handling and behaviour. </w:t>
                  </w:r>
                </w:p>
                <w:p>
                  <w:pPr>
                    <w:autoSpaceDN w:val="0"/>
                    <w:autoSpaceDE w:val="0"/>
                    <w:widowControl/>
                    <w:spacing w:line="266" w:lineRule="exact" w:before="22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Outline the legal responsibilities of food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handlers and food safety including 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13.9999999999998" w:type="dxa"/>
            </w:tblPr>
            <w:tblGrid>
              <w:gridCol w:w="840"/>
              <w:gridCol w:w="840"/>
              <w:gridCol w:w="840"/>
              <w:gridCol w:w="840"/>
              <w:gridCol w:w="840"/>
              <w:gridCol w:w="840"/>
            </w:tblGrid>
            <w:tr>
              <w:trPr>
                <w:trHeight w:hRule="exact" w:val="278"/>
              </w:trPr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" w:after="0"/>
                    <w:ind w:left="0" w:right="138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role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reducing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risk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" w:after="0"/>
                    <w:ind w:left="0" w:right="2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2" w:after="0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contamination.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Importance of Personal Hygiene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3.99999999999977" w:type="dxa"/>
            </w:tblPr>
            <w:tblGrid>
              <w:gridCol w:w="630"/>
              <w:gridCol w:w="630"/>
              <w:gridCol w:w="630"/>
              <w:gridCol w:w="630"/>
              <w:gridCol w:w="630"/>
              <w:gridCol w:w="630"/>
              <w:gridCol w:w="630"/>
              <w:gridCol w:w="630"/>
            </w:tblGrid>
            <w:tr>
              <w:trPr>
                <w:trHeight w:hRule="exact" w:val="282"/>
              </w:trPr>
              <w:tc>
                <w:tcPr>
                  <w:tcW w:type="dxa" w:w="3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" w:after="0"/>
                    <w:ind w:left="66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550" w:after="0"/>
                    <w:ind w:left="66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620"/>
                  <w:gridSpan w:val="7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4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Hygiene in food safety      including its </w:t>
                  </w:r>
                </w:p>
              </w:tc>
            </w:tr>
            <w:tr>
              <w:trPr>
                <w:trHeight w:hRule="exact" w:val="280"/>
              </w:trPr>
              <w:tc>
                <w:tcPr>
                  <w:tcW w:type="dxa" w:w="630"/>
                  <w:vMerge/>
                  <w:tcBorders/>
                </w:tcPr>
                <w:p/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role </w:t>
                  </w:r>
                </w:p>
              </w:tc>
              <w:tc>
                <w:tcPr>
                  <w:tcW w:type="dxa" w:w="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13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reducing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risk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0" w:right="2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  <w:tr>
              <w:trPr>
                <w:trHeight w:hRule="exact" w:val="580"/>
              </w:trPr>
              <w:tc>
                <w:tcPr>
                  <w:tcW w:type="dxa" w:w="630"/>
                  <w:vMerge/>
                  <w:tcBorders/>
                </w:tcPr>
                <w:p/>
              </w:tc>
              <w:tc>
                <w:tcPr>
                  <w:tcW w:type="dxa" w:w="4620"/>
                  <w:gridSpan w:val="7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0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contamination.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0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Describe effective personal hygiene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630"/>
                  <w:vMerge/>
                  <w:tcBorders/>
                </w:tcPr>
                <w:p/>
              </w:tc>
              <w:tc>
                <w:tcPr>
                  <w:tcW w:type="dxa" w:w="13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practices,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for </w:t>
                  </w:r>
                </w:p>
              </w:tc>
              <w:tc>
                <w:tcPr>
                  <w:tcW w:type="dxa" w:w="13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example, </w:t>
                  </w:r>
                </w:p>
              </w:tc>
              <w:tc>
                <w:tcPr>
                  <w:tcW w:type="dxa" w:w="12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protective </w:t>
                  </w:r>
                </w:p>
              </w:tc>
            </w:tr>
            <w:tr>
              <w:trPr>
                <w:trHeight w:hRule="exact" w:val="294"/>
              </w:trPr>
              <w:tc>
                <w:tcPr>
                  <w:tcW w:type="dxa" w:w="630"/>
                  <w:vMerge/>
                  <w:tcBorders/>
                </w:tcPr>
                <w:p/>
              </w:tc>
              <w:tc>
                <w:tcPr>
                  <w:tcW w:type="dxa" w:w="13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clothing,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hand </w:t>
                  </w:r>
                </w:p>
              </w:tc>
              <w:tc>
                <w:tcPr>
                  <w:tcW w:type="dxa" w:w="13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0" w:after="0"/>
                    <w:ind w:left="21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washing, </w:t>
                  </w:r>
                </w:p>
              </w:tc>
              <w:tc>
                <w:tcPr>
                  <w:tcW w:type="dxa" w:w="12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0" w:after="0"/>
                    <w:ind w:left="21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personal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6" w:after="0"/>
              <w:ind w:left="57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illnesses, cuts and wounds.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Importance of Workplace Hygiene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 how to keep the work area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clean and tidy to include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cleaning and disinfection methods, safe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and storage of cleaning chemicals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materials, and waste disposal. </w:t>
            </w:r>
          </w:p>
          <w:p>
            <w:pPr>
              <w:autoSpaceDN w:val="0"/>
              <w:autoSpaceDE w:val="0"/>
              <w:widowControl/>
              <w:spacing w:line="284" w:lineRule="exact" w:before="0" w:after="6"/>
              <w:ind w:left="104" w:right="0" w:firstLine="6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Importance of Keeping Food Safe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State the sources and risk to food safety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6"/>
              </w:trPr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from </w:t>
                  </w:r>
                </w:p>
              </w:tc>
              <w:tc>
                <w:tcPr>
                  <w:tcW w:type="dxa" w:w="1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contamination </w:t>
                  </w:r>
                </w:p>
              </w:tc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2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>cross-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6" w:after="2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contamination to include microbiologic,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3.99999999999977" w:type="dxa"/>
            </w:tblPr>
            <w:tblGrid>
              <w:gridCol w:w="720"/>
              <w:gridCol w:w="720"/>
              <w:gridCol w:w="720"/>
              <w:gridCol w:w="720"/>
              <w:gridCol w:w="720"/>
              <w:gridCol w:w="720"/>
              <w:gridCol w:w="720"/>
            </w:tblGrid>
            <w:tr>
              <w:trPr>
                <w:trHeight w:hRule="exact" w:val="276"/>
              </w:trPr>
              <w:tc>
                <w:tcPr>
                  <w:tcW w:type="dxa" w:w="2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546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1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chemical, </w:t>
                  </w:r>
                </w:p>
              </w:tc>
              <w:tc>
                <w:tcPr>
                  <w:tcW w:type="dxa" w:w="13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physical </w:t>
                  </w:r>
                </w:p>
              </w:tc>
              <w:tc>
                <w:tcPr>
                  <w:tcW w:type="dxa" w:w="79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25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15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allergenic </w:t>
                  </w:r>
                </w:p>
              </w:tc>
            </w:tr>
            <w:tr>
              <w:trPr>
                <w:trHeight w:hRule="exact" w:val="560"/>
              </w:trPr>
              <w:tc>
                <w:tcPr>
                  <w:tcW w:type="dxa" w:w="720"/>
                  <w:vMerge/>
                  <w:tcBorders/>
                </w:tcPr>
                <w:p/>
              </w:tc>
              <w:tc>
                <w:tcPr>
                  <w:tcW w:type="dxa" w:w="4660"/>
                  <w:gridSpan w:val="6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hazards. 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18" w:after="0"/>
                    <w:ind w:left="23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Explain the importance of temperature </w:t>
                  </w:r>
                </w:p>
              </w:tc>
            </w:tr>
            <w:tr>
              <w:trPr>
                <w:trHeight w:hRule="exact" w:val="286"/>
              </w:trPr>
              <w:tc>
                <w:tcPr>
                  <w:tcW w:type="dxa" w:w="720"/>
                  <w:vMerge/>
                  <w:tcBorders/>
                </w:tcPr>
                <w:p/>
              </w:tc>
              <w:tc>
                <w:tcPr>
                  <w:tcW w:type="dxa" w:w="1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controls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when </w:t>
                  </w:r>
                </w:p>
              </w:tc>
              <w:tc>
                <w:tcPr>
                  <w:tcW w:type="dxa" w:w="10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15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storing, </w:t>
                  </w:r>
                </w:p>
              </w:tc>
              <w:tc>
                <w:tcPr>
                  <w:tcW w:type="dxa" w:w="14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29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preparing,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4" w:lineRule="exact" w:before="0" w:after="2"/>
              <w:ind w:left="57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cooking, chilling, reheating, holding,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serving and transporting food.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3.99999999999977" w:type="dxa"/>
            </w:tblPr>
            <w:tblGrid>
              <w:gridCol w:w="2520"/>
              <w:gridCol w:w="2520"/>
            </w:tblGrid>
            <w:tr>
              <w:trPr>
                <w:trHeight w:hRule="exact" w:val="586"/>
              </w:trPr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66" w:right="144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Define food poisoning.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0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Outline Hazard Analysis Critical Control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57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Points. </w:t>
            </w:r>
          </w:p>
          <w:p>
            <w:pPr>
              <w:autoSpaceDN w:val="0"/>
              <w:tabs>
                <w:tab w:pos="464" w:val="left"/>
                <w:tab w:pos="570" w:val="left"/>
              </w:tabs>
              <w:autoSpaceDE w:val="0"/>
              <w:widowControl/>
              <w:spacing w:line="282" w:lineRule="exact" w:before="12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HACCP practices and procedures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Food Bacteria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State the bacteria associated with open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wounds. </w:t>
            </w:r>
          </w:p>
          <w:p>
            <w:pPr>
              <w:autoSpaceDN w:val="0"/>
              <w:autoSpaceDE w:val="0"/>
              <w:widowControl/>
              <w:spacing w:line="282" w:lineRule="exact" w:before="12" w:after="0"/>
              <w:ind w:left="104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Reports illnesses and infections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Carriers of bacteria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bacteria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Pest Control, Cross Contamination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Food Storage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list common types of food pests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signs of food pests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Task3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be seen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9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12826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2520"/>
              <w:gridCol w:w="2520"/>
            </w:tblGrid>
            <w:tr>
              <w:trPr>
                <w:trHeight w:hRule="exact" w:val="4206"/>
              </w:trPr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82" w:lineRule="auto" w:before="0" w:after="0"/>
                    <w:ind w:left="70" w:right="15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14" w:after="0"/>
                    <w:ind w:left="196" w:right="72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Describe different pest proofing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methods. </w:t>
                  </w:r>
                </w:p>
                <w:p>
                  <w:pPr>
                    <w:autoSpaceDN w:val="0"/>
                    <w:autoSpaceDE w:val="0"/>
                    <w:widowControl/>
                    <w:spacing w:line="280" w:lineRule="exact" w:before="4" w:after="0"/>
                    <w:ind w:left="196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Describe the checks that should be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made when accepting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Deliveries of ambient, chilled or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frozen foods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Describe stock rotation systems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describe the difference between 'best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before' and 'use by dates'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identify the correct storage conditions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for foods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Define the term cross contamination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Describe ways of reducing cross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contamination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State best practice for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" w:after="0"/>
              <w:ind w:left="57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thawing/defrosting foods.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0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Micro Organisms and Food Poisoning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List the micro-organisms associated with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 poisoning. </w:t>
            </w:r>
          </w:p>
          <w:p>
            <w:pPr>
              <w:autoSpaceDN w:val="0"/>
              <w:autoSpaceDE w:val="0"/>
              <w:widowControl/>
              <w:spacing w:line="292" w:lineRule="exact" w:before="0" w:after="6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non-bacterial causes of food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3.999999999999773" w:type="dxa"/>
            </w:tblPr>
            <w:tblGrid>
              <w:gridCol w:w="2520"/>
              <w:gridCol w:w="2520"/>
            </w:tblGrid>
            <w:tr>
              <w:trPr>
                <w:trHeight w:hRule="exact" w:val="85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68" w:after="0"/>
                    <w:ind w:left="18" w:right="144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17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poisoning.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90" w:lineRule="exact" w:before="0" w:after="0"/>
                    <w:ind w:left="144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Identify different types of high risk foods.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Describe common symptoms of food </w:t>
                  </w:r>
                </w:p>
              </w:tc>
            </w:tr>
          </w:tbl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8" w:lineRule="exact" w:before="0" w:after="2"/>
              <w:ind w:left="32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poisoning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the people most at risk from food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poisoning.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3.999999999999773" w:type="dxa"/>
            </w:tblPr>
            <w:tblGrid>
              <w:gridCol w:w="2520"/>
              <w:gridCol w:w="2520"/>
            </w:tblGrid>
            <w:tr>
              <w:trPr>
                <w:trHeight w:hRule="exact" w:val="860"/>
              </w:trPr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0" w:after="0"/>
                    <w:ind w:left="18" w:right="144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18" w:after="0"/>
                    <w:ind w:left="21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Identify common food allergens and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intolerances. 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0" w:after="0"/>
                    <w:ind w:left="21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Identify the temperatures at which most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57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 poisoning micro-organisms will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3.999999999999773" w:type="dxa"/>
            </w:tblPr>
            <w:tblGrid>
              <w:gridCol w:w="2520"/>
              <w:gridCol w:w="2520"/>
            </w:tblGrid>
            <w:tr>
              <w:trPr>
                <w:trHeight w:hRule="exact" w:val="566"/>
              </w:trPr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70" w:after="0"/>
                    <w:ind w:left="1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2" w:lineRule="exact" w:before="0" w:after="0"/>
                    <w:ind w:left="21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grow rapidly, cease to multiply and die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Define the term temperature danger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" w:after="2"/>
              <w:ind w:left="57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zone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3.999999999999773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294"/>
              </w:trPr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0" w:after="0"/>
                    <w:ind w:left="1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Identify </w:t>
                  </w:r>
                </w:p>
              </w:tc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different </w:t>
                  </w:r>
                </w:p>
              </w:tc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heat </w:t>
                  </w:r>
                </w:p>
              </w:tc>
              <w:tc>
                <w:tcPr>
                  <w:tcW w:type="dxa" w:w="1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17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treatment </w:t>
                  </w:r>
                </w:p>
              </w:tc>
            </w:tr>
          </w:tbl>
          <w:p>
            <w:pPr>
              <w:autoSpaceDN w:val="0"/>
              <w:tabs>
                <w:tab w:pos="464" w:val="left"/>
                <w:tab w:pos="570" w:val="left"/>
                <w:tab w:pos="826" w:val="left"/>
              </w:tabs>
              <w:autoSpaceDE w:val="0"/>
              <w:widowControl/>
              <w:spacing w:line="272" w:lineRule="exact" w:before="0" w:after="0"/>
              <w:ind w:left="104" w:right="0" w:firstLine="0"/>
              <w:jc w:val="left"/>
            </w:pP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Food Allergens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importance of the risk of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allergen crosses   contamination in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situations where a seafarer has asked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food to be free of a certain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ingredient that they are allergic or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intolerant to. </w:t>
            </w:r>
          </w:p>
          <w:p>
            <w:pPr>
              <w:autoSpaceDN w:val="0"/>
              <w:tabs>
                <w:tab w:pos="464" w:val="left"/>
                <w:tab w:pos="826" w:val="left"/>
                <w:tab w:pos="2068" w:val="left"/>
                <w:tab w:pos="3046" w:val="left"/>
                <w:tab w:pos="4432" w:val="left"/>
              </w:tabs>
              <w:autoSpaceDE w:val="0"/>
              <w:widowControl/>
              <w:spacing w:line="264" w:lineRule="exact" w:before="28" w:after="0"/>
              <w:ind w:left="104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most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ingredients which can cause  extreme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illness including death: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Peanuts; Nuts; Gluten; Fish; Soya; Celery;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1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117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362" w:lineRule="exact" w:before="0" w:after="0"/>
              <w:ind w:left="104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Mustard; Sesame seeds, Sulphur dioxide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(Health and Hygiene)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Details may be seen at Page No:5-6)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.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596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Nutrition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(Healthier Food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Special Diets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Requirements)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 further detail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please see Page No: 3-4)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Nutrition Guidelines in Diet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the main food groups that </w:t>
            </w:r>
          </w:p>
          <w:p>
            <w:pPr>
              <w:autoSpaceDN w:val="0"/>
              <w:autoSpaceDE w:val="0"/>
              <w:widowControl/>
              <w:spacing w:line="266" w:lineRule="exact" w:before="5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a balanced diet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Different types and sources of nutrients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found in the food groups including the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followings: Carbohydrates, Protein, Fat,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Fiber, Vitamins and Minerals. </w:t>
            </w:r>
          </w:p>
          <w:p>
            <w:pPr>
              <w:autoSpaceDN w:val="0"/>
              <w:autoSpaceDE w:val="0"/>
              <w:widowControl/>
              <w:spacing w:line="294" w:lineRule="exact" w:before="44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Definition of nutrients. </w:t>
            </w:r>
          </w:p>
          <w:p>
            <w:pPr>
              <w:autoSpaceDN w:val="0"/>
              <w:autoSpaceDE w:val="0"/>
              <w:widowControl/>
              <w:spacing w:line="294" w:lineRule="exact" w:before="38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principal of balanced </w:t>
            </w:r>
          </w:p>
          <w:p>
            <w:pPr>
              <w:autoSpaceDN w:val="0"/>
              <w:autoSpaceDE w:val="0"/>
              <w:widowControl/>
              <w:spacing w:line="268" w:lineRule="exact" w:before="52" w:after="2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diets.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336"/>
              </w:trPr>
              <w:tc>
                <w:tcPr>
                  <w:tcW w:type="dxa" w:w="1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2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Describe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1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catering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methods </w:t>
                  </w:r>
                </w:p>
              </w:tc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4" w:after="0"/>
                    <w:ind w:left="11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retaining the nutritional content of food. </w:t>
            </w:r>
          </w:p>
          <w:p>
            <w:pPr>
              <w:autoSpaceDN w:val="0"/>
              <w:autoSpaceDE w:val="0"/>
              <w:widowControl/>
              <w:spacing w:line="292" w:lineRule="exact" w:before="4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foods that can be used to make </w:t>
            </w:r>
          </w:p>
          <w:p>
            <w:pPr>
              <w:autoSpaceDN w:val="0"/>
              <w:autoSpaceDE w:val="0"/>
              <w:widowControl/>
              <w:spacing w:line="268" w:lineRule="exact" w:before="5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menus healthier? </w:t>
            </w:r>
          </w:p>
          <w:p>
            <w:pPr>
              <w:autoSpaceDN w:val="0"/>
              <w:autoSpaceDE w:val="0"/>
              <w:widowControl/>
              <w:spacing w:line="290" w:lineRule="exact" w:before="16" w:after="0"/>
              <w:ind w:left="104" w:right="187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Special Diet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Impact of diet on health. </w:t>
            </w:r>
          </w:p>
          <w:p>
            <w:pPr>
              <w:autoSpaceDN w:val="0"/>
              <w:autoSpaceDE w:val="0"/>
              <w:widowControl/>
              <w:spacing w:line="268" w:lineRule="exact" w:before="26" w:after="0"/>
              <w:ind w:left="0" w:right="432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groups of people who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have special dietary requirements.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68" w:lineRule="exact" w:before="24" w:after="0"/>
              <w:ind w:left="10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changes that can be made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dishes to produce healthier food. </w:t>
            </w:r>
          </w:p>
          <w:p>
            <w:pPr>
              <w:autoSpaceDN w:val="0"/>
              <w:tabs>
                <w:tab w:pos="464" w:val="left"/>
                <w:tab w:pos="878" w:val="left"/>
              </w:tabs>
              <w:autoSpaceDE w:val="0"/>
              <w:widowControl/>
              <w:spacing w:line="276" w:lineRule="exact" w:before="18" w:after="0"/>
              <w:ind w:left="10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ways in which nutrients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 can be destroyed during: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storage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preparation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cooking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holding (hot food)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Foods and Cooking Methods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Cooking Methods </w:t>
            </w:r>
          </w:p>
          <w:p>
            <w:pPr>
              <w:autoSpaceDN w:val="0"/>
              <w:autoSpaceDE w:val="0"/>
              <w:widowControl/>
              <w:spacing w:line="292" w:lineRule="exact" w:before="44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define the following methods of cookery: </w:t>
            </w:r>
          </w:p>
          <w:p>
            <w:pPr>
              <w:autoSpaceDN w:val="0"/>
              <w:tabs>
                <w:tab w:pos="652" w:val="left"/>
              </w:tabs>
              <w:autoSpaceDE w:val="0"/>
              <w:widowControl/>
              <w:spacing w:line="278" w:lineRule="exact" w:before="38" w:after="0"/>
              <w:ind w:left="104" w:right="273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braising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stewing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Boiling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Pouching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Steaming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Frying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Grilling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Foods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551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4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be seen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  <w:p>
            <w:pPr>
              <w:autoSpaceDN w:val="0"/>
              <w:autoSpaceDE w:val="0"/>
              <w:widowControl/>
              <w:spacing w:line="276" w:lineRule="exact" w:before="1098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>st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Monthly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at 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end </w:t>
            </w:r>
          </w:p>
        </w:tc>
      </w:tr>
    </w:tbl>
    <w:p>
      <w:pPr>
        <w:autoSpaceDN w:val="0"/>
        <w:autoSpaceDE w:val="0"/>
        <w:widowControl/>
        <w:spacing w:line="26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2684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  <w:tab w:pos="826" w:val="left"/>
              </w:tabs>
              <w:autoSpaceDE w:val="0"/>
              <w:widowControl/>
              <w:spacing w:line="308" w:lineRule="exact" w:before="0" w:after="4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Spices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herbs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Dietary Requirements for Shift Workers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impact of diet on shift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workers at sea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catering practices to be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93.9999999999998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4"/>
              </w:trPr>
              <w:tc>
                <w:tcPr>
                  <w:tcW w:type="dxa" w:w="1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" w:after="0"/>
                    <w:ind w:left="4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considered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when </w:t>
                  </w:r>
                </w:p>
              </w:tc>
              <w:tc>
                <w:tcPr>
                  <w:tcW w:type="dxa" w:w="1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planning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" w:after="0"/>
                    <w:ind w:left="15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4" w:lineRule="exact" w:before="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providing meals for shift workers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sea.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11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other associated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skills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22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Maintain Professional Presentation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3.99999999999977" w:type="dxa"/>
            </w:tblPr>
            <w:tblGrid>
              <w:gridCol w:w="1680"/>
              <w:gridCol w:w="1680"/>
              <w:gridCol w:w="1680"/>
            </w:tblGrid>
            <w:tr>
              <w:trPr>
                <w:trHeight w:hRule="exact" w:val="358"/>
              </w:trPr>
              <w:tc>
                <w:tcPr>
                  <w:tcW w:type="dxa" w:w="1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66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Maintain </w:t>
                  </w:r>
                </w:p>
              </w:tc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personal </w:t>
                  </w:r>
                </w:p>
              </w:tc>
              <w:tc>
                <w:tcPr>
                  <w:tcW w:type="dxa" w:w="1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30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professional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2"/>
              <w:ind w:left="4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appearance and demonstrate a positive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3.99999999999977" w:type="dxa"/>
            </w:tblPr>
            <w:tblGrid>
              <w:gridCol w:w="630"/>
              <w:gridCol w:w="630"/>
              <w:gridCol w:w="630"/>
              <w:gridCol w:w="630"/>
              <w:gridCol w:w="630"/>
              <w:gridCol w:w="630"/>
              <w:gridCol w:w="630"/>
              <w:gridCol w:w="630"/>
            </w:tblGrid>
            <w:tr>
              <w:trPr>
                <w:trHeight w:hRule="exact" w:val="268"/>
              </w:trPr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0" w:right="8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60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professional </w:t>
                  </w:r>
                </w:p>
              </w:tc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8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approach </w:t>
                  </w:r>
                </w:p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2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6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10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their </w:t>
                  </w:r>
                </w:p>
              </w:tc>
            </w:tr>
            <w:tr>
              <w:trPr>
                <w:trHeight w:hRule="exact" w:val="282"/>
              </w:trPr>
              <w:tc>
                <w:tcPr>
                  <w:tcW w:type="dxa" w:w="2580"/>
                  <w:gridSpan w:val="4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4" w:after="0"/>
                    <w:ind w:left="42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working condition. </w:t>
                  </w:r>
                </w:p>
              </w:tc>
              <w:tc>
                <w:tcPr>
                  <w:tcW w:type="dxa" w:w="13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04" w:after="0"/>
                    <w:ind w:left="11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considered </w:t>
                  </w:r>
                </w:p>
              </w:tc>
              <w:tc>
                <w:tcPr>
                  <w:tcW w:type="dxa" w:w="580"/>
                  <w:gridSpan w:val="2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04" w:after="0"/>
                    <w:ind w:left="0" w:right="9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to </w:t>
                  </w:r>
                </w:p>
              </w:tc>
              <w:tc>
                <w:tcPr>
                  <w:tcW w:type="dxa" w:w="4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04" w:after="0"/>
                    <w:ind w:left="10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be </w:t>
                  </w:r>
                </w:p>
              </w:tc>
            </w:tr>
            <w:tr>
              <w:trPr>
                <w:trHeight w:hRule="exact" w:val="296"/>
              </w:trPr>
              <w:tc>
                <w:tcPr>
                  <w:tcW w:type="dxa" w:w="13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Explain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what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is </w:t>
                  </w:r>
                </w:p>
              </w:tc>
              <w:tc>
                <w:tcPr>
                  <w:tcW w:type="dxa" w:w="630"/>
                  <w:vMerge/>
                  <w:tcBorders/>
                </w:tcPr>
                <w:p/>
              </w:tc>
              <w:tc>
                <w:tcPr>
                  <w:tcW w:type="dxa" w:w="1260"/>
                  <w:gridSpan w:val="2"/>
                  <w:vMerge/>
                  <w:tcBorders/>
                </w:tcPr>
                <w:p/>
              </w:tc>
              <w:tc>
                <w:tcPr>
                  <w:tcW w:type="dxa" w:w="630"/>
                  <w:vMerge/>
                  <w:tcBorders/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4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presentation of one self.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6" w:lineRule="exact" w:before="18" w:after="0"/>
              <w:ind w:left="12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the skills required to maintain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area. </w:t>
            </w:r>
          </w:p>
          <w:p>
            <w:pPr>
              <w:autoSpaceDN w:val="0"/>
              <w:autoSpaceDE w:val="0"/>
              <w:widowControl/>
              <w:spacing w:line="268" w:lineRule="exact" w:before="28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Positive Attitude to work Effectively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480" w:right="576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a positive attitude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behaviour with customers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colleagues. </w:t>
            </w:r>
          </w:p>
          <w:p>
            <w:pPr>
              <w:autoSpaceDN w:val="0"/>
              <w:autoSpaceDE w:val="0"/>
              <w:widowControl/>
              <w:spacing w:line="278" w:lineRule="exact" w:before="14" w:after="0"/>
              <w:ind w:left="480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use of correct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good practices in dealing with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customers and colleagues.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480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Communicate effectively to identify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support to customers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colleagues to solve problems should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arise.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2" w:lineRule="exact" w:before="24" w:after="0"/>
              <w:ind w:left="120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working with others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 targets.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480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skills required to work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effectively with customers and colleagues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provide a quality service or product.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480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identify and solve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customers and colleagues problems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complaints should they arise.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8" w:lineRule="exact" w:before="16" w:after="0"/>
              <w:ind w:left="12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List the key stages in working to meet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targets. </w:t>
            </w:r>
          </w:p>
          <w:p>
            <w:pPr>
              <w:autoSpaceDN w:val="0"/>
              <w:autoSpaceDE w:val="0"/>
              <w:widowControl/>
              <w:spacing w:line="268" w:lineRule="exact" w:before="27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for Job  Application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109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Task5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be seen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24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14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312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6" w:lineRule="exact" w:before="18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the importance of evaluating an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interview.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Produce a CV and covering letter.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a variety of interview skills.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able to Develop Skills </w:t>
            </w:r>
          </w:p>
          <w:p>
            <w:pPr>
              <w:autoSpaceDN w:val="0"/>
              <w:autoSpaceDE w:val="0"/>
              <w:widowControl/>
              <w:spacing w:line="284" w:lineRule="exact" w:before="284" w:after="0"/>
              <w:ind w:left="32" w:right="144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Evaluate Current Skills against job aims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an opportunity to develop a skill set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work   towards a target.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77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Culinary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Essentials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(Applying Kitchen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Operations, Cost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Menu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Planning.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to Basic Knife Skills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8" w:lineRule="exact" w:before="290" w:after="2"/>
              <w:ind w:left="12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the different types of knives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cutting equipment and uses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State the importance of correct and safe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of knives and cutting 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different ways to clean,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maintain and store knives and cutting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appropriate knife or cutting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3.99999999999977" w:type="dxa"/>
            </w:tblPr>
            <w:tblGrid>
              <w:gridCol w:w="840"/>
              <w:gridCol w:w="840"/>
              <w:gridCol w:w="840"/>
              <w:gridCol w:w="840"/>
              <w:gridCol w:w="840"/>
              <w:gridCol w:w="840"/>
            </w:tblGrid>
            <w:tr>
              <w:trPr>
                <w:trHeight w:hRule="exact" w:val="252"/>
              </w:trPr>
              <w:tc>
                <w:tcPr>
                  <w:tcW w:type="dxa" w:w="268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42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equipment for use </w:t>
                  </w:r>
                </w:p>
              </w:tc>
              <w:tc>
                <w:tcPr>
                  <w:tcW w:type="dxa" w:w="70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8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7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8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safe </w:t>
                  </w:r>
                </w:p>
              </w:tc>
              <w:tc>
                <w:tcPr>
                  <w:tcW w:type="dxa" w:w="7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8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knife </w:t>
                  </w:r>
                </w:p>
              </w:tc>
            </w:tr>
            <w:tr>
              <w:trPr>
                <w:trHeight w:hRule="exact" w:val="304"/>
              </w:trPr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1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Use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correct </w:t>
                  </w:r>
                </w:p>
              </w:tc>
              <w:tc>
                <w:tcPr>
                  <w:tcW w:type="dxa" w:w="840"/>
                  <w:vMerge/>
                  <w:tcBorders/>
                </w:tcPr>
                <w:p/>
              </w:tc>
              <w:tc>
                <w:tcPr>
                  <w:tcW w:type="dxa" w:w="840"/>
                  <w:vMerge/>
                  <w:tcBorders/>
                </w:tcPr>
                <w:p/>
              </w:tc>
              <w:tc>
                <w:tcPr>
                  <w:tcW w:type="dxa" w:w="840"/>
                  <w:vMerge/>
                  <w:tcBorders/>
                </w:tcPr>
                <w:p/>
              </w:tc>
            </w:tr>
          </w:tbl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4" w:lineRule="exact" w:before="0" w:after="0"/>
              <w:ind w:left="120" w:right="144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sharpening technique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knives and cutting equipment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and safely for a variety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Vegetable and Meat cuts.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6" w:lineRule="exact" w:before="18" w:after="0"/>
              <w:ind w:left="12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Maintenance of  knives and cutting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Store knives and cutting equipment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and safely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94" w:lineRule="exact" w:before="254" w:after="0"/>
              <w:ind w:left="32" w:right="273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Menu Planning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Plan Menus.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Interprets menus for food production.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104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Culinary Math,  Measurements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Food Cost </w:t>
            </w:r>
          </w:p>
          <w:p>
            <w:pPr>
              <w:autoSpaceDN w:val="0"/>
              <w:autoSpaceDE w:val="0"/>
              <w:widowControl/>
              <w:spacing w:line="278" w:lineRule="exact" w:before="286" w:after="0"/>
              <w:ind w:left="392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costs and quantities relevant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simple activates in different catering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operations. </w:t>
            </w:r>
          </w:p>
          <w:p>
            <w:pPr>
              <w:autoSpaceDN w:val="0"/>
              <w:autoSpaceDE w:val="0"/>
              <w:widowControl/>
              <w:spacing w:line="278" w:lineRule="exact" w:before="14" w:after="0"/>
              <w:ind w:left="0" w:right="288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the costs of different dishes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the food costs per portion. </w:t>
            </w:r>
          </w:p>
          <w:p>
            <w:pPr>
              <w:autoSpaceDN w:val="0"/>
              <w:tabs>
                <w:tab w:pos="392" w:val="left"/>
              </w:tabs>
              <w:autoSpaceDE w:val="0"/>
              <w:widowControl/>
              <w:spacing w:line="278" w:lineRule="exact" w:before="14" w:after="0"/>
              <w:ind w:left="3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how to perform basic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numeracy calculations in the kitchen. </w:t>
            </w:r>
          </w:p>
          <w:p>
            <w:pPr>
              <w:autoSpaceDN w:val="0"/>
              <w:autoSpaceDE w:val="0"/>
              <w:widowControl/>
              <w:spacing w:line="292" w:lineRule="exact" w:before="2" w:after="0"/>
              <w:ind w:left="3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State the units of measurement used for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136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be seen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14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15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846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9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commodities. </w:t>
            </w:r>
          </w:p>
          <w:p>
            <w:pPr>
              <w:autoSpaceDN w:val="0"/>
              <w:tabs>
                <w:tab w:pos="392" w:val="left"/>
              </w:tabs>
              <w:autoSpaceDE w:val="0"/>
              <w:widowControl/>
              <w:spacing w:line="272" w:lineRule="exact" w:before="22" w:after="0"/>
              <w:ind w:left="32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methods used to scale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recipes. </w:t>
            </w:r>
          </w:p>
          <w:p>
            <w:pPr>
              <w:autoSpaceDN w:val="0"/>
              <w:tabs>
                <w:tab w:pos="392" w:val="left"/>
              </w:tabs>
              <w:autoSpaceDE w:val="0"/>
              <w:widowControl/>
              <w:spacing w:line="278" w:lineRule="exact" w:before="16" w:after="0"/>
              <w:ind w:left="3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basic calculations for recipes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methods. </w:t>
            </w:r>
          </w:p>
          <w:p>
            <w:pPr>
              <w:autoSpaceDN w:val="0"/>
              <w:autoSpaceDE w:val="0"/>
              <w:widowControl/>
              <w:spacing w:line="270" w:lineRule="exact" w:before="22" w:after="0"/>
              <w:ind w:left="104" w:right="0" w:hanging="7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Units of measurement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Teaspoon (also t or tsp.);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Tablespoon (also T, tbl., or tbsp.); Fluid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ounce (also floz); Gill; Cup (also c); Pint (also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p, pt, or flpt); Quart (also q, qt, or flqt); Gallon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(also g or gal); ml also milliliter, cc (and mL);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l, also liter, (and L); dl, also deciliter (and dL) </w:t>
            </w:r>
          </w:p>
          <w:p>
            <w:pPr>
              <w:autoSpaceDN w:val="0"/>
              <w:autoSpaceDE w:val="0"/>
              <w:widowControl/>
              <w:spacing w:line="278" w:lineRule="exact" w:before="264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Mass and weight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Pound (also lb or #); Ounce (also oz); mg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(also milligram or milligram me); g (also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gram or grime); kg (also kilogram or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kilogram me) </w:t>
            </w:r>
          </w:p>
          <w:p>
            <w:pPr>
              <w:autoSpaceDN w:val="0"/>
              <w:autoSpaceDE w:val="0"/>
              <w:widowControl/>
              <w:spacing w:line="268" w:lineRule="exact" w:before="35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Length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Mm (also millimetre or millimeter); cm (also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centimetre or centimeter); m (also meter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metre); inch (also in or “). </w:t>
            </w:r>
          </w:p>
          <w:p>
            <w:pPr>
              <w:autoSpaceDN w:val="0"/>
              <w:autoSpaceDE w:val="0"/>
              <w:widowControl/>
              <w:spacing w:line="276" w:lineRule="exact" w:before="26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Commodities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Liquid and dry; commodities purchased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according to size and portion sizes. </w:t>
            </w:r>
          </w:p>
          <w:p>
            <w:pPr>
              <w:autoSpaceDN w:val="0"/>
              <w:autoSpaceDE w:val="0"/>
              <w:widowControl/>
              <w:spacing w:line="294" w:lineRule="exact" w:before="2" w:after="2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Conversion factor; use of cooking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93.9999999999998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274"/>
              </w:trPr>
              <w:tc>
                <w:tcPr>
                  <w:tcW w:type="dxa" w:w="1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4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conversion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tool;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use </w:t>
                  </w:r>
                </w:p>
              </w:tc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1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culinary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measurements conversion table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446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Kitchen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Religious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Cultural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Catering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Requirements </w:t>
            </w:r>
          </w:p>
          <w:p>
            <w:pPr>
              <w:autoSpaceDN w:val="0"/>
              <w:autoSpaceDE w:val="0"/>
              <w:widowControl/>
              <w:spacing w:line="268" w:lineRule="exact" w:before="27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</w:t>
            </w:r>
          </w:p>
          <w:p>
            <w:pPr>
              <w:autoSpaceDN w:val="0"/>
              <w:autoSpaceDE w:val="0"/>
              <w:widowControl/>
              <w:spacing w:line="270" w:lineRule="exact" w:before="262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Preparation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Cold Food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Kitchen Operations, Job Roles and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Responsibilities. </w:t>
            </w:r>
          </w:p>
          <w:p>
            <w:pPr>
              <w:autoSpaceDN w:val="0"/>
              <w:autoSpaceDE w:val="0"/>
              <w:widowControl/>
              <w:spacing w:line="292" w:lineRule="exact" w:before="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organization structure of the </w:t>
            </w:r>
          </w:p>
          <w:p>
            <w:pPr>
              <w:autoSpaceDN w:val="0"/>
              <w:autoSpaceDE w:val="0"/>
              <w:widowControl/>
              <w:spacing w:line="268" w:lineRule="exact" w:before="10" w:after="2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kitchen.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96"/>
              </w:trPr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Outline </w:t>
                  </w:r>
                </w:p>
              </w:tc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different </w:t>
                  </w:r>
                </w:p>
              </w:tc>
              <w:tc>
                <w:tcPr>
                  <w:tcW w:type="dxa" w:w="1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responsibilities </w:t>
                  </w:r>
                </w:p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0" w:right="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2" w:after="2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job roles in the kitchen.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98"/>
              </w:trPr>
              <w:tc>
                <w:tcPr>
                  <w:tcW w:type="dxa" w:w="1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70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Kitchen </w:t>
                  </w:r>
                </w:p>
              </w:tc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brigade </w:t>
                  </w:r>
                </w:p>
              </w:tc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(executive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19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chef,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executive sous chef, sous chef, chef de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partie, demi-chef de partie, commis,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trainee) </w:t>
            </w:r>
          </w:p>
          <w:p>
            <w:pPr>
              <w:autoSpaceDN w:val="0"/>
              <w:tabs>
                <w:tab w:pos="1640" w:val="left"/>
                <w:tab w:pos="2518" w:val="left"/>
                <w:tab w:pos="3870" w:val="left"/>
              </w:tabs>
              <w:autoSpaceDE w:val="0"/>
              <w:widowControl/>
              <w:spacing w:line="268" w:lineRule="exact" w:before="26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Religious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Cultural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Catering </w:t>
            </w:r>
          </w:p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Requirements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the different religious groups and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cultural practices of seafarers on board. </w:t>
            </w:r>
          </w:p>
          <w:p>
            <w:pPr>
              <w:autoSpaceDN w:val="0"/>
              <w:tabs>
                <w:tab w:pos="1704" w:val="left"/>
                <w:tab w:pos="2846" w:val="left"/>
                <w:tab w:pos="4096" w:val="left"/>
                <w:tab w:pos="4580" w:val="left"/>
              </w:tabs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catering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110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Task7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be seen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13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16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784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210"/>
              <w:ind w:left="464" w:right="12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considered when planning and providing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meals for the major cultural and religious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groups on board the ship.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336"/>
              </w:trPr>
              <w:tc>
                <w:tcPr>
                  <w:tcW w:type="dxa" w:w="1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Motivational </w:t>
                  </w:r>
                </w:p>
              </w:tc>
              <w:tc>
                <w:tcPr>
                  <w:tcW w:type="dxa" w:w="1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>Lecture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(For </w:t>
                  </w:r>
                </w:p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further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12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detail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please see Page No: 3-4)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254" w:after="22"/>
              <w:ind w:left="104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Cold Food Preparation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list tools used to prepare cold food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338"/>
              </w:trPr>
              <w:tc>
                <w:tcPr>
                  <w:tcW w:type="dxa" w:w="1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2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Describe </w:t>
                  </w:r>
                </w:p>
              </w:tc>
              <w:tc>
                <w:tcPr>
                  <w:tcW w:type="dxa" w:w="1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preparation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methods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6" w:after="0"/>
                    <w:ind w:left="14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314" w:lineRule="exact" w:before="0" w:after="0"/>
              <w:ind w:left="104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storage of cold food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State the importance of presentation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service of cold food.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326" w:lineRule="exact" w:before="8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food ingredients and tools suitable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preparing and serving cold food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different types of cold food.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324" w:lineRule="exact" w:before="8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Combine food items to achieve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 colour, flavor and texture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Display the cold food correctly prior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service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Comply with hygienic and safe working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throughout the operations. </w:t>
            </w:r>
          </w:p>
          <w:p>
            <w:pPr>
              <w:autoSpaceDN w:val="0"/>
              <w:autoSpaceDE w:val="0"/>
              <w:widowControl/>
              <w:spacing w:line="270" w:lineRule="exact" w:before="306" w:after="0"/>
              <w:ind w:left="104" w:right="118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 further detail please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Page No: 4-5and Annexure-III at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end)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978"/>
        </w:trPr>
        <w:tc>
          <w:tcPr>
            <w:tcW w:type="dxa" w:w="1714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35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Stocks, Soups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Sauces </w:t>
            </w:r>
          </w:p>
        </w:tc>
        <w:tc>
          <w:tcPr>
            <w:tcW w:type="dxa" w:w="50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  <w:tab w:pos="826" w:val="left"/>
              </w:tabs>
              <w:autoSpaceDE w:val="0"/>
              <w:widowControl/>
              <w:spacing w:line="284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Preparation of Stocks, Soups and Sauces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different types of stock and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different types of  preparation,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 and finishing methods for stock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State the cooking time for different types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stock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list the quality points of finished stock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Soups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tools and equipment that are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clean and fit for    preparing soups.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8" w:lineRule="exact" w:before="16" w:after="0"/>
              <w:ind w:left="464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appropriate ingredients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soups.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6" w:lineRule="exact" w:before="18" w:after="0"/>
              <w:ind w:left="46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ingredients of right quality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 quantity for   recipe.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6" w:lineRule="exact" w:before="18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clear and thick soups using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cooking methods. </w:t>
            </w:r>
          </w:p>
        </w:tc>
        <w:tc>
          <w:tcPr>
            <w:tcW w:type="dxa" w:w="188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5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Task8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be seen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</w:tbl>
    <w:p>
      <w:pPr>
        <w:autoSpaceDN w:val="0"/>
        <w:autoSpaceDE w:val="0"/>
        <w:widowControl/>
        <w:spacing w:line="21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17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427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Store soups not for immediate use.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6" w:lineRule="exact" w:before="18" w:after="0"/>
              <w:ind w:left="46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Comply with personal hygiene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safety standards.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8" w:lineRule="exact" w:before="14" w:after="0"/>
              <w:ind w:left="464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Plan work and estimate time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realistically for all procedures. </w:t>
            </w:r>
          </w:p>
          <w:p>
            <w:pPr>
              <w:autoSpaceDN w:val="0"/>
              <w:tabs>
                <w:tab w:pos="464" w:val="left"/>
                <w:tab w:pos="826" w:val="left"/>
              </w:tabs>
              <w:autoSpaceDE w:val="0"/>
              <w:widowControl/>
              <w:spacing w:line="284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Sauces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different types of sauces and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their ingredients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different preparing methods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sauces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different types of sauces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State the correct storage procedures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prepared sauces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Comply with personal hygiene and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safety standards.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6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>nd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 Monthly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Test</w:t>
            </w:r>
          </w:p>
        </w:tc>
      </w:tr>
      <w:tr>
        <w:trPr>
          <w:trHeight w:hRule="exact" w:val="771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8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and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Breakfast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6"/>
              </w:trPr>
              <w:tc>
                <w:tcPr>
                  <w:tcW w:type="dxa" w:w="1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Motivational </w:t>
                  </w:r>
                </w:p>
              </w:tc>
              <w:tc>
                <w:tcPr>
                  <w:tcW w:type="dxa" w:w="1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>Lecture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(For </w:t>
                  </w:r>
                </w:p>
              </w:tc>
              <w:tc>
                <w:tcPr>
                  <w:tcW w:type="dxa" w:w="9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further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12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detail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please see Page No: 3-4)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62"/>
              </w:trPr>
              <w:tc>
                <w:tcPr>
                  <w:tcW w:type="dxa" w:w="27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70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Cooking Breakfast </w:t>
                  </w:r>
                </w:p>
              </w:tc>
              <w:tc>
                <w:tcPr>
                  <w:tcW w:type="dxa" w:w="76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9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10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90" w:after="0"/>
                    <w:ind w:left="14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tools </w:t>
                  </w:r>
                </w:p>
              </w:tc>
            </w:tr>
            <w:tr>
              <w:trPr>
                <w:trHeight w:hRule="exact" w:val="298"/>
              </w:trPr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4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Select </w:t>
                  </w:r>
                </w:p>
              </w:tc>
              <w:tc>
                <w:tcPr>
                  <w:tcW w:type="dxa" w:w="1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8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equipment </w:t>
                  </w:r>
                </w:p>
              </w:tc>
              <w:tc>
                <w:tcPr>
                  <w:tcW w:type="dxa" w:w="1260"/>
                  <w:vMerge/>
                  <w:tcBorders/>
                </w:tcPr>
                <w:p/>
              </w:tc>
              <w:tc>
                <w:tcPr>
                  <w:tcW w:type="dxa" w:w="1260"/>
                  <w:vMerge/>
                  <w:tcBorders/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for cooking different types </w:t>
            </w:r>
          </w:p>
          <w:p>
            <w:pPr>
              <w:autoSpaceDN w:val="0"/>
              <w:autoSpaceDE w:val="0"/>
              <w:widowControl/>
              <w:spacing w:line="268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local and international breakfast. </w:t>
            </w:r>
          </w:p>
          <w:p>
            <w:pPr>
              <w:autoSpaceDN w:val="0"/>
              <w:tabs>
                <w:tab w:pos="1396" w:val="left"/>
                <w:tab w:pos="2838" w:val="left"/>
                <w:tab w:pos="3926" w:val="left"/>
              </w:tabs>
              <w:autoSpaceDE w:val="0"/>
              <w:widowControl/>
              <w:spacing w:line="292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ingredients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</w:t>
            </w:r>
          </w:p>
          <w:p>
            <w:pPr>
              <w:autoSpaceDN w:val="0"/>
              <w:autoSpaceDE w:val="0"/>
              <w:widowControl/>
              <w:spacing w:line="268" w:lineRule="exact" w:before="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 different types of local and </w:t>
            </w:r>
          </w:p>
          <w:p>
            <w:pPr>
              <w:autoSpaceDN w:val="0"/>
              <w:autoSpaceDE w:val="0"/>
              <w:widowControl/>
              <w:spacing w:line="268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breakfast dishes.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different types of local and </w:t>
            </w:r>
          </w:p>
          <w:p>
            <w:pPr>
              <w:autoSpaceDN w:val="0"/>
              <w:autoSpaceDE w:val="0"/>
              <w:widowControl/>
              <w:spacing w:line="268" w:lineRule="exact" w:before="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fruits and vegetables </w:t>
            </w:r>
          </w:p>
          <w:p>
            <w:pPr>
              <w:autoSpaceDN w:val="0"/>
              <w:autoSpaceDE w:val="0"/>
              <w:widowControl/>
              <w:spacing w:line="266" w:lineRule="exact" w:before="2" w:after="4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peeling, washing and trimming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0"/>
              </w:trPr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9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while </w:t>
                  </w:r>
                </w:p>
              </w:tc>
              <w:tc>
                <w:tcPr>
                  <w:tcW w:type="dxa" w:w="1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demonstrating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safe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11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hygienic practices.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 the time and temperature </w:t>
            </w:r>
          </w:p>
          <w:p>
            <w:pPr>
              <w:autoSpaceDN w:val="0"/>
              <w:autoSpaceDE w:val="0"/>
              <w:widowControl/>
              <w:spacing w:line="268" w:lineRule="exact" w:before="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throughout cooking </w:t>
            </w:r>
          </w:p>
          <w:p>
            <w:pPr>
              <w:autoSpaceDN w:val="0"/>
              <w:tabs>
                <w:tab w:pos="2126" w:val="left"/>
                <w:tab w:pos="3518" w:val="left"/>
              </w:tabs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Garnish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breakfast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dishes </w:t>
            </w:r>
          </w:p>
          <w:p>
            <w:pPr>
              <w:autoSpaceDN w:val="0"/>
              <w:tabs>
                <w:tab w:pos="1942" w:val="left"/>
                <w:tab w:pos="2570" w:val="left"/>
                <w:tab w:pos="3768" w:val="left"/>
              </w:tabs>
              <w:autoSpaceDE w:val="0"/>
              <w:widowControl/>
              <w:spacing w:line="268" w:lineRule="exact" w:before="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according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dish </w:t>
            </w:r>
          </w:p>
          <w:p>
            <w:pPr>
              <w:autoSpaceDN w:val="0"/>
              <w:autoSpaceDE w:val="0"/>
              <w:widowControl/>
              <w:spacing w:line="266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</w:p>
          <w:p>
            <w:pPr>
              <w:autoSpaceDN w:val="0"/>
              <w:tabs>
                <w:tab w:pos="1444" w:val="left"/>
                <w:tab w:pos="2248" w:val="left"/>
                <w:tab w:pos="3050" w:val="left"/>
              </w:tabs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Store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fruit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vegetables </w:t>
            </w:r>
          </w:p>
          <w:p>
            <w:pPr>
              <w:autoSpaceDN w:val="0"/>
              <w:tabs>
                <w:tab w:pos="2138" w:val="left"/>
                <w:tab w:pos="2900" w:val="left"/>
                <w:tab w:pos="3384" w:val="left"/>
              </w:tabs>
              <w:autoSpaceDE w:val="0"/>
              <w:widowControl/>
              <w:spacing w:line="268" w:lineRule="exact" w:before="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breakfast if required.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Comply with hygienic and safe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practices throughout the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operations. </w:t>
            </w:r>
          </w:p>
          <w:p>
            <w:pPr>
              <w:autoSpaceDN w:val="0"/>
              <w:autoSpaceDE w:val="0"/>
              <w:widowControl/>
              <w:spacing w:line="266" w:lineRule="exact" w:before="27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be seen at Page </w:t>
            </w:r>
          </w:p>
          <w:p>
            <w:pPr>
              <w:autoSpaceDN w:val="0"/>
              <w:autoSpaceDE w:val="0"/>
              <w:widowControl/>
              <w:spacing w:line="268" w:lineRule="exact" w:before="1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No:5-6)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Task9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be seen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</w:tbl>
    <w:p>
      <w:pPr>
        <w:autoSpaceDN w:val="0"/>
        <w:autoSpaceDE w:val="0"/>
        <w:widowControl/>
        <w:spacing w:line="104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18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16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636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 and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Fruits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Vegetables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20"/>
            </w:tblGrid>
            <w:tr>
              <w:trPr>
                <w:trHeight w:hRule="exact" w:val="1018"/>
              </w:trPr>
              <w:tc>
                <w:tcPr>
                  <w:tcW w:type="dxa" w:w="30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49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738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984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238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38" w:lineRule="auto" w:before="24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49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00"/>
                  <w:gridSpan w:val="11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0" w:after="0"/>
                    <w:ind w:left="130" w:right="370" w:firstLine="0"/>
                    <w:jc w:val="both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Select equipment and tools suitable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for cooking different types of local and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international fruits and vegetables. </w:t>
                  </w:r>
                </w:p>
                <w:p>
                  <w:pPr>
                    <w:autoSpaceDN w:val="0"/>
                    <w:autoSpaceDE w:val="0"/>
                    <w:widowControl/>
                    <w:spacing w:line="246" w:lineRule="exact" w:before="12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Select ingredients suitable for cooking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420"/>
                  <w:vMerge/>
                  <w:tcBorders/>
                </w:tcPr>
                <w:p/>
              </w:tc>
              <w:tc>
                <w:tcPr>
                  <w:tcW w:type="dxa" w:w="1136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different </w:t>
                  </w:r>
                </w:p>
              </w:tc>
              <w:tc>
                <w:tcPr>
                  <w:tcW w:type="dxa" w:w="1004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14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types </w:t>
                  </w:r>
                </w:p>
              </w:tc>
              <w:tc>
                <w:tcPr>
                  <w:tcW w:type="dxa" w:w="5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2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of </w:t>
                  </w:r>
                </w:p>
              </w:tc>
              <w:tc>
                <w:tcPr>
                  <w:tcW w:type="dxa" w:w="7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local </w:t>
                  </w:r>
                </w:p>
              </w:tc>
              <w:tc>
                <w:tcPr>
                  <w:tcW w:type="dxa" w:w="9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10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and </w:t>
                  </w:r>
                </w:p>
              </w:tc>
            </w:tr>
            <w:tr>
              <w:trPr>
                <w:trHeight w:hRule="exact" w:val="1268"/>
              </w:trPr>
              <w:tc>
                <w:tcPr>
                  <w:tcW w:type="dxa" w:w="420"/>
                  <w:vMerge/>
                  <w:tcBorders/>
                </w:tcPr>
                <w:p/>
              </w:tc>
              <w:tc>
                <w:tcPr>
                  <w:tcW w:type="dxa" w:w="4300"/>
                  <w:gridSpan w:val="11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0" w:after="0"/>
                    <w:ind w:left="130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international fruits and vegetables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dishes. </w:t>
                  </w:r>
                </w:p>
                <w:p>
                  <w:pPr>
                    <w:autoSpaceDN w:val="0"/>
                    <w:autoSpaceDE w:val="0"/>
                    <w:widowControl/>
                    <w:spacing w:line="248" w:lineRule="exact" w:before="16" w:after="0"/>
                    <w:ind w:left="130" w:right="370" w:firstLine="0"/>
                    <w:jc w:val="both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Prepare different types of local and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international fruits and vegetables by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peeling, washing and trimming while </w:t>
                  </w:r>
                </w:p>
              </w:tc>
            </w:tr>
            <w:tr>
              <w:trPr>
                <w:trHeight w:hRule="exact" w:val="232"/>
              </w:trPr>
              <w:tc>
                <w:tcPr>
                  <w:tcW w:type="dxa" w:w="420"/>
                  <w:vMerge/>
                  <w:tcBorders/>
                </w:tcPr>
                <w:p/>
              </w:tc>
              <w:tc>
                <w:tcPr>
                  <w:tcW w:type="dxa" w:w="1682"/>
                  <w:gridSpan w:val="4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demonstrating </w:t>
                  </w:r>
                </w:p>
              </w:tc>
              <w:tc>
                <w:tcPr>
                  <w:tcW w:type="dxa" w:w="678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safe </w:t>
                  </w:r>
                </w:p>
              </w:tc>
              <w:tc>
                <w:tcPr>
                  <w:tcW w:type="dxa" w:w="6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and </w:t>
                  </w:r>
                </w:p>
              </w:tc>
              <w:tc>
                <w:tcPr>
                  <w:tcW w:type="dxa" w:w="134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10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hygienic </w:t>
                  </w:r>
                </w:p>
              </w:tc>
            </w:tr>
            <w:tr>
              <w:trPr>
                <w:trHeight w:hRule="exact" w:val="1280"/>
              </w:trPr>
              <w:tc>
                <w:tcPr>
                  <w:tcW w:type="dxa" w:w="420"/>
                  <w:vMerge/>
                  <w:tcBorders/>
                </w:tcPr>
                <w:p/>
              </w:tc>
              <w:tc>
                <w:tcPr>
                  <w:tcW w:type="dxa" w:w="4300"/>
                  <w:gridSpan w:val="11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8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practices.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6" w:after="0"/>
                    <w:ind w:left="130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Control the time and temperature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throughout cooking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Garnish  fruit and vegetable dishes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according to the  dish requirements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420"/>
                  <w:vMerge/>
                  <w:tcBorders/>
                </w:tcPr>
                <w:p/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Store </w:t>
                  </w:r>
                </w:p>
              </w:tc>
              <w:tc>
                <w:tcPr>
                  <w:tcW w:type="dxa" w:w="6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0" w:right="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fruit </w:t>
                  </w:r>
                </w:p>
              </w:tc>
              <w:tc>
                <w:tcPr>
                  <w:tcW w:type="dxa" w:w="1100"/>
                  <w:gridSpan w:val="4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0" w:right="26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and </w:t>
                  </w:r>
                </w:p>
              </w:tc>
              <w:tc>
                <w:tcPr>
                  <w:tcW w:type="dxa" w:w="1640"/>
                  <w:gridSpan w:val="4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15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vegetables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420"/>
                  <w:vMerge/>
                  <w:tcBorders/>
                </w:tcPr>
                <w:p/>
              </w:tc>
              <w:tc>
                <w:tcPr>
                  <w:tcW w:type="dxa" w:w="156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appropriately </w:t>
                  </w:r>
                </w:p>
              </w:tc>
              <w:tc>
                <w:tcPr>
                  <w:tcW w:type="dxa" w:w="5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8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prior </w:t>
                  </w:r>
                </w:p>
              </w:tc>
              <w:tc>
                <w:tcPr>
                  <w:tcW w:type="dxa" w:w="5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0" w:right="80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to </w:t>
                  </w:r>
                </w:p>
              </w:tc>
              <w:tc>
                <w:tcPr>
                  <w:tcW w:type="dxa" w:w="100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cooking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10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if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420"/>
                  <w:vMerge/>
                  <w:tcBorders/>
                </w:tcPr>
                <w:p/>
              </w:tc>
              <w:tc>
                <w:tcPr>
                  <w:tcW w:type="dxa" w:w="4300"/>
                  <w:gridSpan w:val="11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8" w:lineRule="exact" w:before="12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required.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420"/>
                  <w:vMerge/>
                  <w:tcBorders/>
                </w:tcPr>
                <w:p/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Comply </w:t>
                  </w:r>
                </w:p>
              </w:tc>
              <w:tc>
                <w:tcPr>
                  <w:tcW w:type="dxa" w:w="722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17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with </w:t>
                  </w:r>
                </w:p>
              </w:tc>
              <w:tc>
                <w:tcPr>
                  <w:tcW w:type="dxa" w:w="978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9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hygienic </w:t>
                  </w:r>
                </w:p>
              </w:tc>
              <w:tc>
                <w:tcPr>
                  <w:tcW w:type="dxa" w:w="7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and </w:t>
                  </w:r>
                </w:p>
              </w:tc>
              <w:tc>
                <w:tcPr>
                  <w:tcW w:type="dxa" w:w="9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5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safe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420"/>
                  <w:vMerge/>
                  <w:tcBorders/>
                </w:tcPr>
                <w:p/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working </w:t>
                  </w:r>
                </w:p>
              </w:tc>
              <w:tc>
                <w:tcPr>
                  <w:tcW w:type="dxa" w:w="1180"/>
                  <w:gridSpan w:val="4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17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practices </w:t>
                  </w:r>
                </w:p>
              </w:tc>
              <w:tc>
                <w:tcPr>
                  <w:tcW w:type="dxa" w:w="1260"/>
                  <w:gridSpan w:val="4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throughout </w:t>
                  </w:r>
                </w:p>
              </w:tc>
              <w:tc>
                <w:tcPr>
                  <w:tcW w:type="dxa" w:w="9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16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the </w:t>
                  </w:r>
                </w:p>
              </w:tc>
            </w:tr>
            <w:tr>
              <w:trPr>
                <w:trHeight w:hRule="exact" w:val="318"/>
              </w:trPr>
              <w:tc>
                <w:tcPr>
                  <w:tcW w:type="dxa" w:w="420"/>
                  <w:vMerge/>
                  <w:tcBorders/>
                </w:tcPr>
                <w:p/>
              </w:tc>
              <w:tc>
                <w:tcPr>
                  <w:tcW w:type="dxa" w:w="4300"/>
                  <w:gridSpan w:val="11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2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operations.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8" w:lineRule="exact" w:before="18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further detail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Page No: 4-5and Annexure-III at the end)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Task10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5800"/>
        </w:trPr>
        <w:tc>
          <w:tcPr>
            <w:tcW w:type="dxa" w:w="1714"/>
            <w:tcBorders>
              <w:start w:sz="4.0" w:val="single" w:color="#000000"/>
              <w:top w:sz="3.200000000000273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350"/>
            <w:tcBorders>
              <w:start w:sz="3.199999999999932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and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meat and offal </w:t>
            </w:r>
          </w:p>
        </w:tc>
        <w:tc>
          <w:tcPr>
            <w:tcW w:type="dxa" w:w="504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4"/>
              </w:trPr>
              <w:tc>
                <w:tcPr>
                  <w:tcW w:type="dxa" w:w="1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Motivational </w:t>
                  </w:r>
                </w:p>
              </w:tc>
              <w:tc>
                <w:tcPr>
                  <w:tcW w:type="dxa" w:w="1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>Lecture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(For </w:t>
                  </w:r>
                </w:p>
              </w:tc>
              <w:tc>
                <w:tcPr>
                  <w:tcW w:type="dxa" w:w="9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further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2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detail </w:t>
                  </w:r>
                </w:p>
              </w:tc>
            </w:tr>
          </w:tbl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please see Page No: 3-4)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Cooking International F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oods using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meat and Offal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equipment and tools suitable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preparing, portioning and storing meat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offal to dish speciation. </w:t>
            </w:r>
          </w:p>
          <w:p>
            <w:pPr>
              <w:autoSpaceDN w:val="0"/>
              <w:tabs>
                <w:tab w:pos="464" w:val="left"/>
                <w:tab w:pos="1396" w:val="left"/>
                <w:tab w:pos="2838" w:val="left"/>
                <w:tab w:pos="3926" w:val="left"/>
              </w:tabs>
              <w:autoSpaceDE w:val="0"/>
              <w:widowControl/>
              <w:spacing w:line="278" w:lineRule="exact" w:before="0" w:after="0"/>
              <w:ind w:left="104" w:right="720" w:firstLine="0"/>
              <w:jc w:val="left"/>
            </w:pP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ingredients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 different types of meat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offal dishes. </w:t>
            </w:r>
          </w:p>
          <w:p>
            <w:pPr>
              <w:autoSpaceDN w:val="0"/>
              <w:tabs>
                <w:tab w:pos="464" w:val="left"/>
                <w:tab w:pos="1736" w:val="left"/>
                <w:tab w:pos="3020" w:val="left"/>
                <w:tab w:pos="4008" w:val="left"/>
              </w:tabs>
              <w:autoSpaceDE w:val="0"/>
              <w:widowControl/>
              <w:spacing w:line="270" w:lineRule="exact" w:before="24" w:after="0"/>
              <w:ind w:left="104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meat and offal dishes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correct cooking method.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6" w:lineRule="exact" w:before="18" w:after="0"/>
              <w:ind w:left="104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 the time and temperature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throughout cooking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Garnish food according to the  dish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Comply with hygienic and safe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practices throughout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operations. </w:t>
            </w:r>
          </w:p>
        </w:tc>
        <w:tc>
          <w:tcPr>
            <w:tcW w:type="dxa" w:w="1882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93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Task11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</w:tbl>
    <w:p>
      <w:pPr>
        <w:autoSpaceDN w:val="0"/>
        <w:autoSpaceDE w:val="0"/>
        <w:widowControl/>
        <w:spacing w:line="86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19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4974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and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Poultry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8" w:val="left"/>
                <w:tab w:pos="648" w:val="left"/>
                <w:tab w:pos="1606" w:val="left"/>
                <w:tab w:pos="3010" w:val="left"/>
                <w:tab w:pos="3702" w:val="left"/>
              </w:tabs>
              <w:autoSpaceDE w:val="0"/>
              <w:widowControl/>
              <w:spacing w:line="274" w:lineRule="exact" w:before="0" w:after="0"/>
              <w:ind w:left="104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Cooking different cuisines dishes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using Poultry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for cooking different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poultry dishes. </w:t>
            </w:r>
          </w:p>
          <w:p>
            <w:pPr>
              <w:autoSpaceDN w:val="0"/>
              <w:autoSpaceDE w:val="0"/>
              <w:widowControl/>
              <w:spacing w:line="270" w:lineRule="exact" w:before="20" w:after="0"/>
              <w:ind w:left="648" w:right="760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ingredients suitable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 different types of poultry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dishes. </w:t>
            </w:r>
          </w:p>
          <w:p>
            <w:pPr>
              <w:autoSpaceDN w:val="0"/>
              <w:autoSpaceDE w:val="0"/>
              <w:widowControl/>
              <w:spacing w:line="270" w:lineRule="exact" w:before="22" w:after="0"/>
              <w:ind w:left="648" w:right="760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different types of poultry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dishes using correct cooking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method. </w:t>
            </w:r>
          </w:p>
          <w:p>
            <w:pPr>
              <w:autoSpaceDN w:val="0"/>
              <w:tabs>
                <w:tab w:pos="648" w:val="left"/>
                <w:tab w:pos="826" w:val="left"/>
              </w:tabs>
              <w:autoSpaceDE w:val="0"/>
              <w:widowControl/>
              <w:spacing w:line="276" w:lineRule="exact" w:before="16" w:after="0"/>
              <w:ind w:left="288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 the time and temperature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throughout cooking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Garnish food according to dish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Comply with hygienic and safe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practices throughout the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operation.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Task12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1114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Mid Term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4" w:after="0"/>
              <w:ind w:left="82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Mid-Term Assignment &amp; Industry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Visits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Task13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4976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and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Sea Food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8" w:val="left"/>
                <w:tab w:pos="648" w:val="left"/>
                <w:tab w:pos="1606" w:val="left"/>
                <w:tab w:pos="3010" w:val="left"/>
                <w:tab w:pos="3702" w:val="left"/>
              </w:tabs>
              <w:autoSpaceDE w:val="0"/>
              <w:widowControl/>
              <w:spacing w:line="274" w:lineRule="exact" w:before="0" w:after="0"/>
              <w:ind w:left="104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Cooking cuisines dishes using Sea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for cooking different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sea food dishes. </w:t>
            </w:r>
          </w:p>
          <w:p>
            <w:pPr>
              <w:autoSpaceDN w:val="0"/>
              <w:autoSpaceDE w:val="0"/>
              <w:widowControl/>
              <w:spacing w:line="272" w:lineRule="exact" w:before="20" w:after="0"/>
              <w:ind w:left="648" w:right="760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ingredients suitable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 different types of sea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 dishes dishes. </w:t>
            </w:r>
          </w:p>
          <w:p>
            <w:pPr>
              <w:autoSpaceDN w:val="0"/>
              <w:autoSpaceDE w:val="0"/>
              <w:widowControl/>
              <w:spacing w:line="270" w:lineRule="exact" w:before="20" w:after="0"/>
              <w:ind w:left="648" w:right="758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different types of sea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 dishes dishes using correct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 method. </w:t>
            </w:r>
          </w:p>
          <w:p>
            <w:pPr>
              <w:autoSpaceDN w:val="0"/>
              <w:tabs>
                <w:tab w:pos="648" w:val="left"/>
              </w:tabs>
              <w:autoSpaceDE w:val="0"/>
              <w:widowControl/>
              <w:spacing w:line="276" w:lineRule="exact" w:before="16" w:after="0"/>
              <w:ind w:left="288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 the time and temperature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throughout cooking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Garnish food according to dish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requirements. </w:t>
            </w:r>
          </w:p>
          <w:p>
            <w:pPr>
              <w:autoSpaceDN w:val="0"/>
              <w:autoSpaceDE w:val="0"/>
              <w:widowControl/>
              <w:spacing w:line="270" w:lineRule="exact" w:before="22" w:after="0"/>
              <w:ind w:left="648" w:right="760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Comply with hygienic and safe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practices throughout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operation.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Task14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1664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and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Rice &amp; pasta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Dishes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4"/>
              </w:trPr>
              <w:tc>
                <w:tcPr>
                  <w:tcW w:type="dxa" w:w="1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Motivational </w:t>
                  </w:r>
                </w:p>
              </w:tc>
              <w:tc>
                <w:tcPr>
                  <w:tcW w:type="dxa" w:w="1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>Lecture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(For </w:t>
                  </w:r>
                </w:p>
              </w:tc>
              <w:tc>
                <w:tcPr>
                  <w:tcW w:type="dxa" w:w="9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further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2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detail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please see Page No: 3-4)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270" w:after="0"/>
              <w:ind w:left="104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Cook rice&amp;pasta dishes of different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cuisines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80"/>
              </w:trPr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Select </w:t>
                  </w:r>
                </w:p>
              </w:tc>
              <w:tc>
                <w:tcPr>
                  <w:tcW w:type="dxa" w:w="1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equipment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14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tools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Task15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</w:tbl>
    <w:p>
      <w:pPr>
        <w:autoSpaceDN w:val="0"/>
        <w:autoSpaceDE w:val="0"/>
        <w:widowControl/>
        <w:spacing w:line="30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387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  <w:tab w:pos="1396" w:val="left"/>
                <w:tab w:pos="2840" w:val="left"/>
                <w:tab w:pos="3928" w:val="left"/>
              </w:tabs>
              <w:autoSpaceDE w:val="0"/>
              <w:widowControl/>
              <w:spacing w:line="274" w:lineRule="exact" w:before="0" w:after="0"/>
              <w:ind w:left="104" w:right="72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for cooking different types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rice &amp; pasta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ingredients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 different types of rice &amp;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pasta, dishes. </w:t>
            </w:r>
          </w:p>
          <w:p>
            <w:pPr>
              <w:autoSpaceDN w:val="0"/>
              <w:autoSpaceDE w:val="0"/>
              <w:widowControl/>
              <w:spacing w:line="270" w:lineRule="exact" w:before="20" w:after="0"/>
              <w:ind w:left="464" w:right="762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different types of rice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pasta dishes using correct cooking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6" w:lineRule="exact" w:before="16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 the time and temperature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throughout cooking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Garnish food according to dish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Comply with hygienic and safe working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throughout the operation.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84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and Bake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Bakery item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and Bake Bakery Items </w:t>
            </w:r>
          </w:p>
          <w:p>
            <w:pPr>
              <w:autoSpaceDN w:val="0"/>
              <w:tabs>
                <w:tab w:pos="1486" w:val="left"/>
                <w:tab w:pos="2948" w:val="left"/>
                <w:tab w:pos="3702" w:val="left"/>
              </w:tabs>
              <w:autoSpaceDE w:val="0"/>
              <w:widowControl/>
              <w:spacing w:line="292" w:lineRule="exact" w:before="2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for cooking different types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Bakery items. </w:t>
            </w:r>
          </w:p>
          <w:p>
            <w:pPr>
              <w:autoSpaceDN w:val="0"/>
              <w:tabs>
                <w:tab w:pos="1396" w:val="left"/>
                <w:tab w:pos="2838" w:val="left"/>
                <w:tab w:pos="3926" w:val="left"/>
              </w:tabs>
              <w:autoSpaceDE w:val="0"/>
              <w:widowControl/>
              <w:spacing w:line="292" w:lineRule="exact" w:before="198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ingredients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</w:t>
            </w:r>
          </w:p>
          <w:p>
            <w:pPr>
              <w:autoSpaceDN w:val="0"/>
              <w:autoSpaceDE w:val="0"/>
              <w:widowControl/>
              <w:spacing w:line="266" w:lineRule="exact" w:before="6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 different types of bakery </w:t>
            </w:r>
          </w:p>
          <w:p>
            <w:pPr>
              <w:autoSpaceDN w:val="0"/>
              <w:autoSpaceDE w:val="0"/>
              <w:widowControl/>
              <w:spacing w:line="268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items.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different types of bakery </w:t>
            </w:r>
          </w:p>
          <w:p>
            <w:pPr>
              <w:autoSpaceDN w:val="0"/>
              <w:autoSpaceDE w:val="0"/>
              <w:widowControl/>
              <w:spacing w:line="266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items using correct baking method.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 the time and temperature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throughout baking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Decorate item according to dish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Comply with hygienic and safe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practices throughout the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operation.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further detail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Page No: 4-5and Annexure-III at the end)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7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Task16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  <w:p>
            <w:pPr>
              <w:autoSpaceDN w:val="0"/>
              <w:autoSpaceDE w:val="0"/>
              <w:widowControl/>
              <w:spacing w:line="286" w:lineRule="exact" w:before="81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4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>th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</w:t>
            </w:r>
          </w:p>
        </w:tc>
      </w:tr>
      <w:tr>
        <w:trPr>
          <w:trHeight w:hRule="exact" w:val="388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and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Chinese food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  <w:tab w:pos="1530" w:val="left"/>
                <w:tab w:pos="2968" w:val="left"/>
                <w:tab w:pos="3696" w:val="left"/>
              </w:tabs>
              <w:autoSpaceDE w:val="0"/>
              <w:widowControl/>
              <w:spacing w:line="274" w:lineRule="exact" w:before="0" w:after="0"/>
              <w:ind w:left="104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and Cook Chinese food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Select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for cooking different types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Chinese dishes. </w:t>
            </w:r>
          </w:p>
          <w:p>
            <w:pPr>
              <w:autoSpaceDN w:val="0"/>
              <w:tabs>
                <w:tab w:pos="464" w:val="left"/>
                <w:tab w:pos="1396" w:val="left"/>
                <w:tab w:pos="2838" w:val="left"/>
                <w:tab w:pos="3926" w:val="left"/>
              </w:tabs>
              <w:autoSpaceDE w:val="0"/>
              <w:widowControl/>
              <w:spacing w:line="278" w:lineRule="exact" w:before="0" w:after="0"/>
              <w:ind w:left="104" w:right="720" w:firstLine="0"/>
              <w:jc w:val="left"/>
            </w:pP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ingredients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 different types of Chinese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dishes. </w:t>
            </w:r>
          </w:p>
          <w:p>
            <w:pPr>
              <w:autoSpaceDN w:val="0"/>
              <w:autoSpaceDE w:val="0"/>
              <w:widowControl/>
              <w:spacing w:line="294" w:lineRule="exact" w:before="0" w:after="2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different types of poultry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0"/>
              </w:trPr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25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dishes </w:t>
                  </w:r>
                </w:p>
              </w:tc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using </w:t>
                  </w:r>
                </w:p>
              </w:tc>
              <w:tc>
                <w:tcPr>
                  <w:tcW w:type="dxa" w:w="1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correct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cooking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6" w:lineRule="exact" w:before="18" w:after="0"/>
              <w:ind w:left="104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 the time and temperature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throughout cooking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Garnish food according to dish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78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Task17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</w:tbl>
    <w:p>
      <w:pPr>
        <w:autoSpaceDN w:val="0"/>
        <w:autoSpaceDE w:val="0"/>
        <w:widowControl/>
        <w:spacing w:line="10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285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192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Skills/Job Search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 Job related Skills)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0" w:after="0"/>
              <w:ind w:left="464" w:right="760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Comply with hygienic and safe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practices throughout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2" w:lineRule="exact" w:before="10" w:after="0"/>
              <w:ind w:left="10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be 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annexure II) </w:t>
            </w:r>
          </w:p>
          <w:p>
            <w:pPr>
              <w:autoSpaceDN w:val="0"/>
              <w:autoSpaceDE w:val="0"/>
              <w:widowControl/>
              <w:spacing w:line="292" w:lineRule="exact" w:before="276" w:after="0"/>
              <w:ind w:left="196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market&amp; job search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related skills. </w:t>
            </w:r>
          </w:p>
          <w:p>
            <w:pPr>
              <w:autoSpaceDN w:val="0"/>
              <w:autoSpaceDE w:val="0"/>
              <w:widowControl/>
              <w:spacing w:line="292" w:lineRule="exact" w:before="2" w:after="0"/>
              <w:ind w:left="192" w:right="2016" w:firstLine="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Interpersonal skills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skills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3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5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Continued.....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and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Chinese food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(Schuan Cuisine) </w:t>
            </w:r>
          </w:p>
          <w:p>
            <w:pPr>
              <w:autoSpaceDN w:val="0"/>
              <w:autoSpaceDE w:val="0"/>
              <w:widowControl/>
              <w:spacing w:line="280" w:lineRule="exact" w:before="4964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Skills/Job Search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 Self business)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  <w:tab w:pos="1530" w:val="left"/>
                <w:tab w:pos="2968" w:val="left"/>
                <w:tab w:pos="3696" w:val="left"/>
              </w:tabs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and Cook Chinese food (Schuan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Cuisine)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Select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for cooking different types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Chinese dishes. </w:t>
            </w:r>
          </w:p>
          <w:p>
            <w:pPr>
              <w:autoSpaceDN w:val="0"/>
              <w:tabs>
                <w:tab w:pos="464" w:val="left"/>
                <w:tab w:pos="1396" w:val="left"/>
                <w:tab w:pos="2838" w:val="left"/>
                <w:tab w:pos="3926" w:val="left"/>
              </w:tabs>
              <w:autoSpaceDE w:val="0"/>
              <w:widowControl/>
              <w:spacing w:line="270" w:lineRule="exact" w:before="22" w:after="0"/>
              <w:ind w:left="104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ingredients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 different types of Chinese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dishes. </w:t>
            </w:r>
          </w:p>
          <w:p>
            <w:pPr>
              <w:autoSpaceDN w:val="0"/>
              <w:autoSpaceDE w:val="0"/>
              <w:widowControl/>
              <w:spacing w:line="292" w:lineRule="exact" w:before="0" w:after="2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different types of poultry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2"/>
              </w:trPr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25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dishes </w:t>
                  </w:r>
                </w:p>
              </w:tc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using </w:t>
                  </w:r>
                </w:p>
              </w:tc>
              <w:tc>
                <w:tcPr>
                  <w:tcW w:type="dxa" w:w="1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correct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cooking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6" w:lineRule="exact" w:before="18" w:after="0"/>
              <w:ind w:left="104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 the time and temperature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throughout cooking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Garnish food according to dish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Comply with hygienic and safe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practices throughout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2" w:lineRule="exact" w:before="10" w:after="0"/>
              <w:ind w:left="10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be 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annexure II) </w:t>
            </w:r>
          </w:p>
          <w:p>
            <w:pPr>
              <w:autoSpaceDN w:val="0"/>
              <w:autoSpaceDE w:val="0"/>
              <w:widowControl/>
              <w:spacing w:line="312" w:lineRule="exact" w:before="252" w:after="0"/>
              <w:ind w:left="196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Session on Self-Employment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How to start a Business.</w:t>
            </w:r>
          </w:p>
          <w:p>
            <w:pPr>
              <w:autoSpaceDN w:val="0"/>
              <w:autoSpaceDE w:val="0"/>
              <w:widowControl/>
              <w:spacing w:line="292" w:lineRule="exact" w:before="2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Requirements ( Capital, Physical etc)</w:t>
            </w:r>
          </w:p>
          <w:p>
            <w:pPr>
              <w:autoSpaceDN w:val="0"/>
              <w:tabs>
                <w:tab w:pos="556" w:val="left"/>
              </w:tabs>
              <w:autoSpaceDE w:val="0"/>
              <w:widowControl/>
              <w:spacing w:line="278" w:lineRule="exact" w:before="38" w:after="0"/>
              <w:ind w:left="196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Benefits/Advantages of self-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employment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2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Task18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2554"/>
        </w:trPr>
        <w:tc>
          <w:tcPr>
            <w:tcW w:type="dxa" w:w="1714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35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Chapter 12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 and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Pakistani food </w:t>
            </w:r>
          </w:p>
        </w:tc>
        <w:tc>
          <w:tcPr>
            <w:tcW w:type="dxa" w:w="50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 and cook Pakistani food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0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 equipment and tools suitable </w:t>
            </w:r>
          </w:p>
          <w:p>
            <w:pPr>
              <w:autoSpaceDN w:val="0"/>
              <w:autoSpaceDE w:val="0"/>
              <w:widowControl/>
              <w:spacing w:line="246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cooking different types of Pakistani </w:t>
            </w:r>
          </w:p>
          <w:p>
            <w:pPr>
              <w:autoSpaceDN w:val="0"/>
              <w:autoSpaceDE w:val="0"/>
              <w:widowControl/>
              <w:spacing w:line="246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dishes.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 ingredients suitable for cooking </w:t>
            </w:r>
          </w:p>
          <w:p>
            <w:pPr>
              <w:autoSpaceDN w:val="0"/>
              <w:autoSpaceDE w:val="0"/>
              <w:widowControl/>
              <w:spacing w:line="246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different types of Pakistani dishes.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0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Prepare different types of Pakistani </w:t>
            </w:r>
          </w:p>
          <w:p>
            <w:pPr>
              <w:autoSpaceDN w:val="0"/>
              <w:autoSpaceDE w:val="0"/>
              <w:widowControl/>
              <w:spacing w:line="246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dishes using correct cooking method.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0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Control the time and temperature </w:t>
            </w:r>
          </w:p>
          <w:p>
            <w:pPr>
              <w:autoSpaceDN w:val="0"/>
              <w:autoSpaceDE w:val="0"/>
              <w:widowControl/>
              <w:spacing w:line="246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throughout cooking </w:t>
            </w:r>
          </w:p>
        </w:tc>
        <w:tc>
          <w:tcPr>
            <w:tcW w:type="dxa" w:w="188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0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Task19 </w:t>
            </w:r>
          </w:p>
          <w:p>
            <w:pPr>
              <w:autoSpaceDN w:val="0"/>
              <w:tabs>
                <w:tab w:pos="1320" w:val="left"/>
              </w:tabs>
              <w:autoSpaceDE w:val="0"/>
              <w:widowControl/>
              <w:spacing w:line="268" w:lineRule="exact" w:before="1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6" w:lineRule="exact" w:before="1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</w:tbl>
    <w:p>
      <w:pPr>
        <w:autoSpaceDN w:val="0"/>
        <w:autoSpaceDE w:val="0"/>
        <w:widowControl/>
        <w:spacing w:line="29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128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630"/>
              <w:gridCol w:w="630"/>
              <w:gridCol w:w="630"/>
              <w:gridCol w:w="630"/>
              <w:gridCol w:w="630"/>
              <w:gridCol w:w="630"/>
              <w:gridCol w:w="630"/>
              <w:gridCol w:w="630"/>
            </w:tblGrid>
            <w:tr>
              <w:trPr>
                <w:trHeight w:hRule="exact" w:val="258"/>
              </w:trPr>
              <w:tc>
                <w:tcPr>
                  <w:tcW w:type="dxa" w:w="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1058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Garnish </w:t>
                  </w:r>
                </w:p>
              </w:tc>
              <w:tc>
                <w:tcPr>
                  <w:tcW w:type="dxa" w:w="642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food </w:t>
                  </w:r>
                </w:p>
              </w:tc>
              <w:tc>
                <w:tcPr>
                  <w:tcW w:type="dxa" w:w="11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2" w:after="0"/>
                    <w:ind w:left="1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according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2" w:after="0"/>
                    <w:ind w:left="0" w:right="11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to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2" w:after="0"/>
                    <w:ind w:left="6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dish </w:t>
                  </w:r>
                </w:p>
              </w:tc>
            </w:tr>
            <w:tr>
              <w:trPr>
                <w:trHeight w:hRule="exact" w:val="264"/>
              </w:trPr>
              <w:tc>
                <w:tcPr>
                  <w:tcW w:type="dxa" w:w="30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48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400"/>
                  <w:gridSpan w:val="6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8" w:lineRule="exact" w:before="10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requirements </w:t>
                  </w:r>
                </w:p>
              </w:tc>
              <w:tc>
                <w:tcPr>
                  <w:tcW w:type="dxa" w:w="90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54" w:after="0"/>
                    <w:ind w:left="5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safe </w:t>
                  </w:r>
                </w:p>
              </w:tc>
            </w:tr>
            <w:tr>
              <w:trPr>
                <w:trHeight w:hRule="exact" w:val="236"/>
              </w:trPr>
              <w:tc>
                <w:tcPr>
                  <w:tcW w:type="dxa" w:w="630"/>
                  <w:vMerge/>
                  <w:tcBorders/>
                </w:tcPr>
                <w:p/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Comply </w:t>
                  </w:r>
                </w:p>
              </w:tc>
              <w:tc>
                <w:tcPr>
                  <w:tcW w:type="dxa" w:w="7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0" w:right="11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with </w:t>
                  </w:r>
                </w:p>
              </w:tc>
              <w:tc>
                <w:tcPr>
                  <w:tcW w:type="dxa" w:w="11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hygienic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and </w:t>
                  </w:r>
                </w:p>
              </w:tc>
              <w:tc>
                <w:tcPr>
                  <w:tcW w:type="dxa" w:w="630"/>
                  <w:vMerge/>
                  <w:tcBorders/>
                </w:tcPr>
                <w:p/>
              </w:tc>
            </w:tr>
            <w:tr>
              <w:trPr>
                <w:trHeight w:hRule="exact" w:val="268"/>
              </w:trPr>
              <w:tc>
                <w:tcPr>
                  <w:tcW w:type="dxa" w:w="630"/>
                  <w:vMerge/>
                  <w:tcBorders/>
                </w:tcPr>
                <w:p/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0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working </w:t>
                  </w:r>
                </w:p>
              </w:tc>
              <w:tc>
                <w:tcPr>
                  <w:tcW w:type="dxa" w:w="122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0" w:after="0"/>
                    <w:ind w:left="19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practices </w:t>
                  </w:r>
                </w:p>
              </w:tc>
              <w:tc>
                <w:tcPr>
                  <w:tcW w:type="dxa" w:w="12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0" w:after="0"/>
                    <w:ind w:left="11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throughout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0" w:after="0"/>
                    <w:ind w:left="16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operation.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2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Continued.... </w:t>
            </w:r>
          </w:p>
          <w:p>
            <w:pPr>
              <w:autoSpaceDN w:val="0"/>
              <w:autoSpaceDE w:val="0"/>
              <w:widowControl/>
              <w:spacing w:line="252" w:lineRule="exact" w:before="258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Chapter 12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 and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Pakistani food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(Dam-Pukhat)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4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 and cook Pakistani (Dam-Pukhat)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food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840"/>
              <w:gridCol w:w="840"/>
              <w:gridCol w:w="840"/>
              <w:gridCol w:w="840"/>
              <w:gridCol w:w="840"/>
              <w:gridCol w:w="840"/>
            </w:tblGrid>
            <w:tr>
              <w:trPr>
                <w:trHeight w:hRule="exact" w:val="2296"/>
              </w:trPr>
              <w:tc>
                <w:tcPr>
                  <w:tcW w:type="dxa" w:w="30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401" w:lineRule="auto" w:before="488" w:after="0"/>
                    <w:ind w:left="70" w:right="12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00"/>
                  <w:gridSpan w:val="5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8" w:lineRule="exact" w:before="22" w:after="0"/>
                    <w:ind w:left="130" w:right="370" w:firstLine="0"/>
                    <w:jc w:val="both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Select equipment and tools suitable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for cooking different types of Pakistani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dishes. </w:t>
                  </w:r>
                </w:p>
                <w:p>
                  <w:pPr>
                    <w:autoSpaceDN w:val="0"/>
                    <w:autoSpaceDE w:val="0"/>
                    <w:widowControl/>
                    <w:spacing w:line="246" w:lineRule="exact" w:before="18" w:after="0"/>
                    <w:ind w:left="130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Select ingredients suitable for cooking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different types of Pakistani dishes.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12" w:after="0"/>
                    <w:ind w:left="130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Prepare different types of Pakistani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dishes using correct cooking method.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Control the time and temperature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throughout cooking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840"/>
                  <w:vMerge/>
                  <w:tcBorders/>
                </w:tcPr>
                <w:p/>
              </w:tc>
              <w:tc>
                <w:tcPr>
                  <w:tcW w:type="dxa" w:w="1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Garnish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food </w:t>
                  </w:r>
                </w:p>
              </w:tc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according </w:t>
                  </w:r>
                </w:p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to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14" w:after="0"/>
                    <w:ind w:left="10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dish </w:t>
                  </w:r>
                </w:p>
              </w:tc>
            </w:tr>
            <w:tr>
              <w:trPr>
                <w:trHeight w:hRule="exact" w:val="254"/>
              </w:trPr>
              <w:tc>
                <w:tcPr>
                  <w:tcW w:type="dxa" w:w="840"/>
                  <w:vMerge/>
                  <w:tcBorders/>
                </w:tcPr>
                <w:p/>
              </w:tc>
              <w:tc>
                <w:tcPr>
                  <w:tcW w:type="dxa" w:w="4300"/>
                  <w:gridSpan w:val="5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8" w:lineRule="exact" w:before="2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requirements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Comply with hygienic and safe working practices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throughout the operation.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54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Task20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be seen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  <w:p>
            <w:pPr>
              <w:autoSpaceDN w:val="0"/>
              <w:autoSpaceDE w:val="0"/>
              <w:widowControl/>
              <w:spacing w:line="286" w:lineRule="exact" w:before="164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 xml:space="preserve">th... </w:t>
            </w:r>
          </w:p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Monthly Test</w:t>
            </w:r>
          </w:p>
        </w:tc>
      </w:tr>
      <w:tr>
        <w:trPr>
          <w:trHeight w:hRule="exact" w:val="3574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Continued.... </w:t>
            </w:r>
          </w:p>
          <w:p>
            <w:pPr>
              <w:autoSpaceDN w:val="0"/>
              <w:autoSpaceDE w:val="0"/>
              <w:widowControl/>
              <w:spacing w:line="252" w:lineRule="exact" w:before="258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Chapter 12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 and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Pakistani food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(Mughalai)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 and cook Pakistani(Mughalai) food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0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 equipment and tools suitable </w:t>
            </w:r>
          </w:p>
          <w:p>
            <w:pPr>
              <w:autoSpaceDN w:val="0"/>
              <w:autoSpaceDE w:val="0"/>
              <w:widowControl/>
              <w:spacing w:line="246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cooking different types of Pakistani </w:t>
            </w:r>
          </w:p>
          <w:p>
            <w:pPr>
              <w:autoSpaceDN w:val="0"/>
              <w:autoSpaceDE w:val="0"/>
              <w:widowControl/>
              <w:spacing w:line="246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Dam-Pukhatdishes.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0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 ingredients suitable for cooking </w:t>
            </w:r>
          </w:p>
          <w:p>
            <w:pPr>
              <w:autoSpaceDN w:val="0"/>
              <w:autoSpaceDE w:val="0"/>
              <w:widowControl/>
              <w:spacing w:line="246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different types of Pakistani dishes.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0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Prepare different types of Pakistani </w:t>
            </w:r>
          </w:p>
          <w:p>
            <w:pPr>
              <w:autoSpaceDN w:val="0"/>
              <w:autoSpaceDE w:val="0"/>
              <w:widowControl/>
              <w:spacing w:line="246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dishes using correct cooking method.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0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Control the time and temperature </w:t>
            </w:r>
          </w:p>
          <w:p>
            <w:pPr>
              <w:autoSpaceDN w:val="0"/>
              <w:autoSpaceDE w:val="0"/>
              <w:widowControl/>
              <w:spacing w:line="248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throughout cooking </w:t>
            </w:r>
          </w:p>
          <w:p>
            <w:pPr>
              <w:autoSpaceDN w:val="0"/>
              <w:tabs>
                <w:tab w:pos="464" w:val="left"/>
                <w:tab w:pos="1486" w:val="left"/>
                <w:tab w:pos="2166" w:val="left"/>
                <w:tab w:pos="3370" w:val="left"/>
                <w:tab w:pos="3800" w:val="left"/>
              </w:tabs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Garnish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food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according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dish </w:t>
            </w:r>
          </w:p>
          <w:p>
            <w:pPr>
              <w:autoSpaceDN w:val="0"/>
              <w:autoSpaceDE w:val="0"/>
              <w:widowControl/>
              <w:spacing w:line="248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requirements </w:t>
            </w:r>
          </w:p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Comply with hygienic and safe working practices </w:t>
            </w:r>
          </w:p>
          <w:p>
            <w:pPr>
              <w:autoSpaceDN w:val="0"/>
              <w:autoSpaceDE w:val="0"/>
              <w:widowControl/>
              <w:spacing w:line="248" w:lineRule="exact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throughout the operation.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Task21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1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392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Management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Principles of Event Management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From concept to reality - Understanding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event management - resources - activities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- risk management - delegation - event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selection - role of the Event Manager. </w:t>
            </w:r>
          </w:p>
          <w:p>
            <w:pPr>
              <w:autoSpaceDN w:val="0"/>
              <w:autoSpaceDE w:val="0"/>
              <w:widowControl/>
              <w:spacing w:line="274" w:lineRule="exact" w:before="20" w:after="0"/>
              <w:ind w:left="464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Preparing a proposal - Conducting market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research - establishing viability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capacities - costs and facilities - plans 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timescales - contracts.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464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Organizing the event - Purpose - venue 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timing - guest list - invitations - food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drink - room dressing - equipment - guest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honour - speakers - media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photographers - podium – exhibition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08" w:val="left"/>
                <w:tab w:pos="1318" w:val="left"/>
                <w:tab w:pos="1566" w:val="left"/>
              </w:tabs>
              <w:autoSpaceDE w:val="0"/>
              <w:widowControl/>
              <w:spacing w:line="276" w:lineRule="exact" w:before="54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Task22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</w:tbl>
    <w:p>
      <w:pPr>
        <w:autoSpaceDN w:val="0"/>
        <w:autoSpaceDE w:val="0"/>
        <w:widowControl/>
        <w:spacing w:line="44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664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Marketing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</w:t>
            </w:r>
          </w:p>
          <w:p>
            <w:pPr>
              <w:autoSpaceDN w:val="0"/>
              <w:autoSpaceDE w:val="0"/>
              <w:widowControl/>
              <w:spacing w:line="278" w:lineRule="exact" w:before="3036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Skills/Job Search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(General Overseas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Employment)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464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Marketing tools - Types of advertising 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merchandising - give away - competitions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- promotions - website and text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messaging. </w:t>
            </w:r>
          </w:p>
          <w:p>
            <w:pPr>
              <w:autoSpaceDN w:val="0"/>
              <w:autoSpaceDE w:val="0"/>
              <w:widowControl/>
              <w:spacing w:line="278" w:lineRule="exact" w:before="14" w:after="0"/>
              <w:ind w:left="464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Media tools - Media invitations - photo-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calls - press releases - TV opportunities 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radio interviews. </w:t>
            </w:r>
          </w:p>
          <w:p>
            <w:pPr>
              <w:autoSpaceDN w:val="0"/>
              <w:autoSpaceDE w:val="0"/>
              <w:widowControl/>
              <w:spacing w:line="278" w:lineRule="exact" w:before="14" w:after="0"/>
              <w:ind w:left="464" w:right="432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Promotional tools - Flyers - posters 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invitations - website - newsletters – E-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zone - blogs - tweets. </w:t>
            </w:r>
          </w:p>
          <w:p>
            <w:pPr>
              <w:autoSpaceDN w:val="0"/>
              <w:autoSpaceDE w:val="0"/>
              <w:widowControl/>
              <w:spacing w:line="278" w:lineRule="exact" w:before="14" w:after="0"/>
              <w:ind w:left="464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Evaluation - Budget - cost of event 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return on investment - media coverage 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attendance - feedback.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8" w:lineRule="exact" w:before="284" w:after="0"/>
              <w:ind w:left="104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Session on General Overseas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 opportunities.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search Avenues. </w:t>
            </w:r>
          </w:p>
          <w:p>
            <w:pPr>
              <w:autoSpaceDN w:val="0"/>
              <w:autoSpaceDE w:val="0"/>
              <w:widowControl/>
              <w:spacing w:line="272" w:lineRule="exact" w:before="166" w:after="0"/>
              <w:ind w:left="104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Visa Processes and other necessary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requirements. </w:t>
            </w:r>
          </w:p>
          <w:p>
            <w:pPr>
              <w:autoSpaceDN w:val="0"/>
              <w:autoSpaceDE w:val="0"/>
              <w:widowControl/>
              <w:spacing w:line="276" w:lineRule="exact" w:before="162" w:after="0"/>
              <w:ind w:left="104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Immigration Information (Legal age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requirements, Health Certificate, Police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Clearance &amp; Travel Insurance)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Task23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616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Catering Business </w:t>
            </w:r>
          </w:p>
          <w:p>
            <w:pPr>
              <w:autoSpaceDN w:val="0"/>
              <w:autoSpaceDE w:val="0"/>
              <w:widowControl/>
              <w:spacing w:line="278" w:lineRule="exact" w:before="2208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Skills/Job Search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(one country)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464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Catering Menu and Planning – planning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perfect menu, choosing and sourcing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quality ingredients, it’s costing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number of food portions in line with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number of guests. </w:t>
            </w:r>
          </w:p>
          <w:p>
            <w:pPr>
              <w:autoSpaceDN w:val="0"/>
              <w:autoSpaceDE w:val="0"/>
              <w:widowControl/>
              <w:spacing w:line="276" w:lineRule="exact" w:before="18" w:after="2"/>
              <w:ind w:left="464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Managing the Business of Catering 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 how to price menus, figure profit,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track your income and expenses, create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contracts, and arrive at a healthy bottom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270"/>
              </w:trPr>
              <w:tc>
                <w:tcPr>
                  <w:tcW w:type="dxa" w:w="1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75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line. </w:t>
                  </w:r>
                </w:p>
              </w:tc>
              <w:tc>
                <w:tcPr>
                  <w:tcW w:type="dxa" w:w="60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84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70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84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one </w:t>
                  </w:r>
                </w:p>
              </w:tc>
              <w:tc>
                <w:tcPr>
                  <w:tcW w:type="dxa" w:w="120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84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country </w:t>
                  </w:r>
                </w:p>
              </w:tc>
              <w:tc>
                <w:tcPr>
                  <w:tcW w:type="dxa" w:w="76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84" w:after="0"/>
                    <w:ind w:left="154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from </w:t>
                  </w:r>
                </w:p>
              </w:tc>
            </w:tr>
            <w:tr>
              <w:trPr>
                <w:trHeight w:hRule="exact" w:val="280"/>
              </w:trPr>
              <w:tc>
                <w:tcPr>
                  <w:tcW w:type="dxa" w:w="1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Selection </w:t>
                  </w:r>
                </w:p>
              </w:tc>
              <w:tc>
                <w:tcPr>
                  <w:tcW w:type="dxa" w:w="1008"/>
                  <w:vMerge/>
                  <w:tcBorders/>
                </w:tcPr>
                <w:p/>
              </w:tc>
              <w:tc>
                <w:tcPr>
                  <w:tcW w:type="dxa" w:w="1008"/>
                  <w:vMerge/>
                  <w:tcBorders/>
                </w:tcPr>
                <w:p/>
              </w:tc>
              <w:tc>
                <w:tcPr>
                  <w:tcW w:type="dxa" w:w="1008"/>
                  <w:vMerge/>
                  <w:tcBorders/>
                </w:tcPr>
                <w:p/>
              </w:tc>
              <w:tc>
                <w:tcPr>
                  <w:tcW w:type="dxa" w:w="1008"/>
                  <w:vMerge/>
                  <w:tcBorders/>
                </w:tcPr>
                <w:p/>
              </w:tc>
            </w:tr>
            <w:tr>
              <w:trPr>
                <w:trHeight w:hRule="exact" w:val="290"/>
              </w:trPr>
              <w:tc>
                <w:tcPr>
                  <w:tcW w:type="dxa" w:w="1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0" w:right="124" w:firstLine="0"/>
                    <w:jc w:val="righ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countries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0" w:right="58" w:firstLine="0"/>
                    <w:jc w:val="righ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9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destination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130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(Gulf </w:t>
                  </w:r>
                </w:p>
              </w:tc>
            </w:tr>
          </w:tbl>
          <w:p>
            <w:pPr>
              <w:autoSpaceDN w:val="0"/>
              <w:tabs>
                <w:tab w:pos="464" w:val="left"/>
                <w:tab w:pos="826" w:val="left"/>
              </w:tabs>
              <w:autoSpaceDE w:val="0"/>
              <w:widowControl/>
              <w:spacing w:line="276" w:lineRule="exact" w:before="0" w:after="0"/>
              <w:ind w:left="33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Countries, Malaysia, South Korea etc)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focusing on:-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Trade specific Job Prospects and </w:t>
            </w:r>
          </w:p>
          <w:p>
            <w:pPr>
              <w:autoSpaceDN w:val="0"/>
              <w:autoSpaceDE w:val="0"/>
              <w:widowControl/>
              <w:spacing w:line="268" w:lineRule="exact" w:before="3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Earning levels in that country.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30" w:after="0"/>
              <w:ind w:left="2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Country Specific Labour laws, entry </w:t>
            </w:r>
          </w:p>
          <w:p>
            <w:pPr>
              <w:autoSpaceDN w:val="0"/>
              <w:autoSpaceDE w:val="0"/>
              <w:widowControl/>
              <w:spacing w:line="268" w:lineRule="exact" w:before="28" w:after="16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exit requirements (Legal age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93.9999999999998" w:type="dxa"/>
            </w:tblPr>
            <w:tblGrid>
              <w:gridCol w:w="1680"/>
              <w:gridCol w:w="1680"/>
              <w:gridCol w:w="1680"/>
            </w:tblGrid>
            <w:tr>
              <w:trPr>
                <w:trHeight w:hRule="exact" w:val="296"/>
              </w:trPr>
              <w:tc>
                <w:tcPr>
                  <w:tcW w:type="dxa" w:w="2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4" w:after="0"/>
                    <w:ind w:left="4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requirements,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Health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4" w:after="0"/>
                    <w:ind w:left="17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Certificate,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16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Police Clearance &amp; Travel Insurance </w:t>
            </w:r>
          </w:p>
          <w:p>
            <w:pPr>
              <w:autoSpaceDN w:val="0"/>
              <w:autoSpaceDE w:val="0"/>
              <w:widowControl/>
              <w:spacing w:line="268" w:lineRule="exact" w:before="3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etc.).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2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Task24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6" w:lineRule="exact" w:before="1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6" w:lineRule="exact" w:before="1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  <w:p>
            <w:pPr>
              <w:autoSpaceDN w:val="0"/>
              <w:autoSpaceDE w:val="0"/>
              <w:widowControl/>
              <w:spacing w:line="286" w:lineRule="exact" w:before="247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6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 xml:space="preserve">th </w:t>
            </w:r>
          </w:p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Monthly Test</w:t>
            </w:r>
          </w:p>
        </w:tc>
      </w:tr>
    </w:tbl>
    <w:p>
      <w:pPr>
        <w:autoSpaceDN w:val="0"/>
        <w:autoSpaceDE w:val="0"/>
        <w:widowControl/>
        <w:spacing w:line="2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24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754"/>
        <w:gridCol w:w="2754"/>
        <w:gridCol w:w="2754"/>
        <w:gridCol w:w="2754"/>
      </w:tblGrid>
      <w:tr>
        <w:trPr>
          <w:trHeight w:hRule="exact" w:val="5654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25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Catering Business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initiation </w:t>
            </w:r>
          </w:p>
          <w:p>
            <w:pPr>
              <w:autoSpaceDN w:val="0"/>
              <w:autoSpaceDE w:val="0"/>
              <w:widowControl/>
              <w:spacing w:line="278" w:lineRule="exact" w:before="2206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Skills/Job Search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(2nd country)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4" w:lineRule="exact" w:before="0" w:after="0"/>
              <w:ind w:left="104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Managing Catering Event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work with your client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help your client choose the right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get a signed contract and down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payment.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4" w:lineRule="exact" w:before="8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organize your time and resources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Deliver first assignment with great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success. </w:t>
            </w:r>
          </w:p>
          <w:p>
            <w:pPr>
              <w:autoSpaceDN w:val="0"/>
              <w:tabs>
                <w:tab w:pos="330" w:val="left"/>
                <w:tab w:pos="826" w:val="left"/>
              </w:tabs>
              <w:autoSpaceDE w:val="0"/>
              <w:widowControl/>
              <w:spacing w:line="280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Selection of another country from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countries of destination (Gulf Countries,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Malaysia, South Korea etc) focusing on:-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Trade specific Job Prospects and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Earning levels in that country. </w:t>
            </w:r>
          </w:p>
          <w:p>
            <w:pPr>
              <w:autoSpaceDN w:val="0"/>
              <w:autoSpaceDE w:val="0"/>
              <w:widowControl/>
              <w:spacing w:line="266" w:lineRule="exact" w:before="30" w:after="0"/>
              <w:ind w:left="2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Country Specific Labour laws, entry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</w:p>
          <w:p>
            <w:pPr>
              <w:autoSpaceDN w:val="0"/>
              <w:autoSpaceDE w:val="0"/>
              <w:widowControl/>
              <w:spacing w:line="268" w:lineRule="exact" w:before="32" w:after="14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exit requirements (Legal age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93.9999999999998" w:type="dxa"/>
            </w:tblPr>
            <w:tblGrid>
              <w:gridCol w:w="1680"/>
              <w:gridCol w:w="1680"/>
              <w:gridCol w:w="1680"/>
            </w:tblGrid>
            <w:tr>
              <w:trPr>
                <w:trHeight w:hRule="exact" w:val="298"/>
              </w:trPr>
              <w:tc>
                <w:tcPr>
                  <w:tcW w:type="dxa" w:w="2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4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requirements,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Health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17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Certificate,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90" w:lineRule="exact" w:before="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Police Clearance &amp; Travel Insurance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etc.).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Task25 </w:t>
            </w:r>
          </w:p>
          <w:p>
            <w:pPr>
              <w:autoSpaceDN w:val="0"/>
              <w:tabs>
                <w:tab w:pos="1318" w:val="left"/>
              </w:tabs>
              <w:autoSpaceDE w:val="0"/>
              <w:widowControl/>
              <w:spacing w:line="268" w:lineRule="exact" w:before="1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</w:t>
            </w:r>
          </w:p>
          <w:p>
            <w:pPr>
              <w:autoSpaceDN w:val="0"/>
              <w:tabs>
                <w:tab w:pos="708" w:val="left"/>
                <w:tab w:pos="1566" w:val="left"/>
              </w:tabs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56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Revision and Preparation for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conduction of Final Assessment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682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509"/>
        <w:gridCol w:w="5509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25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69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12"/>
        <w:ind w:left="0" w:right="0"/>
      </w:pPr>
    </w:p>
    <w:p>
      <w:pPr>
        <w:autoSpaceDN w:val="0"/>
        <w:autoSpaceDE w:val="0"/>
        <w:widowControl/>
        <w:spacing w:line="296" w:lineRule="exact" w:before="62" w:after="0"/>
        <w:ind w:left="28" w:right="0" w:firstLine="7694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 </w:t>
      </w:r>
      <w:r>
        <w:rPr>
          <w:rFonts w:ascii="Arial,Bold" w:hAnsi="Arial,Bold" w:eastAsia="Arial,Bold"/>
          <w:b/>
          <w:i w:val="0"/>
          <w:color w:val="000000"/>
          <w:sz w:val="32"/>
        </w:rPr>
        <w:t>Note: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The following tasks are required to be performed multiple times by each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trainee/group until sufficient proficiency level is acquired. The trainer is required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to determine the number of times, each task needs to be repeated by a trainee as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per his/her low/medium/high level of skill and proficiency during any stage of the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course. </w:t>
      </w:r>
    </w:p>
    <w:p>
      <w:pPr>
        <w:autoSpaceDN w:val="0"/>
        <w:autoSpaceDE w:val="0"/>
        <w:widowControl/>
        <w:spacing w:line="358" w:lineRule="exact" w:before="4" w:after="16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Tasks For Event Management (Catering / Cooking)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84.00000000000006" w:type="dxa"/>
      </w:tblPr>
      <w:tblGrid>
        <w:gridCol w:w="3177"/>
        <w:gridCol w:w="3177"/>
        <w:gridCol w:w="3177"/>
      </w:tblGrid>
      <w:tr>
        <w:trPr>
          <w:trHeight w:hRule="exact" w:val="922"/>
        </w:trPr>
        <w:tc>
          <w:tcPr>
            <w:tcW w:type="dxa" w:w="82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73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Description </w:t>
            </w:r>
          </w:p>
        </w:tc>
        <w:tc>
          <w:tcPr>
            <w:tcW w:type="dxa" w:w="100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</w:tr>
      <w:tr>
        <w:trPr>
          <w:trHeight w:hRule="exact" w:val="1458"/>
        </w:trPr>
        <w:tc>
          <w:tcPr>
            <w:tcW w:type="dxa" w:w="82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 </w:t>
            </w:r>
          </w:p>
        </w:tc>
        <w:tc>
          <w:tcPr>
            <w:tcW w:type="dxa" w:w="73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Presentation: At the last day of the week,the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give presentation of hospitality sector in front of their class mates.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will cover local and international hospitality in prospective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highlight job and entrepreneur opportunities exist in the sector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different media and methods. </w:t>
            </w:r>
          </w:p>
        </w:tc>
        <w:tc>
          <w:tcPr>
            <w:tcW w:type="dxa" w:w="10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838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Presentation: At the final day of the week, the students in groups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give presentation on Hazards and Fire Safety. They will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Hazards Assessment of the institute and take part in fire drill.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 </w:t>
            </w:r>
          </w:p>
        </w:tc>
      </w:tr>
      <w:tr>
        <w:trPr>
          <w:trHeight w:hRule="exact" w:val="840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Presentation: At the end of the week, the students will give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 on implementing food safety during trainingincluding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personal hygiene andkitchen hygiene.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</w:t>
            </w:r>
          </w:p>
        </w:tc>
      </w:tr>
      <w:tr>
        <w:trPr>
          <w:trHeight w:hRule="exact" w:val="836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Assignment: At the final of the week, the students will submit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and make different menus on healthy/balance diet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 diets.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</w:t>
            </w:r>
          </w:p>
        </w:tc>
      </w:tr>
      <w:tr>
        <w:trPr>
          <w:trHeight w:hRule="exact" w:val="840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Activity/role play: At the final day of the week, the students will take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 in activity/role play to high light different skills and attitude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at work place.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</w:t>
            </w:r>
          </w:p>
        </w:tc>
      </w:tr>
      <w:tr>
        <w:trPr>
          <w:trHeight w:hRule="exact" w:val="834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Competition: At the end of the week, knife skills competition will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held between groups to produce and show case different vegetable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cuts.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</w:t>
            </w:r>
          </w:p>
        </w:tc>
      </w:tr>
      <w:tr>
        <w:trPr>
          <w:trHeight w:hRule="exact" w:val="842"/>
        </w:trPr>
        <w:tc>
          <w:tcPr>
            <w:tcW w:type="dxa" w:w="82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 </w:t>
            </w:r>
          </w:p>
        </w:tc>
        <w:tc>
          <w:tcPr>
            <w:tcW w:type="dxa" w:w="73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106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end of the week, thestudents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most popular salads i.e. Russian, German and Beetroot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without the support of their trainer for assessment. </w:t>
            </w:r>
          </w:p>
        </w:tc>
        <w:tc>
          <w:tcPr>
            <w:tcW w:type="dxa" w:w="10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 </w:t>
            </w:r>
          </w:p>
        </w:tc>
      </w:tr>
      <w:tr>
        <w:trPr>
          <w:trHeight w:hRule="exact" w:val="840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 At the last day of the week, the students in groups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prepare Five Mother Sauces and soups without the supervision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their chef for 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 </w:t>
            </w:r>
          </w:p>
        </w:tc>
      </w:tr>
      <w:tr>
        <w:trPr>
          <w:trHeight w:hRule="exact" w:val="642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different breakfast for 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 </w:t>
            </w:r>
          </w:p>
        </w:tc>
      </w:tr>
      <w:tr>
        <w:trPr>
          <w:trHeight w:hRule="exact" w:val="840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 students in group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main courses of vegetable dishes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</w:t>
            </w:r>
          </w:p>
        </w:tc>
      </w:tr>
      <w:tr>
        <w:trPr>
          <w:trHeight w:hRule="exact" w:val="836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main course of meat dishes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</w:tr>
    </w:tbl>
    <w:p>
      <w:pPr>
        <w:autoSpaceDN w:val="0"/>
        <w:autoSpaceDE w:val="0"/>
        <w:widowControl/>
        <w:spacing w:line="23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66"/>
        <w:gridCol w:w="4766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26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30" w:right="1296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4.00000000000006" w:type="dxa"/>
      </w:tblPr>
      <w:tblGrid>
        <w:gridCol w:w="3177"/>
        <w:gridCol w:w="3177"/>
        <w:gridCol w:w="3177"/>
      </w:tblGrid>
      <w:tr>
        <w:trPr>
          <w:trHeight w:hRule="exact" w:val="840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main course of poultry dishes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 </w:t>
            </w:r>
          </w:p>
        </w:tc>
      </w:tr>
      <w:tr>
        <w:trPr>
          <w:trHeight w:hRule="exact" w:val="1114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Midterm Competition: the competition will be held between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to prepare and cook different dishes from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coursecompleted and final three position holders will be given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some sort of prises to appreciate their efforts.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 </w:t>
            </w:r>
          </w:p>
        </w:tc>
      </w:tr>
      <w:tr>
        <w:trPr>
          <w:trHeight w:hRule="exact" w:val="838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14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main course of sea food dishes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14 </w:t>
            </w:r>
          </w:p>
        </w:tc>
      </w:tr>
      <w:tr>
        <w:trPr>
          <w:trHeight w:hRule="exact" w:val="648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different pasta dishes for 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 </w:t>
            </w:r>
          </w:p>
        </w:tc>
      </w:tr>
      <w:tr>
        <w:trPr>
          <w:trHeight w:hRule="exact" w:val="644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different pasta dishes for 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 </w:t>
            </w:r>
          </w:p>
        </w:tc>
      </w:tr>
      <w:tr>
        <w:trPr>
          <w:trHeight w:hRule="exact" w:val="840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17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Chinese dishes of multiple cuisines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Chinese origin for 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17 </w:t>
            </w:r>
          </w:p>
        </w:tc>
      </w:tr>
      <w:tr>
        <w:trPr>
          <w:trHeight w:hRule="exact" w:val="834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18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Chinese dishes of Schuan Cuisine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18 </w:t>
            </w:r>
          </w:p>
        </w:tc>
      </w:tr>
      <w:tr>
        <w:trPr>
          <w:trHeight w:hRule="exact" w:val="650"/>
        </w:trPr>
        <w:tc>
          <w:tcPr>
            <w:tcW w:type="dxa" w:w="82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 </w:t>
            </w:r>
          </w:p>
        </w:tc>
        <w:tc>
          <w:tcPr>
            <w:tcW w:type="dxa" w:w="738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main Pakistanidishes for assessment. </w:t>
            </w:r>
          </w:p>
        </w:tc>
        <w:tc>
          <w:tcPr>
            <w:tcW w:type="dxa" w:w="100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 </w:t>
            </w:r>
          </w:p>
        </w:tc>
      </w:tr>
      <w:tr>
        <w:trPr>
          <w:trHeight w:hRule="exact" w:val="840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Pakistani main dishes of Dam Pukhat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Cuisine for 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</w:t>
            </w:r>
          </w:p>
        </w:tc>
      </w:tr>
      <w:tr>
        <w:trPr>
          <w:trHeight w:hRule="exact" w:val="834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Assessment: At the last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garnish main Pakistani dishes of Mughalai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Cuisine for assessment.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 </w:t>
            </w:r>
          </w:p>
        </w:tc>
      </w:tr>
      <w:tr>
        <w:trPr>
          <w:trHeight w:hRule="exact" w:val="840"/>
        </w:trPr>
        <w:tc>
          <w:tcPr>
            <w:tcW w:type="dxa" w:w="82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 </w:t>
            </w:r>
          </w:p>
        </w:tc>
        <w:tc>
          <w:tcPr>
            <w:tcW w:type="dxa" w:w="73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Assignment: At the last day of the week, the students in group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on assignment to develop event managementproposals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clients and make list of equipments required for the business. </w:t>
            </w:r>
          </w:p>
        </w:tc>
        <w:tc>
          <w:tcPr>
            <w:tcW w:type="dxa" w:w="100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 </w:t>
            </w:r>
          </w:p>
        </w:tc>
      </w:tr>
      <w:tr>
        <w:trPr>
          <w:trHeight w:hRule="exact" w:val="1388"/>
        </w:trPr>
        <w:tc>
          <w:tcPr>
            <w:tcW w:type="dxa" w:w="82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 </w:t>
            </w:r>
          </w:p>
        </w:tc>
        <w:tc>
          <w:tcPr>
            <w:tcW w:type="dxa" w:w="73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Assignment: At the final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on assignment to develop capital investment sheet to start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interesting for immigration and overseas employment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to make portfolio file for the respective country. </w:t>
            </w:r>
          </w:p>
        </w:tc>
        <w:tc>
          <w:tcPr>
            <w:tcW w:type="dxa" w:w="100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 </w:t>
            </w:r>
          </w:p>
        </w:tc>
      </w:tr>
      <w:tr>
        <w:trPr>
          <w:trHeight w:hRule="exact" w:val="1666"/>
        </w:trPr>
        <w:tc>
          <w:tcPr>
            <w:tcW w:type="dxa" w:w="82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24 </w:t>
            </w:r>
          </w:p>
        </w:tc>
        <w:tc>
          <w:tcPr>
            <w:tcW w:type="dxa" w:w="73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Assignment: At the final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on assignments to develop different Catering menus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pricing.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students interesting for immigration and overseas employment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gain important information and prepare required documents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selected country and add into the portfolio file. </w:t>
            </w:r>
          </w:p>
        </w:tc>
        <w:tc>
          <w:tcPr>
            <w:tcW w:type="dxa" w:w="100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24 </w:t>
            </w:r>
          </w:p>
        </w:tc>
      </w:tr>
      <w:tr>
        <w:trPr>
          <w:trHeight w:hRule="exact" w:val="840"/>
        </w:trPr>
        <w:tc>
          <w:tcPr>
            <w:tcW w:type="dxa" w:w="82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25 </w:t>
            </w:r>
          </w:p>
        </w:tc>
        <w:tc>
          <w:tcPr>
            <w:tcW w:type="dxa" w:w="738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Assignment: At the final day of the week, the students in groups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a business plan for their Catering business.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students interesting for immigration and overseas employment </w:t>
            </w:r>
          </w:p>
        </w:tc>
        <w:tc>
          <w:tcPr>
            <w:tcW w:type="dxa" w:w="100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25 </w:t>
            </w:r>
          </w:p>
        </w:tc>
      </w:tr>
    </w:tbl>
    <w:p>
      <w:pPr>
        <w:autoSpaceDN w:val="0"/>
        <w:autoSpaceDE w:val="0"/>
        <w:widowControl/>
        <w:spacing w:line="2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66"/>
        <w:gridCol w:w="4766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27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296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4.00000000000006" w:type="dxa"/>
      </w:tblPr>
      <w:tblGrid>
        <w:gridCol w:w="3177"/>
        <w:gridCol w:w="3177"/>
        <w:gridCol w:w="3177"/>
      </w:tblGrid>
      <w:tr>
        <w:trPr>
          <w:trHeight w:hRule="exact" w:val="562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gain important information and prepare required documents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2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>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selected country and add into the portfolio file.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40"/>
        </w:trPr>
        <w:tc>
          <w:tcPr>
            <w:tcW w:type="dxa" w:w="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 </w:t>
            </w:r>
          </w:p>
        </w:tc>
        <w:tc>
          <w:tcPr>
            <w:tcW w:type="dxa" w:w="73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 revision and preparation for final Assessment. </w:t>
            </w:r>
          </w:p>
          <w:p>
            <w:pPr>
              <w:autoSpaceDN w:val="0"/>
              <w:autoSpaceDE w:val="0"/>
              <w:widowControl/>
              <w:spacing w:line="274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students interesting for immigration and overseas employment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process applications for their respective jobs. </w:t>
            </w:r>
          </w:p>
        </w:tc>
        <w:tc>
          <w:tcPr>
            <w:tcW w:type="dxa" w:w="10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 </w:t>
            </w:r>
          </w:p>
        </w:tc>
      </w:tr>
    </w:tbl>
    <w:p>
      <w:pPr>
        <w:autoSpaceDN w:val="0"/>
        <w:autoSpaceDE w:val="0"/>
        <w:widowControl/>
        <w:spacing w:line="1163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66"/>
        <w:gridCol w:w="4766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28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296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8"/>
        <w:ind w:left="0" w:right="0"/>
      </w:pPr>
    </w:p>
    <w:p>
      <w:pPr>
        <w:autoSpaceDN w:val="0"/>
        <w:tabs>
          <w:tab w:pos="7630" w:val="left"/>
        </w:tabs>
        <w:autoSpaceDE w:val="0"/>
        <w:widowControl/>
        <w:spacing w:line="364" w:lineRule="exact" w:before="0" w:after="0"/>
        <w:ind w:left="2208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  <w:r>
        <w:rPr>
          <w:rFonts w:ascii="Arial,Bold" w:hAnsi="Arial,Bold" w:eastAsia="Arial,Bold"/>
          <w:b/>
          <w:i w:val="0"/>
          <w:color w:val="000000"/>
          <w:sz w:val="32"/>
        </w:rPr>
        <w:t>Workplace/Institute Ethics Guide</w:t>
      </w:r>
    </w:p>
    <w:p>
      <w:pPr>
        <w:autoSpaceDN w:val="0"/>
        <w:autoSpaceDE w:val="0"/>
        <w:widowControl/>
        <w:spacing w:line="414" w:lineRule="exact" w:before="466" w:after="0"/>
        <w:ind w:left="28" w:right="20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>Work ethic is a standard of conduct and values for job performance. The modern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definition of what constitutes good work ethics often varies.  Different businesses have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different expectations. Work ethic is a belief that hard work and diligence have a moral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benefit and an inherent ability, virtue or value to strengthen character and individual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abilities. It is a set of values centred on importance of work and manifested by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determination or desire to work hard. </w:t>
      </w:r>
    </w:p>
    <w:p>
      <w:pPr>
        <w:autoSpaceDN w:val="0"/>
        <w:tabs>
          <w:tab w:pos="388" w:val="left"/>
          <w:tab w:pos="750" w:val="left"/>
        </w:tabs>
        <w:autoSpaceDE w:val="0"/>
        <w:widowControl/>
        <w:spacing w:line="414" w:lineRule="exact" w:before="118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following ten work ethics are defined as essential for student success: </w:t>
      </w:r>
      <w:r>
        <w:br/>
      </w: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punctual 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50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success of an individual, corporation, or product. Complete assigned tasks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correctly and promptly. 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50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ability to carry your own weight and help others who are struggling. Recognize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when to speak up with an ideas and when to compromise by blend ideas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50" w:val="left"/>
        </w:tabs>
        <w:autoSpaceDE w:val="0"/>
        <w:widowControl/>
        <w:spacing w:line="414" w:lineRule="exact" w:before="0" w:after="554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success, set your best foot forward, personal hygiene, good manner,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remember that the first impression of who you are can last a life 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mistake, admit it.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co-worker safety. Avoids unnecessary risks. Willing to learn new processes,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systems and procedures in light of changing responsibilities.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38"/>
        <w:gridCol w:w="4738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29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52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2"/>
        <w:ind w:left="0" w:right="0"/>
      </w:pPr>
    </w:p>
    <w:p>
      <w:pPr>
        <w:autoSpaceDN w:val="0"/>
        <w:autoSpaceDE w:val="0"/>
        <w:widowControl/>
        <w:spacing w:line="394" w:lineRule="exact" w:before="0" w:after="0"/>
        <w:ind w:left="750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 Help out whenever asked, do extra without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being asked. Take pride in your work, do things the best you know 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focuses energy on accomplishing tasks, also referred to as demonstrating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ownership. Takes pride in work. </w:t>
      </w:r>
    </w:p>
    <w:p>
      <w:pPr>
        <w:autoSpaceDN w:val="0"/>
        <w:autoSpaceDE w:val="0"/>
        <w:widowControl/>
        <w:spacing w:line="414" w:lineRule="exact" w:before="0" w:after="0"/>
        <w:ind w:left="750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utilize time and 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Takes an appropriate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approach to social interactions at work. Maintains focus on work responsibilities. </w:t>
      </w:r>
    </w:p>
    <w:p>
      <w:pPr>
        <w:autoSpaceDN w:val="0"/>
        <w:tabs>
          <w:tab w:pos="750" w:val="left"/>
        </w:tabs>
        <w:autoSpaceDE w:val="0"/>
        <w:widowControl/>
        <w:spacing w:line="414" w:lineRule="exact" w:before="0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>Written communication, being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correctly write reports and memos.</w:t>
      </w:r>
    </w:p>
    <w:p>
      <w:pPr>
        <w:autoSpaceDN w:val="0"/>
        <w:autoSpaceDE w:val="0"/>
        <w:widowControl/>
        <w:spacing w:line="268" w:lineRule="exact" w:before="144" w:after="0"/>
        <w:ind w:left="75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Verbal communications, 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6" w:lineRule="exact" w:before="0" w:after="0"/>
        <w:ind w:left="750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with fellows, 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workplace 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4080"/>
        <w:ind w:left="750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best of your ability. Carry out orders, do what’s asked the first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time. Show respect, accept and acknowledge an individual’s talents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diversity in the workplace, including showing due respect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for different perspectives, opinions and suggestions.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40"/>
        <w:gridCol w:w="4740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30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10" w:right="1348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</w:p>
    <w:p>
      <w:pPr>
        <w:autoSpaceDN w:val="0"/>
        <w:autoSpaceDE w:val="0"/>
        <w:widowControl/>
        <w:spacing w:line="358" w:lineRule="exact" w:before="208" w:after="270"/>
        <w:ind w:left="52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Suggestive Format and Sequence Order of Success Story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177"/>
        <w:gridCol w:w="3177"/>
        <w:gridCol w:w="3177"/>
      </w:tblGrid>
      <w:tr>
        <w:trPr>
          <w:trHeight w:hRule="exact" w:val="652"/>
        </w:trPr>
        <w:tc>
          <w:tcPr>
            <w:tcW w:type="dxa" w:w="8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S. </w:t>
            </w:r>
          </w:p>
          <w:p>
            <w:pPr>
              <w:autoSpaceDN w:val="0"/>
              <w:autoSpaceDE w:val="0"/>
              <w:widowControl/>
              <w:spacing w:line="310" w:lineRule="exact" w:before="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 </w:t>
            </w:r>
          </w:p>
        </w:tc>
        <w:tc>
          <w:tcPr>
            <w:tcW w:type="dxa" w:w="29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Key Information </w:t>
            </w:r>
          </w:p>
        </w:tc>
        <w:tc>
          <w:tcPr>
            <w:tcW w:type="dxa" w:w="5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  <w:tr>
        <w:trPr>
          <w:trHeight w:hRule="exact" w:val="1184"/>
        </w:trPr>
        <w:tc>
          <w:tcPr>
            <w:tcW w:type="dxa" w:w="8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9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5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Family background and socio economic status,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160"/>
        </w:trPr>
        <w:tc>
          <w:tcPr>
            <w:tcW w:type="dxa" w:w="81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92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got trained through any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573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96" w:val="left"/>
              </w:tabs>
              <w:autoSpaceDE w:val="0"/>
              <w:widowControl/>
              <w:spacing w:line="288" w:lineRule="exact" w:before="4" w:after="0"/>
              <w:ind w:left="2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Information about course, apply and selection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Attendance, active participation, monthly tests,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interest in lab work </w:t>
            </w:r>
          </w:p>
        </w:tc>
      </w:tr>
      <w:tr>
        <w:trPr>
          <w:trHeight w:hRule="exact" w:val="2852"/>
        </w:trPr>
        <w:tc>
          <w:tcPr>
            <w:tcW w:type="dxa" w:w="814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92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573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96" w:val="left"/>
              </w:tabs>
              <w:autoSpaceDE w:val="0"/>
              <w:widowControl/>
              <w:spacing w:line="284" w:lineRule="exact" w:before="8" w:after="0"/>
              <w:ind w:left="2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job / business (self-employment) was set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Detail of work to share i.e. where is job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being done; how many people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employed ( in case of self-employment/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Monthly income or earnings and support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family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162"/>
        </w:trPr>
        <w:tc>
          <w:tcPr>
            <w:tcW w:type="dxa" w:w="81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92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573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96" w:val="left"/>
              </w:tabs>
              <w:autoSpaceDE w:val="0"/>
              <w:widowControl/>
              <w:spacing w:line="288" w:lineRule="exact" w:before="6" w:after="0"/>
              <w:ind w:left="2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Hard work pays in the end so be always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312" w:lineRule="exact" w:before="476" w:after="0"/>
        <w:ind w:left="41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  <w:u w:val="single"/>
        </w:rPr>
        <w:t>Note: Success story is a source of motivation for the trainees and can be presented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  <w:u w:val="single"/>
        </w:rPr>
        <w:t>in a number of ways/forms in a NAVTTC skill development course as under:-</w:t>
      </w:r>
    </w:p>
    <w:p>
      <w:pPr>
        <w:autoSpaceDN w:val="0"/>
        <w:tabs>
          <w:tab w:pos="780" w:val="left"/>
        </w:tabs>
        <w:autoSpaceDE w:val="0"/>
        <w:widowControl/>
        <w:spacing w:line="414" w:lineRule="exact" w:before="110" w:after="0"/>
        <w:ind w:left="41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1. To call a passed out successful person of institute. He/she will narrate his/her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to the trainees in his/her own words and meet trainees as well.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2. To see and listen to a recorded video/clip (5 to 7 minutes) showing a successful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person Audio video recording that has to cover the above mentioned points. </w:t>
      </w:r>
    </w:p>
    <w:p>
      <w:pPr>
        <w:autoSpaceDN w:val="0"/>
        <w:autoSpaceDE w:val="0"/>
        <w:widowControl/>
        <w:spacing w:line="412" w:lineRule="exact" w:before="0" w:after="728"/>
        <w:ind w:left="780" w:right="52" w:hanging="362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3. The teacher displays the picture of a successful trainee (name, trade, institute,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 per month etc.) and narrates his/her story in teacher’s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own motivational words.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766"/>
        <w:gridCol w:w="4766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FVTLM016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31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sectPr w:rsidR="00FC693F" w:rsidRPr="0006063C" w:rsidSect="00034616">
      <w:pgSz w:w="12240" w:h="15840"/>
      <w:pgMar w:top="720" w:right="1326" w:bottom="494" w:left="138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