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34"/>
        <w:ind w:left="0" w:right="0"/>
      </w:pPr>
    </w:p>
    <w:p>
      <w:pPr>
        <w:autoSpaceDN w:val="0"/>
        <w:autoSpaceDE w:val="0"/>
        <w:widowControl/>
        <w:spacing w:line="197" w:lineRule="auto" w:before="0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</w:p>
    <w:p>
      <w:pPr>
        <w:autoSpaceDN w:val="0"/>
        <w:autoSpaceDE w:val="0"/>
        <w:widowControl/>
        <w:spacing w:line="197" w:lineRule="auto" w:before="330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78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 Hunarmand Pakistan Program </w:t>
      </w:r>
    </w:p>
    <w:p>
      <w:pPr>
        <w:autoSpaceDN w:val="0"/>
        <w:autoSpaceDE w:val="0"/>
        <w:widowControl/>
        <w:spacing w:line="197" w:lineRule="auto" w:before="580" w:after="0"/>
        <w:ind w:left="0" w:right="3700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058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224279" cy="135127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4279" cy="135127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1036" w:after="0"/>
        <w:ind w:left="2736" w:right="216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Electric Arc Welding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Duration: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6 Months </w:t>
      </w:r>
    </w:p>
    <w:p>
      <w:pPr>
        <w:sectPr>
          <w:pgSz w:w="12240" w:h="15840"/>
          <w:pgMar w:top="752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5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691"/>
        <w:gridCol w:w="4691"/>
      </w:tblGrid>
      <w:tr>
        <w:trPr>
          <w:trHeight w:hRule="exact" w:val="588"/>
        </w:trPr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Trainer Name </w:t>
            </w:r>
          </w:p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88"/>
        </w:trPr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Title </w:t>
            </w:r>
          </w:p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Electric Arc Welding </w:t>
            </w:r>
          </w:p>
        </w:tc>
      </w:tr>
      <w:tr>
        <w:trPr>
          <w:trHeight w:hRule="exact" w:val="10454"/>
        </w:trPr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Objective of Course </w:t>
            </w:r>
          </w:p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Employable skills and hands on practice for Electric Arc Welding </w:t>
            </w:r>
          </w:p>
          <w:p>
            <w:pPr>
              <w:autoSpaceDN w:val="0"/>
              <w:autoSpaceDE w:val="0"/>
              <w:widowControl/>
              <w:spacing w:line="245" w:lineRule="auto" w:before="306" w:after="0"/>
              <w:ind w:left="108" w:right="42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aim for the team of staff responsible for delivery of the electric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arc welding curriculum is to provide knowledge and develop skills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related to the welding. The course will allow participants to gain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comprehensive understanding of all the aspects. It will also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develop the participant’s ability to act in a professional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responsible manner. </w:t>
            </w:r>
          </w:p>
          <w:p>
            <w:pPr>
              <w:autoSpaceDN w:val="0"/>
              <w:autoSpaceDE w:val="0"/>
              <w:widowControl/>
              <w:spacing w:line="245" w:lineRule="auto" w:before="172" w:after="0"/>
              <w:ind w:left="108" w:right="4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Teaching staff will provide the technical knowledge and abilities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required to solve tasks and problems that are goal-oriented. They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will use participant-centered, practically oriented methods. They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will also develop a program of practical assessment that reflects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learning outcomes stated in the curriculum. Trainees of the electric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arc welding curriculum will also develop their willingness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ability as individuals to clarify issues, as well as think through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assess development opportunities. </w:t>
            </w:r>
          </w:p>
          <w:p>
            <w:pPr>
              <w:autoSpaceDN w:val="0"/>
              <w:autoSpaceDE w:val="0"/>
              <w:widowControl/>
              <w:spacing w:line="245" w:lineRule="auto" w:before="168" w:after="0"/>
              <w:ind w:left="108" w:right="4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Teaching staff will also support trainees in developing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characteristics such as self-reliance, reliability, responsibility,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sense of duty and a willingness and ability to criticize and accept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criticism well and to adapt their future behavior accordingly. </w:t>
            </w:r>
          </w:p>
          <w:p>
            <w:pPr>
              <w:autoSpaceDN w:val="0"/>
              <w:autoSpaceDE w:val="0"/>
              <w:widowControl/>
              <w:spacing w:line="245" w:lineRule="auto" w:before="168" w:after="0"/>
              <w:ind w:left="108" w:right="4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Teaching staff also use the welding curriculum to address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development of professional competence. Trainees will acquire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ability to work in a professional environment. </w:t>
            </w:r>
          </w:p>
          <w:p>
            <w:pPr>
              <w:autoSpaceDN w:val="0"/>
              <w:tabs>
                <w:tab w:pos="468" w:val="left"/>
                <w:tab w:pos="828" w:val="left"/>
              </w:tabs>
              <w:autoSpaceDE w:val="0"/>
              <w:widowControl/>
              <w:spacing w:line="245" w:lineRule="auto" w:before="17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purpose of these qualifications is to set high professional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standards for welder’s job. These national qualifications will support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training providers in enhancing the quality of training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assessment in Pakistan. The specific objectives of developing these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qualifications are as under: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Improve the overall quality of training delivery and setting </w:t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national benchmarks for training of welders in the country.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45" w:lineRule="auto" w:before="4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Provide flexible pathways and progressions to learners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enabling them to receive relevant, up-to-date and recent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skills.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45" w:lineRule="auto" w:before="2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Provide basis for competency-based assessment which is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recognized and accepted by employers. </w:t>
            </w:r>
          </w:p>
          <w:p>
            <w:pPr>
              <w:autoSpaceDN w:val="0"/>
              <w:autoSpaceDE w:val="0"/>
              <w:widowControl/>
              <w:spacing w:line="245" w:lineRule="auto" w:before="4" w:after="0"/>
              <w:ind w:left="46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Establish a standardized and sustainable system of training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 welders in the country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876" w:right="1418" w:bottom="121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691"/>
        <w:gridCol w:w="4691"/>
      </w:tblGrid>
      <w:tr>
        <w:trPr>
          <w:trHeight w:hRule="exact" w:val="5988"/>
        </w:trPr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78" w:after="0"/>
              <w:ind w:left="108" w:right="576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Outcome of the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</w:t>
            </w:r>
          </w:p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By the end of this course, the trainees should gain the following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competencies: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64" w:lineRule="auto" w:before="252" w:after="0"/>
              <w:ind w:left="4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Maintain Safe Work Environment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Prepare Materials for Welding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Shielded Metal Arc Welding (SMAW) in Flat (1F, 1G)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45" w:lineRule="auto" w:before="78" w:after="0"/>
              <w:ind w:left="468" w:right="432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advance welding techniques at Horizontal (2F, 2G) </w:t>
            </w:r>
          </w:p>
          <w:p>
            <w:pPr>
              <w:autoSpaceDN w:val="0"/>
              <w:autoSpaceDE w:val="0"/>
              <w:widowControl/>
              <w:spacing w:line="197" w:lineRule="auto" w:before="80" w:after="0"/>
              <w:ind w:left="82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Positions Using SMAW Process.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47" w:lineRule="auto" w:before="30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advance welding techniques at vertical (3F, 3G) </w:t>
            </w:r>
          </w:p>
          <w:p>
            <w:pPr>
              <w:autoSpaceDN w:val="0"/>
              <w:autoSpaceDE w:val="0"/>
              <w:widowControl/>
              <w:spacing w:line="197" w:lineRule="auto" w:before="80" w:after="0"/>
              <w:ind w:left="82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Positions Using SMAW Process.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47" w:lineRule="auto" w:before="30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Gas Metal Arc Welding (GMAW) in Flat (1F, 1G) </w:t>
            </w:r>
          </w:p>
          <w:p>
            <w:pPr>
              <w:autoSpaceDN w:val="0"/>
              <w:autoSpaceDE w:val="0"/>
              <w:widowControl/>
              <w:spacing w:line="197" w:lineRule="auto" w:before="78" w:after="0"/>
              <w:ind w:left="82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position.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47" w:lineRule="auto" w:before="30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advance welding techniques at Horizontal (2F, 2G) </w:t>
            </w:r>
          </w:p>
          <w:p>
            <w:pPr>
              <w:autoSpaceDN w:val="0"/>
              <w:autoSpaceDE w:val="0"/>
              <w:widowControl/>
              <w:spacing w:line="197" w:lineRule="auto" w:before="78" w:after="0"/>
              <w:ind w:left="82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Positions using Gas Metal Arc Welding.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45" w:lineRule="auto" w:before="30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Carry out Advance( Flux Cored Arc) Welding (FCAW) in Flat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45" w:lineRule="auto" w:before="80" w:after="0"/>
              <w:ind w:left="468" w:right="0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(1F, 1G) and Horizontal (2F, 2G) Positions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advance Gas Tungsten Arc Welding (GTAW) in Flat (1F, </w:t>
            </w:r>
          </w:p>
          <w:p>
            <w:pPr>
              <w:autoSpaceDN w:val="0"/>
              <w:autoSpaceDE w:val="0"/>
              <w:widowControl/>
              <w:spacing w:line="197" w:lineRule="auto" w:before="76" w:after="0"/>
              <w:ind w:left="82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1G) and Horizontal (2F, 2G) Positions </w:t>
            </w:r>
          </w:p>
        </w:tc>
      </w:tr>
      <w:tr>
        <w:trPr>
          <w:trHeight w:hRule="exact" w:val="320"/>
        </w:trPr>
        <w:tc>
          <w:tcPr>
            <w:tcW w:type="dxa" w:w="31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Execution Plan </w:t>
            </w:r>
          </w:p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Total Duration of Course: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6 Months (26 Weeks) </w:t>
            </w:r>
          </w:p>
        </w:tc>
      </w:tr>
      <w:tr>
        <w:trPr>
          <w:trHeight w:hRule="exact" w:val="416"/>
        </w:trPr>
        <w:tc>
          <w:tcPr>
            <w:tcW w:type="dxa" w:w="4691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 Hours: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4 Hours per day </w:t>
            </w:r>
          </w:p>
        </w:tc>
      </w:tr>
      <w:tr>
        <w:trPr>
          <w:trHeight w:hRule="exact" w:val="384"/>
        </w:trPr>
        <w:tc>
          <w:tcPr>
            <w:tcW w:type="dxa" w:w="4691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3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7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Theory: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20% Practical: 80% </w:t>
            </w:r>
          </w:p>
        </w:tc>
      </w:tr>
      <w:tr>
        <w:trPr>
          <w:trHeight w:hRule="exact" w:val="320"/>
        </w:trPr>
        <w:tc>
          <w:tcPr>
            <w:tcW w:type="dxa" w:w="4691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Weekly Hours: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25 Hours Per week </w:t>
            </w:r>
          </w:p>
        </w:tc>
      </w:tr>
      <w:tr>
        <w:trPr>
          <w:trHeight w:hRule="exact" w:val="440"/>
        </w:trPr>
        <w:tc>
          <w:tcPr>
            <w:tcW w:type="dxa" w:w="4691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3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0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Total Contact Hours: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600 Hours </w:t>
            </w:r>
          </w:p>
        </w:tc>
      </w:tr>
      <w:tr>
        <w:trPr>
          <w:trHeight w:hRule="exact" w:val="2472"/>
        </w:trPr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78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Companies Offering Jobs in the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respective trade </w:t>
            </w:r>
          </w:p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466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Automotive industries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Automotive parts producing vendor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Oil and Gas industries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4.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Power plants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5.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Processing industries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6.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Ship making industries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7.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Construction industries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8.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Oil refineries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418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691"/>
        <w:gridCol w:w="4691"/>
      </w:tblGrid>
      <w:tr>
        <w:trPr>
          <w:trHeight w:hRule="exact" w:val="4718"/>
        </w:trPr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78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Job Opportunities </w:t>
            </w:r>
          </w:p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40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All over the world there is a high demand in the Welding industry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 Welders in various field Such as: fabricators, pipe welders, multi-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welders, constructors. With the help of this course, we will be able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give technical trainings of Advance welding to our youth. There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are also opportunities for start-up entrepreneurship due to the high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demand in the market in following designated jobs; </w:t>
            </w:r>
          </w:p>
          <w:p>
            <w:pPr>
              <w:autoSpaceDN w:val="0"/>
              <w:autoSpaceDE w:val="0"/>
              <w:widowControl/>
              <w:spacing w:line="282" w:lineRule="exact" w:before="268" w:after="0"/>
              <w:ind w:left="502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Fitters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Fabricators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3G welders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Argon welders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CO2 Welders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Multi welders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Structural Contractors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supervisors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inspectors with additional quality inspection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training. </w:t>
            </w:r>
          </w:p>
        </w:tc>
      </w:tr>
      <w:tr>
        <w:trPr>
          <w:trHeight w:hRule="exact" w:val="590"/>
        </w:trPr>
        <w:tc>
          <w:tcPr>
            <w:tcW w:type="dxa" w:w="312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No of Students </w:t>
            </w:r>
          </w:p>
        </w:tc>
        <w:tc>
          <w:tcPr>
            <w:tcW w:type="dxa" w:w="623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25 Morning 25 Evening </w:t>
            </w:r>
          </w:p>
        </w:tc>
      </w:tr>
      <w:tr>
        <w:trPr>
          <w:trHeight w:hRule="exact" w:val="590"/>
        </w:trPr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Place </w:t>
            </w:r>
          </w:p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Classroom / Workshop </w:t>
            </w:r>
          </w:p>
        </w:tc>
      </w:tr>
      <w:tr>
        <w:trPr>
          <w:trHeight w:hRule="exact" w:val="1066"/>
        </w:trPr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Instructional Resources </w:t>
            </w:r>
          </w:p>
        </w:tc>
        <w:tc>
          <w:tcPr>
            <w:tcW w:type="dxa" w:w="62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418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20"/>
        <w:ind w:left="0" w:right="0"/>
      </w:pPr>
    </w:p>
    <w:p>
      <w:pPr>
        <w:autoSpaceDN w:val="0"/>
        <w:autoSpaceDE w:val="0"/>
        <w:widowControl/>
        <w:spacing w:line="197" w:lineRule="auto" w:before="0" w:after="558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Course Outline: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4.00000000000006" w:type="dxa"/>
      </w:tblPr>
      <w:tblGrid>
        <w:gridCol w:w="2004"/>
        <w:gridCol w:w="2004"/>
        <w:gridCol w:w="2004"/>
        <w:gridCol w:w="2004"/>
        <w:gridCol w:w="2004"/>
      </w:tblGrid>
      <w:tr>
        <w:trPr>
          <w:trHeight w:hRule="exact" w:val="548"/>
        </w:trPr>
        <w:tc>
          <w:tcPr>
            <w:tcW w:type="dxa" w:w="11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44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Schedule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 Week </w:t>
            </w:r>
          </w:p>
        </w:tc>
        <w:tc>
          <w:tcPr>
            <w:tcW w:type="dxa" w:w="1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Module Title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Days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92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Units </w:t>
            </w:r>
          </w:p>
        </w:tc>
        <w:tc>
          <w:tcPr>
            <w:tcW w:type="dxa" w:w="1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Remark s </w:t>
            </w:r>
          </w:p>
        </w:tc>
      </w:tr>
      <w:tr>
        <w:trPr>
          <w:trHeight w:hRule="exact" w:val="546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 </w:t>
            </w:r>
          </w:p>
        </w:tc>
        <w:tc>
          <w:tcPr>
            <w:tcW w:type="dxa" w:w="1942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6" w:lineRule="auto" w:before="12" w:after="0"/>
              <w:ind w:left="110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44" w:right="2016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Course Introduction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6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78" w:right="259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Job market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78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Course Applications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Institute/work ethics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4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78" w:right="144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of welding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Various welding processes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Hazards and safety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6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78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Personnel protective Equipment (PPEs)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SMAW equipment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Starting welding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2 </w:t>
            </w:r>
          </w:p>
        </w:tc>
        <w:tc>
          <w:tcPr>
            <w:tcW w:type="dxa" w:w="1942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12" w:right="288" w:firstLine="388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  <w:u w:val="single"/>
              </w:rPr>
              <w:t xml:space="preserve">Module -1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Shielded Metal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Arc Welding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(SMAW) </w:t>
            </w:r>
          </w:p>
          <w:p>
            <w:pPr>
              <w:autoSpaceDN w:val="0"/>
              <w:autoSpaceDE w:val="0"/>
              <w:widowControl/>
              <w:spacing w:line="245" w:lineRule="auto" w:before="310" w:after="0"/>
              <w:ind w:left="4" w:right="144" w:firstLine="108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Maintain welding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workshop safety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set equipment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 SMAW.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78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Hazard at workplace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Safety Signs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6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78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Equipment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transformer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78" w:right="259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cable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Return cable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4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78" w:right="100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holder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Preparation material for welding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78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welding current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Bead Practice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0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3 </w:t>
            </w:r>
          </w:p>
        </w:tc>
        <w:tc>
          <w:tcPr>
            <w:tcW w:type="dxa" w:w="1942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1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2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Shielded Metal Arc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(SMAW)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 1F position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78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Basic measuring tools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Number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6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78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Current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manipulation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0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78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Preparing material for flat 1F position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Tack weld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8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4-5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78" w:right="144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angle (slop angle)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welding at 1F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80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4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72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2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Continued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Metal and non- Metal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6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Identification by color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80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Basic Workshop tools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78"/>
        </w:trPr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4-5 </w:t>
            </w:r>
          </w:p>
        </w:tc>
        <w:tc>
          <w:tcPr>
            <w:tcW w:type="dxa" w:w="42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welding at 1F position </w:t>
            </w:r>
          </w:p>
        </w:tc>
        <w:tc>
          <w:tcPr>
            <w:tcW w:type="dxa" w:w="200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98"/>
        </w:trPr>
        <w:tc>
          <w:tcPr>
            <w:tcW w:type="dxa" w:w="11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5 </w:t>
            </w:r>
          </w:p>
        </w:tc>
        <w:tc>
          <w:tcPr>
            <w:tcW w:type="dxa" w:w="1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4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3: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Shielded Metal Arc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78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Positions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Types of weld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AWS position codes </w:t>
            </w:r>
          </w:p>
        </w:tc>
        <w:tc>
          <w:tcPr>
            <w:tcW w:type="dxa" w:w="1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40" w:right="882" w:bottom="1404" w:left="13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8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984"/>
        <w:gridCol w:w="1984"/>
        <w:gridCol w:w="1984"/>
        <w:gridCol w:w="1984"/>
        <w:gridCol w:w="1984"/>
      </w:tblGrid>
      <w:tr>
        <w:trPr>
          <w:trHeight w:hRule="exact" w:val="2500"/>
        </w:trPr>
        <w:tc>
          <w:tcPr>
            <w:tcW w:type="dxa" w:w="114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4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auto" w:before="44" w:after="0"/>
              <w:ind w:left="108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(SMAW)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 1G position </w:t>
            </w:r>
          </w:p>
        </w:tc>
        <w:tc>
          <w:tcPr>
            <w:tcW w:type="dxa" w:w="14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3-5 </w:t>
            </w:r>
          </w:p>
        </w:tc>
        <w:tc>
          <w:tcPr>
            <w:tcW w:type="dxa" w:w="423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78" w:right="115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Types of grooves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Root face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Root gape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Including angle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Root pass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Filling pass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Capping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Penetration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practice at 1G position </w:t>
            </w:r>
          </w:p>
        </w:tc>
        <w:tc>
          <w:tcPr>
            <w:tcW w:type="dxa" w:w="117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8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6 </w:t>
            </w:r>
          </w:p>
        </w:tc>
        <w:tc>
          <w:tcPr>
            <w:tcW w:type="dxa" w:w="1942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11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4 </w:t>
            </w:r>
          </w:p>
          <w:p>
            <w:pPr>
              <w:autoSpaceDN w:val="0"/>
              <w:autoSpaceDE w:val="0"/>
              <w:widowControl/>
              <w:spacing w:line="245" w:lineRule="auto" w:before="306" w:after="0"/>
              <w:ind w:left="11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Shielded Metal Arc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(SMAW)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 2F position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178" w:right="259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 features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Leg length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50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78" w:right="288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Throat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Convex face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0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144" w:right="2736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Concave face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Mitered face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78" w:right="244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Perpendicularity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current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0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78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tilt slop angle while welding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2F position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86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36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7 </w:t>
            </w:r>
          </w:p>
        </w:tc>
        <w:tc>
          <w:tcPr>
            <w:tcW w:type="dxa" w:w="1942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364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6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Shielded Metal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Arc welding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(SMAW) At 2G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35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Properties (Mechanical)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358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Preparation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Beveled angle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0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358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Root face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Root gape setting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4-5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288" w:right="1584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manipulation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2G position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4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30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8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36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7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Shielded Metal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Arc welding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(SMAW) At 3F /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3G position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358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Preparation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work piece vertical position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0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358" w:right="158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angle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manipulation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358" w:right="129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3F /3G position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Cleaning of bead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8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35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Visual inspection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8"/>
        </w:trPr>
        <w:tc>
          <w:tcPr>
            <w:tcW w:type="dxa" w:w="11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0" w:right="30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9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Module 2 </w:t>
            </w:r>
          </w:p>
          <w:p>
            <w:pPr>
              <w:autoSpaceDN w:val="0"/>
              <w:autoSpaceDE w:val="0"/>
              <w:widowControl/>
              <w:spacing w:line="245" w:lineRule="auto" w:before="30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Gas Metal Arc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Welding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equipment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358" w:right="129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Function of Shielding gases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Active gases </w:t>
            </w:r>
          </w:p>
        </w:tc>
        <w:tc>
          <w:tcPr>
            <w:tcW w:type="dxa" w:w="1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8"/>
        </w:trPr>
        <w:tc>
          <w:tcPr>
            <w:tcW w:type="dxa" w:w="11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358" w:right="244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Inert gases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Gas regulator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Need of heater </w:t>
            </w:r>
          </w:p>
        </w:tc>
        <w:tc>
          <w:tcPr>
            <w:tcW w:type="dxa" w:w="1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58"/>
        </w:trPr>
        <w:tc>
          <w:tcPr>
            <w:tcW w:type="dxa" w:w="114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358" w:right="100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Cracking cylinder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Attaching cylinder to machine </w:t>
            </w:r>
          </w:p>
        </w:tc>
        <w:tc>
          <w:tcPr>
            <w:tcW w:type="dxa" w:w="1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50"/>
        </w:trPr>
        <w:tc>
          <w:tcPr>
            <w:tcW w:type="dxa" w:w="1140"/>
            <w:vMerge w:val="restart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230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358" w:right="129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Installing wire spool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Attaching torch to machine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0"/>
        </w:trPr>
        <w:tc>
          <w:tcPr>
            <w:tcW w:type="dxa" w:w="1984"/>
            <w:vMerge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358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parameter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Inching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Starting welding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00" w:right="882" w:bottom="83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8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984"/>
        <w:gridCol w:w="1984"/>
        <w:gridCol w:w="1984"/>
        <w:gridCol w:w="1984"/>
        <w:gridCol w:w="1984"/>
      </w:tblGrid>
      <w:tr>
        <w:trPr>
          <w:trHeight w:hRule="exact" w:val="556"/>
        </w:trPr>
        <w:tc>
          <w:tcPr>
            <w:tcW w:type="dxa" w:w="1140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360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10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8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2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Metal Arc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1F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 </w:t>
            </w:r>
          </w:p>
        </w:tc>
        <w:tc>
          <w:tcPr>
            <w:tcW w:type="dxa" w:w="14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358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Preparing Material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Tack weld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0"/>
        </w:trPr>
        <w:tc>
          <w:tcPr>
            <w:tcW w:type="dxa" w:w="1984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69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358" w:right="86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 work piece as per 1F position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Torch angle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6"/>
        </w:trPr>
        <w:tc>
          <w:tcPr>
            <w:tcW w:type="dxa" w:w="1984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69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4-5 </w:t>
            </w:r>
          </w:p>
        </w:tc>
        <w:tc>
          <w:tcPr>
            <w:tcW w:type="dxa" w:w="423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358" w:right="172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manipulation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1F position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6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360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11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2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3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1.999999999999886" w:type="dxa"/>
            </w:tblPr>
            <w:tblGrid>
              <w:gridCol w:w="647"/>
              <w:gridCol w:w="647"/>
              <w:gridCol w:w="647"/>
            </w:tblGrid>
            <w:tr>
              <w:trPr>
                <w:trHeight w:hRule="exact" w:val="264"/>
              </w:trPr>
              <w:tc>
                <w:tcPr>
                  <w:tcW w:type="dxa" w:w="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1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Gas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1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Metal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1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Arc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97" w:lineRule="auto" w:before="2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1G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358" w:right="100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defects identification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Preparation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69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358" w:right="230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root gap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Gas flow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2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69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4-5 </w:t>
            </w:r>
          </w:p>
        </w:tc>
        <w:tc>
          <w:tcPr>
            <w:tcW w:type="dxa" w:w="42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358" w:right="172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parameter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Tack weld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1G position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8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360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12 </w:t>
            </w:r>
          </w:p>
        </w:tc>
        <w:tc>
          <w:tcPr>
            <w:tcW w:type="dxa" w:w="1942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12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4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Metal Arc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2F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358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Preparation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Tack weld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69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358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 material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Gas flow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69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4-5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358" w:right="172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parameter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manipulation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2F position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0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360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13 </w:t>
            </w:r>
          </w:p>
        </w:tc>
        <w:tc>
          <w:tcPr>
            <w:tcW w:type="dxa" w:w="1942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22"/>
              <w:ind w:left="11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5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6.00000000000023" w:type="dxa"/>
            </w:tblPr>
            <w:tblGrid>
              <w:gridCol w:w="647"/>
              <w:gridCol w:w="647"/>
              <w:gridCol w:w="647"/>
            </w:tblGrid>
            <w:tr>
              <w:trPr>
                <w:trHeight w:hRule="exact" w:val="264"/>
              </w:trPr>
              <w:tc>
                <w:tcPr>
                  <w:tcW w:type="dxa" w:w="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0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Gas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0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Metal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0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Arc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97" w:lineRule="auto" w:before="2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2G </w:t>
            </w:r>
          </w:p>
          <w:p>
            <w:pPr>
              <w:autoSpaceDN w:val="0"/>
              <w:autoSpaceDE w:val="0"/>
              <w:widowControl/>
              <w:spacing w:line="197" w:lineRule="auto" w:before="44" w:after="0"/>
              <w:ind w:left="11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358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Preparing material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Tack weld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5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69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358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 material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parameter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696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4-5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358" w:right="172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manipulation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2G position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360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14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Module 3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35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to process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10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358" w:right="129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Process Application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Flux core wire construction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358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Shielding methods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FCAW machine parts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1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2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358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External unit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Loading wire spool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02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876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358" w:right="172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Roller Pressure setting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inching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Parameter setting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Starting welding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11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15 </w:t>
            </w:r>
          </w:p>
        </w:tc>
        <w:tc>
          <w:tcPr>
            <w:tcW w:type="dxa" w:w="8748"/>
            <w:gridSpan w:val="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" w:after="0"/>
              <w:ind w:left="0" w:right="3228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MID-TERM EXAM </w:t>
            </w:r>
          </w:p>
        </w:tc>
      </w:tr>
      <w:tr>
        <w:trPr>
          <w:trHeight w:hRule="exact" w:val="548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16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7" w:lineRule="auto" w:before="44" w:after="0"/>
              <w:ind w:left="108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Chapter2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FCAW welding at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1F Position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414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270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Preparation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current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414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270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voltage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Selecting shielding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414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270" w:right="172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Selecting wire diameter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Positioning material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5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414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27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torch angle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00" w:right="882" w:bottom="69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8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984"/>
        <w:gridCol w:w="1984"/>
        <w:gridCol w:w="1984"/>
        <w:gridCol w:w="1984"/>
        <w:gridCol w:w="1984"/>
      </w:tblGrid>
      <w:tr>
        <w:trPr>
          <w:trHeight w:hRule="exact" w:val="280"/>
        </w:trPr>
        <w:tc>
          <w:tcPr>
            <w:tcW w:type="dxa" w:w="1140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42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4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23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27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manipulation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6"/>
        </w:trPr>
        <w:tc>
          <w:tcPr>
            <w:tcW w:type="dxa" w:w="1984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414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27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1F positions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17 </w:t>
            </w:r>
          </w:p>
        </w:tc>
        <w:tc>
          <w:tcPr>
            <w:tcW w:type="dxa" w:w="1942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5" w:lineRule="auto" w:before="46" w:after="0"/>
              <w:ind w:left="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3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FCAW welding at 1G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270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Preparation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current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270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voltage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Selecting shielding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270" w:right="172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Selecting wire diameter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Positioning material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270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torch angle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manipulation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7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27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1G positions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18 </w:t>
            </w:r>
          </w:p>
        </w:tc>
        <w:tc>
          <w:tcPr>
            <w:tcW w:type="dxa" w:w="1942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5" w:lineRule="auto" w:before="42" w:after="0"/>
              <w:ind w:left="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4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FCAW welding at 2F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270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Preparation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current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270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voltage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Selecting shielding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270" w:right="172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Selecting wire diameter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Positioning material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270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torch angle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manipulation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80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27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2F positions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4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19 </w:t>
            </w:r>
          </w:p>
        </w:tc>
        <w:tc>
          <w:tcPr>
            <w:tcW w:type="dxa" w:w="1942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5" w:lineRule="auto" w:before="40" w:after="0"/>
              <w:ind w:left="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Chapter 5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FCAW welding at 2G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270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Preparation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current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50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270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voltage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Selecting shielding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270" w:right="172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Selecting wire diameter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Positioning material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270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torch angle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manipulation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7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27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1G positions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8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20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7" w:lineRule="auto" w:before="48" w:after="0"/>
              <w:ind w:left="108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Module 4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Gas Tungsten Arc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(GTAW) </w:t>
            </w:r>
          </w:p>
          <w:p>
            <w:pPr>
              <w:autoSpaceDN w:val="0"/>
              <w:autoSpaceDE w:val="0"/>
              <w:widowControl/>
              <w:spacing w:line="324" w:lineRule="auto" w:before="79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equipment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270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Types of Electrode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Shielding Gases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sharpening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84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270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Ceramic cup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Collets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Gas diffuser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Air or water cooled welding torches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270" w:right="115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Attaching torch to machine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Attaching cylinder to machine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gas flow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270" w:right="158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electrode in torch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start current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Up-Slop time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92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270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base time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Down-slop time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Cater filler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Start welding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30"/>
        </w:trPr>
        <w:tc>
          <w:tcPr>
            <w:tcW w:type="dxa" w:w="11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21 </w:t>
            </w:r>
          </w:p>
        </w:tc>
        <w:tc>
          <w:tcPr>
            <w:tcW w:type="dxa" w:w="1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144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job training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parallel with short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job training: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Aims to provide industrial training to the </w:t>
            </w:r>
          </w:p>
        </w:tc>
        <w:tc>
          <w:tcPr>
            <w:tcW w:type="dxa" w:w="1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00" w:right="882" w:bottom="648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8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984"/>
        <w:gridCol w:w="1984"/>
        <w:gridCol w:w="1984"/>
        <w:gridCol w:w="1984"/>
        <w:gridCol w:w="1984"/>
      </w:tblGrid>
      <w:tr>
        <w:trPr>
          <w:trHeight w:hRule="exact" w:val="1892"/>
        </w:trPr>
        <w:tc>
          <w:tcPr>
            <w:tcW w:type="dxa" w:w="114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4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course </w:t>
            </w:r>
          </w:p>
        </w:tc>
        <w:tc>
          <w:tcPr>
            <w:tcW w:type="dxa" w:w="14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23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Trainees as part of overall training program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Ideal for the manufacturing trades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 an alternate to the projects that involve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expensive equipment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Focuses on increasing Trainee’s motivation,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productivity, efficiency and quick learning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approach in parallel with short course. </w:t>
            </w:r>
          </w:p>
        </w:tc>
        <w:tc>
          <w:tcPr>
            <w:tcW w:type="dxa" w:w="117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8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22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108" w:right="576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2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GTAW at 1F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position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Preparation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78" w:right="230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parameter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Tack weld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78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Fore-hand technique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Back-hand technique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78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manipulation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feeding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7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position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76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23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108" w:right="576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3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GTAW at 1G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position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Preparation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78" w:right="230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parameter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Tack weld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2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78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Fore-hand technique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Back-hand technique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78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manipulation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feeding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7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1G position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24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8" w:after="0"/>
              <w:ind w:left="108" w:right="576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4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GTAW at 2F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position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78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Material Preparation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parameter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1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2-3 </w:t>
            </w:r>
          </w:p>
        </w:tc>
        <w:tc>
          <w:tcPr>
            <w:tcW w:type="dxa" w:w="42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78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Tack weld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manipulation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feeding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78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4-5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2F position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25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6" w:after="0"/>
              <w:ind w:left="108" w:right="576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Chapter 5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GTAW at 2G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position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44" w:right="2304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Preparing material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Setting parameter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16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2-3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78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Tack weld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Electrode manipulation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feeding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80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4-5 </w:t>
            </w:r>
          </w:p>
        </w:tc>
        <w:tc>
          <w:tcPr>
            <w:tcW w:type="dxa" w:w="42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at 2G position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72"/>
        </w:trPr>
        <w:tc>
          <w:tcPr>
            <w:tcW w:type="dxa" w:w="11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26 </w:t>
            </w:r>
          </w:p>
        </w:tc>
        <w:tc>
          <w:tcPr>
            <w:tcW w:type="dxa" w:w="19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Entrepreneurship </w:t>
            </w:r>
          </w:p>
          <w:p>
            <w:pPr>
              <w:autoSpaceDN w:val="0"/>
              <w:autoSpaceDE w:val="0"/>
              <w:widowControl/>
              <w:spacing w:line="197" w:lineRule="auto" w:before="85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Final Assessment </w:t>
            </w:r>
          </w:p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1-4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Job Market Searching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Self-employment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Business Incubation and Acceleration </w:t>
            </w:r>
          </w:p>
        </w:tc>
        <w:tc>
          <w:tcPr>
            <w:tcW w:type="dxa" w:w="117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2"/>
        </w:trPr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4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2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FINAL EXAM </w:t>
            </w:r>
          </w:p>
        </w:tc>
        <w:tc>
          <w:tcPr>
            <w:tcW w:type="dxa" w:w="1984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00" w:right="882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88"/>
        <w:ind w:left="0" w:right="0"/>
      </w:pPr>
    </w:p>
    <w:p>
      <w:pPr>
        <w:autoSpaceDN w:val="0"/>
        <w:autoSpaceDE w:val="0"/>
        <w:widowControl/>
        <w:spacing w:line="197" w:lineRule="auto" w:before="0" w:after="172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List of Machinery / Equipment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44.00000000000006" w:type="dxa"/>
      </w:tblPr>
      <w:tblGrid>
        <w:gridCol w:w="3081"/>
        <w:gridCol w:w="3081"/>
        <w:gridCol w:w="3081"/>
      </w:tblGrid>
      <w:tr>
        <w:trPr>
          <w:trHeight w:hRule="exact" w:val="788"/>
        </w:trPr>
        <w:tc>
          <w:tcPr>
            <w:tcW w:type="dxa" w:w="122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shd w:fill="d0cec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7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Sr. No </w:t>
            </w:r>
          </w:p>
        </w:tc>
        <w:tc>
          <w:tcPr>
            <w:tcW w:type="dxa" w:w="43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shd w:fill="d0cec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7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Name of item as per curriculum </w:t>
            </w:r>
          </w:p>
        </w:tc>
        <w:tc>
          <w:tcPr>
            <w:tcW w:type="dxa" w:w="32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shd w:fill="d0cec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0" w:after="0"/>
              <w:ind w:left="144" w:right="144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Quantity physically available at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the training location </w:t>
            </w:r>
          </w:p>
        </w:tc>
      </w:tr>
      <w:tr>
        <w:trPr>
          <w:trHeight w:hRule="exact" w:val="1480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37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484" w:right="144" w:hanging="374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Machines: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Shielded Metal Arc Welding Machine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Gas Metal Arc Welding Machine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Flux core Arc Welding Machine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Gas Tungsten Arc Welding Machine </w:t>
            </w:r>
          </w:p>
        </w:tc>
        <w:tc>
          <w:tcPr>
            <w:tcW w:type="dxa" w:w="327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03 machines each </w:t>
            </w:r>
          </w:p>
        </w:tc>
      </w:tr>
      <w:tr>
        <w:trPr>
          <w:trHeight w:hRule="exact" w:val="1680"/>
        </w:trPr>
        <w:tc>
          <w:tcPr>
            <w:tcW w:type="dxa" w:w="122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3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Measuring tools: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Steel rule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Vernier caliper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Measuring tape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Try square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Beveled protector </w:t>
            </w:r>
          </w:p>
        </w:tc>
        <w:tc>
          <w:tcPr>
            <w:tcW w:type="dxa" w:w="32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80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3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Basic workshop tools: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2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Scriber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2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Center punch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4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Hammer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4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Hand grinder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4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Files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2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Chisel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4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File brush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4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Power cutter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4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Hacksaw frame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6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tong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36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Chipping hammer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4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 brush </w:t>
            </w:r>
          </w:p>
        </w:tc>
        <w:tc>
          <w:tcPr>
            <w:tcW w:type="dxa" w:w="3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Available on every PC </w:t>
            </w:r>
          </w:p>
        </w:tc>
      </w:tr>
      <w:tr>
        <w:trPr>
          <w:trHeight w:hRule="exact" w:val="3346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3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3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Personnel protecting equipment (PPEs):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29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hand shield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Welding helmet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Safety goggle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Ear plugs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Gas Mask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Leather apron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Leather gloves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Spats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Safety shoes </w:t>
            </w:r>
          </w:p>
        </w:tc>
        <w:tc>
          <w:tcPr>
            <w:tcW w:type="dxa" w:w="3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25 each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810" w:right="1322" w:bottom="1440" w:left="13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7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46.0000000000001" w:type="dxa"/>
      </w:tblPr>
      <w:tblGrid>
        <w:gridCol w:w="3115"/>
        <w:gridCol w:w="3115"/>
        <w:gridCol w:w="3115"/>
      </w:tblGrid>
      <w:tr>
        <w:trPr>
          <w:trHeight w:hRule="exact" w:val="3366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4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43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40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Consumables: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298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MS plate 150 x 50mm thickness 6 to </w:t>
            </w:r>
          </w:p>
          <w:p>
            <w:pPr>
              <w:autoSpaceDN w:val="0"/>
              <w:autoSpaceDE w:val="0"/>
              <w:widowControl/>
              <w:spacing w:line="197" w:lineRule="auto" w:before="84" w:after="0"/>
              <w:ind w:left="83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10 mm.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5" w:lineRule="auto" w:before="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MS plate 150 x 50 x 3 mm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Grinding disc dia4”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7" w:lineRule="auto" w:before="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Cutting disc dia 14” </w:t>
            </w:r>
          </w:p>
        </w:tc>
        <w:tc>
          <w:tcPr>
            <w:tcW w:type="dxa" w:w="3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 every PC </w:t>
            </w:r>
          </w:p>
        </w:tc>
      </w:tr>
    </w:tbl>
    <w:p>
      <w:pPr>
        <w:autoSpaceDN w:val="0"/>
        <w:autoSpaceDE w:val="0"/>
        <w:widowControl/>
        <w:spacing w:line="197" w:lineRule="auto" w:before="40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Minimum Qualification of Teachers / Instructor </w:t>
      </w:r>
    </w:p>
    <w:p>
      <w:pPr>
        <w:autoSpaceDN w:val="0"/>
        <w:autoSpaceDE w:val="0"/>
        <w:widowControl/>
        <w:spacing w:line="197" w:lineRule="auto" w:before="206" w:after="0"/>
        <w:ind w:left="56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The qualification of teachers / instructor of this course should be minimum DAE in </w:t>
      </w:r>
    </w:p>
    <w:p>
      <w:pPr>
        <w:autoSpaceDN w:val="0"/>
        <w:autoSpaceDE w:val="0"/>
        <w:widowControl/>
        <w:spacing w:line="197" w:lineRule="auto" w:before="44" w:after="0"/>
        <w:ind w:left="56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Mechanical 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with minimum 3 years of experience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in relevant trade. </w:t>
      </w:r>
    </w:p>
    <w:sectPr w:rsidR="00FC693F" w:rsidRPr="0006063C" w:rsidSect="00034616">
      <w:pgSz w:w="11906" w:h="16838"/>
      <w:pgMar w:top="698" w:right="1322" w:bottom="1440" w:left="123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