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6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288" w:right="288" w:firstLine="0"/>
        <w:jc w:val="center"/>
      </w:pPr>
      <w:r>
        <w:rPr>
          <w:rFonts w:ascii="CIDFont+F3" w:hAnsi="CIDFont+F3" w:eastAsia="CIDFont+F3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888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56" w:lineRule="exact" w:before="492" w:after="0"/>
        <w:ind w:left="0" w:right="3610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370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71320" cy="15875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1587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318" w:val="left"/>
          <w:tab w:pos="3124" w:val="left"/>
        </w:tabs>
        <w:autoSpaceDE w:val="0"/>
        <w:widowControl/>
        <w:spacing w:line="424" w:lineRule="exact" w:before="1270" w:after="0"/>
        <w:ind w:left="74" w:right="0" w:firstLine="0"/>
        <w:jc w:val="left"/>
      </w:pPr>
      <w:r>
        <w:tab/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Course Title: Domestic Electrical Appliances and Technician </w:t>
      </w:r>
      <w:r>
        <w:tab/>
      </w:r>
      <w:r>
        <w:tab/>
      </w:r>
      <w:r>
        <w:rPr>
          <w:rFonts w:ascii="CIDFont+F1" w:hAnsi="CIDFont+F1" w:eastAsia="CIDFont+F1"/>
          <w:b/>
          <w:i w:val="0"/>
          <w:color w:val="000000"/>
          <w:sz w:val="32"/>
        </w:rPr>
        <w:t>Duration:</w:t>
      </w:r>
      <w:r>
        <w:rPr>
          <w:rFonts w:ascii="CIDFont+F3" w:hAnsi="CIDFont+F3" w:eastAsia="CIDFont+F3"/>
          <w:b w:val="0"/>
          <w:i w:val="0"/>
          <w:color w:val="000000"/>
          <w:sz w:val="32"/>
        </w:rPr>
        <w:t xml:space="preserve">  06-Months </w:t>
      </w:r>
    </w:p>
    <w:p>
      <w:pPr>
        <w:autoSpaceDN w:val="0"/>
        <w:autoSpaceDE w:val="0"/>
        <w:widowControl/>
        <w:spacing w:line="268" w:lineRule="exact" w:before="391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4" w:right="1440" w:bottom="3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28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32"/>
        </w:rPr>
        <w:t>Revised Edition</w:t>
      </w:r>
    </w:p>
    <w:p>
      <w:pPr>
        <w:autoSpaceDN w:val="0"/>
        <w:autoSpaceDE w:val="0"/>
        <w:widowControl/>
        <w:spacing w:line="268" w:lineRule="exact" w:before="1180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1346" w:right="1440" w:bottom="3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81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4" w:lineRule="exact" w:before="33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32"/>
              </w:rPr>
              <w:t>Domestic Electrical Appliances and Technician</w:t>
            </w:r>
          </w:p>
        </w:tc>
      </w:tr>
      <w:tr>
        <w:trPr>
          <w:trHeight w:hRule="exact" w:val="11098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Objectives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Employable skills and hands-on practice for Domestic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Electrical Appliances and Technician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construction industry is one of the leading businesses in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Pakistan as well as in Middle East and other part of the world.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Domestic Electrical Appliances and Technician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play a vital role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the installation and maintenance of electrical appliances.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increased use of home appliances energy has further added to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demand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Electrical Appliances and Technician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the skills to install and maintain wiring and home appliances,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thus, meeting the ever-growing demand of industry. This course has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been design and developed to achieve its objectives of providing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appropriate skills.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aim of this program is to produce employable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Appliances and Technician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who could provide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intermediate installation and maintenance services of electrical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appliance. In addition, this program aims to prepare unemployed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 to find employment in the construction industries or to enable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them in becoming successful as entrepreneur.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market-centric approach will be adopted as the main driving force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while delivering it. The instructors should therefore be experienced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enough to be able to identify the training needs for the possible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roles available out there. Moreover, they should also know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strengths and weaknesses of each trainee to prepare them for such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roles during/after the training. </w:t>
            </w:r>
          </w:p>
          <w:p>
            <w:pPr>
              <w:autoSpaceDN w:val="0"/>
              <w:tabs>
                <w:tab w:pos="784" w:val="left"/>
              </w:tabs>
              <w:autoSpaceDE w:val="0"/>
              <w:widowControl/>
              <w:spacing w:line="276" w:lineRule="exact" w:before="276" w:after="0"/>
              <w:ind w:left="2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session, etc so that these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are ready to be physically inspected/verified through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</w:p>
        </w:tc>
      </w:tr>
    </w:tbl>
    <w:p>
      <w:pPr>
        <w:autoSpaceDN w:val="0"/>
        <w:autoSpaceDE w:val="0"/>
        <w:widowControl/>
        <w:spacing w:line="268" w:lineRule="exact" w:before="622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12756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given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this document. </w:t>
            </w:r>
          </w:p>
          <w:p>
            <w:pPr>
              <w:autoSpaceDN w:val="0"/>
              <w:tabs>
                <w:tab w:pos="784" w:val="left"/>
              </w:tabs>
              <w:autoSpaceDE w:val="0"/>
              <w:widowControl/>
              <w:spacing w:line="276" w:lineRule="exact" w:before="0" w:after="0"/>
              <w:ind w:left="13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To materialize the main expectations, a special module on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 xml:space="preserve">Job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has been included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latter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through which,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will be made aware of the Job search techniques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local as well as international job markets (Gulf countries).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4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Awareness around the visa process and immigration laws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most favored labor destination countries also form a part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this module. Moreover, the trainees would also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encouraged to venture into self-employment and exposed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main requirements in this regard.   It is also expected that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sense of civic duties/roles and responsibilities will also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inculcated in the trainees to make them responsible citizens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country. </w:t>
            </w:r>
          </w:p>
          <w:p>
            <w:pPr>
              <w:autoSpaceDN w:val="0"/>
              <w:tabs>
                <w:tab w:pos="784" w:val="left"/>
              </w:tabs>
              <w:autoSpaceDE w:val="0"/>
              <w:widowControl/>
              <w:spacing w:line="276" w:lineRule="exact" w:before="0" w:after="0"/>
              <w:ind w:left="6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conveyed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a format that is attractive and interesting for the trainees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such as through PPT slides +short video documentaries. </w:t>
            </w:r>
          </w:p>
          <w:p>
            <w:pPr>
              <w:autoSpaceDN w:val="0"/>
              <w:tabs>
                <w:tab w:pos="784" w:val="left"/>
                <w:tab w:pos="798" w:val="left"/>
              </w:tabs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Needless to say that if the training provider puts his heart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soul into these otherwise non-technical components,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maintain interest and motivation of the trainees throughout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done objectively at various stages of the training and a proper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record of the same will be maintained. Suffice to say that for such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evaluations, practical tasks would be designed by the training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providers to gauge the problem-solving abilities of the trainees. </w:t>
            </w:r>
          </w:p>
          <w:p>
            <w:pPr>
              <w:autoSpaceDN w:val="0"/>
              <w:tabs>
                <w:tab w:pos="440" w:val="left"/>
                <w:tab w:pos="1160" w:val="left"/>
              </w:tabs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 as a tool. Hence besides the purely technical content,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trainer is required to include elements of motivation in his/her lecture.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inspire the trainees to utilize the training opportunity to the full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strive towards professional excellence. Motivational lectures may </w:t>
            </w:r>
          </w:p>
        </w:tc>
      </w:tr>
    </w:tbl>
    <w:p>
      <w:pPr>
        <w:autoSpaceDN w:val="0"/>
        <w:autoSpaceDE w:val="0"/>
        <w:widowControl/>
        <w:spacing w:line="268" w:lineRule="exact" w:before="594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12560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include general topics such as the importance of moral values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civic role &amp; responsibilities as a Pakistani. A motivational lecture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should be delivered with enough zeal to produce a deep impact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trainees. It may comprise of the following: </w:t>
            </w:r>
          </w:p>
          <w:p>
            <w:pPr>
              <w:autoSpaceDN w:val="0"/>
              <w:autoSpaceDE w:val="0"/>
              <w:widowControl/>
              <w:spacing w:line="290" w:lineRule="exact" w:before="28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Trainees Fit so that the situation is actionable by trainees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not represent a just idealism.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Ending Points to persuade the trainees on changing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66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spark the desire needed for trainees to want to learn more.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impact of a successful motivational strategy is amongst others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commonly visible in increased class participation ratios. It increases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trainees’ willingness to be engaged on the practical tasks for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longer time without boredom and loss of interest because they can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see in their mind's eye where their hard work would take them in short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(1-3 years); medium (3 -10 years) and long term (more than 10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years).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As this tool is expected that the training providers would make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arrangements for regular well planned motivational lectures as part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a coordinated strategy interspersed throughout the training period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as suggested in the weekly lesson plans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highlight w:val="yellow"/>
              </w:rPr>
              <w:t>Annexure-II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highlight w:val="yellow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40" w:val="left"/>
                <w:tab w:pos="1160" w:val="left"/>
              </w:tabs>
              <w:autoSpaceDE w:val="0"/>
              <w:widowControl/>
              <w:spacing w:line="276" w:lineRule="exact" w:before="552" w:after="0"/>
              <w:ind w:left="80" w:right="0" w:firstLine="0"/>
              <w:jc w:val="left"/>
            </w:pP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Another effective way of motivating the trainees is using Success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Stories. Its inclusion in the weekly lesson plan at regular intervals has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been recommended till the end of the training. </w:t>
            </w:r>
          </w:p>
          <w:p>
            <w:pPr>
              <w:autoSpaceDN w:val="0"/>
              <w:tabs>
                <w:tab w:pos="500" w:val="left"/>
                <w:tab w:pos="860" w:val="left"/>
              </w:tabs>
              <w:autoSpaceDE w:val="0"/>
              <w:widowControl/>
              <w:spacing w:line="278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may be disseminated orally, through a presentation,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using a video/documentary of someone that has risen to fortune,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A success story shows how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person achieved his goal through hard work, dedication,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devotion. An inspiring success story contains compelling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significant facts articulated clearly and easily comprehendible words.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Moreover, it is helpful if it is assumed that the reader/listener knows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nothing of what is being revealed.  The optimum impact is created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when the story is revealed in the form of:-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Directly in person (At least 2-3 cases must be arranged by the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</w:tc>
      </w:tr>
    </w:tbl>
    <w:p>
      <w:pPr>
        <w:autoSpaceDN w:val="0"/>
        <w:autoSpaceDE w:val="0"/>
        <w:widowControl/>
        <w:spacing w:line="268" w:lineRule="exact" w:before="79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12218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0" w:val="left"/>
                <w:tab w:pos="860" w:val="left"/>
              </w:tabs>
              <w:autoSpaceDE w:val="0"/>
              <w:widowControl/>
              <w:spacing w:line="276" w:lineRule="exact" w:before="16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Through an audio/ videotaped message (2-3 high-quality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videos must be arranged by the training institute)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It is expected that the training provider would collect relevant high-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Suggestive structure and sequence of a sample success story and 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highlight w:val="yellow"/>
              </w:rPr>
              <w:t>Annexure III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40" w:val="left"/>
                <w:tab w:pos="1158" w:val="left"/>
              </w:tabs>
              <w:autoSpaceDE w:val="0"/>
              <w:widowControl/>
              <w:spacing w:line="276" w:lineRule="exact" w:before="552" w:after="0"/>
              <w:ind w:left="80" w:right="0" w:firstLine="0"/>
              <w:jc w:val="left"/>
            </w:pP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(iii)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 a situation allows, case studies can also be presented to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to widen their understanding of the real-life specific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problem/situation and to 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simple terms, the case study method of teaching uses a real-life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example/a typical case to demonstrate a phenomenon in action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explain theoretical as well as practical aspects of the knowledge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related to the same. It is an effective way to help the trainees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comprehend in depth both the theoretical and practical aspects of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complex phenomenon in depth with ease. Case teaching can also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stimulate the trainees to participate in discussions and thereby boost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their confidence. It also makes the classroom atmosphere interesting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thus maintaining the trainee interest in training till the end of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course.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 may suggest case studies be presented to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trainer may adopt a PowerPoint presentation or video format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such case studies whichever is deemed suitable but only those cases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must be selected that are relevant and 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Trainees should be required and supervised to carefully analyze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this purpose, they must be encouraged to inquire and collect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specific information/data, actively participate in the discussions,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intended solutions to the problem/situation. </w:t>
            </w:r>
          </w:p>
          <w:p>
            <w:pPr>
              <w:autoSpaceDN w:val="0"/>
              <w:tabs>
                <w:tab w:pos="860" w:val="left"/>
                <w:tab w:pos="1578" w:val="left"/>
                <w:tab w:pos="1580" w:val="left"/>
              </w:tabs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quality trade-specific documentary ( At least 2-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 documentaries must be arranged by the training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institute) </w:t>
            </w:r>
          </w:p>
          <w:p>
            <w:pPr>
              <w:autoSpaceDN w:val="0"/>
              <w:tabs>
                <w:tab w:pos="1580" w:val="left"/>
              </w:tabs>
              <w:autoSpaceDE w:val="0"/>
              <w:widowControl/>
              <w:spacing w:line="276" w:lineRule="exact" w:before="276" w:after="0"/>
              <w:ind w:left="86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Health &amp;Safety case studies (2 cases regarding safety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industrial accidents must be arranged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  <w:p>
            <w:pPr>
              <w:autoSpaceDN w:val="0"/>
              <w:tabs>
                <w:tab w:pos="1580" w:val="left"/>
              </w:tabs>
              <w:autoSpaceDE w:val="0"/>
              <w:widowControl/>
              <w:spacing w:line="276" w:lineRule="exact" w:before="276" w:after="0"/>
              <w:ind w:left="86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Field visits (At least one visit to a trade-specific major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industry/ 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62" w:after="0"/>
              <w:ind w:left="1014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Matric (Science) </w:t>
            </w:r>
          </w:p>
        </w:tc>
      </w:tr>
    </w:tbl>
    <w:p>
      <w:pPr>
        <w:autoSpaceDN w:val="0"/>
        <w:autoSpaceDE w:val="0"/>
        <w:widowControl/>
        <w:spacing w:line="268" w:lineRule="exact" w:before="52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336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506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276" w:after="0"/>
              <w:ind w:left="44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 professionalism associated with the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Appliances and Technician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 Electrical safeties.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 Documentation (work permit and daily complains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records).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8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 Tools &amp; Equipment.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Interpret Drawings and Layout Electrical Wiring and home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appliances.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 domestic Wiring and different electrical circuit 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according to the demand.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Repair and maintenance of domestic appliances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will perform Installations, Assembling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troubleshooting of domestic appliances.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8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 Electrical Appliances / Items / Solar Panels.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432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Segregate the Electrical load according to newly installed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domestic heavy load appliances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Preventive and Corrective Maintenance of wiring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domestic appliances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Quality Checks.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Understanding will be developed for new wiring and testing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with practical demonstration.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6" w:lineRule="exact" w:before="0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Valuable understanding of use of tool and troubleshooting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8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the ability to analyze fault.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the ability to communicate effectively both orally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in writing.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8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Demonstrate an ability to work effectively with others.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2" w:after="0"/>
              <w:ind w:left="44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How employer characteristics and decision-making at various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levels enhance the success of an Electrical small enterprise. </w:t>
            </w:r>
          </w:p>
          <w:p>
            <w:pPr>
              <w:autoSpaceDN w:val="0"/>
              <w:autoSpaceDE w:val="0"/>
              <w:widowControl/>
              <w:spacing w:line="276" w:lineRule="exact" w:before="6" w:after="0"/>
              <w:ind w:left="440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Understanding the use of installation, testing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troubleshooting techniques in wiring system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Domestic home appliances </w:t>
            </w:r>
          </w:p>
        </w:tc>
      </w:tr>
      <w:tr>
        <w:trPr>
          <w:trHeight w:hRule="exact" w:val="1716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Execution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29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06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520 hours </w:t>
            </w:r>
          </w:p>
        </w:tc>
      </w:tr>
    </w:tbl>
    <w:p>
      <w:pPr>
        <w:autoSpaceDN w:val="0"/>
        <w:autoSpaceDE w:val="0"/>
        <w:widowControl/>
        <w:spacing w:line="268" w:lineRule="exact" w:before="1792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2354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offering jobs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 the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respective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40" w:right="115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1. Heavy mechanical complex texila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2. Aeronautical complex karma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3. Pakistan Atomic energy commission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4. Ministry of water and power development authority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Agriculture Department Punjab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6.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Fauji Foundation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and fauji fertilizer company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7.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All engineering and services department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8. All small and large enterprises. </w:t>
            </w:r>
          </w:p>
        </w:tc>
      </w:tr>
      <w:tr>
        <w:trPr>
          <w:trHeight w:hRule="exact" w:val="562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Opportunities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Electricians design, install, and repair electrical power systems,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including communications, lighting, and control networks in homes,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businesses, factories, and public spaces.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Domestic appliances assembler, install, and maintain home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appliances. They take measurements to install each Domestic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appliances, cut panels to fit, perform tests, troubleshoot, and fix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issues.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74" w:lineRule="exact" w:before="18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Trainee will be able to work as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Electrical Appliances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and Technician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 foreign country.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74" w:lineRule="exact" w:before="78" w:after="0"/>
              <w:ind w:left="80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 Trainee will be able to work as an Electrician in Govt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construction industry within Pakistan.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74" w:lineRule="exact" w:before="80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 as home and domestic appliances technician /electrician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 electrical outfit/company/organization. </w:t>
            </w:r>
          </w:p>
          <w:p>
            <w:pPr>
              <w:autoSpaceDN w:val="0"/>
              <w:autoSpaceDE w:val="0"/>
              <w:widowControl/>
              <w:spacing w:line="294" w:lineRule="exact" w:before="58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 self employed by having his own electrical wiring workshop. </w:t>
            </w:r>
          </w:p>
          <w:p>
            <w:pPr>
              <w:autoSpaceDN w:val="0"/>
              <w:autoSpaceDE w:val="0"/>
              <w:widowControl/>
              <w:spacing w:line="294" w:lineRule="exact" w:before="56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 self employed by having his own repairing Company. </w:t>
            </w:r>
          </w:p>
          <w:p>
            <w:pPr>
              <w:autoSpaceDN w:val="0"/>
              <w:autoSpaceDE w:val="0"/>
              <w:widowControl/>
              <w:spacing w:line="292" w:lineRule="exact" w:before="58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You get to be your own boss. </w:t>
            </w:r>
          </w:p>
          <w:p>
            <w:pPr>
              <w:autoSpaceDN w:val="0"/>
              <w:autoSpaceDE w:val="0"/>
              <w:widowControl/>
              <w:spacing w:line="292" w:lineRule="exact" w:before="58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Interesting work and optimal work environment. </w:t>
            </w:r>
          </w:p>
          <w:p>
            <w:pPr>
              <w:autoSpaceDN w:val="0"/>
              <w:autoSpaceDE w:val="0"/>
              <w:widowControl/>
              <w:spacing w:line="294" w:lineRule="exact" w:before="58" w:after="0"/>
              <w:ind w:left="8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It’s a well-respected profession. </w:t>
            </w:r>
          </w:p>
        </w:tc>
      </w:tr>
      <w:tr>
        <w:trPr>
          <w:trHeight w:hRule="exact" w:val="61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No of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Students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61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Place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3648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2" w:val="left"/>
              </w:tabs>
              <w:autoSpaceDE w:val="0"/>
              <w:widowControl/>
              <w:spacing w:line="276" w:lineRule="exact" w:before="0" w:after="0"/>
              <w:ind w:left="80" w:right="100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Electrical Appliances and Technician course 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>https://www.youtube.com/watch?v=LFUkCBqJtmU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</w:rPr>
              <w:t xml:space="preserve">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repair Domestic Electrical Appliances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</w:rPr>
              <w:t xml:space="preserve">https://www.youtube.com/watch?v=F38vVmPjfsI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repair washing machine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 xml:space="preserve">https://www.youtube.com/watch?v=plzxWdvYqbc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How to make series test board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https://www.youtube.com/watch?v=nvCs-pb3BP0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Definition of Electrician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Career of Electrician.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>https://www.youtube.com/watch?v=VINs_g7oC_I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14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Reference book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502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4690"/>
        <w:gridCol w:w="4690"/>
      </w:tblGrid>
      <w:tr>
        <w:trPr>
          <w:trHeight w:hRule="exact" w:val="1992"/>
        </w:trPr>
        <w:tc>
          <w:tcPr>
            <w:tcW w:type="dxa" w:w="1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80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DAE-Electrical-146 (electrical wiring )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DAE-Electrical-252(estimation planning)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DAE-Electrical-352(the repairing maintenance of electrical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appliances) </w:t>
            </w:r>
          </w:p>
        </w:tc>
      </w:tr>
    </w:tbl>
    <w:p>
      <w:pPr>
        <w:autoSpaceDN w:val="0"/>
        <w:autoSpaceDE w:val="0"/>
        <w:widowControl/>
        <w:spacing w:line="268" w:lineRule="exact" w:before="1135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autoSpaceDE w:val="0"/>
        <w:widowControl/>
        <w:spacing w:line="268" w:lineRule="exact" w:before="0" w:after="360"/>
        <w:ind w:left="0" w:right="4526" w:firstLine="0"/>
        <w:jc w:val="righ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93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1118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Orientation/Course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66" w:lineRule="exact" w:before="326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Health and Safety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94" w:lineRule="exact" w:before="278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Job market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Course Applications </w:t>
            </w:r>
          </w:p>
          <w:p>
            <w:pPr>
              <w:autoSpaceDN w:val="0"/>
              <w:autoSpaceDE w:val="0"/>
              <w:widowControl/>
              <w:spacing w:line="292" w:lineRule="exact" w:before="4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Institute/work ethics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3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Use of personal protective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Demonstration uses of PPE’s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Use tools and equipment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 tool and select right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tools for right job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Demonstration safe use of tools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equipment.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Maintain and / or replace tool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insulation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Clean and store electrical tools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insulation, equipment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material.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hazards associated with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electricity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electricity hazards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protection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procedures for electric shock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safety signs, symbols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regulations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safety signs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symbols associated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electricity hazards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and interpret safety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other regulatory requirements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Safety precaution when working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with electricity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uses of  equipment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with frayed cords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working area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Power supply while working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298" w:after="0"/>
              <w:ind w:left="460" w:right="490" w:firstLine="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76" w:lineRule="exact" w:before="546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59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4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ladder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98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Theory-I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4" w:lineRule="exact" w:before="706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basic electrical concepts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Demonstrate knowledge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electron theory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108" w:after="0"/>
              <w:ind w:left="80" w:right="288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matter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states of matter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examples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atom,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molecule and element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Atomic structure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shells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Description of proton,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electron and neutron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valence and free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electrons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Properties of positive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negative charge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electricity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current flow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32" w:after="0"/>
              <w:ind w:left="80" w:right="72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Conventional current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electron flow theory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Static and dynamic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charge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Describe conductor, semi-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conductor and Insulator.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8" w:after="0"/>
              <w:ind w:left="440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Properties of conductors,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insulators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semiconductors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Different type of material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Atomic structure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Current flowing ability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diodes, e.g. </w:t>
            </w:r>
          </w:p>
          <w:p>
            <w:pPr>
              <w:autoSpaceDN w:val="0"/>
              <w:tabs>
                <w:tab w:pos="440" w:val="left"/>
                <w:tab w:pos="1160" w:val="left"/>
              </w:tabs>
              <w:autoSpaceDE w:val="0"/>
              <w:widowControl/>
              <w:spacing w:line="264" w:lineRule="exact" w:before="26" w:after="0"/>
              <w:ind w:left="80" w:right="864" w:firstLine="0"/>
              <w:jc w:val="left"/>
            </w:pP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Photodiode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Reversing diode </w:t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Blocking diode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Some important definition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Generator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78" w:lineRule="exact" w:before="5134" w:after="0"/>
              <w:ind w:left="46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4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488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083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2" w:after="0"/>
              <w:ind w:left="440" w:right="187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Transformer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Current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Resistance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Fuse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Breaker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Inductor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Capacitor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Wire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Cable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Wiring system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Power factor </w:t>
            </w:r>
          </w:p>
          <w:p>
            <w:pPr>
              <w:autoSpaceDN w:val="0"/>
              <w:autoSpaceDE w:val="0"/>
              <w:widowControl/>
              <w:spacing w:line="268" w:lineRule="exact" w:before="268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factors affecting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resistance of conductors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resistivity </w:t>
            </w:r>
          </w:p>
          <w:p>
            <w:pPr>
              <w:autoSpaceDN w:val="0"/>
              <w:autoSpaceDE w:val="0"/>
              <w:widowControl/>
              <w:spacing w:line="286" w:lineRule="exact" w:before="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Resistivity of materials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Factors affecting resistance </w:t>
            </w:r>
          </w:p>
          <w:p>
            <w:pPr>
              <w:autoSpaceDN w:val="0"/>
              <w:autoSpaceDE w:val="0"/>
              <w:widowControl/>
              <w:spacing w:line="266" w:lineRule="exact" w:before="2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conductors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resistance of a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conductor with regard to cross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sectional area, length,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resistivity and operating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temperature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Apply Ohm’s law for DC circuits </w:t>
            </w:r>
          </w:p>
          <w:p>
            <w:pPr>
              <w:autoSpaceDN w:val="0"/>
              <w:autoSpaceDE w:val="0"/>
              <w:widowControl/>
              <w:spacing w:line="268" w:lineRule="exact" w:before="122" w:after="0"/>
              <w:ind w:left="440" w:right="129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Laws of resistance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Relation between current (I),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voltage (V) and resistance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(R)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Calculate electrical quantities in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DC circuits based on Ohm’s Law </w:t>
            </w:r>
          </w:p>
          <w:p>
            <w:pPr>
              <w:autoSpaceDN w:val="0"/>
              <w:autoSpaceDE w:val="0"/>
              <w:widowControl/>
              <w:spacing w:line="294" w:lineRule="exact" w:before="11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Ohm’s law wheel </w:t>
            </w:r>
          </w:p>
          <w:p>
            <w:pPr>
              <w:autoSpaceDN w:val="0"/>
              <w:autoSpaceDE w:val="0"/>
              <w:widowControl/>
              <w:spacing w:line="288" w:lineRule="exact" w:before="124" w:after="0"/>
              <w:ind w:left="0" w:right="660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voltage </w:t>
            </w:r>
          </w:p>
          <w:p>
            <w:pPr>
              <w:autoSpaceDN w:val="0"/>
              <w:autoSpaceDE w:val="0"/>
              <w:widowControl/>
              <w:spacing w:line="290" w:lineRule="exact" w:before="110" w:after="0"/>
              <w:ind w:left="0" w:right="688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current </w:t>
            </w:r>
          </w:p>
          <w:p>
            <w:pPr>
              <w:autoSpaceDN w:val="0"/>
              <w:tabs>
                <w:tab w:pos="1160" w:val="left"/>
              </w:tabs>
              <w:autoSpaceDE w:val="0"/>
              <w:widowControl/>
              <w:spacing w:line="270" w:lineRule="exact" w:before="126" w:after="0"/>
              <w:ind w:left="440" w:right="288" w:firstLine="0"/>
              <w:jc w:val="left"/>
            </w:pP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resistance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power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1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Theory-II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4" w:lineRule="exact" w:before="542" w:after="0"/>
              <w:ind w:left="80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sources of electricity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generation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Sources of electricity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50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590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generation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1160" w:right="576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Hydro electric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Thermal electric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Nuclear electric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Electrochemistry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Photovoltaic effect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Tidal source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Piezoelectric effect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Bio Gas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26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AC and DC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electricity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Varying/sinusoidal nature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current and voltage in AC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Non-varying/uniform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nature of current and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0" w:after="0"/>
              <w:ind w:left="440" w:right="288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voltage in DC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polarity in DC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circuits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5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  <w:tab w:pos="1160" w:val="left"/>
              </w:tabs>
              <w:autoSpaceDE w:val="0"/>
              <w:widowControl/>
              <w:spacing w:line="280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Series and parallel and combination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series and parallel Circuit and its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calculation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Circuit layout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Series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Parallel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Series and Parallel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Circuit characteristics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Voltage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Current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Resistance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Fault finding procedures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Calculate electrical quantities in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series and parallel circuits </w:t>
            </w:r>
          </w:p>
          <w:p>
            <w:pPr>
              <w:autoSpaceDN w:val="0"/>
              <w:autoSpaceDE w:val="0"/>
              <w:widowControl/>
              <w:spacing w:line="294" w:lineRule="exact" w:before="11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Series and parallel wheel </w:t>
            </w:r>
          </w:p>
          <w:p>
            <w:pPr>
              <w:autoSpaceDN w:val="0"/>
              <w:autoSpaceDE w:val="0"/>
              <w:widowControl/>
              <w:spacing w:line="288" w:lineRule="exact" w:before="124" w:after="0"/>
              <w:ind w:left="0" w:right="660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voltage </w:t>
            </w:r>
          </w:p>
          <w:p>
            <w:pPr>
              <w:autoSpaceDN w:val="0"/>
              <w:autoSpaceDE w:val="0"/>
              <w:widowControl/>
              <w:spacing w:line="288" w:lineRule="exact" w:before="108" w:after="0"/>
              <w:ind w:left="0" w:right="688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current </w:t>
            </w:r>
          </w:p>
          <w:p>
            <w:pPr>
              <w:autoSpaceDN w:val="0"/>
              <w:autoSpaceDE w:val="0"/>
              <w:widowControl/>
              <w:spacing w:line="288" w:lineRule="exact" w:before="108" w:after="0"/>
              <w:ind w:left="0" w:right="334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resistance </w:t>
            </w:r>
          </w:p>
          <w:p>
            <w:pPr>
              <w:autoSpaceDN w:val="0"/>
              <w:autoSpaceDE w:val="0"/>
              <w:widowControl/>
              <w:spacing w:line="288" w:lineRule="exact" w:before="88" w:after="0"/>
              <w:ind w:left="0" w:right="774" w:firstLine="0"/>
              <w:jc w:val="righ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Calculating power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132" w:after="0"/>
              <w:ind w:left="600" w:right="0" w:hanging="1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92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IV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76" w:after="0"/>
              <w:ind w:left="432" w:right="432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 </w:t>
            </w:r>
          </w:p>
        </w:tc>
      </w:tr>
    </w:tbl>
    <w:p>
      <w:pPr>
        <w:autoSpaceDN w:val="0"/>
        <w:autoSpaceDE w:val="0"/>
        <w:widowControl/>
        <w:spacing w:line="268" w:lineRule="exact" w:before="56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68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Perform measurements in electrical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circuits and Identify digital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analogue instruments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28" w:after="0"/>
              <w:ind w:left="440" w:right="86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analog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instrument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30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Examples of analogue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displayed instruments </w:t>
            </w:r>
          </w:p>
          <w:p>
            <w:pPr>
              <w:autoSpaceDN w:val="0"/>
              <w:autoSpaceDE w:val="0"/>
              <w:widowControl/>
              <w:spacing w:line="276" w:lineRule="exact" w:before="136" w:after="0"/>
              <w:ind w:left="800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clamp 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meter(multimeter) analog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digital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38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multi-meter digital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analog meter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4" w:lineRule="exact" w:before="11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Scale Reading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of millimeter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inch, feet, millimeter, meter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and using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micrometer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and using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Vanier clipper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8" w:lineRule="exact" w:before="106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Measure current, voltage in AC/DC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 and also  resistance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Uses of Multi meter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Measure current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Measure voltage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Measure Resistance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Continuity test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Measure frequency of AC circuit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Functioning of oscilloscope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Hertz meter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Measure real and apparent power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3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real, apparent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reactive power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136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Relationship between real,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apparent and reactive power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34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Units of real/active, apparent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reactive power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Measuring real and apparent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Measure voltage and frequency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single and three phase grid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86" w:lineRule="exact" w:before="6" w:after="0"/>
              <w:ind w:left="46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11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16"/>
              </w:rPr>
              <w:t xml:space="preserve">st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monthly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66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226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electricity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28" w:after="0"/>
              <w:ind w:left="440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Measuring single phase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voltage of grid electricity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30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Measuring three phase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voltage of grid electricity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Measuring frequency of grid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electricity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2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Build your CV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4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from any good site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3" w:hAnsi="CIDFont+F3" w:eastAsia="CIDFont+F3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72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V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the different Type of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Power Real power, Apparent Power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Reactive power </w:t>
            </w:r>
          </w:p>
          <w:p>
            <w:pPr>
              <w:autoSpaceDN w:val="0"/>
              <w:autoSpaceDE w:val="0"/>
              <w:widowControl/>
              <w:spacing w:line="294" w:lineRule="exact" w:before="12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Power triangle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130" w:after="0"/>
              <w:ind w:left="80" w:right="288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Pythagoras theorem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Calculation of angle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terms KVA, KVAR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KW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Measure power factor of grid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electricity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4" w:lineRule="exact" w:before="136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value of reactive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34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power factor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Measuring power factor of main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 line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State the advantages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disadvantages of low power factor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high power factor </w:t>
            </w:r>
          </w:p>
          <w:p>
            <w:pPr>
              <w:autoSpaceDN w:val="0"/>
              <w:autoSpaceDE w:val="0"/>
              <w:widowControl/>
              <w:spacing w:line="292" w:lineRule="exact" w:before="118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KVA rating </w:t>
            </w:r>
          </w:p>
          <w:p>
            <w:pPr>
              <w:autoSpaceDN w:val="0"/>
              <w:autoSpaceDE w:val="0"/>
              <w:widowControl/>
              <w:spacing w:line="294" w:lineRule="exact" w:before="118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 unit cost </w:t>
            </w:r>
          </w:p>
          <w:p>
            <w:pPr>
              <w:autoSpaceDN w:val="0"/>
              <w:autoSpaceDE w:val="0"/>
              <w:widowControl/>
              <w:spacing w:line="294" w:lineRule="exact" w:before="11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Power loss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2826" w:after="0"/>
              <w:ind w:left="46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13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78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4276"/>
        </w:trPr>
        <w:tc>
          <w:tcPr>
            <w:tcW w:type="dxa" w:w="1430"/>
            <w:vMerge w:val="restart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0" w:lineRule="exact" w:before="130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High current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Increases expenses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causes of low power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factor and techniques to improve it </w:t>
            </w:r>
          </w:p>
          <w:p>
            <w:pPr>
              <w:autoSpaceDN w:val="0"/>
              <w:autoSpaceDE w:val="0"/>
              <w:widowControl/>
              <w:spacing w:line="272" w:lineRule="exact" w:before="122" w:after="0"/>
              <w:ind w:left="188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Causes of low power factor </w:t>
            </w:r>
          </w:p>
          <w:p>
            <w:pPr>
              <w:autoSpaceDN w:val="0"/>
              <w:tabs>
                <w:tab w:pos="362" w:val="left"/>
              </w:tabs>
              <w:autoSpaceDE w:val="0"/>
              <w:widowControl/>
              <w:spacing w:line="268" w:lineRule="exact" w:before="124" w:after="0"/>
              <w:ind w:left="188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Disadvantages of low power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factor </w:t>
            </w:r>
          </w:p>
          <w:p>
            <w:pPr>
              <w:autoSpaceDN w:val="0"/>
              <w:autoSpaceDE w:val="0"/>
              <w:widowControl/>
              <w:spacing w:line="278" w:lineRule="exact" w:before="106" w:after="0"/>
              <w:ind w:left="362" w:right="129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to improve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power factor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8" w:lineRule="exact" w:before="96" w:after="0"/>
              <w:ind w:left="80" w:right="100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Use of power analyzer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analyzer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power analyzer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phase analyzer</w:t>
            </w:r>
          </w:p>
        </w:tc>
        <w:tc>
          <w:tcPr>
            <w:tcW w:type="dxa" w:w="19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90"/>
        </w:trPr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VI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Define resistance, capacitance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inductance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132" w:after="0"/>
              <w:ind w:left="80" w:right="432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resistance,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capacitance and inductance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Units and symbols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Differentiate between resistive,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inductive and capacitive loads </w:t>
            </w:r>
          </w:p>
          <w:p>
            <w:pPr>
              <w:autoSpaceDN w:val="0"/>
              <w:autoSpaceDE w:val="0"/>
              <w:widowControl/>
              <w:spacing w:line="294" w:lineRule="exact" w:before="118" w:after="0"/>
              <w:ind w:left="0" w:right="0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Examples of resistive loads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2" w:lineRule="exact" w:before="126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Examples of inductive loads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Examples of capacitive load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importance of electrostatic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discharge (ESD)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ESD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Adverse effects of ESD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Define permanent and temporary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magnets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6" w:lineRule="exact" w:before="13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‘permanent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magnets’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‘temporary magnets’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term ‘flux’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magnetic lines of force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list their characteristics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Magnetic flux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Flux density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MMF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Permeability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Magnetic properties of different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material </w:t>
            </w:r>
          </w:p>
        </w:tc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58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8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22" w:after="0"/>
              <w:ind w:left="440" w:right="259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Iron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Steel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Copper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Plastic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7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VII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64" w:after="0"/>
              <w:ind w:left="80" w:right="100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the knowledge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wiring system. </w:t>
            </w:r>
          </w:p>
          <w:p>
            <w:pPr>
              <w:autoSpaceDN w:val="0"/>
              <w:tabs>
                <w:tab w:pos="800" w:val="left"/>
                <w:tab w:pos="1160" w:val="left"/>
                <w:tab w:pos="1520" w:val="left"/>
              </w:tabs>
              <w:autoSpaceDE w:val="0"/>
              <w:widowControl/>
              <w:spacing w:line="268" w:lineRule="exact" w:before="2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Type of wiring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brief of Wiring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Accessories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fuse and its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Breaker and its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Wire/cable and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ratings chart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PVC Pipe/duct size and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capacity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Distribution box size and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number of breaker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consistence on it.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2" w:lineRule="exact" w:before="20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Protection of wiring system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Advantages and disadvantages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different type of wiring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Describe the short knowledge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industrial wiring system.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2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wiring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Wiring Accessories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Protection of wiring system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Advantages and disadvantages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different type of wiring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0" w:right="356" w:firstLine="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15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16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17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18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68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Electrical Theory-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VIII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72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Selection criteria of electrical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component and accessory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according to standard.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26" w:after="0"/>
              <w:ind w:left="440" w:right="86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wire and cable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and Number of fan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according to area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532" w:right="130" w:firstLine="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21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22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23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24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26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27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28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29</w:t>
            </w:r>
          </w:p>
        </w:tc>
      </w:tr>
    </w:tbl>
    <w:p>
      <w:pPr>
        <w:autoSpaceDN w:val="0"/>
        <w:autoSpaceDE w:val="0"/>
        <w:widowControl/>
        <w:spacing w:line="268" w:lineRule="exact" w:before="51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571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and Rating of Breaker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PVC pipe.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distribution Box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0" w:after="0"/>
              <w:ind w:left="440" w:right="144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according to the house plan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Size, Number and selection of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light.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AC according to the </w:t>
            </w:r>
          </w:p>
          <w:p>
            <w:pPr>
              <w:autoSpaceDN w:val="0"/>
              <w:autoSpaceDE w:val="0"/>
              <w:widowControl/>
              <w:spacing w:line="266" w:lineRule="exact" w:before="2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area. </w:t>
            </w:r>
          </w:p>
          <w:p>
            <w:pPr>
              <w:autoSpaceDN w:val="0"/>
              <w:autoSpaceDE w:val="0"/>
              <w:widowControl/>
              <w:spacing w:line="268" w:lineRule="exact" w:before="2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cable for AC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power plug for AC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breaker for AC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Magnetic contactor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thermal overload relay.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Selection of power factor panel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capacitor bank. </w:t>
            </w:r>
          </w:p>
          <w:p>
            <w:pPr>
              <w:autoSpaceDN w:val="0"/>
              <w:autoSpaceDE w:val="0"/>
              <w:widowControl/>
              <w:spacing w:line="270" w:lineRule="exact" w:before="24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solar panel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charge controller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inverter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battery bank according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backup demand.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78" w:lineRule="exact" w:before="14" w:after="0"/>
              <w:ind w:left="53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30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31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76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Jointing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splicing/soldering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of wire and Cable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62" w:after="0"/>
              <w:ind w:left="80" w:right="158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Making Joints of wire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1/0.044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3/0.029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3/0.036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7/0.029 to 7/0.052.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90" w:lineRule="exact" w:before="4" w:after="0"/>
              <w:ind w:left="80" w:right="576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Straight joint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Married joint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T- Joint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Cross joint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Britannia joint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Splicing/ soldering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Heating of cable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Pasting/brozing of cable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Soldering of wire on cable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84" w:lineRule="exact" w:before="10" w:after="0"/>
              <w:ind w:left="53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32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33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34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36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287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7672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Electrical Circuit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Installation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knowledge of circuit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making concepts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4" w:lineRule="exact" w:before="268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Loose connection of basic circuit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making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lamp with single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way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single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one way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two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pole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single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two way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lamp and socket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with two different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three lamp and single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socket with four single pole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 Control single lamp and three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sockets with two single pole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light plug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power plug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Go down circuit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90" w:lineRule="exact" w:before="278" w:after="0"/>
              <w:ind w:left="53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37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38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39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40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41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42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43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44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46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2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16"/>
              </w:rPr>
              <w:t xml:space="preserve">nd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monthly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76" w:lineRule="exact" w:before="548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9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single phase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circuit-I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8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8" w:lineRule="exact" w:before="172" w:after="0"/>
              <w:ind w:left="440" w:right="144" w:hanging="36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knowledge of circuit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Layout plan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Dimensioning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Fixing of component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Jointing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Function of circuits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circuit power circuit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Layout plan, dimensioning,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lamp switch circuit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two way circuit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2 lamps multi switch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circuit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multi switch sockets 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80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circuit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84" w:lineRule="exact" w:before="838" w:after="0"/>
              <w:ind w:left="53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47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48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49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50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51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52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2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Intermediate switch installation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series test board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2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single phase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circuit-II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92" w:lineRule="exact" w:before="260" w:after="0"/>
              <w:ind w:left="440" w:right="144" w:hanging="36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knowledge of circuit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Kitchen installation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Drawing room installation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Sleeping room installation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Hall installation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Impulse switch installation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Trembler bell installation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Bell indicator installation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Fluorescent lamp installation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 of energy meter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86" w:lineRule="exact" w:before="558" w:after="0"/>
              <w:ind w:left="53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53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54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56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57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58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59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Task 60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61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790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07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three phase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circuit-I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6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knowledge of circuit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Layout plan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Dimensioning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Fixing of component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Jointing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Function of circuits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circuit power circuit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3-Phase circuit-I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 of three phase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energy meter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drum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forward  by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drum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drum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drum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CAM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forward  by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CAM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CAM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86" w:lineRule="exact" w:before="282" w:after="0"/>
              <w:ind w:left="46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62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63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64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65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66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67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68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69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4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8674"/>
            <w:gridSpan w:val="3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123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three phase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circuit-II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6" w:lineRule="exact" w:before="172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three phase circuit-2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156" w:firstLine="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70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71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72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73 </w:t>
            </w:r>
          </w:p>
        </w:tc>
      </w:tr>
    </w:tbl>
    <w:p>
      <w:pPr>
        <w:autoSpaceDN w:val="0"/>
        <w:autoSpaceDE w:val="0"/>
        <w:widowControl/>
        <w:spacing w:line="268" w:lineRule="exact" w:before="80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343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CAM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forward  by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CAM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switch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CAM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switch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600" w:right="0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972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three phase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circuit-III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27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3-phase circuit-III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magnetic contactor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 Making of 3-phase motor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/forward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magnetic contactor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 / Delta by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Magnetic contactor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74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75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76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582"/>
        </w:trPr>
        <w:tc>
          <w:tcPr>
            <w:tcW w:type="dxa" w:w="1430"/>
            <w:vMerge w:val="restart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three phase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circuit-IV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158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3-phase circuit-IV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magnetic contactor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reverse/forward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Star/ Delta by magnetic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contactor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Automatic transfer supply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77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78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79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838"/>
        </w:trPr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Freelancing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600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(For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further detail please see Page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No: 3&amp; 4)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334" w:lineRule="exact" w:before="146" w:after="0"/>
              <w:ind w:left="240" w:right="72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the concept of freelancing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52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355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0" w:val="left"/>
                <w:tab w:pos="600" w:val="left"/>
              </w:tabs>
              <w:autoSpaceDE w:val="0"/>
              <w:widowControl/>
              <w:spacing w:line="318" w:lineRule="exact" w:before="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become freelance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 sustainable income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pros and cons of freelancing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the ethical and professional way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becoming a productive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freelancer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resources available for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freelancing in the field of design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join freelancing sites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process of creating a freelancing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profile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20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Troubleshooting-I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72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purpose of visual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inspection </w:t>
            </w:r>
          </w:p>
          <w:p>
            <w:pPr>
              <w:autoSpaceDN w:val="0"/>
              <w:tabs>
                <w:tab w:pos="440" w:val="left"/>
                <w:tab w:pos="1160" w:val="left"/>
                <w:tab w:pos="1520" w:val="left"/>
              </w:tabs>
              <w:autoSpaceDE w:val="0"/>
              <w:widowControl/>
              <w:spacing w:line="274" w:lineRule="exact" w:before="112" w:after="0"/>
              <w:ind w:left="80" w:right="86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Damage identification </w:t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cracks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disorders(shape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&amp;structure)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broken parts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procedure for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implementing testing </w:t>
            </w:r>
          </w:p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82" w:lineRule="exact" w:before="106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Process of different tests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parameters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Demonstrate testing procedures for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solar system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1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 solar cell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Solar plates 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Blocking diode 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Voc,Ise.Vsc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Interpret test results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Interpretation of drawings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circuit diagrams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Implement troubleshooting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procedures and identify fault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108" w:after="0"/>
              <w:ind w:left="80" w:right="432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Troubleshooting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and electronic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parameters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List the problem that may occur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when test motor </w:t>
            </w:r>
          </w:p>
          <w:p>
            <w:pPr>
              <w:autoSpaceDN w:val="0"/>
              <w:autoSpaceDE w:val="0"/>
              <w:widowControl/>
              <w:spacing w:line="294" w:lineRule="exact" w:before="9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Winding insulation fault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80 </w:t>
            </w:r>
          </w:p>
          <w:p>
            <w:pPr>
              <w:autoSpaceDN w:val="0"/>
              <w:autoSpaceDE w:val="0"/>
              <w:widowControl/>
              <w:spacing w:line="292" w:lineRule="exact" w:before="27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81 </w:t>
            </w:r>
          </w:p>
          <w:p>
            <w:pPr>
              <w:autoSpaceDN w:val="0"/>
              <w:autoSpaceDE w:val="0"/>
              <w:widowControl/>
              <w:spacing w:line="294" w:lineRule="exact" w:before="27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82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59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8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12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Bearing problem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Coupling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Rotor stator vibration fault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26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Troubleshooting-II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6" w:lineRule="exact" w:before="172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Domestic Wiring Testing Method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Wiring testing and troubleshooting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4" w:lineRule="exact" w:before="112" w:after="0"/>
              <w:ind w:left="80" w:right="288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Continuity 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Open circuit 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Short circuit 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Insulation resistance leakage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Earth continuity test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Remove faults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Carry out operational testing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106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Product knowledge;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Testing procedures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reason for short circuit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leakage current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6" w:lineRule="exact" w:before="130" w:after="0"/>
              <w:ind w:left="80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Breakage of natural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phase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Short circuits between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Phase natural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Insulation break of cable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Temperature effect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Load increases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Low quality cable,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material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Un-awareness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the fault finding techniques </w:t>
            </w:r>
          </w:p>
          <w:p>
            <w:pPr>
              <w:autoSpaceDN w:val="0"/>
              <w:autoSpaceDE w:val="0"/>
              <w:widowControl/>
              <w:spacing w:line="292" w:lineRule="exact" w:before="98" w:after="0"/>
              <w:ind w:left="440" w:right="115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Visual inspection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Technical inspection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470" w:lineRule="exact" w:before="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83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84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85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86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87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88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57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Appliances-I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6" w:right="72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 Iron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Automatic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Steam Iron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0" w:lineRule="exact" w:before="116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Carry out operational testing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of electric Iron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800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automatic Iron 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89 </w:t>
            </w:r>
          </w:p>
          <w:p>
            <w:pPr>
              <w:autoSpaceDN w:val="0"/>
              <w:autoSpaceDE w:val="0"/>
              <w:widowControl/>
              <w:spacing w:line="294" w:lineRule="exact" w:before="27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90 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618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61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0" w:after="0"/>
              <w:ind w:left="440" w:right="576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automatic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iron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element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automatic iron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in automatic Iron</w:t>
            </w:r>
          </w:p>
          <w:p>
            <w:pPr>
              <w:autoSpaceDN w:val="0"/>
              <w:autoSpaceDE w:val="0"/>
              <w:widowControl/>
              <w:spacing w:line="294" w:lineRule="exact" w:before="9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Assembling of iron.</w:t>
            </w:r>
          </w:p>
          <w:p>
            <w:pPr>
              <w:autoSpaceDN w:val="0"/>
              <w:autoSpaceDE w:val="0"/>
              <w:widowControl/>
              <w:spacing w:line="270" w:lineRule="exact" w:before="114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Carry out operational testing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of electric Steam iron.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800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Steam Iron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110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Dis-mantling of Steam iron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element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73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245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6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Staem iron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in Steam Iron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Assembling of iron.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17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Appliances-II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6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 ceiling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Fan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Pedestal Fan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Exhaust Fan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436" w:after="0"/>
              <w:ind w:left="80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 Fan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the fault finding techniques 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115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Visual inspection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Technical inspection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270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repairing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procedure of Electric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ceiling Fan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</w:t>
            </w:r>
            <w:r>
              <w:br/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burnt out cable.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Dis-mantling of 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Oiling and greasing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 and bearings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Replacing of bearings /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4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Assembling of 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winding for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Rewinding of electric fan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stator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starting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winding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running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winding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422" w:lineRule="exact" w:before="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91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92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93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72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85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2" w:lineRule="exact" w:before="0" w:after="0"/>
              <w:ind w:left="80" w:right="576" w:firstLine="0"/>
              <w:jc w:val="left"/>
            </w:pP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Fan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in Electric Fan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Pedestal Fan</w:t>
            </w:r>
          </w:p>
          <w:p>
            <w:pPr>
              <w:autoSpaceDN w:val="0"/>
              <w:autoSpaceDE w:val="0"/>
              <w:widowControl/>
              <w:spacing w:line="268" w:lineRule="exact" w:before="282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the fault finding techniques 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115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Visual inspection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Technical inspection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270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repairing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procedure of Electric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pedestal Fan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</w:t>
            </w:r>
            <w:r>
              <w:br/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burnt out cable.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pedestal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Oiling and greasing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 and bearings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Replacing of bearings /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0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Assembling of pedestal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pedestal 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winding for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Rewinding of electric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pedestal fan stator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starting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winding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running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winding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pedestal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in Electric pedestal Fan</w:t>
            </w:r>
          </w:p>
          <w:p>
            <w:pPr>
              <w:autoSpaceDN w:val="0"/>
              <w:autoSpaceDE w:val="0"/>
              <w:widowControl/>
              <w:spacing w:line="268" w:lineRule="exact" w:before="282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Exhaust Fan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500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060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Identify the fault finding techniques </w:t>
            </w:r>
          </w:p>
          <w:p>
            <w:pPr>
              <w:autoSpaceDN w:val="0"/>
              <w:autoSpaceDE w:val="0"/>
              <w:widowControl/>
              <w:spacing w:line="290" w:lineRule="exact" w:before="98" w:after="0"/>
              <w:ind w:left="440" w:right="115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Visual inspection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Technical inspection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272" w:after="0"/>
              <w:ind w:left="8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repairing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procedure of Electric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Exhaust Fan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</w:t>
            </w:r>
            <w:r>
              <w:br/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burnt out cable.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capacitor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Exhaust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Oiling and greasing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 and bearings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Replacing of bearings /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bushes.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Assembling of Exhaust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Exhaust fan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winding for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Rewinding of electric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Exhaust fan stator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starting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winding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running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winding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Exhaust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in Electric Exhaust Fan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9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Appliances-III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76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Toaster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sandwich maker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272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Toaster and sandwich maker. </w:t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toaster /Sandwich maker.</w:t>
            </w:r>
          </w:p>
          <w:p>
            <w:pPr>
              <w:autoSpaceDN w:val="0"/>
              <w:autoSpaceDE w:val="0"/>
              <w:widowControl/>
              <w:spacing w:line="294" w:lineRule="exact" w:before="2" w:after="0"/>
              <w:ind w:left="0" w:right="0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the continuity for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2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94 </w:t>
            </w:r>
          </w:p>
          <w:p>
            <w:pPr>
              <w:autoSpaceDN w:val="0"/>
              <w:autoSpaceDE w:val="0"/>
              <w:widowControl/>
              <w:spacing w:line="276" w:lineRule="exact" w:before="550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450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547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0" w:after="0"/>
              <w:ind w:left="440" w:right="432" w:firstLine="0"/>
              <w:jc w:val="left"/>
            </w:pP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Replacing burnt out cable.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1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checking and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testing of heater elements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electric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heater elements.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Checking of thermostat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Tracing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Removing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Assembling of toaster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Checking and testing of toaster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toaster and sandwich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maker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toaster and sandwich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maker.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99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Appliances-IV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Juicer blander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80" w:lineRule="exact" w:before="158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Explain the repairing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maintenance procedure of Juicer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Blender Machine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juicer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Blender machine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Checking the continuity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open circuit. </w:t>
            </w:r>
          </w:p>
          <w:p>
            <w:pPr>
              <w:autoSpaceDN w:val="0"/>
              <w:autoSpaceDE w:val="0"/>
              <w:widowControl/>
              <w:spacing w:line="270" w:lineRule="exact" w:before="24" w:after="0"/>
              <w:ind w:left="432" w:right="1152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Dismantling of juicer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blender machine.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2" w:lineRule="exact" w:before="22" w:after="0"/>
              <w:ind w:left="440" w:right="115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control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switches.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8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commutator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replacement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of carbon brushes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Reassembling and checking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of juicer blender machine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juicer blander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juicer blander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95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88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68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Appliances-V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Washing Machine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76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Spinner/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dryer Machine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0" w:lineRule="exact" w:before="394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procedure of  Washing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Machine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8" w:lineRule="exact" w:before="40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washing machine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the continuity for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2" w:lineRule="exact" w:before="2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timer.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2" w:lineRule="exact" w:before="20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direction switch.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20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limit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switch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6" w:after="0"/>
              <w:ind w:left="440" w:right="100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Motor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and circuit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diagram of washing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machine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2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washing machine </w:t>
            </w:r>
          </w:p>
          <w:p>
            <w:pPr>
              <w:autoSpaceDN w:val="0"/>
              <w:tabs>
                <w:tab w:pos="440" w:val="left"/>
                <w:tab w:pos="800" w:val="left"/>
              </w:tabs>
              <w:autoSpaceDE w:val="0"/>
              <w:widowControl/>
              <w:spacing w:line="278" w:lineRule="exact" w:before="108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procedure of  spinner / dryer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machine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dryer machine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the continuity for </w:t>
            </w:r>
            <w:r>
              <w:tab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2" w:lineRule="exact" w:before="2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timer.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24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direction switch.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2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limit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switch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100" w:after="0"/>
              <w:ind w:left="440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Motor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and circuit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diagram of dryer machine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96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97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664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2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dryer machine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99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House Hold </w:t>
            </w:r>
            <w:r>
              <w:br/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Appliances-VI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6" w:right="0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Refrigerator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0" w:lineRule="exact" w:before="160" w:after="0"/>
              <w:ind w:left="80" w:right="86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procedure of Refrigeration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8" w:lineRule="exact" w:before="394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refrigeration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Aims of refrigeration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Working principle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refrigeration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Circuit diagram of refrigerator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accessories use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refrigerator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Relay 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Overload relay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Thermostat control 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Door 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Selector switch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Capacitor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Electrical Compressor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refrigerator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the continuity for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open circuit.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2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compressor winding.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28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relay switch.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2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replacing of limit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door switch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104" w:after="0"/>
              <w:ind w:left="440" w:right="86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of Motor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refrigerator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refrigerator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448" w:lineRule="exact" w:before="0" w:after="0"/>
              <w:ind w:left="80" w:right="144" w:firstLine="0"/>
              <w:jc w:val="left"/>
            </w:pP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98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99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100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101 </w:t>
            </w:r>
            <w:r>
              <w:br/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102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48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1208"/>
        </w:trPr>
        <w:tc>
          <w:tcPr>
            <w:tcW w:type="dxa" w:w="1430"/>
            <w:vMerge w:val="restart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</w:p>
        </w:tc>
        <w:tc>
          <w:tcPr>
            <w:tcW w:type="dxa" w:w="19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864"/>
        </w:trPr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 heater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116" w:after="0"/>
              <w:ind w:left="440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Repairing and maintenance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procedure of electric room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heater </w:t>
            </w:r>
          </w:p>
          <w:p>
            <w:pPr>
              <w:autoSpaceDN w:val="0"/>
              <w:autoSpaceDE w:val="0"/>
              <w:widowControl/>
              <w:spacing w:line="294" w:lineRule="exact" w:before="9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of room heater </w:t>
            </w:r>
          </w:p>
          <w:p>
            <w:pPr>
              <w:autoSpaceDN w:val="0"/>
              <w:autoSpaceDE w:val="0"/>
              <w:widowControl/>
              <w:spacing w:line="292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room heater </w:t>
            </w:r>
          </w:p>
          <w:p>
            <w:pPr>
              <w:autoSpaceDN w:val="0"/>
              <w:autoSpaceDE w:val="0"/>
              <w:widowControl/>
              <w:spacing w:line="294" w:lineRule="exact" w:before="96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Radiant heater 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Convection heaters </w:t>
            </w:r>
          </w:p>
          <w:p>
            <w:pPr>
              <w:autoSpaceDN w:val="0"/>
              <w:autoSpaceDE w:val="0"/>
              <w:widowControl/>
              <w:spacing w:line="292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Definition Fan heater </w:t>
            </w:r>
          </w:p>
          <w:p>
            <w:pPr>
              <w:autoSpaceDN w:val="0"/>
              <w:autoSpaceDE w:val="0"/>
              <w:widowControl/>
              <w:spacing w:line="268" w:lineRule="exact" w:before="118" w:after="0"/>
              <w:ind w:left="800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room heaters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8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2" w:lineRule="exact" w:before="12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room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heaters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1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element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room heaters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in room heaters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Assembling of heaters.</w:t>
            </w:r>
          </w:p>
        </w:tc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278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790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2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 kettle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8" w:after="0"/>
              <w:ind w:left="800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kettle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8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2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4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kettle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6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element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Electric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kettle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6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kettle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Assembling of heaters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842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2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Microwave oven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8" w:after="0"/>
              <w:ind w:left="800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oven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8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2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1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oven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602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4908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element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magnetron gun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magnetron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magnetron gun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2" w:after="0"/>
              <w:ind w:left="440" w:right="86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oven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18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oven </w:t>
            </w:r>
          </w:p>
          <w:p>
            <w:pPr>
              <w:autoSpaceDN w:val="0"/>
              <w:autoSpaceDE w:val="0"/>
              <w:widowControl/>
              <w:spacing w:line="294" w:lineRule="exact" w:before="94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Assembling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microwave oven</w:t>
            </w:r>
          </w:p>
        </w:tc>
        <w:tc>
          <w:tcPr>
            <w:tcW w:type="dxa" w:w="196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12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2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Hair dryer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6" w:after="0"/>
              <w:ind w:left="800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repairing and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maintenance procedure of hair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dryer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0" w:lineRule="exact" w:before="106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Apply the fault finding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Identification and using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series lamp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open wire in 3 -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pin shoe.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70" w:lineRule="exact" w:before="24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repairing of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wire, loose connection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6" w:after="0"/>
              <w:ind w:left="440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Dis-mantling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hair dryer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heating element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Checking and testing </w:t>
            </w:r>
            <w:r>
              <w:br/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heating element.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6" w:lineRule="exact" w:before="8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Removing / Fixing heating </w:t>
            </w:r>
            <w:r>
              <w:tab/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element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Checking of thermostat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>Faults of thermostat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84" w:lineRule="exact" w:before="100" w:after="0"/>
              <w:ind w:left="440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Connection diagram of hair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dryer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of fault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Causes of fault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18" w:after="0"/>
              <w:ind w:left="440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How to Remove the fault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hair dryer </w:t>
            </w:r>
          </w:p>
        </w:tc>
        <w:tc>
          <w:tcPr>
            <w:tcW w:type="dxa" w:w="254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830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2" w:after="0"/>
              <w:ind w:left="440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w w:val="98.0009994506836"/>
                <w:rFonts w:ascii="CIDFont+F3" w:hAnsi="CIDFont+F3" w:eastAsia="CIDFont+F3"/>
                <w:b w:val="0"/>
                <w:i w:val="0"/>
                <w:color w:val="000000"/>
                <w:sz w:val="25"/>
              </w:rPr>
              <w:t xml:space="preserve">Assembling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hair dryer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920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search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Motivational Lecture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(For further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548" w:val="left"/>
                <w:tab w:pos="800" w:val="left"/>
                <w:tab w:pos="888" w:val="left"/>
                <w:tab w:pos="908" w:val="left"/>
                <w:tab w:pos="1248" w:val="left"/>
              </w:tabs>
              <w:autoSpaceDE w:val="0"/>
              <w:widowControl/>
              <w:spacing w:line="320" w:lineRule="exact" w:before="290" w:after="0"/>
              <w:ind w:left="4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website and create an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account on each website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Bayt.com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Middle East Leading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Site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Portal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Gulf Talent – Jobs in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Dubai and the Middle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East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the handy ‘search’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option at the top of your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homepage to search for the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316" w:lineRule="exact" w:before="26" w:after="0"/>
              <w:ind w:left="908" w:right="432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Select the job type from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first ‘Job Type’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location from the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second drop- down menu. </w:t>
            </w:r>
          </w:p>
          <w:p>
            <w:pPr>
              <w:autoSpaceDN w:val="0"/>
              <w:autoSpaceDE w:val="0"/>
              <w:widowControl/>
              <w:spacing w:line="316" w:lineRule="exact" w:before="28" w:after="0"/>
              <w:ind w:left="908" w:right="432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Enter any keywords you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want to use to find suitable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vacancies. </w:t>
            </w:r>
          </w:p>
          <w:p>
            <w:pPr>
              <w:autoSpaceDN w:val="0"/>
              <w:autoSpaceDE w:val="0"/>
              <w:widowControl/>
              <w:spacing w:line="316" w:lineRule="exact" w:before="28" w:after="0"/>
              <w:ind w:left="908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the results page you can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for part-time jobs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only, full-time jobs only,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only. Tick the boxes as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334" w:lineRule="exact" w:before="8" w:after="0"/>
              <w:ind w:left="1364" w:right="1152" w:hanging="82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for jobs by: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103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80" w:right="144" w:firstLine="0"/>
              <w:jc w:val="left"/>
            </w:pP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8" w:lineRule="exact" w:before="55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46"/>
        <w:gridCol w:w="2546"/>
        <w:gridCol w:w="2546"/>
        <w:gridCol w:w="2546"/>
      </w:tblGrid>
      <w:tr>
        <w:trPr>
          <w:trHeight w:hRule="exact" w:val="8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1296" w:right="1584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Industry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26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388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project</w:t>
            </w:r>
          </w:p>
        </w:tc>
        <w:tc>
          <w:tcPr>
            <w:tcW w:type="dxa" w:w="43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304" w:lineRule="exact" w:before="0" w:after="0"/>
              <w:ind w:left="2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For further </w:t>
            </w:r>
            <w:r>
              <w:tab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detail please see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Page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 No: 3&amp; 4)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330" w:lineRule="exact" w:before="326" w:after="0"/>
              <w:ind w:left="240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Acceleration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Engage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PEST Analysis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CAPEX, ROCE, etc.) </w:t>
            </w:r>
          </w:p>
        </w:tc>
        <w:tc>
          <w:tcPr>
            <w:tcW w:type="dxa" w:w="19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Assessment</w:t>
            </w:r>
          </w:p>
        </w:tc>
      </w:tr>
      <w:tr>
        <w:trPr>
          <w:trHeight w:hRule="exact" w:val="874"/>
        </w:trPr>
        <w:tc>
          <w:tcPr>
            <w:tcW w:type="dxa" w:w="1430"/>
            <w:tcBorders>
              <w:start w:sz="24.0" w:val="single" w:color="#000000"/>
              <w:top w:sz="24.0" w:val="single" w:color="#000000"/>
              <w:end w:sz="24.000000000000114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74"/>
            <w:gridSpan w:val="3"/>
            <w:tcBorders>
              <w:start w:sz="24.000000000000114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3376" w:after="0"/>
        <w:ind w:left="314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930" w:bottom="360" w:left="112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098"/>
        <w:ind w:left="0" w:right="0"/>
      </w:pPr>
    </w:p>
    <w:p>
      <w:pPr>
        <w:autoSpaceDN w:val="0"/>
        <w:tabs>
          <w:tab w:pos="860" w:val="left"/>
        </w:tabs>
        <w:autoSpaceDE w:val="0"/>
        <w:widowControl/>
        <w:spacing w:line="272" w:lineRule="exact" w:before="0" w:after="516"/>
        <w:ind w:left="140" w:right="3024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Tasks For Certificate in Building electrician and solar PV technician </w:t>
      </w:r>
      <w:r>
        <w:tab/>
      </w:r>
      <w:r>
        <w:rPr>
          <w:rFonts w:ascii="CIDFont+F8" w:hAnsi="CIDFont+F8" w:eastAsia="CIDFont+F8"/>
          <w:b/>
          <w:i/>
          <w:color w:val="000000"/>
          <w:sz w:val="24"/>
          <w:highlight w:val="yellow"/>
          <w:u w:val="single"/>
        </w:rPr>
        <w:t>Annexure-I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44.00000000000006" w:type="dxa"/>
      </w:tblPr>
      <w:tblGrid>
        <w:gridCol w:w="2735"/>
        <w:gridCol w:w="2735"/>
        <w:gridCol w:w="2735"/>
        <w:gridCol w:w="2735"/>
      </w:tblGrid>
      <w:tr>
        <w:trPr>
          <w:trHeight w:hRule="exact" w:val="72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No. </w:t>
            </w:r>
          </w:p>
        </w:tc>
        <w:tc>
          <w:tcPr>
            <w:tcW w:type="dxa" w:w="26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71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20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46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Health And safety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220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Use and wearing of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Personal p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rotective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equipment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 xml:space="preserve">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safety precautions when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working with electricity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1708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20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73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314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 tools and Use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of tools and equipment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hazards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associated with electricity </w:t>
            </w:r>
          </w:p>
        </w:tc>
        <w:tc>
          <w:tcPr>
            <w:tcW w:type="dxa" w:w="273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73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4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safety signs,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symbols and regulations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273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Electrical Theory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2" w:lineRule="exact" w:before="1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factors affecting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resistance of conductors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73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electrical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quantities in DC circuits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based on Ohm’s Law </w:t>
            </w:r>
          </w:p>
        </w:tc>
        <w:tc>
          <w:tcPr>
            <w:tcW w:type="dxa" w:w="273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4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73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824" w:right="432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Series and parallel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combination series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parallel Circuit and 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calculation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</w:tbl>
    <w:p>
      <w:pPr>
        <w:autoSpaceDN w:val="0"/>
        <w:autoSpaceDE w:val="0"/>
        <w:widowControl/>
        <w:spacing w:line="268" w:lineRule="exact" w:before="720" w:after="0"/>
        <w:ind w:left="14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1440" w:right="0" w:bottom="360" w:left="130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11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2" w:lineRule="exact" w:before="12" w:after="0"/>
              <w:ind w:left="464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of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millimeter inch, feet,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millimeter, meter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and using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micrometer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428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Identification and using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Vanier clipper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35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2.00000000000045" w:type="dxa"/>
            </w:tblPr>
            <w:tblGrid>
              <w:gridCol w:w="1908"/>
              <w:gridCol w:w="1908"/>
            </w:tblGrid>
            <w:tr>
              <w:trPr>
                <w:trHeight w:hRule="exact" w:val="1326"/>
              </w:trPr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52" w:right="126" w:firstLine="0"/>
                    <w:jc w:val="both"/>
                  </w:pPr>
                  <w:r>
                    <w:rPr>
                      <w:rFonts w:ascii="CIDFont+F4" w:hAnsi="CIDFont+F4" w:eastAsia="CIDFont+F4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4" w:hAnsi="CIDFont+F4" w:eastAsia="CIDFont+F4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4" w:hAnsi="CIDFont+F4" w:eastAsia="CIDFont+F4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4" w:hAnsi="CIDFont+F4" w:eastAsia="CIDFont+F4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4" w:hAnsi="CIDFont+F4" w:eastAsia="CIDFont+F4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32" w:right="432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Uses of Multi meter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current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voltage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Measure Resistance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Continuity test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129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Functioning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oscilloscope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9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2" w:lineRule="exact" w:before="2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Hertz meter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power analyzer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phase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power analyzer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three phase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1086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4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the Type of wiring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Casing capping wiring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Conduit wiring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Batten wiring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28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fuse and its rating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6" w:lineRule="exact" w:before="28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 of Breaker and its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6" w:after="0"/>
              <w:ind w:left="464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Types Wire/cable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ratings chart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4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PVC Pipe/duct size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capacity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1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" w:after="0"/>
              <w:ind w:left="824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Distribution box size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number of breaker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consistence on it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4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Size of wire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cable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81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" w:after="0"/>
              <w:ind w:left="824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Calculate Size and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Number of fan according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the given  area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and Rating of Breaker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4"/>
        </w:trPr>
        <w:tc>
          <w:tcPr>
            <w:tcW w:type="dxa" w:w="134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PVC pipe.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2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824" w:right="478" w:hanging="36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distribution Box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according to the house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46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6" w:lineRule="exact" w:before="28" w:after="0"/>
              <w:ind w:left="464" w:right="86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Size, Number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selection of light.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596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2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6" w:lineRule="exact" w:before="28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AC according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area.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134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Magnetic contactor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6" w:lineRule="exact" w:before="28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thermal overload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relay.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9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4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Selection of power factor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panel rating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Size of capacitor bank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Straight joint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T- Joint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Married joint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Cross joint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46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Britannia joint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37.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Electrical Circuit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lamp with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way switch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09 </w:t>
            </w:r>
          </w:p>
        </w:tc>
      </w:tr>
      <w:tr>
        <w:trPr>
          <w:trHeight w:hRule="exact" w:val="87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4" w:lineRule="exact" w:before="10" w:after="0"/>
              <w:ind w:left="464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one way switch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two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pole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824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two lamp with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two way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lamp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socket with two different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432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three lamp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socket with four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pole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824" w:right="288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lamp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three sockets with two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single pole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single light plug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Control power plug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Go down circuit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47.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single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43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lamp switch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circuit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30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two way circuit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8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2 lamps multi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circuit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multi switch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sockets circuit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23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12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86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51.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06" w:lineRule="exact" w:before="0" w:after="0"/>
              <w:ind w:left="464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Intermediate switch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installation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series test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board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53.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single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Kitchen installation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Drawing room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Sleeping room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Hall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57.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Impulse switch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Trembler bell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Bell indicator 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18" w:after="0"/>
              <w:ind w:left="464" w:right="100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Fluorescent lamp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installation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576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 of energy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meter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62.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three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Installation of three phase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energy meter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12 </w:t>
            </w:r>
          </w:p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drum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forward  by drum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drum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Making of 3-phase motor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drum switch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67.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forward  by CAM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69.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6"/>
        </w:trPr>
        <w:tc>
          <w:tcPr>
            <w:tcW w:type="dxa" w:w="7856"/>
            <w:gridSpan w:val="3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Midterm test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13 </w:t>
            </w:r>
          </w:p>
        </w:tc>
      </w:tr>
    </w:tbl>
    <w:p>
      <w:pPr>
        <w:autoSpaceDN w:val="0"/>
        <w:autoSpaceDE w:val="0"/>
        <w:widowControl/>
        <w:spacing w:line="268" w:lineRule="exact" w:before="99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70.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three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14 </w:t>
            </w:r>
          </w:p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forward  by CAM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Star/Delta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CAM switch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CAM 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74.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three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circuit-III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ON/OFF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magnetic contactor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15 </w:t>
            </w:r>
          </w:p>
        </w:tc>
      </w:tr>
      <w:tr>
        <w:trPr>
          <w:trHeight w:hRule="exact" w:val="112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Reverse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/forward  by magnetic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contactor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76.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Star / Delta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Magnetic contactor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77.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Installation of three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phase circuit-IV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2-speed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magnetic contactor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16 </w:t>
            </w:r>
          </w:p>
        </w:tc>
      </w:tr>
      <w:tr>
        <w:trPr>
          <w:trHeight w:hRule="exact" w:val="140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Making of 3-phase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connection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reverse/forward and Star/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Delta by magnetic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contactor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80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79.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Automatic transfer supply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switch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80.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Troubleshooting-I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visual inspection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17 </w:t>
            </w:r>
          </w:p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81.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774" w:hanging="360"/>
              <w:jc w:val="both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Demonstrate testing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procedures for solar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824" w:right="576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Demonstrate testing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procedures for Motor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control panel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9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83.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Testing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Troubleshooting-II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2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Continuity test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18 </w:t>
            </w:r>
          </w:p>
        </w:tc>
      </w:tr>
      <w:tr>
        <w:trPr>
          <w:trHeight w:hRule="exact" w:val="28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84.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Open circuit test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8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85.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Short circuit test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73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2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86.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6" w:lineRule="exact" w:before="28" w:after="0"/>
              <w:ind w:left="464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Insulation resistance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leakage test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4"/>
        </w:trPr>
        <w:tc>
          <w:tcPr>
            <w:tcW w:type="dxa" w:w="134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87.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Earth continuity test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88.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432" w:right="144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Remove faults according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product knowledge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89.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432" w:right="144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automatic Iron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19 </w:t>
            </w:r>
          </w:p>
        </w:tc>
      </w:tr>
      <w:tr>
        <w:trPr>
          <w:trHeight w:hRule="exact" w:val="852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90.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automatic steam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Iron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66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91.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Appliances-II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56" w:lineRule="exact" w:before="136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32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Electric ceiling Fan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20 </w:t>
            </w:r>
          </w:p>
        </w:tc>
      </w:tr>
      <w:tr>
        <w:trPr>
          <w:trHeight w:hRule="exact" w:val="54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92.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68" w:lineRule="exact" w:before="24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pedestal Fan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64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93.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Electric exhaust Fan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94. </w:t>
            </w:r>
          </w:p>
        </w:tc>
        <w:tc>
          <w:tcPr>
            <w:tcW w:type="dxa" w:w="269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44" w:firstLine="0"/>
              <w:jc w:val="center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Appliances-III </w:t>
            </w:r>
          </w:p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824" w:right="144" w:hanging="36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toaster and sandwich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maker </w:t>
            </w:r>
          </w:p>
        </w:tc>
        <w:tc>
          <w:tcPr>
            <w:tcW w:type="dxa" w:w="1496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21 </w:t>
            </w:r>
          </w:p>
        </w:tc>
      </w:tr>
      <w:tr>
        <w:trPr>
          <w:trHeight w:hRule="exact" w:val="108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95. </w:t>
            </w:r>
          </w:p>
        </w:tc>
        <w:tc>
          <w:tcPr>
            <w:tcW w:type="dxa" w:w="26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144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Appliances-IV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Juicer blander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22 </w:t>
            </w:r>
          </w:p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96.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Appliances-V </w:t>
            </w:r>
          </w:p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washing machine 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23 </w:t>
            </w:r>
          </w:p>
        </w:tc>
      </w:tr>
      <w:tr>
        <w:trPr>
          <w:trHeight w:hRule="exact" w:val="580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97.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432" w:right="144" w:firstLine="0"/>
              <w:jc w:val="center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spinner/ dryer machine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98. </w:t>
            </w:r>
          </w:p>
        </w:tc>
        <w:tc>
          <w:tcPr>
            <w:tcW w:type="dxa" w:w="2692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Repairing of House </w:t>
            </w:r>
            <w:r>
              <w:rPr>
                <w:w w:val="98.13091278076172"/>
                <w:rFonts w:ascii="CIDFont+F1" w:hAnsi="CIDFont+F1" w:eastAsia="CIDFont+F1"/>
                <w:b/>
                <w:i w:val="0"/>
                <w:color w:val="000000"/>
                <w:sz w:val="25"/>
              </w:rPr>
              <w:t xml:space="preserve">Hold Appliances-VI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refrigerator</w:t>
            </w:r>
          </w:p>
        </w:tc>
        <w:tc>
          <w:tcPr>
            <w:tcW w:type="dxa" w:w="1496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24 </w:t>
            </w:r>
          </w:p>
        </w:tc>
      </w:tr>
      <w:tr>
        <w:trPr>
          <w:trHeight w:hRule="exact" w:val="5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99. 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52" w:lineRule="exact" w:before="4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Electric heater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54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22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100.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50" w:lineRule="exact" w:before="42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2"/>
              </w:rPr>
              <w:t>Electric kettle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2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101.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Microwave oven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22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102.</w:t>
            </w:r>
          </w:p>
        </w:tc>
        <w:tc>
          <w:tcPr>
            <w:tcW w:type="dxa" w:w="2345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Repairing maintenance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hair dryer </w:t>
            </w:r>
          </w:p>
        </w:tc>
        <w:tc>
          <w:tcPr>
            <w:tcW w:type="dxa" w:w="2345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1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22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103.</w:t>
            </w:r>
          </w:p>
        </w:tc>
        <w:tc>
          <w:tcPr>
            <w:tcW w:type="dxa" w:w="269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0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search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apply for jobs in at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least two labor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marketplace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countries (KSA, UAE,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etc.) </w:t>
            </w:r>
          </w:p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90" w:lineRule="exact" w:before="4" w:after="0"/>
              <w:ind w:left="464" w:right="72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website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Uv learning jobs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Paper Pk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Read news paper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25 </w:t>
            </w:r>
          </w:p>
        </w:tc>
      </w:tr>
    </w:tbl>
    <w:p>
      <w:pPr>
        <w:autoSpaceDN w:val="0"/>
        <w:autoSpaceDE w:val="0"/>
        <w:widowControl/>
        <w:spacing w:line="268" w:lineRule="exact" w:before="63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12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5"/>
        <w:gridCol w:w="2345"/>
        <w:gridCol w:w="2345"/>
        <w:gridCol w:w="2345"/>
      </w:tblGrid>
      <w:tr>
        <w:trPr>
          <w:trHeight w:hRule="exact" w:val="596"/>
        </w:trPr>
        <w:tc>
          <w:tcPr>
            <w:tcW w:type="dxa" w:w="1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9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16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4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online job search websites </w:t>
            </w:r>
          </w:p>
        </w:tc>
        <w:tc>
          <w:tcPr>
            <w:tcW w:type="dxa" w:w="1496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76"/>
        </w:trPr>
        <w:tc>
          <w:tcPr>
            <w:tcW w:type="dxa" w:w="1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22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104.</w:t>
            </w:r>
          </w:p>
        </w:tc>
        <w:tc>
          <w:tcPr>
            <w:tcW w:type="dxa" w:w="269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10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3816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326" w:lineRule="exact" w:before="0" w:after="0"/>
              <w:ind w:left="264" w:right="288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Acceleration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</w:p>
          <w:p>
            <w:pPr>
              <w:autoSpaceDN w:val="0"/>
              <w:autoSpaceDE w:val="0"/>
              <w:widowControl/>
              <w:spacing w:line="312" w:lineRule="exact" w:before="326" w:after="0"/>
              <w:ind w:left="62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  <w:u w:val="single"/>
              </w:rPr>
              <w:t>Final Assessment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1496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Week 26 </w:t>
            </w:r>
          </w:p>
        </w:tc>
      </w:tr>
    </w:tbl>
    <w:p>
      <w:pPr>
        <w:autoSpaceDN w:val="0"/>
        <w:autoSpaceDE w:val="0"/>
        <w:widowControl/>
        <w:spacing w:line="268" w:lineRule="exact" w:before="812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4"/>
        <w:ind w:left="0" w:right="0"/>
      </w:pPr>
    </w:p>
    <w:p>
      <w:pPr>
        <w:autoSpaceDN w:val="0"/>
        <w:autoSpaceDE w:val="0"/>
        <w:widowControl/>
        <w:spacing w:line="268" w:lineRule="exact" w:before="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Annexure-II </w:t>
      </w:r>
    </w:p>
    <w:p>
      <w:pPr>
        <w:autoSpaceDN w:val="0"/>
        <w:autoSpaceDE w:val="0"/>
        <w:widowControl/>
        <w:spacing w:line="266" w:lineRule="exact" w:before="252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SUGGESTIVE FORMAT AND SEQUENCE ORDER OF MOTIVATIONAL LECTURE.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18" w:lineRule="exact" w:before="196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Mentors are provided an observation checklist form to evaluate and share their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observational feedback on how students within each team engage and collaborate in a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learning environment. The checklist is provided at two different points: Once towards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end of the course. The checklists are an opportunity for mentors to share their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unique perspective on group dynamics based on various team activities, gameplay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sessions, pitch preparation, and other sessions, giving insights on the nature of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communication and teamwork taking place and how both learning outcomes and the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student experience can be improved in the future. </w:t>
      </w:r>
    </w:p>
    <w:p>
      <w:pPr>
        <w:autoSpaceDN w:val="0"/>
        <w:autoSpaceDE w:val="0"/>
        <w:widowControl/>
        <w:spacing w:line="318" w:lineRule="exact" w:before="198" w:after="240"/>
        <w:ind w:left="0" w:right="72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Please find below an overview of the activities taking place Session plan that will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support your 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9360"/>
      </w:tblGrid>
      <w:tr>
        <w:trPr>
          <w:trHeight w:hRule="exact" w:val="288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4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298"/>
        </w:trPr>
        <w:tc>
          <w:tcPr>
            <w:tcW w:type="dxa" w:w="924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4" w:lineRule="exact" w:before="10" w:after="0"/>
              <w:ind w:left="462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5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0"/>
        <w:gridCol w:w="2340"/>
        <w:gridCol w:w="2340"/>
        <w:gridCol w:w="2340"/>
      </w:tblGrid>
      <w:tr>
        <w:trPr>
          <w:trHeight w:hRule="exact" w:val="284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1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12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mean </w:t>
            </w:r>
          </w:p>
        </w:tc>
        <w:tc>
          <w:tcPr>
            <w:tcW w:type="dxa" w:w="231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good </w:t>
            </w:r>
          </w:p>
        </w:tc>
        <w:tc>
          <w:tcPr>
            <w:tcW w:type="dxa" w:w="231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57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4" w:right="144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340"/>
        <w:gridCol w:w="2340"/>
        <w:gridCol w:w="2340"/>
        <w:gridCol w:w="2340"/>
      </w:tblGrid>
      <w:tr>
        <w:trPr>
          <w:trHeight w:hRule="exact" w:val="56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3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outcomes: </w:t>
            </w:r>
          </w:p>
        </w:tc>
        <w:tc>
          <w:tcPr>
            <w:tcW w:type="dxa" w:w="4620"/>
            <w:gridSpan w:val="2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2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3372"/>
        </w:trPr>
        <w:tc>
          <w:tcPr>
            <w:tcW w:type="dxa" w:w="2312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282" w:right="144" w:hanging="18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2" w:val="left"/>
              </w:tabs>
              <w:autoSpaceDE w:val="0"/>
              <w:widowControl/>
              <w:spacing w:line="278" w:lineRule="exact" w:before="16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0"/>
            <w:gridSpan w:val="2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4" w:right="2592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2"/>
            <w:tcBorders>
              <w:start w:sz="3.199999999999818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52" w:right="144" w:firstLine="0"/>
              <w:jc w:val="left"/>
            </w:pP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80"/>
        <w:gridCol w:w="4680"/>
      </w:tblGrid>
      <w:tr>
        <w:trPr>
          <w:trHeight w:hRule="exact" w:val="28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72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58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304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</w:p>
        </w:tc>
      </w:tr>
    </w:tbl>
    <w:p>
      <w:pPr>
        <w:autoSpaceDN w:val="0"/>
        <w:autoSpaceDE w:val="0"/>
        <w:widowControl/>
        <w:spacing w:line="268" w:lineRule="exact" w:before="61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4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4680"/>
        <w:gridCol w:w="4680"/>
      </w:tblGrid>
      <w:tr>
        <w:trPr>
          <w:trHeight w:hRule="exact" w:val="1942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7494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18" w:after="0"/>
              <w:ind w:left="102" w:right="0" w:firstLine="0"/>
              <w:jc w:val="left"/>
            </w:pP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CIDFont+F5" w:hAnsi="CIDFont+F5" w:eastAsia="CIDFont+F5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6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15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68" w:lineRule="exact" w:before="229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4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4"/>
        <w:ind w:left="0" w:right="0"/>
      </w:pPr>
    </w:p>
    <w:p>
      <w:pPr>
        <w:autoSpaceDN w:val="0"/>
        <w:autoSpaceDE w:val="0"/>
        <w:widowControl/>
        <w:spacing w:line="268" w:lineRule="exact" w:before="0" w:after="244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MOTIVATIONAL LECTURES LINKS.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344"/>
        <w:gridCol w:w="3344"/>
        <w:gridCol w:w="3344"/>
      </w:tblGrid>
      <w:tr>
        <w:trPr>
          <w:trHeight w:hRule="exact" w:val="28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TOPIC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SPEAKER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LINK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9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9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6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66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1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Ahmed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9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ATTITUDE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Titan Man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1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942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4" w:right="768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764"/>
        <w:ind w:left="0" w:right="0"/>
      </w:pPr>
    </w:p>
    <w:p>
      <w:pPr>
        <w:autoSpaceDN w:val="0"/>
        <w:tabs>
          <w:tab w:pos="7972" w:val="left"/>
        </w:tabs>
        <w:autoSpaceDE w:val="0"/>
        <w:widowControl/>
        <w:spacing w:line="390" w:lineRule="exact" w:before="0" w:after="242"/>
        <w:ind w:left="3832" w:right="0" w:firstLine="0"/>
        <w:jc w:val="left"/>
      </w:pPr>
      <w:r>
        <w:tab/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Annexure-III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SUCCESS STORY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148"/>
        <w:gridCol w:w="3148"/>
        <w:gridCol w:w="3148"/>
      </w:tblGrid>
      <w:tr>
        <w:trPr>
          <w:trHeight w:hRule="exact" w:val="576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2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8868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78" w:right="115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background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Muhammad Kamran,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who lives in Peshawar, 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 example of how hard work and perseverance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can reap rich rewards when bidding for projects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of Repairing maintenance of house hold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domestic electrical appliances.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Domestic E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lectrical Appliances and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Technician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works exclusively on an open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market platform and has earned, on average,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up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to 60000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 month for the past several months.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But this isn’t a story of overnight success –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Muhammad Kamran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had to work hard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differentiate himself and stay true to his goal.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It was a full year later, in November 2020, whe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Muhammad Kamran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finally decided to jump in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local market and sign multiple agreements. 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signed up for one of the numerous company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owners and people with small projects, like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handling Electrical projects and, troubleshooting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projects, repairing and maintenance of house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hold appliances, domestic appliances repairing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troubleshooting,by other company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commissioning of 3-phase Motor control panel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design and commissioner.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 had already started a small business to help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pay for his college education, so he was nervous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apprehensive about the decision. “I gave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myself two or three months at most. If I didn’t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succeed, then I would go back to running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business as it was showing potential,” he sa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8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got trained through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any other source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Certification in Building Electrician and solar PV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technician from STEPS(NAVTTC partner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institute) </w:t>
            </w:r>
          </w:p>
        </w:tc>
      </w:tr>
    </w:tbl>
    <w:p>
      <w:pPr>
        <w:autoSpaceDN w:val="0"/>
        <w:autoSpaceDE w:val="0"/>
        <w:widowControl/>
        <w:spacing w:line="268" w:lineRule="exact" w:before="596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984" w:right="1356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127"/>
        <w:gridCol w:w="3127"/>
        <w:gridCol w:w="3127"/>
      </w:tblGrid>
      <w:tr>
        <w:trPr>
          <w:trHeight w:hRule="exact" w:val="9720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Muhammad Kamran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area of expertis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 is in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Domestic Electrical appliances and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technician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. But it wasn’t so simple. In the first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few weeks, he didn’t hear back from even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single client, despite pitching for dozens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projects.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“I needed to understand what worked, so I read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blogs, participated in forums, and analyzed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profiles of successful agribusiness men. It was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 uphill struggle, but I didn’t want to give up,”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 explains.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Muhammad Kamran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says he understands why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clients would be apprehensive giving projects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untested domestic appliances repair men. They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have hundreds of options to choose from, 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explains, and to give a project to someone with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no experience requires a strong leap of faith.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slow stream of projects started to come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Kamran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’s way. Within a few months, he was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landing an average of a multiple projects every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month, with a large number of repeat clients. 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also expanded the range of his professional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services, branching out landowners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companies.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But he’s had to face his fair share of challenges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too. Threatened to derail his business career.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“Sometimes I haven’t had connectivity for two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days straight,” he explains. “That’s unthinkable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someone who makes his livelihood on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Electrical appliances repairing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troubleshooting.”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80"/>
        </w:trPr>
        <w:tc>
          <w:tcPr>
            <w:tcW w:type="dxa" w:w="10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78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53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Hard work pays in the end so be always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68" w:lineRule="exact" w:before="524" w:after="0"/>
        <w:ind w:left="36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Note: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Success story is a source of motivation for the trainees and can be presented </w:t>
      </w:r>
    </w:p>
    <w:p>
      <w:pPr>
        <w:autoSpaceDN w:val="0"/>
        <w:autoSpaceDE w:val="0"/>
        <w:widowControl/>
        <w:spacing w:line="268" w:lineRule="exact" w:before="52" w:after="0"/>
        <w:ind w:left="360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in several ways/forms in a NAVTTC skill development course as under: -</w:t>
      </w:r>
    </w:p>
    <w:p>
      <w:pPr>
        <w:autoSpaceDN w:val="0"/>
        <w:autoSpaceDE w:val="0"/>
        <w:widowControl/>
        <w:spacing w:line="268" w:lineRule="exact" w:before="838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0" w:right="1420" w:bottom="36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4"/>
        <w:ind w:left="0" w:right="0"/>
      </w:pPr>
    </w:p>
    <w:p>
      <w:pPr>
        <w:autoSpaceDN w:val="0"/>
        <w:autoSpaceDE w:val="0"/>
        <w:widowControl/>
        <w:spacing w:line="282" w:lineRule="exact" w:before="0" w:after="0"/>
        <w:ind w:left="720" w:right="72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trainee of the institute. He will narrate his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success story to the trainees in his own words and meet trainees as well. </w:t>
      </w:r>
    </w:p>
    <w:p>
      <w:pPr>
        <w:autoSpaceDN w:val="0"/>
        <w:tabs>
          <w:tab w:pos="720" w:val="left"/>
        </w:tabs>
        <w:autoSpaceDE w:val="0"/>
        <w:widowControl/>
        <w:spacing w:line="294" w:lineRule="exact" w:before="0" w:after="0"/>
        <w:ind w:left="36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trainee Audio-video recording that has to cover the above-mentioned points.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* 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organization, job, earning, etc) and narrates his/her story in the teacher’s own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motivational words. </w:t>
      </w:r>
    </w:p>
    <w:p>
      <w:pPr>
        <w:autoSpaceDN w:val="0"/>
        <w:autoSpaceDE w:val="0"/>
        <w:widowControl/>
        <w:spacing w:line="292" w:lineRule="exact" w:before="750" w:after="0"/>
        <w:ind w:left="540" w:right="144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*</w:t>
      </w:r>
      <w:r>
        <w:rPr>
          <w:rFonts w:ascii="CIDFont+F5" w:hAnsi="CIDFont+F5" w:eastAsia="CIDFont+F5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CIDFont+F8" w:hAnsi="CIDFont+F8" w:eastAsia="CIDFont+F8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268" w:lineRule="exact" w:before="10036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2" w:right="1440" w:bottom="3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2"/>
        <w:ind w:left="0" w:right="0"/>
      </w:pPr>
    </w:p>
    <w:p>
      <w:pPr>
        <w:autoSpaceDN w:val="0"/>
        <w:tabs>
          <w:tab w:pos="7896" w:val="left"/>
        </w:tabs>
        <w:autoSpaceDE w:val="0"/>
        <w:widowControl/>
        <w:spacing w:line="340" w:lineRule="exact" w:before="0" w:after="0"/>
        <w:ind w:left="2800" w:right="1008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Annexure-IV: 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282" w:after="0"/>
        <w:ind w:left="28" w:right="1094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what constitutes good work ethics often varies.  Different businesses have different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expectations. Work ethic is a belief that hard work and diligence have a moral benefit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an inherent ability, virtue, or value to strengthen character and individual abilities. It is a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set of values-centered on the importance of work and manifested by determination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desire to work hard. </w:t>
      </w:r>
    </w:p>
    <w:p>
      <w:pPr>
        <w:autoSpaceDN w:val="0"/>
        <w:autoSpaceDE w:val="0"/>
        <w:widowControl/>
        <w:spacing w:line="266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94" w:after="0"/>
        <w:ind w:left="748" w:right="1008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1.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Attendance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punctual every 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1008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2.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Character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2" w:lineRule="exact" w:before="80" w:after="0"/>
        <w:ind w:left="748" w:right="1008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3.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ability to carry your weight and help others who are struggling. Recognize when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speak up with an idea 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1008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4.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Appearance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 set your best foot forward, personal hygiene, good manner,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remember that the first impression of who you are can last a lifetime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5.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Attitude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admit it.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safety. Avoids unnecessary risks. Willing to learn new processes, systems,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procedures in light of changing responsibilities. </w:t>
      </w:r>
    </w:p>
    <w:p>
      <w:pPr>
        <w:autoSpaceDN w:val="0"/>
        <w:autoSpaceDE w:val="0"/>
        <w:widowControl/>
        <w:spacing w:line="268" w:lineRule="exact" w:before="1114" w:after="0"/>
        <w:ind w:left="28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p>
      <w:pPr>
        <w:sectPr>
          <w:pgSz w:w="12240" w:h="15840"/>
          <w:pgMar w:top="724" w:right="288" w:bottom="360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6"/>
        <w:ind w:left="0" w:right="0"/>
      </w:pPr>
    </w:p>
    <w:p>
      <w:pPr>
        <w:autoSpaceDN w:val="0"/>
        <w:autoSpaceDE w:val="0"/>
        <w:widowControl/>
        <w:spacing w:line="392" w:lineRule="exact" w:before="0" w:after="0"/>
        <w:ind w:left="72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6.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Productivity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 Help out whenever asked, do extra without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being asked. Take pride in your work, do things the best you know-how.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focuses energy on accomplishing tasks, also referred to as demonstrating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ownership. Takes pride in work. </w:t>
      </w:r>
    </w:p>
    <w:p>
      <w:pPr>
        <w:autoSpaceDN w:val="0"/>
        <w:autoSpaceDE w:val="0"/>
        <w:widowControl/>
        <w:spacing w:line="332" w:lineRule="exact" w:before="84" w:after="0"/>
        <w:ind w:left="72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7.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time and 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 an appropriate approach to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social interactions at work. Maintains focus on work responsibilities. </w:t>
      </w:r>
    </w:p>
    <w:p>
      <w:pPr>
        <w:autoSpaceDN w:val="0"/>
        <w:tabs>
          <w:tab w:pos="720" w:val="left"/>
        </w:tabs>
        <w:autoSpaceDE w:val="0"/>
        <w:widowControl/>
        <w:spacing w:line="414" w:lineRule="exact" w:before="40" w:after="0"/>
        <w:ind w:left="36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8.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Communication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Written communication, being able to correctly write reports and memos.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146" w:after="0"/>
        <w:ind w:left="720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Verbal communications,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 xml:space="preserve">9. 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Cooperation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fellows, 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changing work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2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10.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first time. Show respect, accept, and acknowledge an individual’s talents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diversity in the workplace, including showing due respect for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different perspectives, opinions, and suggestions. </w:t>
      </w:r>
    </w:p>
    <w:p>
      <w:pPr>
        <w:autoSpaceDN w:val="0"/>
        <w:autoSpaceDE w:val="0"/>
        <w:widowControl/>
        <w:spacing w:line="268" w:lineRule="exact" w:before="4650" w:after="0"/>
        <w:ind w:left="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Domestic Electrical Appliances and Technician</w:t>
      </w:r>
    </w:p>
    <w:sectPr w:rsidR="00FC693F" w:rsidRPr="0006063C" w:rsidSect="00034616">
      <w:pgSz w:w="12240" w:h="15840"/>
      <w:pgMar w:top="716" w:right="1362" w:bottom="360" w:left="144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