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30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Die and Moulds Maker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Die and Moulds Maker </w:t>
            </w:r>
          </w:p>
        </w:tc>
      </w:tr>
      <w:tr>
        <w:trPr>
          <w:trHeight w:hRule="exact" w:val="11988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Die and Moulds Maker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 in Die and Moulds making.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needs for superior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Die and Moulds making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technology have increased in keeping with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demands for a wide variety of performances such as high productivity, high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quality, as well as labor and cost savings. This course will provide participants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an integrated approach to learn about the various aspects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Moulds making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and allied technologies.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62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6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58" w:lineRule="exact" w:before="522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8" w:lineRule="exact" w:before="262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6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2" w:lineRule="exact" w:before="262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 Safety case studies (2 cases regarding safety and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2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2" w:lineRule="exact" w:before="268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site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12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440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 able to recognize the dangers and observe relevant safety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precautions while performing / supervising hot work.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differences and working principles of various Die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Moulds making equipment on board.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Methodologies for evaluating the product material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Detail aspect of mould making&amp; testing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fitting covering components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turning operations on lathe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milling operations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Solid modeling of mould in CAD &amp; Pro-E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on EDM and wire EDM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Operation/program of both CNC turn centre &amp; CNC machining centre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Construction of single or two cavity mould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&amp; Pneumatic circuits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Workshop Calculation &amp; Science and Engineering Drawing </w:t>
            </w:r>
          </w:p>
        </w:tc>
      </w:tr>
      <w:tr>
        <w:trPr>
          <w:trHeight w:hRule="exact" w:val="1848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396" w:right="201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239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412" w:right="187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Karachi Tools, Dies and Moulds Centre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Gujranwala Tools, Dies and Moulds Centre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Pakistan Industrial Technical Assistance Centre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Lucky Plastic Industries Pvt Ltd Lahore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Plastic Molding Company Karachi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Synthetic Products Enterprises Limited SPEL Lahore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4" w:lineRule="exact" w:before="0" w:after="0"/>
              <w:ind w:left="224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join industry as Technician and will progress further as Senior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Technician, Supervisor and can rise to the level of Manager.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Can become Entrepreneur in the related field.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22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Can join Advanced Diploma (Vocational) courses as applicable.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</w:tbl>
    <w:p>
      <w:pPr>
        <w:autoSpaceDN w:val="0"/>
        <w:autoSpaceDE w:val="0"/>
        <w:widowControl/>
        <w:spacing w:line="274" w:lineRule="exact" w:before="2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458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50" w:val="left"/>
              </w:tabs>
              <w:autoSpaceDE w:val="0"/>
              <w:widowControl/>
              <w:spacing w:line="378" w:lineRule="exact" w:before="0" w:after="0"/>
              <w:ind w:left="3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AutoCAD by David Frey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Prentice Hall INC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Technology of Machine Tools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S.F Karar &amp; A.F Check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Mechanical Engineering Series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5th Edition McGraw Hill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 Makers Handbook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Jerry Arnold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 Design Fundamentals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Vukota Boljanovic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Progressive Dies: Principles and Practices of Design and Construction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Donald A. Peterson</w:t>
            </w:r>
          </w:p>
        </w:tc>
      </w:tr>
    </w:tbl>
    <w:p>
      <w:pPr>
        <w:autoSpaceDN w:val="0"/>
        <w:autoSpaceDE w:val="0"/>
        <w:widowControl/>
        <w:spacing w:line="274" w:lineRule="exact" w:before="900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403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Die and Moulds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personal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protective equipment (PPE) related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Die and Mould Making process.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60" w:lineRule="exact" w:before="0" w:after="0"/>
              <w:ind w:left="730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body, foot,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hand protective gear.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58" w:lineRule="exact" w:before="0" w:after="0"/>
              <w:ind w:left="73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ear, eye,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face, and head protective gear.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describe Die and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making safety practices related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specific hazards or environments.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534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834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fitting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dimensional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accuracy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4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Bench work – Metal working hand tools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devices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Linear measurements- its units, steel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rule dividers, callipers – types and uses,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Punch – types and uses.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0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Vernier calliper – its parts, principles,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reading, uses and care.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576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Outside micrometer – its parts,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principles, reading, uses and care,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vernier height gauge.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4" w:lineRule="exact" w:before="22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Marking tools – scriber, Dividers, Dot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punch, Centre punch.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0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Dial test indicator-its parts, types,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 and uses.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0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Geometrical tolerance. British standard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system, BIS system.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Study of tools used in chipping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scraping.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2028" w:after="0"/>
              <w:ind w:left="228" w:right="0" w:firstLine="20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4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Fit of components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 assembling as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 required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tolerance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4" w:lineRule="exact" w:before="168" w:after="0"/>
              <w:ind w:left="224" w:right="288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Metals, difference between Metal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Non-Metal, properties of metal,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Classification of metals and its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applications, pig – iron, cast iron,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58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66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0" w:after="0"/>
              <w:ind w:left="22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wrought iron, steel-plain carbon steel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(Low carbon steel, medium and high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carbon steels, high speed steel,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stainless steel, carbides,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 treatment of metals, process-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annealing, nitriding, hardening,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tempering, case hardening, carburizing,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cyaniding, flame hardening, Induction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hardening, purposes and its effects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properties of steel.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6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Conventional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lathe machine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4" w:lineRule="exact" w:before="168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Getting to know the lathe with its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components, lever positions and various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lubrication points as well.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lathe- its types. Centre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lathe construction, detail function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parts, specification.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4" w:lineRule="exact" w:before="22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points to be observed while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working on a lathe.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9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8" w:lineRule="exact" w:before="278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  <w:tr>
        <w:trPr>
          <w:trHeight w:hRule="exact" w:val="7664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different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Turning Operation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6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types of Lathe operations -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facing, turning, parting-off, grooving,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chamfering, boring etc.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Lathe cutting tool-different types,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and different angles (clearance,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rake etc.), specification of lathe tools.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Driving mechanism, speed and feed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mechanism of Lathe.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0" w:after="0"/>
              <w:ind w:left="224" w:right="7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Slotter – Classification, principle,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construction, Safety precaution.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Comparative study with a shaping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56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and their indexing process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a Slotter by its Rotary table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graduations.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6" w:lineRule="exact" w:before="18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Driving mechanisms, quick return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motion and speed ratio.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20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points to be observed while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working on a Slotter.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56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Chucks &amp; different types of job holding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devices on lathe and advantages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type.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4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Knurling-types, grade &amp; its necessity.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Vernier Bevel Protractor – parts, reading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uses.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014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1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Produce threaded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components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6" w:after="0"/>
              <w:ind w:left="224" w:right="576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Calculations of taper turning by off-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setting tail stock.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Sine Bar – description &amp; uses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Slip gauge –description and uses.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44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0604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1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Milling Operation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indexing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2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Milling Machine: importance, types,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 and specification.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6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Driving and feed mechanism of Milling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Nomenclature of milling cutters,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milling cutter angles, Milling cutter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14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holding devices-vice, clamps, V-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block, parallel block etc.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Slotting tools-types, tool angles. 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5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Comparison of tool angle.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Milling cutter holding devices, work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holding devices, milling process – Up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milling and Down milling.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4" w:lineRule="exact" w:before="24" w:after="0"/>
              <w:ind w:left="22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Calculation of cutting speed, feed,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machining time for milling machine.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Milling machine attachments – vertical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milling attachment, universal milling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attachment, circular milling attachment,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dividing head attachment, etc.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tool with holder for internal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operations. Precautions to be observed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slotting internal operations.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6" w:lineRule="exact" w:before="22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circular marks on the table for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slotting curves.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Chain, Sprocket and their applications.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Spline – types and uses.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coolant &amp; lubricant-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difference between them, types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uses of each.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86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Dividing head – Introduction,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construction, types. Simple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universal dividing head.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Indexing methods – direct indexing,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simple indexing, angular indexing,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differential indexing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488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85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Surface Grinding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2" w:lineRule="exact" w:before="0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machine introduction, types,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Surface &amp; Cylindrical grinding Machine-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parts, functions, specification,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uses. Safety points to be observed while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working on a Grinding machine.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56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wheel shapes and sizes.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 marking system. Selection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grinding wheel.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Specification and Identification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grinding wheels.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68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Cylindrical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Grinding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70" w:lineRule="exact" w:before="160" w:after="0"/>
              <w:ind w:left="224" w:right="288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Procedure for mounting of grinding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wheels, balancing of grinding wheels.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Dressing, types of dresser. </w:t>
            </w:r>
          </w:p>
          <w:p>
            <w:pPr>
              <w:autoSpaceDN w:val="0"/>
              <w:autoSpaceDE w:val="0"/>
              <w:widowControl/>
              <w:spacing w:line="260" w:lineRule="exact" w:before="126" w:after="0"/>
              <w:ind w:left="56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Glazing and Loading of wheels –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Causes and remedies. Roughness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values and their symbols. Explain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and necessity of quality. </w:t>
            </w:r>
          </w:p>
          <w:p>
            <w:pPr>
              <w:autoSpaceDN w:val="0"/>
              <w:autoSpaceDE w:val="0"/>
              <w:widowControl/>
              <w:spacing w:line="258" w:lineRule="exact" w:before="130" w:after="0"/>
              <w:ind w:left="562" w:right="86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Selection procedure of grinding wheels.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Abrasives - its types, Bond, Grade, Grit,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structure.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6" w:lineRule="exact" w:before="134" w:after="0"/>
              <w:ind w:left="22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Standard marking system of Grinding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Wheel.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1406" w:after="0"/>
              <w:ind w:left="228" w:right="0" w:firstLine="20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87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isometric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drawing and solid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modeling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 using CAD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Pro-E.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4" w:lineRule="exact" w:before="274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AutoCAD: Introduction to AutoCAD,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creating first drawing, learning the tools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trade, organizing the work, drawing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first mould.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56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Pro-E: Familiarization of interface/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Windows, Sketching, basic modeling,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advanced modeling, assembling,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drawing, surface modeling,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manufacturing – mould design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awareness.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182" w:after="0"/>
              <w:ind w:left="144" w:right="0" w:firstLine="28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834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 Discharge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 (EDM)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Wire EDM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64" w:lineRule="exact" w:before="166" w:after="0"/>
              <w:ind w:left="41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discharge machine (EDM)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principle of operation,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advantages and disadvantages and 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80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300" w:lineRule="exact" w:before="21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applications.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32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principle of operation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advantages and disadvantages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6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CNC lathe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part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program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2" w:lineRule="exact" w:before="164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Safety Precautions: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 handling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tools, equipment &amp; CNC machines,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CNC turning with FANUC CNC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CONTROL- (Fanuc-Oi-T latest) CNC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and Control specifications.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5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CNC system organization Fanuc-0i-T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Co-ordinate systems and Points. CNC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lathe, Types, Machine axes.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3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3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CNC machining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centre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part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program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0" w:lineRule="exact" w:before="172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Safety Precautions: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 handling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tools, equipment &amp; CNC machines,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CNC Mill with FANUC CNC CONTROL-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(Fanuc-0i-M latest) CNC Machine 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Control specifications. CNC system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organization Fanuc-0i-M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Co-ordinate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systems and Points. CNC Machines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Milling, Types, Machine axes.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80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</w:tc>
      </w:tr>
      <w:tr>
        <w:trPr>
          <w:trHeight w:hRule="exact" w:val="526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Hand Injection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 and mould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assembly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2" w:lineRule="exact" w:before="168" w:after="0"/>
              <w:ind w:left="22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plastic material: Types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plastics, differentiation of plastics,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Properties, application, fillers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additives and reinforced plastics.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56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Mould terminology: Core, cavity,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impression, runner, gate, sprue bush,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base etc.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Parting line: Types of parting line,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matching (Bedding down), vent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relief.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608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Requirement for ejection: Types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ejector grids, ejector elements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ejector system. </w:t>
            </w:r>
          </w:p>
          <w:p>
            <w:pPr>
              <w:autoSpaceDN w:val="0"/>
              <w:autoSpaceDE w:val="0"/>
              <w:widowControl/>
              <w:spacing w:line="256" w:lineRule="exact" w:before="22" w:after="0"/>
              <w:ind w:left="56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Feed System: Sprue, runner, gate,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types, design and calculations, vent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design, balancing, etc.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348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94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electrical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circuit and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</w:tc>
      </w:tr>
    </w:tbl>
    <w:p>
      <w:pPr>
        <w:autoSpaceDN w:val="0"/>
        <w:autoSpaceDE w:val="0"/>
        <w:widowControl/>
        <w:spacing w:line="274" w:lineRule="exact" w:before="1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71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sensors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4" w:lineRule="exact" w:before="168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Study of basic Electricals- Voltage –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etc.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4" w:lineRule="exact" w:before="14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of Solenoids, Inductors,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Motors, Generator Based 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Electromagnetic Induction Principle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Switches, Fuse and Circuit Breakers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Sensors--Fundamental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Sensor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Proximity Sensors Classification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Operation-Proximity Sensor-Types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Proximity Sensor and Their Working-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Application Sensors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Distance and Displacement -LVDT-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Linear Potentiometer -Ultrasonic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Optical Sensors-Industrial Application.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82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Two cavity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injection mould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try out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component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0" w:lineRule="exact" w:before="168" w:after="0"/>
              <w:ind w:left="224" w:right="432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Shrinkage: Introduction mould life,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cavity/core dimensions, and various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shrinkage values for different plastic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Temperature controlling of moulds: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Introduction, factors effecting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cooling of moulds, layout and sizing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cooling channel, cooling integer type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plate (core cavity, Bolster),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cooling core and cavity inserts and sub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inserts, mould cooling requirements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calculations.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Injection moulding machines: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Introduction, clamping system/ injection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 terminologies and specifications,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screw terminology construction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screw, types of moulding machines,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sequence in the moulding cycle.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Selection of mould base, material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no. of cavities: Introduction, Selection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base and material, advantages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disadvantages of single/ multi-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 mould, calculation of no.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cavities.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562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Splits: External undercut components,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methods of operation, split locking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methods, splits safety arrangements.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562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Side cores and side cavities: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Introduction, moulding embedded 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holes/ recess/slots, Design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610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39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for side core/ side cavities,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internal side core/side cavities.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Moulding internal under cuts/ threads: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Definition, form pin/ split core/ side core,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stripping internal under cuts purpose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threads in plastics, moulding internal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threads, power and transmission system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layout of impression, and moulding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external threads.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380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Single cavity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(Compression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mould/ plunger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 transformer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mould)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170" w:after="0"/>
              <w:ind w:left="22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Moulding of thermoset materials: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Introduction, processing method,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compression moulding, definition, pellet,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compression moulding types,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advantages and disadvantages of semi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positive and fully positive mould,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automatic compression mould, mould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heaters and thermo couples, etc.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Transfer moulding, types of transfer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moulding, advantages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disadvantages of transfer moulding,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Injection moulding of thermo set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material, Advantages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disadvantages of injection moulding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thermo set material, Compression/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transfer moulding defects.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Surface finish: Mould polishing,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and appearance required after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finishing, overview of the process,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 specification of finish,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mechanical equipment of mould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polishing, finishing process, problems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polishing and solutions, surface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treatment method.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Multi day light mould: Introduction,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 feet mould with reverse tapered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sprue, floating runner plate, working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 for floating cavity plate, other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 designs, some non-standard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latch/ locks, some sample multi-day light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2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Introduction of blow moulding, types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blow moulding advantage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 of  blow moulding.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56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 used in blow moulding, blow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 fault &amp; remedy.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388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8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Circuit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pneumatics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hydraulics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60" w:lineRule="exact" w:before="170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principles of hydraulics/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pneumatics system, advantages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disadvantages of hydraulics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pneumatics systems, theory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Pascal’s law, Brahma’s press,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Pressure and flow, types of valves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used in hydraulics and pneumatics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00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810" w:val="left"/>
              </w:tabs>
              <w:autoSpaceDE w:val="0"/>
              <w:widowControl/>
              <w:spacing w:line="256" w:lineRule="exact" w:before="280" w:after="0"/>
              <w:ind w:left="4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</w:t>
            </w:r>
          </w:p>
        </w:tc>
      </w:tr>
      <w:tr>
        <w:trPr>
          <w:trHeight w:hRule="exact" w:val="2920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Overhauling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check for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functionality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6" w:lineRule="exact" w:before="164" w:after="0"/>
              <w:ind w:left="224" w:right="288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Lubricating system-types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Maintenance: Definition, types and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necessity.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22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System of symbol and colour coding.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58" w:lineRule="exact" w:before="18" w:after="0"/>
              <w:ind w:left="22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Possible causes for failure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remedies.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6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34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isometric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drawing of mould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2" w:lineRule="exact" w:before="168" w:after="0"/>
              <w:ind w:left="224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Hot runner mould: Definition, runner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less mould, advantages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disadvantages of hot runner moulding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system, valve system, selecting a hot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runner system, advantages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disadvantages of insulated runner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mould, starting/ restarting nozzles in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manifold application.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Injection moulding defects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common faults, possible problems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remedies, analysis of moulding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problems and solutions.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Other moulding processes: Blow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moulding, Extrusion moulding, rotational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moulding, thermo forming, sheet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film forming. </w:t>
            </w:r>
          </w:p>
          <w:p>
            <w:pPr>
              <w:autoSpaceDN w:val="0"/>
              <w:autoSpaceDE w:val="0"/>
              <w:widowControl/>
              <w:spacing w:line="260" w:lineRule="exact" w:before="18" w:after="0"/>
              <w:ind w:left="56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Maintenance of mould: Introduction,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upkeep and maintenance, types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idle moulds,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control, and frequency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562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 cast mould: Introduction to Die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casting, gating system design, force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calculation, defects/remedies.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979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(6 weeks)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i.e. 21-26 besides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4" w:val="left"/>
              </w:tabs>
              <w:autoSpaceDE w:val="0"/>
              <w:widowControl/>
              <w:spacing w:line="262" w:lineRule="exact" w:before="0" w:after="0"/>
              <w:ind w:left="7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training ( 2 weeks)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564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project assignments.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4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presented in a skills 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levels.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NAVTTC business incubation center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commercialization. </w:t>
            </w:r>
          </w:p>
          <w:p>
            <w:pPr>
              <w:autoSpaceDN w:val="0"/>
              <w:tabs>
                <w:tab w:pos="564" w:val="left"/>
                <w:tab w:pos="2414" w:val="left"/>
              </w:tabs>
              <w:autoSpaceDE w:val="0"/>
              <w:widowControl/>
              <w:spacing w:line="264" w:lineRule="exact" w:before="0" w:after="0"/>
              <w:ind w:left="226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2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</w:p>
        </w:tc>
      </w:tr>
      <w:tr>
        <w:trPr>
          <w:trHeight w:hRule="exact" w:val="3688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Capstone 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provided with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regarding a capstone project that they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required to complete to showcase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learning. The project should ideally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consist of the following deliverables: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Design brief/description outlining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Research collected during the project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Rough sketches, either hand-drawn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digitally created that showcase their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Professionally presented a main body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artwork at the end of the course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1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32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Notes for the Trainer/Teacher: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student must receive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separate/independent project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strengths and interests. This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reinforce their motivation and determine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aptitude towards specific design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6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project should be designed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keeping future design trends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market demands in mind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duration for the completion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is 4 weeks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It’s important to reiterate the value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projects as each student will later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able to showcase their creative effort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real world market, giving them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leverage over others for better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for projects may be generated via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https://www.freestudentprojects.com/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60"/>
        </w:trPr>
        <w:tc>
          <w:tcPr>
            <w:tcW w:type="dxa" w:w="1456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16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of a professional welder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audiences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consumers, and society as a whole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profession i.e.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understanding the profession, the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2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meanings of environmental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responsibility, copyright, and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projects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proposals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time, effort, and creativity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92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work/projects in a professional manner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5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607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4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78" w:val="left"/>
        </w:tabs>
        <w:autoSpaceDE w:val="0"/>
        <w:widowControl/>
        <w:spacing w:line="450" w:lineRule="exact" w:before="0" w:after="774"/>
        <w:ind w:left="2142" w:right="432" w:firstLine="0"/>
        <w:jc w:val="lef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Die and Moulds Maker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33"/>
        <w:gridCol w:w="2633"/>
        <w:gridCol w:w="2633"/>
        <w:gridCol w:w="2633"/>
      </w:tblGrid>
      <w:tr>
        <w:trPr>
          <w:trHeight w:hRule="exact" w:val="528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0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772" w:right="386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 career path related to your course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also highlight the emerging trends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local as well as international market </w:t>
            </w: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4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Work Ethics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1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542"/>
        </w:trPr>
        <w:tc>
          <w:tcPr>
            <w:tcW w:type="dxa" w:w="776"/>
            <w:tcBorders>
              <w:start w:sz="4.0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Identify hazards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wor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ks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hop </w:t>
            </w:r>
          </w:p>
        </w:tc>
        <w:tc>
          <w:tcPr>
            <w:tcW w:type="dxa" w:w="566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4" w:lineRule="exact" w:before="22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 report of at least 10 safety practices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Die &amp; Moulds making related hazards 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483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and organize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to make job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 specification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applying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basic fitting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 and check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dimensional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accuracy following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safety precautions.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[Basic fitting operation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– Filing, Marking,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Hack sawing, Drilling,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Taping, chipping and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Grinding etc.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Accuracy: ± 0.1mm].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56" w:right="432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of tools &amp;equipments as per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desired specifications for filing and marking,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visual inspection of raw material for rusting,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scaling, corrosion etc.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6" w:lineRule="exact" w:before="22" w:after="0"/>
              <w:ind w:left="41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Filing- File top of the “U” channel, check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measure with steel rule.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20" w:after="0"/>
              <w:ind w:left="41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Measuring practice with steel rule, outside &amp;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inside callipers.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Dot punching and letter and number punching.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66" w:lineRule="exact" w:before="6" w:after="0"/>
              <w:ind w:left="41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Drill Plate filing to an accuracy of ±0.05mm.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Marking for centre punching, drilling, reaming,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tapping, counter boring, counter sinking.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Die pass on standard material (M8).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4" w:lineRule="exact" w:before="22" w:after="0"/>
              <w:ind w:left="41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Chipping flat surfaces along a marked line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pre-machined piece.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Slot, straight and angular chipping.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18" w:after="0"/>
              <w:ind w:left="41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Cutting tool filing and grinding on standard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3382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different fit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assembling as per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tolerance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observing principle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interchangeability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check for functionality.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[Different Fit –Open,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Angular, &amp; Square Fit;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tolerance: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±0.05 mm, angular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tolerance: 1 degree.]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538" w:after="0"/>
              <w:ind w:left="418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Male &amp; Female ‘Open’ fitting with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accuracy ±0.05 mm.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18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male &amp; female for square fit with accuracy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± 0.05 mm.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6" w:lineRule="exact" w:before="20" w:after="0"/>
              <w:ind w:left="41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Scrapping exercise on 3 pieces using two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female pieces of square fit.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Angular fitting with male &amp; female.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58" w:lineRule="exact" w:before="18" w:after="0"/>
              <w:ind w:left="41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Assembly fit with male &amp; female by dowelling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screwing. 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308"/>
        </w:trPr>
        <w:tc>
          <w:tcPr>
            <w:tcW w:type="dxa" w:w="776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different shaped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jobs on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chuck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conventional lathe </w:t>
            </w:r>
          </w:p>
        </w:tc>
        <w:tc>
          <w:tcPr>
            <w:tcW w:type="dxa" w:w="566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6" w:lineRule="exact" w:before="538" w:after="0"/>
              <w:ind w:left="9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&amp; function of different parts of lathe.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on operation of lathe (dry/idle run). </w:t>
            </w:r>
          </w:p>
        </w:tc>
        <w:tc>
          <w:tcPr>
            <w:tcW w:type="dxa" w:w="114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0" w:right="616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234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operation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observing standard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operation practice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[Different chucks:3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jaws &amp; 4 jaws,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different shaped jobs: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round, square,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hexagonal]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Setting lathe on different speed and feed.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8" w:lineRule="exact" w:before="18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Cone turning using hand tools-radius external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internal.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6238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cutting tool to produce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jobs to appropriate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accuracy by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performing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turning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operations.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[Different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cutting tool – V tool,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side cutting, parting,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thread cutting (both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LH &amp; RH),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Appropriate accuracy: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±0.06mm, Different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turning operation –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Plain, facing, drilling,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boring (counter &amp;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stepped), grooving,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Parallel Turning, Step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Turning, parting,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chamfering, U -cut,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Reaming, internal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recess, knurling.]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8" w:lineRule="exact" w:before="538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R.H. and L.H. tools, parting tool, Round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nose tool.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60" w:lineRule="exact" w:before="14" w:after="0"/>
              <w:ind w:left="9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Checking of angles with angle gauge / bevel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protractor.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6" w:lineRule="exact" w:before="20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“V” tools for threading of Metric/ British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threads.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434" w:right="72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Plain turning (holding in 4 – jaw chuck), step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turning and forming shoulder, chamfering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between centres as per dimensions.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96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Pillar turning between centres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Bush turning, drilling and boring/reaming.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Spur gear blank turning, drilling and boring.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Turning and die passing in a standard material.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66" w:lineRule="exact" w:before="10" w:after="0"/>
              <w:ind w:left="9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Pin punch turning and knurling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Using 4 – jaw chuck; face both side of a plate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thickness as per drawing.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8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Eccentric turning male and female work pieces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assembly. 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3380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the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machining parameters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produce threaded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applying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method/ technique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test for proper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assembly of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with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accuracy of ± 0.05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mm.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[Different threads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viz., metric/ BSW/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Square]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2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External thread cutting on step turned work piece.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68" w:lineRule="exact" w:before="0" w:after="0"/>
              <w:ind w:left="9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(Metric, BSW &amp; Square Thread)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Turn job for Internal thread and cut internal thread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</w:tbl>
    <w:p>
      <w:pPr>
        <w:autoSpaceDN w:val="0"/>
        <w:autoSpaceDE w:val="0"/>
        <w:widowControl/>
        <w:spacing w:line="274" w:lineRule="exact" w:before="168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416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Set the different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parameters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cutters to prepare 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performing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milling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indexing.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[Different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machining parameters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– feed, speed and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depth of cut. Different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milling operations –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plain, stepped,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angular, dovetail, T-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slot, contour, gear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milling]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Demonstrate working principle of Milling Machine.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8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vice &amp; job on the table of Milling Machine.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arbor on the spindle of milling machine.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the cutter on arbor.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8" w:lineRule="exact" w:before="18" w:after="0"/>
              <w:ind w:left="8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points to be observed while working on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milling machine.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Demonstrate Up Milling and Down Milling Process.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6" w:lineRule="exact" w:before="20" w:after="0"/>
              <w:ind w:left="8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Step milling using side and face cutter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checking with depth micrometer. </w:t>
            </w:r>
          </w:p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8" w:lineRule="exact" w:before="20" w:after="0"/>
              <w:ind w:left="8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Slot milling with side and face cutter and Slot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cutting by slitting saw.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80" w:right="345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Tee slot milling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Spur gear milling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Keyway slotting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7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Week 7 </w:t>
            </w:r>
          </w:p>
        </w:tc>
      </w:tr>
      <w:tr>
        <w:trPr>
          <w:trHeight w:hRule="exact" w:val="243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28" w:right="144" w:hanging="12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Produce components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high accuracy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surface grinding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operation.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[Accuracy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of +/- 0.02 mm]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Wheel balancing &amp; truing.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Dressing of grinding wheel.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6" w:lineRule="exact" w:before="20" w:after="0"/>
              <w:ind w:left="9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block (six sides) in surface grinding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with an accuracy of ±0.01 mm.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60" w:lineRule="exact" w:before="16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slot block in surface grinding machine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an accuracy of ± 0.01 mm.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8" w:lineRule="exact" w:before="18" w:after="0"/>
              <w:ind w:left="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and perform angular grinding using sign plate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stranded angle.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slide fit (male/female)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2146"/>
        </w:trPr>
        <w:tc>
          <w:tcPr>
            <w:tcW w:type="dxa" w:w="776"/>
            <w:tcBorders>
              <w:start w:sz="4.0" w:val="single" w:color="#000000"/>
              <w:top w:sz="3.200000000000273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28" w:right="0" w:hanging="12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Produce components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high accuracy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cylindrical grinding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operations.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[Accuracy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of +/- 0.02mm.] </w:t>
            </w:r>
          </w:p>
        </w:tc>
        <w:tc>
          <w:tcPr>
            <w:tcW w:type="dxa" w:w="5666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58" w:lineRule="exact" w:before="18" w:after="0"/>
              <w:ind w:left="9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External Parallel grinding (Both holding in chuck/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collet and in between centres. </w:t>
            </w:r>
          </w:p>
          <w:p>
            <w:pPr>
              <w:autoSpaceDN w:val="0"/>
              <w:autoSpaceDE w:val="0"/>
              <w:widowControl/>
              <w:spacing w:line="258" w:lineRule="exact" w:before="16" w:after="0"/>
              <w:ind w:left="0" w:right="1008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Internal Parallel grinding (Both holding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chuck/collet and in between centres). </w:t>
            </w:r>
          </w:p>
          <w:p>
            <w:pPr>
              <w:autoSpaceDN w:val="0"/>
              <w:tabs>
                <w:tab w:pos="434" w:val="left"/>
              </w:tabs>
              <w:autoSpaceDE w:val="0"/>
              <w:widowControl/>
              <w:spacing w:line="264" w:lineRule="exact" w:before="14" w:after="0"/>
              <w:ind w:left="9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step in Cylindrical grinding machine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an accuracy of ±0.01 mm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Grinding of external taper in Cylindrical grinding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with an accuracy of ± 0.01 mm. </w:t>
            </w:r>
          </w:p>
        </w:tc>
        <w:tc>
          <w:tcPr>
            <w:tcW w:type="dxa" w:w="114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2906"/>
        </w:trPr>
        <w:tc>
          <w:tcPr>
            <w:tcW w:type="dxa" w:w="776"/>
            <w:tcBorders>
              <w:start w:sz="4.0" w:val="single" w:color="#000000"/>
              <w:top w:sz="3.199999999999818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3.199999999999932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288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isometric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 and solid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modelling of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CAD &amp; Pro-E </w:t>
            </w:r>
          </w:p>
        </w:tc>
        <w:tc>
          <w:tcPr>
            <w:tcW w:type="dxa" w:w="566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43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simple mould design drawings with basics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AutoCAD viz., Basic and advanced 2D drafting,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 commands, Constraints, Modify commands,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Layers, Line types block, Texts, Attribute, Table,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Dimensioning, Isometric, Solid modelling, View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43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solid modelling of simple mould with Pro-E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[Sketch, Part (solid, surface, free style, flexible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modelling, sheet metal.), Assembly, Creo direct,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Creo simulate].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(NC assembly and mould cavity) drawing. </w:t>
            </w:r>
          </w:p>
        </w:tc>
        <w:tc>
          <w:tcPr>
            <w:tcW w:type="dxa" w:w="114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82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28" w:right="144" w:hanging="12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Produce component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high accuracy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operations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Electric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Discharge machine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(EDM) &amp; Wire EDM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accuracy ± 0.02mm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8" w:lineRule="exact" w:before="274" w:after="0"/>
              <w:ind w:left="8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EDM machining practice/ observation on EDM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exercises.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Machining practice on Wire EDM machine.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</w:tbl>
    <w:p>
      <w:pPr>
        <w:autoSpaceDN w:val="0"/>
        <w:autoSpaceDE w:val="0"/>
        <w:widowControl/>
        <w:spacing w:line="274" w:lineRule="exact" w:before="16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24"/>
        </w:trPr>
        <w:tc>
          <w:tcPr>
            <w:tcW w:type="dxa" w:w="780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(both job and tool)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CNC lathe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components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per drawing by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preparing part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8" w:lineRule="exact" w:before="16" w:after="0"/>
              <w:ind w:left="8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Machine starting &amp; operating in Reference Point,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JOG, and Incremental Modes.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41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Co-ordinate system points, assignments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simulations Absolute and incremental programming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assignments and simulations.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Co-ordinate points, assignments and simulations. </w:t>
            </w:r>
          </w:p>
          <w:p>
            <w:pPr>
              <w:autoSpaceDN w:val="0"/>
              <w:autoSpaceDE w:val="0"/>
              <w:widowControl/>
              <w:spacing w:line="256" w:lineRule="exact" w:before="0" w:after="0"/>
              <w:ind w:left="41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Identification of machine over travel limits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emergency stops.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418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and tool setting. Automatic Mode operation: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facing, profile turning, drilling, tapping, reaming,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thread cutting etc. </w:t>
            </w:r>
          </w:p>
        </w:tc>
        <w:tc>
          <w:tcPr>
            <w:tcW w:type="dxa" w:w="114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</w:tr>
      <w:tr>
        <w:trPr>
          <w:trHeight w:hRule="exact" w:val="2926"/>
        </w:trPr>
        <w:tc>
          <w:tcPr>
            <w:tcW w:type="dxa" w:w="780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(both job and tool)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CNC machining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centre and produce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components as per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 by preparing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 program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8" w:val="left"/>
              </w:tabs>
              <w:autoSpaceDE w:val="0"/>
              <w:widowControl/>
              <w:spacing w:line="258" w:lineRule="exact" w:before="18" w:after="0"/>
              <w:ind w:left="80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Machine starting &amp; operating in Reference Point,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JOG, and Incremental Modes.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41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Co-ordinate system points, assignments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simulations Absolute and incremental programming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assignments and simulations. </w:t>
            </w:r>
          </w:p>
          <w:p>
            <w:pPr>
              <w:autoSpaceDN w:val="0"/>
              <w:autoSpaceDE w:val="0"/>
              <w:widowControl/>
              <w:spacing w:line="256" w:lineRule="exact" w:before="22" w:after="0"/>
              <w:ind w:left="418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Polar co-ordinate points, assignments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simulations. Identification of machine over travel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limits and emergency stops.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418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and tool setting. Automatic Mode operation: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Face Milling, profile milling, drilling, tapping,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reaming etc. </w:t>
            </w:r>
          </w:p>
        </w:tc>
        <w:tc>
          <w:tcPr>
            <w:tcW w:type="dxa" w:w="114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</w:tr>
      <w:tr>
        <w:trPr>
          <w:trHeight w:hRule="exact" w:val="1100"/>
        </w:trPr>
        <w:tc>
          <w:tcPr>
            <w:tcW w:type="dxa" w:w="780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Construct a Hand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Injection Mould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try out/ test the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assembly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418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Manufacture hand injection mould. (May use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plates used in turning, milling and grinding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exercise).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Try out and rectification. </w:t>
            </w:r>
          </w:p>
        </w:tc>
        <w:tc>
          <w:tcPr>
            <w:tcW w:type="dxa" w:w="1142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3322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Demonstrate function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basic electrical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circuit and sensors.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412" w:right="326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Measure Current, Voltage and Resistance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simple Ohm`s Law Circuit and familiarizing multi-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meter.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Soldering Techniques.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Step up and step-down transformers.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with Solenoids and Relays.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of Motor &amp; generators.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Behavior of Proximity Sensors.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Behavior of ultrasonic sensors.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Logical operation of sensors.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Limit &amp; Level Control using Sensors.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Interfacing of Sensors with Electrical Actuators.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2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 of two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 injection mould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try out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36" w:after="0"/>
              <w:ind w:left="412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isometric drawing and manufacture 2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 injection moulds in a group of 5 trainees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using various tool room machines (conventional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non-conventional machines).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1902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9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 single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 mould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(Compression mould/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plunger type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transformer mould).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8" w:val="left"/>
                <w:tab w:pos="412" w:val="left"/>
              </w:tabs>
              <w:autoSpaceDE w:val="0"/>
              <w:widowControl/>
              <w:spacing w:line="264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Guidelines for the final project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Manufacture single cavity plunger type transfer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in a group of 5 trainees using various tools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room machine (conventional and non-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conventional)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Manufacture single cavity compression mould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</w:tbl>
    <w:p>
      <w:pPr>
        <w:autoSpaceDN w:val="0"/>
        <w:autoSpaceDE w:val="0"/>
        <w:widowControl/>
        <w:spacing w:line="274" w:lineRule="exact" w:before="11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 a single cavity compression mould in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group of 5 trainees using various tool room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(conventional and non-conventional)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87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 circuit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pneumatics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hydraulics observing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 operating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procedure&amp; safety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aspect.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70" w:after="0"/>
              <w:ind w:left="478" w:right="0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and familiarization of various types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hydraulic &amp; pneumatic elements such as cylinder,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valves, actuators and filters.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13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Study of simple hydraulic &amp; pneumatic circuit.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239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4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and perform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simple repair,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overhauling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machines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check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functionality.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[Different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Machines – Drill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Machine, milling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machine and Lathe]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260" w:after="0"/>
              <w:ind w:left="13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Periodic Lubrication system on Machines.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simple repair work. </w:t>
            </w:r>
          </w:p>
          <w:p>
            <w:pPr>
              <w:autoSpaceDN w:val="0"/>
              <w:tabs>
                <w:tab w:pos="478" w:val="left"/>
              </w:tabs>
              <w:autoSpaceDE w:val="0"/>
              <w:widowControl/>
              <w:spacing w:line="266" w:lineRule="exact" w:before="10" w:after="0"/>
              <w:ind w:left="138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the routine maintenance with check list.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Inspection of Machine tools such as alignment,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leveling etc. </w:t>
            </w:r>
          </w:p>
          <w:p>
            <w:pPr>
              <w:autoSpaceDN w:val="0"/>
              <w:tabs>
                <w:tab w:pos="478" w:val="left"/>
              </w:tabs>
              <w:autoSpaceDE w:val="0"/>
              <w:widowControl/>
              <w:spacing w:line="258" w:lineRule="exact" w:before="20" w:after="0"/>
              <w:ind w:left="138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Accuracy testing of machine tools such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geometrical parameters.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7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2652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7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 isometric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 and construct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two cavity moulds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side core.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 an injection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mould with side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cavities (with cam pin)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(two cavities rounded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square bobbin)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78" w:val="left"/>
              </w:tabs>
              <w:autoSpaceDE w:val="0"/>
              <w:widowControl/>
              <w:spacing w:line="262" w:lineRule="exact" w:before="270" w:after="0"/>
              <w:ind w:left="13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isometric drawing and manufacture 2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cavity injection moulds with side cavities in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group of 5 trainees using various tool room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(conventional and non-conventional)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Assemble all the parts of mould and try-out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find out fault of component and rectification.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167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8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7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161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5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Up-work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1: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2: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3: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4: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Account Security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2310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0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apply for jobs in 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labor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1034" w:val="left"/>
                <w:tab w:pos="1372" w:val="left"/>
              </w:tabs>
              <w:autoSpaceDE w:val="0"/>
              <w:widowControl/>
              <w:spacing w:line="280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create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East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60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top of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homepage to search for the jobs that best suit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Type’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drop-down menu, next, select the location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2" w:lineRule="exact" w:before="12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find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part-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 jobs only, full-time jobs only, employers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or agencies only. Tick the boxes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1288" w:right="2880" w:hanging="87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79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9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>Annexure-II:</w:t>
      </w:r>
    </w:p>
    <w:p>
      <w:pPr>
        <w:autoSpaceDN w:val="0"/>
        <w:autoSpaceDE w:val="0"/>
        <w:widowControl/>
        <w:spacing w:line="294" w:lineRule="exact" w:before="314" w:after="0"/>
        <w:ind w:left="0" w:right="4124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Die and Moulds Maker</w:t>
      </w:r>
    </w:p>
    <w:p>
      <w:pPr>
        <w:autoSpaceDN w:val="0"/>
        <w:autoSpaceDE w:val="0"/>
        <w:widowControl/>
        <w:spacing w:line="486" w:lineRule="exact" w:before="68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https://www.youtube.com/watch?v=9jCJN3Ff0kA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https://www.youtube.com/watch?v=Qi6Xn7yKIlQ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https://www.youtube.com/watch?v=CHm_BH7xAXk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https://www.youtube.com/watch?v=9WrmYYhr7S0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https://www.youtube.com/watch?v=tIQ0CWgszI0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https://www.youtube.com/watch?v=d1hocXWSpus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89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Tool &amp; Die/Machinist Jobs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https://www.youtube.com/watch?v=GoP73HiCUvc </w:t>
      </w:r>
    </w:p>
    <w:p>
      <w:pPr>
        <w:autoSpaceDN w:val="0"/>
        <w:autoSpaceDE w:val="0"/>
        <w:widowControl/>
        <w:spacing w:line="486" w:lineRule="exact" w:before="486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Job Talks - Tool and Die Maker - Randy Discusses Misconceptions of the Job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https://www.youtube.com/watch?v=Dod9igHR2rM</w:t>
      </w:r>
    </w:p>
    <w:p>
      <w:pPr>
        <w:autoSpaceDN w:val="0"/>
        <w:autoSpaceDE w:val="0"/>
        <w:widowControl/>
        <w:spacing w:line="274" w:lineRule="exact" w:before="8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 Saleem,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Mirpur (AJK), is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example of how hard work and perseverance can reap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rich rewards 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graphic designer works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freelancing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isn’t a story of overnight success – Danyal has had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work hard to differentiate himself and stay true to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2017, when Danyal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designers or coders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companies that have small projects, like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designing a logo or building a website.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graphic designing from STEPS(NAVTTC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graphic design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In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first month using Fiverr, he pitched mostly for projects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centered around logo designing. But it wasn’t so simple.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first few weeks, he didn’t hear back from even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Danyal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50" w:lineRule="exact" w:before="1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They have hundreds of options to choose from, he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Danyal’s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Mirpur, threatened to derail his freelancing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Die and Moulds Maker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