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autoSpaceDE w:val="0"/>
        <w:widowControl/>
        <w:spacing w:line="460" w:lineRule="exact" w:before="0" w:after="0"/>
        <w:ind w:left="576" w:right="576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36" w:lineRule="exact" w:before="83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34" w:lineRule="exact" w:before="462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12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955800" cy="181991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181991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334" w:lineRule="exact" w:before="870" w:after="0"/>
        <w:ind w:left="0" w:right="2374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</w:p>
    <w:p>
      <w:pPr>
        <w:autoSpaceDN w:val="0"/>
        <w:autoSpaceDE w:val="0"/>
        <w:widowControl/>
        <w:spacing w:line="334" w:lineRule="exact" w:before="46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Creative Arts (Fine Arts) </w:t>
      </w:r>
    </w:p>
    <w:p>
      <w:pPr>
        <w:autoSpaceDN w:val="0"/>
        <w:autoSpaceDE w:val="0"/>
        <w:widowControl/>
        <w:spacing w:line="336" w:lineRule="exact" w:before="456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autoSpaceDN w:val="0"/>
        <w:autoSpaceDE w:val="0"/>
        <w:widowControl/>
        <w:spacing w:line="366" w:lineRule="exact" w:before="3284" w:after="0"/>
        <w:ind w:left="0" w:right="0" w:firstLine="0"/>
        <w:jc w:val="center"/>
      </w:pPr>
      <w:r>
        <w:rPr>
          <w:rFonts w:ascii="CIDFont+F3" w:hAnsi="CIDFont+F3" w:eastAsia="CIDFont+F3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4" w:right="1440" w:bottom="102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2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Creative Arts (Fine Arts) </w:t>
            </w:r>
          </w:p>
        </w:tc>
      </w:tr>
      <w:tr>
        <w:trPr>
          <w:trHeight w:hRule="exact" w:val="11990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Employable skills and hands-on practice for Creative Arts (Fine Arts)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looking to pursue career in Creative Arts (Fine Arts).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Art emerged the moment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humankind existed. Today it is seen that art exists everywhere humans do. It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is essential for the future of nations that art and culture is maintained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transferred to next generations. For this reason, developed or developing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nations give considerable value to the education of art and conduct studies so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as to increase its quality constantly. Fine Arts High Schools which are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established for this purpose aim at educating individuals who have self-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confidence in society, who think and criticize.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4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Today in order to reach the level of developed countries it is a precondition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that importance is given to art education and individuals are given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sensitiveness towards art through education. Through art education which is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defined as the process of developing terminal behaviors in humans, children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are educated as querying and qualified individuals.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This course thus clearly goes beyond the domain of the traditional training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 etc.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</w:p>
        </w:tc>
      </w:tr>
    </w:tbl>
    <w:p>
      <w:pPr>
        <w:autoSpaceDN w:val="0"/>
        <w:autoSpaceDE w:val="0"/>
        <w:widowControl/>
        <w:spacing w:line="274" w:lineRule="exact" w:before="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2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6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60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5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good motivational lecture should help drive creativity, curiosity, and spark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3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6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20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4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172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566" w:val="left"/>
                <w:tab w:pos="1244" w:val="left"/>
              </w:tabs>
              <w:autoSpaceDE w:val="0"/>
              <w:widowControl/>
              <w:spacing w:line="258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 studies can be implemented in the following ways:-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good quality trade-specific documentary (At least 2-3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244" w:val="left"/>
              </w:tabs>
              <w:autoSpaceDE w:val="0"/>
              <w:widowControl/>
              <w:spacing w:line="258" w:lineRule="exact" w:before="264" w:after="0"/>
              <w:ind w:left="56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Health &amp; Safety case studies (2 cases regarding safety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242" w:val="left"/>
                <w:tab w:pos="1244" w:val="left"/>
              </w:tabs>
              <w:autoSpaceDE w:val="0"/>
              <w:widowControl/>
              <w:spacing w:line="258" w:lineRule="exact" w:before="262" w:after="0"/>
              <w:ind w:left="56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Field visits (At least one visit to a trade-specific major industry/ 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Intermediate </w:t>
            </w:r>
          </w:p>
        </w:tc>
      </w:tr>
      <w:tr>
        <w:trPr>
          <w:trHeight w:hRule="exact" w:val="3014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752" w:val="left"/>
              </w:tabs>
              <w:autoSpaceDE w:val="0"/>
              <w:widowControl/>
              <w:spacing w:line="26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Be able to recognize the dangers and observe relevant safety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precautions while performing / supervising hot work.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the differences and working principles of various welding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equipment on board.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0" w:lineRule="exact" w:before="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Methodologies for evaluating weld-ability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Principles for pre/post weld heat treatment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Principles of destructive &amp; non-destructive testing &amp; inspection of welds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Acquire the knowledge of correct welding rod selection and parameter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settings based on the material to be welded.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Project based case studies on welding </w:t>
            </w:r>
          </w:p>
        </w:tc>
      </w:tr>
      <w:tr>
        <w:trPr>
          <w:trHeight w:hRule="exact" w:val="1614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520 hours</w:t>
            </w:r>
          </w:p>
        </w:tc>
      </w:tr>
      <w:tr>
        <w:trPr>
          <w:trHeight w:hRule="exact" w:val="1518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412" w:right="547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Gaming Industry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Fashion Industry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Digital Agencies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Textile Industry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5. Software Houses </w:t>
            </w:r>
          </w:p>
        </w:tc>
      </w:tr>
      <w:tr>
        <w:trPr>
          <w:trHeight w:hRule="exact" w:val="3130"/>
        </w:trPr>
        <w:tc>
          <w:tcPr>
            <w:tcW w:type="dxa" w:w="1964"/>
            <w:tcBorders>
              <w:start w:sz="21.600000000000023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8" w:val="left"/>
              </w:tabs>
              <w:autoSpaceDE w:val="0"/>
              <w:widowControl/>
              <w:spacing w:line="304" w:lineRule="exact" w:before="0" w:after="0"/>
              <w:ind w:left="10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All over the world there is a high demand for sketch artists in multiple sectors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advertising and gaming industry. In the job duties as a sketch artist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depend on the industry in which you work. Positions which are available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sketch artist are: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Illustrator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Comic Artist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Character Designing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2D Artist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Animator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Fashion Illustrator </w:t>
            </w:r>
          </w:p>
        </w:tc>
      </w:tr>
    </w:tbl>
    <w:p>
      <w:pPr>
        <w:autoSpaceDN w:val="0"/>
        <w:autoSpaceDE w:val="0"/>
        <w:widowControl/>
        <w:spacing w:line="274" w:lineRule="exact" w:before="31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5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98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Fine Arts Teacher 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Learning Place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4726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0" w:lineRule="exact" w:before="0" w:after="0"/>
              <w:ind w:left="412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The Urban Sketcher: Techniques for Seeing and Drawing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Book by Marc Taro Holmes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How to Sketch: A Beginner's Guide to Sketching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Book by Liron Yanconsky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Magical Jungle: An Inky Expedition &amp; Colouring Book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Book by Johanna Basford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Gardner's Art Through the Ages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Textbook by Helen Gardner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5. Art in Theory 1900 - 2000: An Anthology of Changing Ideas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Editors: Charles Harrison, Lecturer in the Department of History Paul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Wood, Jason Gaiger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6. Color: A Natural History of the Palette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Book by Victoria Finlay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7. Pen &amp; Ink Drawing: A Simple Guide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Book by Alphonso Dunn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8. Anatomy for The Artist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Book by Sarah Simblet </w:t>
            </w:r>
          </w:p>
        </w:tc>
      </w:tr>
    </w:tbl>
    <w:p>
      <w:pPr>
        <w:autoSpaceDN w:val="0"/>
        <w:autoSpaceDE w:val="0"/>
        <w:widowControl/>
        <w:spacing w:line="274" w:lineRule="exact" w:before="725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6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932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924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Orientation/Course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</w:t>
            </w:r>
          </w:p>
          <w:p>
            <w:pPr>
              <w:autoSpaceDN w:val="0"/>
              <w:autoSpaceDE w:val="0"/>
              <w:widowControl/>
              <w:spacing w:line="250" w:lineRule="exact" w:before="52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Art History - I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564" w:val="left"/>
                <w:tab w:pos="750" w:val="left"/>
              </w:tabs>
              <w:autoSpaceDE w:val="0"/>
              <w:widowControl/>
              <w:spacing w:line="270" w:lineRule="exact" w:before="6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Global Prehistory 30,000-500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B.C.E.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50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Human expression existed across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globe before the written record.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5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While prehistoric art of Europe has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been the focus of many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introductions to the history of art,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very early art is found worldwide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shares certain features, particularly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concern with the natural world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humans’ place within it.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0" w:after="0"/>
              <w:ind w:left="412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Ancient Mediterranean 3500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B.C.E. - 300 C.E.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5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Artistic traditions of the ancient Near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East and dynastic Egypt focus 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representing royal figures and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divinities and on the function of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funerary and palatial complexes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within their cultural contexts. Works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art illustrate the active Full Year,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2015-2016 exchange of ideas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reception of artistic styles among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Mediterranean cultures and the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subsequent influence on the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classical world.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West and Central Asia 500 B.C.E.-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1980 C.E.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5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arts of West and Central Asia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play a key role in the history of world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art, giving form to the vast cultural.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3142" w:after="0"/>
              <w:ind w:left="22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62" w:after="0"/>
              <w:ind w:left="432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88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1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Art History – II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564" w:val="left"/>
                <w:tab w:pos="750" w:val="left"/>
              </w:tabs>
              <w:autoSpaceDE w:val="0"/>
              <w:widowControl/>
              <w:spacing w:line="282" w:lineRule="exact" w:before="0" w:after="0"/>
              <w:ind w:left="22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South, East, and Southeast Asia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300-1980 C.E. </w:t>
            </w:r>
          </w:p>
          <w:p>
            <w:pPr>
              <w:autoSpaceDN w:val="0"/>
              <w:autoSpaceDE w:val="0"/>
              <w:widowControl/>
              <w:spacing w:line="280" w:lineRule="exact" w:before="0" w:after="0"/>
              <w:ind w:left="75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arts of South, East, and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Southeast Asia represent some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world’s oldest, most diverse,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most Sophisticated visual traditions.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24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58" w:lineRule="exact" w:before="256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3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7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31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88" w:right="86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Early Europe and Colonial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Americas 200-1750 C.E. </w:t>
            </w:r>
          </w:p>
          <w:p>
            <w:pPr>
              <w:autoSpaceDN w:val="0"/>
              <w:autoSpaceDE w:val="0"/>
              <w:widowControl/>
              <w:spacing w:line="280" w:lineRule="exact" w:before="0" w:after="0"/>
              <w:ind w:left="75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European medieval art is generally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studied in chronological order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divided into geographical regions,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Governing cultures, and identifiable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styles, with associated but distinctive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artistic traditions.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672"/>
        </w:trPr>
        <w:tc>
          <w:tcPr>
            <w:tcW w:type="dxa" w:w="1456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378"/>
            <w:tcBorders>
              <w:start w:sz="22.40000000000009" w:val="single" w:color="#000000"/>
              <w:top w:sz="22.399999999999864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778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Understand the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basic Principle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Drawing </w:t>
            </w:r>
          </w:p>
        </w:tc>
        <w:tc>
          <w:tcPr>
            <w:tcW w:type="dxa" w:w="4558"/>
            <w:tcBorders>
              <w:start w:sz="22.399999999999864" w:val="single" w:color="#000000"/>
              <w:top w:sz="22.3999999999998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8" w:lineRule="exact" w:before="0" w:after="0"/>
              <w:ind w:left="41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64" w:val="left"/>
                <w:tab w:pos="750" w:val="left"/>
              </w:tabs>
              <w:autoSpaceDE w:val="0"/>
              <w:widowControl/>
              <w:spacing w:line="268" w:lineRule="exact" w:before="160" w:after="0"/>
              <w:ind w:left="412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Describe basic drawing rules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practice sessions.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75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Demonstrate students to sketch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straight lines vertically. Encourage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them to do it on minimum 20 sheets.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2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(Sheet size 20” x 30” – Drawing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sheet)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Demonstrate students to sketch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straight lines horizontal. Encourage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them to do it on minimum 20 sheets.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4" w:lineRule="exact" w:before="0" w:after="0"/>
              <w:ind w:left="41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(Sheet size 20” x 30” – Drawing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sheet)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Demonstrate students to sketch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straight lines diagonal; left to right.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2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Encourage them to do it 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minimum 20 sheets. (Sheet size 20”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x 30” – Drawing sheet)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Demonstrate students to sketch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straight lines diagonal; right to left.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2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Encourage them to do it 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minimum 20 sheets. (Sheet size 20”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x 30” – Drawing sheet)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Demonstrate students to sketch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spirals and circles. Encourage them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do it on minimum 20 sheets.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4" w:lineRule="exact" w:before="0" w:after="0"/>
              <w:ind w:left="412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(Sheet size 20” x 30” – Drawing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sheet)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do at least 10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sheets in a class room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3260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420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378"/>
            <w:tcBorders>
              <w:start w:sz="22.40000000000009" w:val="single" w:color="#000000"/>
              <w:top w:sz="21.600000000000364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Drawing - I </w:t>
            </w:r>
          </w:p>
        </w:tc>
        <w:tc>
          <w:tcPr>
            <w:tcW w:type="dxa" w:w="4558"/>
            <w:tcBorders>
              <w:start w:sz="22.399999999999864" w:val="single" w:color="#000000"/>
              <w:top w:sz="21.6000000000003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0" w:val="left"/>
              </w:tabs>
              <w:autoSpaceDE w:val="0"/>
              <w:widowControl/>
              <w:spacing w:line="266" w:lineRule="exact" w:before="166" w:after="0"/>
              <w:ind w:left="41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Introduce students with cube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cuboid blocks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draw it with correct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proportions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6" w:lineRule="exact" w:before="280" w:after="0"/>
              <w:ind w:left="288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1 </w:t>
            </w:r>
          </w:p>
        </w:tc>
      </w:tr>
    </w:tbl>
    <w:p>
      <w:pPr>
        <w:autoSpaceDN w:val="0"/>
        <w:autoSpaceDE w:val="0"/>
        <w:widowControl/>
        <w:spacing w:line="274" w:lineRule="exact" w:before="19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8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87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Drawing - II </w:t>
            </w:r>
          </w:p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7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12" w:val="left"/>
                <w:tab w:pos="564" w:val="left"/>
              </w:tabs>
              <w:autoSpaceDE w:val="0"/>
              <w:widowControl/>
              <w:spacing w:line="300" w:lineRule="exact" w:before="132" w:after="0"/>
              <w:ind w:left="74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Introduce students with chair with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straight lines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sure students drawing is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balanced and composed on a sheet.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draw it with correct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proportions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24" w:after="0"/>
              <w:ind w:left="3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78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Still life Drawing - III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12" w:val="left"/>
                <w:tab w:pos="564" w:val="left"/>
              </w:tabs>
              <w:autoSpaceDE w:val="0"/>
              <w:widowControl/>
              <w:spacing w:line="300" w:lineRule="exact" w:before="130" w:after="0"/>
              <w:ind w:left="7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Introduce students with bricks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composition (at least 4 bricks)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draw the details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curves of bricks by following basic line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structure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sure students drawing is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balanced and composed on a sheet.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draw it with correct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proportions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76" w:after="0"/>
              <w:ind w:left="3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19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378"/>
            <w:tcBorders>
              <w:start w:sz="22.40000000000009" w:val="single" w:color="#000000"/>
              <w:top w:sz="21.59999999999991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778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Drawing –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IV </w:t>
            </w:r>
          </w:p>
        </w:tc>
        <w:tc>
          <w:tcPr>
            <w:tcW w:type="dxa" w:w="4558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412" w:val="left"/>
                <w:tab w:pos="564" w:val="left"/>
              </w:tabs>
              <w:autoSpaceDE w:val="0"/>
              <w:widowControl/>
              <w:spacing w:line="300" w:lineRule="exact" w:before="130" w:after="0"/>
              <w:ind w:left="7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Introduce students with Plant with Pot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draw the details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curves by following basic line structure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sure students drawing is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balanced and composed on a sheet. </w:t>
            </w:r>
          </w:p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96" w:lineRule="exact" w:before="18" w:after="0"/>
              <w:ind w:left="7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draw it with correct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proportions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80" w:after="0"/>
              <w:ind w:left="3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160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378"/>
            <w:tcBorders>
              <w:start w:sz="22.40000000000009" w:val="single" w:color="#000000"/>
              <w:top w:sz="21.599999999999454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Still life Drawing – V</w:t>
            </w:r>
          </w:p>
        </w:tc>
        <w:tc>
          <w:tcPr>
            <w:tcW w:type="dxa" w:w="4558"/>
            <w:tcBorders>
              <w:start w:sz="22.399999999999864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8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12" w:val="left"/>
                <w:tab w:pos="564" w:val="left"/>
              </w:tabs>
              <w:autoSpaceDE w:val="0"/>
              <w:widowControl/>
              <w:spacing w:line="296" w:lineRule="exact" w:before="136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Introduce students with a bottle of glass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draw the details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curves by following basic line structure </w:t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students drawing is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balanced and composed on a sheet.</w:t>
            </w:r>
          </w:p>
          <w:p>
            <w:pPr>
              <w:autoSpaceDN w:val="0"/>
              <w:autoSpaceDE w:val="0"/>
              <w:widowControl/>
              <w:spacing w:line="29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students to draw it with correct </w:t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proportions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516" w:after="0"/>
              <w:ind w:left="228" w:right="0" w:firstLine="86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10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6" w:lineRule="exact" w:before="282" w:after="0"/>
              <w:ind w:left="288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2 </w:t>
            </w:r>
          </w:p>
        </w:tc>
      </w:tr>
    </w:tbl>
    <w:p>
      <w:pPr>
        <w:autoSpaceDN w:val="0"/>
        <w:autoSpaceDE w:val="0"/>
        <w:widowControl/>
        <w:spacing w:line="274" w:lineRule="exact" w:before="57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9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73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774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Drawing –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VI </w:t>
            </w:r>
          </w:p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6" w:lineRule="exact" w:before="0" w:after="0"/>
              <w:ind w:left="41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64" w:val="left"/>
                <w:tab w:pos="750" w:val="left"/>
              </w:tabs>
              <w:autoSpaceDE w:val="0"/>
              <w:widowControl/>
              <w:spacing w:line="298" w:lineRule="exact" w:before="134" w:after="0"/>
              <w:ind w:left="41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Introduce students with a shoes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composition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draw the details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curves by following basic line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structure 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students drawing is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balanced and composed on a sheet.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draw it with correct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proportions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176" w:after="0"/>
              <w:ind w:left="228" w:right="0" w:firstLine="204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274"/>
        </w:trPr>
        <w:tc>
          <w:tcPr>
            <w:tcW w:type="dxa" w:w="1456"/>
            <w:tcBorders>
              <w:start w:sz="21.600000000000023" w:val="single" w:color="#000000"/>
              <w:top w:sz="21.600000000000136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10 </w:t>
            </w:r>
          </w:p>
        </w:tc>
        <w:tc>
          <w:tcPr>
            <w:tcW w:type="dxa" w:w="2378"/>
            <w:tcBorders>
              <w:start w:sz="22.40000000000009" w:val="single" w:color="#000000"/>
              <w:top w:sz="21.600000000000136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78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Drawing –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VII </w:t>
            </w:r>
          </w:p>
        </w:tc>
        <w:tc>
          <w:tcPr>
            <w:tcW w:type="dxa" w:w="4558"/>
            <w:tcBorders>
              <w:start w:sz="22.399999999999864" w:val="single" w:color="#000000"/>
              <w:top w:sz="21.6000000000001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0" w:val="left"/>
              </w:tabs>
              <w:autoSpaceDE w:val="0"/>
              <w:widowControl/>
              <w:spacing w:line="298" w:lineRule="exact" w:before="132" w:after="0"/>
              <w:ind w:left="41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Introduce students with a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composition of plant, bricks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draw the details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curves by following basic line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structure 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students drawing is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balanced and composed on a sheet.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draw it with correct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proportions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1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454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144" w:right="144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Details may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80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778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Drawing –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VIII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8" w:lineRule="exact" w:before="0" w:after="0"/>
              <w:ind w:left="41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64" w:val="left"/>
                <w:tab w:pos="750" w:val="left"/>
              </w:tabs>
              <w:autoSpaceDE w:val="0"/>
              <w:widowControl/>
              <w:spacing w:line="302" w:lineRule="exact" w:before="130" w:after="0"/>
              <w:ind w:left="41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Introduce students with shading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styles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experiment multiple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shading styles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sure students shade is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balanced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Introduce with steel objects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sure students drawing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shading are progressing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968" w:after="0"/>
              <w:ind w:left="228" w:right="0" w:firstLine="16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13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666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2378"/>
            <w:tcBorders>
              <w:start w:sz="22.40000000000009" w:val="single" w:color="#000000"/>
              <w:top w:sz="22.39999999999963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854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Drawing –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IX </w:t>
            </w:r>
          </w:p>
        </w:tc>
        <w:tc>
          <w:tcPr>
            <w:tcW w:type="dxa" w:w="455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96" w:lineRule="exact" w:before="132" w:after="0"/>
              <w:ind w:left="412" w:right="0" w:firstLine="152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learn: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Introduce students plastic wrappers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sure students get the idea of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48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1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10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580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90" w:lineRule="exact" w:before="0" w:after="0"/>
              <w:ind w:left="412" w:right="57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shading and drawing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try multiple line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variations.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96" w:lineRule="exact" w:before="18" w:after="0"/>
              <w:ind w:left="412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compose their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drawing neatly.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94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Start Preparing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your portfolio </w:t>
            </w:r>
          </w:p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58" w:after="0"/>
              <w:ind w:left="22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concept of design portfolios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concept of present design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work/projects in a professional manner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websites that provide free portfolio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hosting such as Behance and Dribble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creating a portfolio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how to select work for presenting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your portfolio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26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273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Build your CV</w:t>
            </w:r>
          </w:p>
        </w:tc>
        <w:tc>
          <w:tcPr>
            <w:tcW w:type="dxa" w:w="4558"/>
            <w:tcBorders>
              <w:start w:sz="22.399999999999864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10" w:val="left"/>
              </w:tabs>
              <w:autoSpaceDE w:val="0"/>
              <w:widowControl/>
              <w:spacing w:line="272" w:lineRule="exact" w:before="0" w:after="0"/>
              <w:ind w:left="1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Download professional CV template from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any good site (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</w:rPr>
              <w:t xml:space="preserve">https://www.coolfreecv.com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Add Personal Information </w:t>
            </w:r>
            <w:r>
              <w:br/>
            </w:r>
            <w:r>
              <w:tab/>
            </w: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Add Educational details </w:t>
            </w:r>
            <w:r>
              <w:br/>
            </w:r>
            <w:r>
              <w:tab/>
            </w: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Add Experience/Portfolio </w:t>
            </w:r>
          </w:p>
          <w:p>
            <w:pPr>
              <w:autoSpaceDN w:val="0"/>
              <w:autoSpaceDE w:val="0"/>
              <w:widowControl/>
              <w:spacing w:line="276" w:lineRule="exact" w:before="166" w:after="0"/>
              <w:ind w:left="0" w:right="0" w:firstLine="0"/>
              <w:jc w:val="center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Add contact details/profile links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48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8586"/>
            <w:gridSpan w:val="3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351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Midterm </w:t>
            </w:r>
          </w:p>
        </w:tc>
      </w:tr>
      <w:tr>
        <w:trPr>
          <w:trHeight w:hRule="exact" w:val="3228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772" w:after="0"/>
              <w:ind w:left="7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Live Drawing – I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And Theoretical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Study of Human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Anatomy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0" w:lineRule="exact" w:before="170" w:after="0"/>
              <w:ind w:left="22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to the anatomy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Human figure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Let them study reference books before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going to practical.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0" w:after="0"/>
              <w:ind w:left="222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Encourage students to understand </w:t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basic hand rules of whole figure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understand concept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measurement and freestyle sketching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792" w:after="0"/>
              <w:ind w:left="144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258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85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Live Drawing – II 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0" w:lineRule="exact" w:before="172" w:after="0"/>
              <w:ind w:left="222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sketching “Eye”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understand through line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drawing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After line drawing, make sure student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 properly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students to sketch at least 50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08" w:after="0"/>
              <w:ind w:left="33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16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6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11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74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56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Eyes with different materials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0" w:lineRule="exact" w:before="236" w:after="0"/>
              <w:ind w:left="222" w:right="144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sketching “Nose”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understand through line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drawing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After line drawing, make sure student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shade properly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students to sketch at least 50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Nose with different materials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0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Freelancing </w:t>
            </w:r>
          </w:p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Lecture </w:t>
            </w:r>
            <w:r>
              <w:rPr>
                <w:w w:val="98.6471448625837"/>
                <w:rFonts w:ascii="CIDFont+F4" w:hAnsi="CIDFont+F4" w:eastAsia="CIDFont+F4"/>
                <w:b w:val="0"/>
                <w:i/>
                <w:color w:val="000000"/>
                <w:sz w:val="21"/>
              </w:rPr>
              <w:t>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For further </w:t>
            </w:r>
          </w:p>
          <w:p>
            <w:pPr>
              <w:autoSpaceDN w:val="0"/>
              <w:autoSpaceDE w:val="0"/>
              <w:widowControl/>
              <w:spacing w:line="250" w:lineRule="exact" w:before="3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detail please see Page No: 3&amp; 4)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60" w:after="0"/>
              <w:ind w:left="22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concept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how to become freelance and create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sustainable income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pros and cons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ethical and professional way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becoming a productive freelancer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resources available for freelancing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field of design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how to join freelancing sites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process of creating a freelancing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profile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34" w:after="0"/>
              <w:ind w:left="33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16 </w:t>
            </w:r>
          </w:p>
        </w:tc>
      </w:tr>
      <w:tr>
        <w:trPr>
          <w:trHeight w:hRule="exact" w:val="161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76" w:right="144" w:firstLine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Create an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account profile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on Fiverr (at least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two gigs) and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Upwork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7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Create an account by following these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steps: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40" w:after="0"/>
              <w:ind w:left="33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16 </w:t>
            </w:r>
          </w:p>
        </w:tc>
      </w:tr>
      <w:tr>
        <w:trPr>
          <w:trHeight w:hRule="exact" w:val="522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Live Drawing – III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2" w:val="left"/>
                <w:tab w:pos="564" w:val="left"/>
              </w:tabs>
              <w:autoSpaceDE w:val="0"/>
              <w:widowControl/>
              <w:spacing w:line="262" w:lineRule="exact" w:before="168" w:after="0"/>
              <w:ind w:left="22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sketching “Lips”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understand through line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drawing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After line drawing, make sure student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 properly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sketch at least 50 Lips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with different materials </w:t>
            </w:r>
          </w:p>
          <w:p>
            <w:pPr>
              <w:autoSpaceDN w:val="0"/>
              <w:tabs>
                <w:tab w:pos="562" w:val="left"/>
              </w:tabs>
              <w:autoSpaceDE w:val="0"/>
              <w:widowControl/>
              <w:spacing w:line="262" w:lineRule="exact" w:before="254" w:after="0"/>
              <w:ind w:left="222" w:right="144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sketching “Ear”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understand through line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drawing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After line drawing, make sure student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shade properly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sketch at least 50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812" w:after="0"/>
              <w:ind w:left="31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12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6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56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Ears with different materials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16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2378"/>
            <w:tcBorders>
              <w:start w:sz="22.40000000000009" w:val="single" w:color="#000000"/>
              <w:top w:sz="22.399999999999977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Live Drawing – IV</w:t>
            </w:r>
          </w:p>
        </w:tc>
        <w:tc>
          <w:tcPr>
            <w:tcW w:type="dxa" w:w="4558"/>
            <w:tcBorders>
              <w:start w:sz="22.399999999999864" w:val="single" w:color="#000000"/>
              <w:top w:sz="22.399999999999977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6" w:lineRule="exact" w:before="0" w:after="0"/>
              <w:ind w:left="41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4" w:lineRule="exact" w:before="154" w:after="0"/>
              <w:ind w:left="41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sketching “Hand Gestures”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understand through line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drawing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After line drawing, make sure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student shade properly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sketch at least 50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Hands with different materials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4" w:lineRule="exact" w:before="444" w:after="0"/>
              <w:ind w:left="41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sketching “Foot Gestures”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understand through line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drawing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After line drawing, make sure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student shade properly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sketch at least 50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Foot with different materials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612" w:after="0"/>
              <w:ind w:left="31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18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228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78" w:after="0"/>
              <w:ind w:left="288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3 </w:t>
            </w:r>
          </w:p>
        </w:tc>
      </w:tr>
      <w:tr>
        <w:trPr>
          <w:trHeight w:hRule="exact" w:val="454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378"/>
            <w:tcBorders>
              <w:start w:sz="22.40000000000009" w:val="single" w:color="#000000"/>
              <w:top w:sz="23.199999999999818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Live Drawing – V</w:t>
            </w:r>
          </w:p>
        </w:tc>
        <w:tc>
          <w:tcPr>
            <w:tcW w:type="dxa" w:w="455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168" w:after="0"/>
              <w:ind w:left="41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sketching “Human Figure”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Arrange a male model of old age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reference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students to sketch him in sitting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posture on the same chair used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before for chair sketching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model to stand straight to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understand through line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drawing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After line drawing, make sure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student shade properly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98" w:after="0"/>
              <w:ind w:left="0" w:right="160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19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856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2378"/>
            <w:tcBorders>
              <w:start w:sz="22.40000000000009" w:val="single" w:color="#000000"/>
              <w:top w:sz="21.600000000000364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Live Drawing – VI </w:t>
            </w:r>
          </w:p>
        </w:tc>
        <w:tc>
          <w:tcPr>
            <w:tcW w:type="dxa" w:w="4558"/>
            <w:tcBorders>
              <w:start w:sz="22.399999999999864" w:val="single" w:color="#000000"/>
              <w:top w:sz="21.6000000000003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168" w:after="0"/>
              <w:ind w:left="41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sketching “Human Figure”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Arrange a male model of old age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reference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students to sketch model in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laying posture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students to sketch model in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standing posture with one leg put on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34" w:after="0"/>
              <w:ind w:left="0" w:right="160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20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1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13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50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41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chair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understand through line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drawing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After line drawing, make sure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student shade properly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student practice quick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sketching; 30 minutes sketch, 15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minutes sketch and 5 minutes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sketch.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9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776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Live Drawing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Still Life</w:t>
            </w:r>
          </w:p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166" w:after="0"/>
              <w:ind w:left="41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sketching “Human Figure &amp; Still Life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Objects”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Arrange a male model of old age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reference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Arrange still life objects like different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plants, shapes and create an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environment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students to sketch the whole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visual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21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2712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378"/>
            <w:tcBorders>
              <w:start w:sz="22.40000000000009" w:val="single" w:color="#000000"/>
              <w:top w:sz="21.59999999999991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4" w:lineRule="exact" w:before="21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On the job training (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 weeks) </w:t>
            </w:r>
          </w:p>
        </w:tc>
        <w:tc>
          <w:tcPr>
            <w:tcW w:type="dxa" w:w="4558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On the job training for 2 weeks: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Aims to provide 2 weeks of industrial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training to the Trainees as part of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overall training program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Ideal for the manufacturing trades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 an alternative to the projects that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Focuses on increasing Trainee’s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motivation, productivity, efficiency,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quick learning approach.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18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22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1556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94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2378"/>
            <w:tcBorders>
              <w:start w:sz="22.40000000000009" w:val="single" w:color="#000000"/>
              <w:top w:sz="21.59999999999991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93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Live Drawing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Quick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Sketching </w:t>
            </w:r>
          </w:p>
        </w:tc>
        <w:tc>
          <w:tcPr>
            <w:tcW w:type="dxa" w:w="4558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2" w:lineRule="exact" w:before="166" w:after="0"/>
              <w:ind w:left="41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sketching “Human Figure &amp; Still Life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Objects”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Arrange a male model of old age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reference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Arrange still life objects like different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plants, shapes and create an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environment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sketch the whole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visual in quick sketch.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0" w:after="0"/>
              <w:ind w:left="41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compose in less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than 15 minutes.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894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2.399999999999636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76" w:right="144" w:firstLine="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 at least two </w:t>
            </w:r>
          </w:p>
        </w:tc>
        <w:tc>
          <w:tcPr>
            <w:tcW w:type="dxa" w:w="455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852" w:right="576" w:hanging="338"/>
              <w:jc w:val="left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Browse the following website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create an account 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each website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5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14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83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52" w:val="left"/>
                <w:tab w:pos="1282" w:val="left"/>
                <w:tab w:pos="1620" w:val="left"/>
              </w:tabs>
              <w:autoSpaceDE w:val="0"/>
              <w:widowControl/>
              <w:spacing w:line="276" w:lineRule="exact" w:before="0" w:after="0"/>
              <w:ind w:left="514" w:right="144" w:firstLine="0"/>
              <w:jc w:val="left"/>
            </w:pPr>
            <w:r>
              <w:tab/>
            </w:r>
            <w:r>
              <w:tab/>
            </w:r>
            <w:r>
              <w:rPr>
                <w:w w:val="101.98776938698508"/>
                <w:rFonts w:ascii="CIDFont+F8" w:hAnsi="CIDFont+F8" w:eastAsia="CIDFont+F8"/>
                <w:b w:val="0"/>
                <w:i w:val="0"/>
                <w:color w:val="000000"/>
                <w:sz w:val="22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Bayt.com – The Middle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East 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101.98776938698508"/>
                <w:rFonts w:ascii="CIDFont+F8" w:hAnsi="CIDFont+F8" w:eastAsia="CIDFont+F8"/>
                <w:b w:val="0"/>
                <w:i w:val="0"/>
                <w:color w:val="000000"/>
                <w:sz w:val="22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tab/>
            </w:r>
            <w:r>
              <w:tab/>
            </w:r>
            <w:r>
              <w:rPr>
                <w:w w:val="101.98776938698508"/>
                <w:rFonts w:ascii="CIDFont+F8" w:hAnsi="CIDFont+F8" w:eastAsia="CIDFont+F8"/>
                <w:b w:val="0"/>
                <w:i w:val="0"/>
                <w:color w:val="000000"/>
                <w:sz w:val="22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Gulf Talent – Jobs in Dubai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the Middle East </w:t>
            </w:r>
            <w:r>
              <w:br/>
            </w: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Find the handy ‘search’ option at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top of your homepage to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search for the jobs that best suit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your skills. </w:t>
            </w:r>
          </w:p>
          <w:p>
            <w:pPr>
              <w:autoSpaceDN w:val="0"/>
              <w:autoSpaceDE w:val="0"/>
              <w:widowControl/>
              <w:spacing w:line="274" w:lineRule="exact" w:before="18" w:after="0"/>
              <w:ind w:left="852" w:right="288" w:hanging="338"/>
              <w:jc w:val="left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Select the job type from the first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‘Job Type’ drop-down menu,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next, select the location from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second drop- down menu. </w:t>
            </w:r>
          </w:p>
          <w:p>
            <w:pPr>
              <w:autoSpaceDN w:val="0"/>
              <w:tabs>
                <w:tab w:pos="852" w:val="left"/>
              </w:tabs>
              <w:autoSpaceDE w:val="0"/>
              <w:widowControl/>
              <w:spacing w:line="272" w:lineRule="exact" w:before="26" w:after="0"/>
              <w:ind w:left="514" w:right="144" w:firstLine="0"/>
              <w:jc w:val="left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Enter any keywords you want to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use to find suitable job vacancies. </w:t>
            </w:r>
          </w:p>
          <w:p>
            <w:pPr>
              <w:autoSpaceDN w:val="0"/>
              <w:autoSpaceDE w:val="0"/>
              <w:widowControl/>
              <w:spacing w:line="274" w:lineRule="exact" w:before="20" w:after="0"/>
              <w:ind w:left="852" w:right="144" w:hanging="338"/>
              <w:jc w:val="left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On the results page you can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search for part-time jobs only, full-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time jobs only, employers only, 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agencies only. Tick the boxes as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appropriate to your search. </w:t>
            </w:r>
          </w:p>
          <w:p>
            <w:pPr>
              <w:autoSpaceDN w:val="0"/>
              <w:autoSpaceDE w:val="0"/>
              <w:widowControl/>
              <w:spacing w:line="274" w:lineRule="exact" w:before="22" w:after="0"/>
              <w:ind w:left="1282" w:right="1584" w:hanging="772"/>
              <w:jc w:val="left"/>
            </w:pPr>
            <w:r>
              <w:rPr>
                <w:w w:val="101.67842344804244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Search for jobs by: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Industry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58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426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Fabric Drawing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166" w:after="0"/>
              <w:ind w:left="41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sketching “Fabric”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Arrange a fabric (shirt, dupatta,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shall) for reference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students to sketch fabric along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with shades and details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Ask students to observe the fabric</w:t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Place fabric in multiple styles; make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 knot, hang it and place it on chair.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41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After line drawing, make sure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student shade properly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students are able to draw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in line variations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16" w:after="0"/>
              <w:ind w:left="11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24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368"/>
        </w:trPr>
        <w:tc>
          <w:tcPr>
            <w:tcW w:type="dxa" w:w="1456"/>
            <w:tcBorders>
              <w:start w:sz="21.600000000000023" w:val="single" w:color="#000000"/>
              <w:top w:sz="22.40000000000054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546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Calligraphy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54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6" w:lineRule="exact" w:before="0" w:after="0"/>
              <w:ind w:left="41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170" w:after="0"/>
              <w:ind w:left="412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Introduce students with basic rule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“Calligraphy”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78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25 </w:t>
            </w:r>
          </w:p>
        </w:tc>
      </w:tr>
    </w:tbl>
    <w:p>
      <w:pPr>
        <w:autoSpaceDN w:val="0"/>
        <w:autoSpaceDE w:val="0"/>
        <w:widowControl/>
        <w:spacing w:line="274" w:lineRule="exact" w:before="12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15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48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8" w:lineRule="exact" w:before="8" w:after="0"/>
              <w:ind w:left="41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Terminologies used in calligraphy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Overview of tools and set up before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Posture and pen handling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Drills and strokes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Stroke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sure students get the idea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calligraphy and ensure the love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it.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318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3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55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75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0" w:lineRule="exact" w:before="178" w:after="0"/>
              <w:ind w:left="41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English Lowercase letterforms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English Uppercase letterforms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Structure of Urdu letters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Spacing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sure students make a good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composition of letters and words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Urdu and English both.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16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25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6064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23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55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2" w:lineRule="exact" w:before="28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Job Market Searching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Self-employment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Fundamentals of Business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Development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Entrepreneurship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Startup Funding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Business Incubation and Acceleration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Business Value Statement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Business Model Canvas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Sales and Marketing Strategies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How to Reach Customers and Engage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Stakeholders Power Grid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RACI Model, SWOT Analysis, PEST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SMART Objectives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OKRs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Cost Management (OPEX, CAPEX,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ROCE, etc.)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036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26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144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129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Assessment </w:t>
            </w:r>
          </w:p>
        </w:tc>
      </w:tr>
      <w:tr>
        <w:trPr>
          <w:trHeight w:hRule="exact" w:val="314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8586"/>
            <w:gridSpan w:val="3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Final Assessment</w:t>
            </w:r>
          </w:p>
        </w:tc>
      </w:tr>
    </w:tbl>
    <w:p>
      <w:pPr>
        <w:autoSpaceDN w:val="0"/>
        <w:autoSpaceDE w:val="0"/>
        <w:widowControl/>
        <w:spacing w:line="274" w:lineRule="exact" w:before="154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16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0" w:lineRule="exact" w:before="0" w:after="774"/>
        <w:ind w:left="2378" w:right="432" w:firstLine="0"/>
        <w:jc w:val="left"/>
      </w:pPr>
      <w:r>
        <w:tab/>
      </w: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>Tasks For Certificate in Advanced Welding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578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4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62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Find the career path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4" w:after="0"/>
              <w:ind w:left="750" w:right="362" w:hanging="338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Prepare a career path related to your course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also highlight the emerging trends in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local as well as international market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08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592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62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18" w:after="0"/>
              <w:ind w:left="41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Generate a report on Institute work ethics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9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2956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62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4" w:after="0"/>
              <w:ind w:left="494" w:right="576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Global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Prehistory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30,000-500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B.C.E. </w:t>
            </w:r>
          </w:p>
          <w:p>
            <w:pPr>
              <w:autoSpaceDN w:val="0"/>
              <w:autoSpaceDE w:val="0"/>
              <w:widowControl/>
              <w:spacing w:line="260" w:lineRule="exact" w:before="16" w:after="0"/>
              <w:ind w:left="49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Ancient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Mediterranean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3500 B.C.E. - 300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C.E. </w:t>
            </w:r>
          </w:p>
          <w:p>
            <w:pPr>
              <w:autoSpaceDN w:val="0"/>
              <w:autoSpaceDE w:val="0"/>
              <w:widowControl/>
              <w:spacing w:line="258" w:lineRule="exact" w:before="18" w:after="0"/>
              <w:ind w:left="49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West and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Central Asia 500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B.C.E.-1980 C.E.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9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Search for relevant art work of the era </w:t>
            </w:r>
          </w:p>
        </w:tc>
        <w:tc>
          <w:tcPr>
            <w:tcW w:type="dxa" w:w="2639"/>
            <w:vMerge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2568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4.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49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South, East,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Southeast Asia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300-1980 C.E. </w:t>
            </w:r>
          </w:p>
          <w:p>
            <w:pPr>
              <w:autoSpaceDN w:val="0"/>
              <w:autoSpaceDE w:val="0"/>
              <w:widowControl/>
              <w:spacing w:line="280" w:lineRule="exact" w:before="16" w:after="0"/>
              <w:ind w:left="494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Early Europe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and Colonial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Americas 200-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1750 C.E.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990" w:after="0"/>
              <w:ind w:left="412" w:right="0" w:firstLine="0"/>
              <w:jc w:val="left"/>
            </w:pPr>
            <w:r>
              <w:rPr>
                <w:w w:val="98.25749830766158"/>
                <w:rFonts w:ascii="CIDFont+F6" w:hAnsi="CIDFont+F6" w:eastAsia="CIDFont+F6"/>
                <w:b w:val="0"/>
                <w:i w:val="0"/>
                <w:color w:val="000000"/>
                <w:sz w:val="22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Search for relevant art work of the era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1350"/>
        </w:trPr>
        <w:tc>
          <w:tcPr>
            <w:tcW w:type="dxa" w:w="780"/>
            <w:tcBorders>
              <w:start w:sz="21.600000000000023" w:val="single" w:color="#000000"/>
              <w:top w:sz="21.600000000000364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364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Understand the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basic Principle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Drawing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364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64" w:lineRule="exact" w:before="124" w:after="0"/>
              <w:ind w:left="420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Ensure that students do the exercise from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home as well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them to complete it neatly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consciously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2684"/>
        </w:trPr>
        <w:tc>
          <w:tcPr>
            <w:tcW w:type="dxa" w:w="780"/>
            <w:tcBorders>
              <w:start w:sz="21.600000000000023" w:val="single" w:color="#000000"/>
              <w:top w:sz="22.400000000000546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6.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Drawing - I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54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750" w:val="left"/>
                <w:tab w:pos="1090" w:val="left"/>
              </w:tabs>
              <w:autoSpaceDE w:val="0"/>
              <w:widowControl/>
              <w:spacing w:line="262" w:lineRule="exact" w:before="14" w:after="0"/>
              <w:ind w:left="3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Know your pencils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Having the right pencil to begin drawing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your pencil sketch is one of the most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essential sketching tips. The hardness of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graphite is indicated on the side of the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pencil: 'B' pencils are softer, 'H' are harder,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'HB' sits in the middle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work from home 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shoe boxes and other real life materials as an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assignment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54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</w:tbl>
    <w:p>
      <w:pPr>
        <w:autoSpaceDN w:val="0"/>
        <w:autoSpaceDE w:val="0"/>
        <w:widowControl/>
        <w:spacing w:line="274" w:lineRule="exact" w:before="34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17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40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642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Drawing - II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  <w:tab w:pos="758" w:val="left"/>
                <w:tab w:pos="1090" w:val="left"/>
              </w:tabs>
              <w:autoSpaceDE w:val="0"/>
              <w:widowControl/>
              <w:spacing w:line="262" w:lineRule="exact" w:before="14" w:after="0"/>
              <w:ind w:left="420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Take control of your pencil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Hatching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Cross-hatching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Scribbling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Assign students to sketch other chairs &amp; tables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from home or environment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646"/>
        </w:trPr>
        <w:tc>
          <w:tcPr>
            <w:tcW w:type="dxa" w:w="780"/>
            <w:tcBorders>
              <w:start w:sz="21.600000000000023" w:val="single" w:color="#000000"/>
              <w:top w:sz="23.199999999999932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932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Drawing - III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6" w:after="0"/>
              <w:ind w:left="1090" w:right="144" w:hanging="34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Vary your lines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 all lines are equal. Subtle shifts in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width and darkness of your lines will create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dynamic, visually interesting drawing.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58" w:lineRule="exact" w:before="20" w:after="0"/>
              <w:ind w:left="480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practice other box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shaped material with details.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1756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12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9.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Drawing – IV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02" w:val="left"/>
                <w:tab w:pos="816" w:val="left"/>
                <w:tab w:pos="840" w:val="left"/>
              </w:tabs>
              <w:autoSpaceDE w:val="0"/>
              <w:widowControl/>
              <w:spacing w:line="262" w:lineRule="exact" w:before="12" w:after="0"/>
              <w:ind w:left="47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Avoid smudging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When shading, use an extra piece of paper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underneath your hand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practice different kind of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plants, pottery and ceramics material in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sketching.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Week 7 </w:t>
            </w:r>
          </w:p>
        </w:tc>
      </w:tr>
      <w:tr>
        <w:trPr>
          <w:trHeight w:hRule="exact" w:val="2388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Still life Drawing – V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6" w:after="0"/>
              <w:ind w:left="750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Control your edges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Lost edges occur when the object and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background values start to blend together, so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edge is implied rather than defined.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5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Undefined edges need to be deciphered by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viewer themselves.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20" w:after="0"/>
              <w:ind w:left="41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children to practice different shoes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from home.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1608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Still life Drawing – VI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4" w:lineRule="exact" w:before="124" w:after="0"/>
              <w:ind w:left="41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Use a blending stick for smooth shading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It is possible to create smooth, blended effects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using pencils – for example, to capture a sky.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sketch multiple compositions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from home or still life drawings.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2646"/>
        </w:trPr>
        <w:tc>
          <w:tcPr>
            <w:tcW w:type="dxa" w:w="780"/>
            <w:tcBorders>
              <w:start w:sz="21.600000000000023" w:val="single" w:color="#000000"/>
              <w:top w:sz="21.600000000000364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36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58" w:lineRule="exact" w:before="2" w:after="0"/>
              <w:ind w:left="0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12. Still life Drawing –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VII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8" w:after="0"/>
              <w:ind w:left="750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Apply the 70/30 rule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One of the most vital sketching tips is that less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can be more! The 70/30 rule helps you create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effective compositions. The idea is that 30 per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cent of your sketch is filled with the main focus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detail, and the remaining 70 per cent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filler.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16" w:after="0"/>
              <w:ind w:left="41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practice shading and other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elements for better results.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1596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58" w:lineRule="exact" w:before="0" w:after="0"/>
              <w:ind w:left="0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13. Still life Drawing –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VIII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2" w:after="0"/>
              <w:ind w:left="36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it (almost) symmetrical </w:t>
            </w:r>
          </w:p>
          <w:p>
            <w:pPr>
              <w:autoSpaceDN w:val="0"/>
              <w:autoSpaceDE w:val="0"/>
              <w:widowControl/>
              <w:spacing w:line="260" w:lineRule="exact" w:before="110" w:after="0"/>
              <w:ind w:left="70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good way to prevent symmetrical drawing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add some subtle changes and only keep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general lines symmetrical instead of mirroring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every small part. Keeping some elements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11</w:t>
            </w:r>
          </w:p>
        </w:tc>
      </w:tr>
    </w:tbl>
    <w:p>
      <w:pPr>
        <w:autoSpaceDN w:val="0"/>
        <w:autoSpaceDE w:val="0"/>
        <w:widowControl/>
        <w:spacing w:line="274" w:lineRule="exact" w:before="31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18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7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06" w:val="left"/>
              </w:tabs>
              <w:autoSpaceDE w:val="0"/>
              <w:widowControl/>
              <w:spacing w:line="302" w:lineRule="exact" w:before="0" w:after="0"/>
              <w:ind w:left="36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asymmetrical helps to avoid boring repetition.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draw compositions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follow the rules and aesthetics.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68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Still life Drawing – IX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06" w:val="left"/>
              </w:tabs>
              <w:autoSpaceDE w:val="0"/>
              <w:widowControl/>
              <w:spacing w:line="258" w:lineRule="exact" w:before="126" w:after="0"/>
              <w:ind w:left="36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draw compositions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follow the rules and aesthetics. </w:t>
            </w:r>
          </w:p>
          <w:p>
            <w:pPr>
              <w:autoSpaceDN w:val="0"/>
              <w:autoSpaceDE w:val="0"/>
              <w:widowControl/>
              <w:spacing w:line="260" w:lineRule="exact" w:before="130" w:after="0"/>
              <w:ind w:left="706" w:right="144" w:hanging="34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upload their work 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multiple portfolio platforms. Such as; Behance,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Adobe Portfolio, Wix &amp; Dribble. </w:t>
            </w:r>
          </w:p>
          <w:p>
            <w:pPr>
              <w:autoSpaceDN w:val="0"/>
              <w:tabs>
                <w:tab w:pos="706" w:val="left"/>
              </w:tabs>
              <w:autoSpaceDE w:val="0"/>
              <w:widowControl/>
              <w:spacing w:line="258" w:lineRule="exact" w:before="132" w:after="0"/>
              <w:ind w:left="36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Help students to design their professional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Curriculum Vitae (CV)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12</w:t>
            </w:r>
          </w:p>
        </w:tc>
      </w:tr>
      <w:tr>
        <w:trPr>
          <w:trHeight w:hRule="exact" w:val="192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38" w:right="432" w:hanging="438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15. Live Drawing – I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And Theoretical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Study of Human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Anatomy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840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Differentiate different textures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show different textures within your sketch,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 need to adjust your technique. </w:t>
            </w:r>
          </w:p>
          <w:p>
            <w:pPr>
              <w:autoSpaceDN w:val="0"/>
              <w:tabs>
                <w:tab w:pos="840" w:val="left"/>
              </w:tabs>
              <w:autoSpaceDE w:val="0"/>
              <w:widowControl/>
              <w:spacing w:line="264" w:lineRule="exact" w:before="12" w:after="0"/>
              <w:ind w:left="50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read out the basics of Human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Anatomy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understand how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measure human figure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14</w:t>
            </w:r>
          </w:p>
        </w:tc>
      </w:tr>
      <w:tr>
        <w:trPr>
          <w:trHeight w:hRule="exact" w:val="4268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16.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16. Live Drawing – II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4" w:after="0"/>
              <w:ind w:left="90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Master realism, then try something more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stylized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Sketches don't have to be realistic. It's vital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focus on creating realistic sketches first –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considering elements such as lighting, values,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proportions and anatomy – before trying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something more stylized. </w:t>
            </w:r>
          </w:p>
          <w:p>
            <w:pPr>
              <w:autoSpaceDN w:val="0"/>
              <w:tabs>
                <w:tab w:pos="840" w:val="left"/>
              </w:tabs>
              <w:autoSpaceDE w:val="0"/>
              <w:widowControl/>
              <w:spacing w:line="258" w:lineRule="exact" w:before="18" w:after="0"/>
              <w:ind w:left="50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practice more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more so they can have maturity in their work. </w:t>
            </w:r>
          </w:p>
          <w:p>
            <w:pPr>
              <w:autoSpaceDN w:val="0"/>
              <w:autoSpaceDE w:val="0"/>
              <w:widowControl/>
              <w:spacing w:line="260" w:lineRule="exact" w:before="18" w:after="0"/>
              <w:ind w:left="840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develop their online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accounts on freelancing websites. Tell them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about the structure and workflow of different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freelancing websites. Such as; Fiverr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UpWork.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84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children to setup their profile, set their first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profile gig and help them to get their first order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8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15</w:t>
            </w:r>
          </w:p>
        </w:tc>
      </w:tr>
      <w:tr>
        <w:trPr>
          <w:trHeight w:hRule="exact" w:val="2646"/>
        </w:trPr>
        <w:tc>
          <w:tcPr>
            <w:tcW w:type="dxa" w:w="780"/>
            <w:tcBorders>
              <w:start w:sz="21.600000000000023" w:val="single" w:color="#000000"/>
              <w:top w:sz="22.400000000000546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17.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17. Live Drawing – III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54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6" w:after="0"/>
              <w:ind w:left="84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characters readable as silhouettes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Character design is a whole discipline in itself,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but this helpful sketching technique is a good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place to start. Have you ever noticed that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every important character in an animation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movie is recognizable from their shadow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alone? </w:t>
            </w:r>
          </w:p>
          <w:p>
            <w:pPr>
              <w:autoSpaceDN w:val="0"/>
              <w:tabs>
                <w:tab w:pos="840" w:val="left"/>
              </w:tabs>
              <w:autoSpaceDE w:val="0"/>
              <w:widowControl/>
              <w:spacing w:line="258" w:lineRule="exact" w:before="132" w:after="0"/>
              <w:ind w:left="50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practice more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more so they can have maturity in their work.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54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16</w:t>
            </w:r>
          </w:p>
        </w:tc>
      </w:tr>
      <w:tr>
        <w:trPr>
          <w:trHeight w:hRule="exact" w:val="1110"/>
        </w:trPr>
        <w:tc>
          <w:tcPr>
            <w:tcW w:type="dxa" w:w="780"/>
            <w:tcBorders>
              <w:start w:sz="21.600000000000023" w:val="single" w:color="#000000"/>
              <w:top w:sz="21.600000000000364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18.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364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18. Live Drawing – IV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36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834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Create contrast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Contrast helps direct the viewer's eye within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sketch. When people talk about contrast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they're usually referring to a difference in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3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4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17</w:t>
            </w:r>
          </w:p>
        </w:tc>
      </w:tr>
    </w:tbl>
    <w:p>
      <w:pPr>
        <w:autoSpaceDN w:val="0"/>
        <w:autoSpaceDE w:val="0"/>
        <w:widowControl/>
        <w:spacing w:line="274" w:lineRule="exact" w:before="20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19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338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34" w:right="86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value, where light and dark areas are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juxtaposed. </w:t>
            </w:r>
          </w:p>
          <w:p>
            <w:pPr>
              <w:autoSpaceDN w:val="0"/>
              <w:tabs>
                <w:tab w:pos="834" w:val="left"/>
              </w:tabs>
              <w:autoSpaceDE w:val="0"/>
              <w:widowControl/>
              <w:spacing w:line="258" w:lineRule="exact" w:before="132" w:after="0"/>
              <w:ind w:left="4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practice more and more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 they can have maturity in their work.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60"/>
        </w:trPr>
        <w:tc>
          <w:tcPr>
            <w:tcW w:type="dxa" w:w="780"/>
            <w:tcBorders>
              <w:start w:sz="21.600000000000023" w:val="single" w:color="#000000"/>
              <w:top w:sz="21.600000000000023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930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19.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023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Live Drawing – V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023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6" w:after="0"/>
              <w:ind w:left="83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Create Contrast but not everywhere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Contrast is a powerful tool – but don't be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tempted to create high contrast everywhere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your drawing. Subtle shading can be just as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effective when it comes to showcasing form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detail. </w:t>
            </w:r>
          </w:p>
          <w:p>
            <w:pPr>
              <w:autoSpaceDN w:val="0"/>
              <w:tabs>
                <w:tab w:pos="834" w:val="left"/>
              </w:tabs>
              <w:autoSpaceDE w:val="0"/>
              <w:widowControl/>
              <w:spacing w:line="256" w:lineRule="exact" w:before="20" w:after="0"/>
              <w:ind w:left="4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practice more and more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 they can have maturity in their work.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6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18</w:t>
            </w:r>
          </w:p>
        </w:tc>
      </w:tr>
      <w:tr>
        <w:trPr>
          <w:trHeight w:hRule="exact" w:val="1902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98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20.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Live Drawing – VI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8" w:after="0"/>
              <w:ind w:left="834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Flip your image with tracing paper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If you've spent a long time looking at a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drawing, it can be difficult to see where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errors are and that's where these sketching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tips come in. </w:t>
            </w:r>
          </w:p>
          <w:p>
            <w:pPr>
              <w:autoSpaceDN w:val="0"/>
              <w:tabs>
                <w:tab w:pos="834" w:val="left"/>
              </w:tabs>
              <w:autoSpaceDE w:val="0"/>
              <w:widowControl/>
              <w:spacing w:line="258" w:lineRule="exact" w:before="18" w:after="0"/>
              <w:ind w:left="4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practice more and more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 they can have maturity in their work.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19</w:t>
            </w:r>
          </w:p>
        </w:tc>
      </w:tr>
      <w:tr>
        <w:trPr>
          <w:trHeight w:hRule="exact" w:val="216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32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21.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Live Drawing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Still Life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34" w:val="left"/>
              </w:tabs>
              <w:autoSpaceDE w:val="0"/>
              <w:widowControl/>
              <w:spacing w:line="258" w:lineRule="exact" w:before="16" w:after="0"/>
              <w:ind w:left="4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gradients work for you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scope of the gradient is important as well.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3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gradient that covers most of the drawing 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subject matter will influence where the viewer’s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look and smaller gradients can add a pop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detail and contrast. </w:t>
            </w:r>
          </w:p>
          <w:p>
            <w:pPr>
              <w:autoSpaceDN w:val="0"/>
              <w:tabs>
                <w:tab w:pos="834" w:val="left"/>
              </w:tabs>
              <w:autoSpaceDE w:val="0"/>
              <w:widowControl/>
              <w:spacing w:line="258" w:lineRule="exact" w:before="18" w:after="0"/>
              <w:ind w:left="4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practice more and more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 they can have maturity in their work.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6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20</w:t>
            </w:r>
          </w:p>
        </w:tc>
      </w:tr>
      <w:tr>
        <w:trPr>
          <w:trHeight w:hRule="exact" w:val="2956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6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22.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750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Upgrade your CV and make it more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by adding more skills to it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portfolio guidelines by enhancing design skills.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2" w:lineRule="exact" w:before="14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Try to encourage them to do a project where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they have to make their assessment of their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so it can be easy to pitch their services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them to read out some books in references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 they can have intellect and theoretical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exposure and conduct a viva to ensure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results.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21</w:t>
            </w:r>
          </w:p>
        </w:tc>
      </w:tr>
      <w:tr>
        <w:trPr>
          <w:trHeight w:hRule="exact" w:val="2808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248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23.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Building better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skills &amp; Quick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Sketching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4" w:lineRule="exact" w:before="1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Help students to apply jobs in multiple regions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so they can have motivation towards their skills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them exercise better English Language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understanding so it can be helpful to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Acknowledge students to go through gigs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proposals made by others and ask them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compare it, to have better understanding.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practice their quick sketches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9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22</w:t>
            </w:r>
          </w:p>
        </w:tc>
      </w:tr>
    </w:tbl>
    <w:p>
      <w:pPr>
        <w:autoSpaceDN w:val="0"/>
        <w:autoSpaceDE w:val="0"/>
        <w:widowControl/>
        <w:spacing w:line="274" w:lineRule="exact" w:before="26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20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52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72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24.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Fabric Drawing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75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Encourage students to work on their fabric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which can help them in exploring and observing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critically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23</w:t>
            </w:r>
          </w:p>
        </w:tc>
      </w:tr>
      <w:tr>
        <w:trPr>
          <w:trHeight w:hRule="exact" w:val="246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82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25.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Calligraphy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6" w:lineRule="exact" w:before="1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Ask students to read out the basics of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calligraphy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Motivate students start with their names or any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name they want to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Try to make some calligraphic compositions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Urdu &amp; English both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them understand the anatomy of letters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Aware students with the concept of “Khat”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urdu.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24 - 25 </w:t>
            </w:r>
          </w:p>
        </w:tc>
      </w:tr>
      <w:tr>
        <w:trPr>
          <w:trHeight w:hRule="exact" w:val="3906"/>
        </w:trPr>
        <w:tc>
          <w:tcPr>
            <w:tcW w:type="dxa" w:w="780"/>
            <w:tcBorders>
              <w:start w:sz="21.600000000000023" w:val="single" w:color="#000000"/>
              <w:top w:sz="21.600000000000136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804" w:after="0"/>
              <w:ind w:left="0" w:right="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26.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136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Building,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Entrepreneurship &amp;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Critical Thinking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136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50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First ask students to identify a problem in their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environment which they want to solve. We can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a group of students which will help them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work as a team. </w:t>
            </w:r>
          </w:p>
          <w:p>
            <w:pPr>
              <w:autoSpaceDN w:val="0"/>
              <w:autoSpaceDE w:val="0"/>
              <w:widowControl/>
              <w:spacing w:line="280" w:lineRule="exact" w:before="16" w:after="0"/>
              <w:ind w:left="75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Engage them to brainstorm their ideas and find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creative solution or build a solution of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problem. Make them agree to work with each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other.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82" w:lineRule="exact" w:before="16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Plan the idea on how much applicable it is.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build a prototype of your work and a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presentation of the whole plan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Do not forget the financial and cost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while preparing your solution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1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26</w:t>
            </w:r>
          </w:p>
        </w:tc>
      </w:tr>
    </w:tbl>
    <w:p>
      <w:pPr>
        <w:autoSpaceDN w:val="0"/>
        <w:autoSpaceDE w:val="0"/>
        <w:widowControl/>
        <w:spacing w:line="274" w:lineRule="exact" w:before="637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21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592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>Annexure-II:</w:t>
      </w:r>
    </w:p>
    <w:p>
      <w:pPr>
        <w:autoSpaceDN w:val="0"/>
        <w:autoSpaceDE w:val="0"/>
        <w:widowControl/>
        <w:spacing w:line="294" w:lineRule="exact" w:before="314" w:after="0"/>
        <w:ind w:left="0" w:right="4158" w:firstLine="0"/>
        <w:jc w:val="righ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>Motivational Lectures</w:t>
      </w:r>
    </w:p>
    <w:p>
      <w:pPr>
        <w:autoSpaceDN w:val="0"/>
        <w:autoSpaceDE w:val="0"/>
        <w:widowControl/>
        <w:spacing w:line="488" w:lineRule="exact" w:before="68" w:after="0"/>
        <w:ind w:left="28" w:right="518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Drawing faces tutorial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https://www.youtube.com/watch?v=oQm8Df4UYNw</w:t>
      </w:r>
    </w:p>
    <w:p>
      <w:pPr>
        <w:autoSpaceDN w:val="0"/>
        <w:autoSpaceDE w:val="0"/>
        <w:widowControl/>
        <w:spacing w:line="486" w:lineRule="exact" w:before="486" w:after="0"/>
        <w:ind w:left="28" w:right="158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https://www.youtube.com/watch?v=Qi6Xn7yKIlQ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https://www.youtube.com/watch?v=CHm_BH7xAXk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4" w:lineRule="exact" w:before="488" w:after="0"/>
        <w:ind w:left="28" w:right="2016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https://www.youtube.com/watch?v=9WrmYYhr7S0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4" w:lineRule="exact" w:before="576" w:after="0"/>
        <w:ind w:left="28" w:right="1152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https://www.youtube.com/watch?v=tIQ0CWgszI0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2" w:lineRule="exact" w:before="580" w:after="0"/>
        <w:ind w:left="28" w:right="1008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https://www.youtube.com/watch?v=d1hocXWSpus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488" w:lineRule="exact" w:before="484" w:after="0"/>
        <w:ind w:left="28" w:right="5328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Still Life Drawing Step By Step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https://www.youtube.com/watch?v=XJRxCOB4Giw</w:t>
      </w:r>
    </w:p>
    <w:p>
      <w:pPr>
        <w:autoSpaceDN w:val="0"/>
        <w:autoSpaceDE w:val="0"/>
        <w:widowControl/>
        <w:spacing w:line="486" w:lineRule="exact" w:before="486" w:after="0"/>
        <w:ind w:left="0" w:right="5472" w:firstLine="0"/>
        <w:jc w:val="center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Underwater Welder | I AM WOMAN | Lifetime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  <w:u w:val="single"/>
        </w:rPr>
        <w:t>https://www.youtube.com/watch?v=LZiIXOkE-rc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74" w:lineRule="exact" w:before="894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22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0"/>
        <w:ind w:left="0" w:right="80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Annexure-II: </w:t>
      </w:r>
    </w:p>
    <w:p>
      <w:pPr>
        <w:autoSpaceDN w:val="0"/>
        <w:autoSpaceDE w:val="0"/>
        <w:widowControl/>
        <w:spacing w:line="348" w:lineRule="exact" w:before="438" w:after="0"/>
        <w:ind w:left="130" w:right="1152" w:firstLine="0"/>
        <w:jc w:val="lef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300" w:lineRule="exact" w:before="190" w:after="0"/>
        <w:ind w:left="130" w:right="432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300" w:lineRule="exact" w:before="0" w:after="0"/>
        <w:ind w:left="130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00" w:lineRule="exact" w:before="182" w:after="224"/>
        <w:ind w:left="130" w:right="576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10116"/>
      </w:tblGrid>
      <w:tr>
        <w:trPr>
          <w:trHeight w:hRule="exact" w:val="314"/>
        </w:trPr>
        <w:tc>
          <w:tcPr>
            <w:tcW w:type="dxa" w:w="10042"/>
            <w:tcBorders>
              <w:start w:sz="21.600000000000023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318"/>
        </w:trPr>
        <w:tc>
          <w:tcPr>
            <w:tcW w:type="dxa" w:w="10042"/>
            <w:tcBorders>
              <w:start w:sz="21.600000000000023" w:val="single" w:color="#000000"/>
              <w:top w:sz="23.20000000000027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1948"/>
        </w:trPr>
        <w:tc>
          <w:tcPr>
            <w:tcW w:type="dxa" w:w="10042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0" w:lineRule="exact" w:before="6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team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teamwork,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start of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program </w:t>
            </w:r>
          </w:p>
        </w:tc>
      </w:tr>
    </w:tbl>
    <w:p>
      <w:pPr>
        <w:autoSpaceDN w:val="0"/>
        <w:autoSpaceDE w:val="0"/>
        <w:widowControl/>
        <w:spacing w:line="4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16"/>
        </w:trPr>
        <w:tc>
          <w:tcPr>
            <w:tcW w:type="dxa" w:w="251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508"/>
            <w:tcBorders>
              <w:start w:sz="22.399999999999864" w:val="single" w:color="#000000"/>
              <w:top w:sz="23.199999999999818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510"/>
            <w:tcBorders>
              <w:start w:sz="23.200000000000273" w:val="single" w:color="#000000"/>
              <w:top w:sz="23.199999999999818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51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832"/>
        </w:trPr>
        <w:tc>
          <w:tcPr>
            <w:tcW w:type="dxa" w:w="2512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70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508"/>
            <w:tcBorders>
              <w:start w:sz="22.399999999999864" w:val="single" w:color="#000000"/>
              <w:top w:sz="21.59999999999991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1.59999999999991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6"/>
        </w:trPr>
        <w:tc>
          <w:tcPr>
            <w:tcW w:type="dxa" w:w="2512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how it works. </w:t>
            </w:r>
          </w:p>
        </w:tc>
        <w:tc>
          <w:tcPr>
            <w:tcW w:type="dxa" w:w="2508"/>
            <w:tcBorders>
              <w:start w:sz="22.399999999999864" w:val="single" w:color="#000000"/>
              <w:top w:sz="22.399999999999636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2.399999999999636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2"/>
            <w:tcBorders>
              <w:start w:sz="21.600000000000023" w:val="single" w:color="#000000"/>
              <w:top w:sz="21.60000000000036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good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mean </w:t>
            </w:r>
          </w:p>
        </w:tc>
        <w:tc>
          <w:tcPr>
            <w:tcW w:type="dxa" w:w="2508"/>
            <w:tcBorders>
              <w:start w:sz="22.399999999999864" w:val="single" w:color="#000000"/>
              <w:top w:sz="21.60000000000036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1.60000000000036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1.60000000000036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are important for good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</w:p>
        </w:tc>
        <w:tc>
          <w:tcPr>
            <w:tcW w:type="dxa" w:w="2508"/>
            <w:tcBorders>
              <w:start w:sz="22.399999999999864" w:val="single" w:color="#000000"/>
              <w:top w:sz="23.19999999999981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3.19999999999981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6"/>
        </w:trPr>
        <w:tc>
          <w:tcPr>
            <w:tcW w:type="dxa" w:w="2512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86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5018"/>
            <w:gridSpan w:val="2"/>
            <w:tcBorders>
              <w:start w:sz="22.399999999999864" w:val="single" w:color="#000000"/>
              <w:top w:sz="22.400000000000546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512"/>
            <w:tcBorders>
              <w:start w:sz="23.200000000000273" w:val="single" w:color="#000000"/>
              <w:top w:sz="22.40000000000054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880"/>
        </w:trPr>
        <w:tc>
          <w:tcPr>
            <w:tcW w:type="dxa" w:w="2512"/>
            <w:tcBorders>
              <w:start w:sz="21.600000000000023" w:val="single" w:color="#000000"/>
              <w:top w:sz="21.59999999999945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246" w:right="0" w:hanging="17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the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how it works. </w:t>
            </w:r>
          </w:p>
        </w:tc>
        <w:tc>
          <w:tcPr>
            <w:tcW w:type="dxa" w:w="5018"/>
            <w:gridSpan w:val="2"/>
            <w:tcBorders>
              <w:start w:sz="22.399999999999864" w:val="single" w:color="#000000"/>
              <w:top w:sz="21.59999999999945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2" w:right="302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Podium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Computer </w:t>
            </w:r>
          </w:p>
        </w:tc>
        <w:tc>
          <w:tcPr>
            <w:tcW w:type="dxa" w:w="2512"/>
            <w:tcBorders>
              <w:start w:sz="23.200000000000273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2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274" w:lineRule="exact" w:before="3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23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1904"/>
        </w:trPr>
        <w:tc>
          <w:tcPr>
            <w:tcW w:type="dxa" w:w="2512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6" w:val="left"/>
              </w:tabs>
              <w:autoSpaceDE w:val="0"/>
              <w:widowControl/>
              <w:spacing w:line="262" w:lineRule="exact" w:before="1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communication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5018"/>
            <w:tcBorders>
              <w:start w:sz="22.399999999999864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6" w:after="0"/>
              <w:ind w:left="412" w:right="316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512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16"/>
        </w:trPr>
        <w:tc>
          <w:tcPr>
            <w:tcW w:type="dxa" w:w="3332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6710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094"/>
        </w:trPr>
        <w:tc>
          <w:tcPr>
            <w:tcW w:type="dxa" w:w="3332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6" w:right="201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6710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4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introduce him/herself.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Note for Instructor: Throughout this session, please monitor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 to ensure nothing inappropriate is being happened. </w:t>
            </w:r>
          </w:p>
        </w:tc>
      </w:tr>
      <w:tr>
        <w:trPr>
          <w:trHeight w:hRule="exact" w:val="2392"/>
        </w:trPr>
        <w:tc>
          <w:tcPr>
            <w:tcW w:type="dxa" w:w="3332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6" w:right="187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6710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Start your session by delivering an icebreaker, this will enable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 and your team to start to build rapport and create a team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icebreaker below should work well at introductions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encouraging communication, but feel free to use others if you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think they are more appropriate. It is important to encourage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young people to get to know each other and build strong team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links during the first hour; this will help to increase their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 and communication throughout the sessions. </w:t>
            </w:r>
          </w:p>
        </w:tc>
      </w:tr>
      <w:tr>
        <w:trPr>
          <w:trHeight w:hRule="exact" w:val="4468"/>
        </w:trPr>
        <w:tc>
          <w:tcPr>
            <w:tcW w:type="dxa" w:w="3332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&amp; Onboarding: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6710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introduction of the qualification to the class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play the “Onboarding Video or Presentation”. In your introduction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cover the following: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Explanation of the program and structure. (Kamyab jawan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Program)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Key contacts and key information – e.g. role of teacher,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mentor, and SEED. Policies and procedures (user agreements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“contact us” section). Everyone to go to the Group Rules tab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 the top of their screen, read out the rules, and ask everyone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verbally agree. Ensure that the consequences are clear for using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platform outside of hours. (9am-8pm)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What is up next for the next 2 weeks ahead so young people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know what to expect (see pages 5-7 for an overview of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challenge). Allow young people to ask any questions about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 topic. </w:t>
            </w:r>
          </w:p>
        </w:tc>
      </w:tr>
      <w:tr>
        <w:trPr>
          <w:trHeight w:hRule="exact" w:val="2680"/>
        </w:trPr>
        <w:tc>
          <w:tcPr>
            <w:tcW w:type="dxa" w:w="333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6710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MENTOR: Explain to the whole team that you will now be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planning how to collaborate for the first and second collaborative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Team Activities that will take place outside of the session. There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 not be another session until the next session so this step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required because communicating and making decisions outside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a session requires a different strategy that must be agreed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upon so that everyone knows what they are doing for this activity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how.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288" w:right="72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“IDENTIFY ENTREPRENEURS” TEAM ACTIVITY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</w:p>
        </w:tc>
      </w:tr>
    </w:tbl>
    <w:p>
      <w:pPr>
        <w:autoSpaceDN w:val="0"/>
        <w:autoSpaceDE w:val="0"/>
        <w:widowControl/>
        <w:spacing w:line="274" w:lineRule="exact" w:before="20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24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690"/>
        </w:trPr>
        <w:tc>
          <w:tcPr>
            <w:tcW w:type="dxa" w:w="3332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710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678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problems in your community. Vote on the areas you feel most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passionate about as a team, then write down what change you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the teams have the opportunity to talk about how they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want to work as a team through the activities e.g. when they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want to complete the activities, how to communicate, the role of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project manager, etc. Make sure you allocate each young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person a specific week that they are the project manager for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weekly 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Type up notes for their strategy if this is helpful - it can be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included underneath the Team Contract. </w:t>
            </w:r>
          </w:p>
        </w:tc>
      </w:tr>
      <w:tr>
        <w:trPr>
          <w:trHeight w:hRule="exact" w:val="1354"/>
        </w:trPr>
        <w:tc>
          <w:tcPr>
            <w:tcW w:type="dxa" w:w="3332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6" w:right="144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6710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Close the session with the opportunity for anyone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Facilitate the wrap-up of the session. A quick reminder of what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74" w:lineRule="exact" w:before="855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25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20" w:lineRule="exact" w:before="0" w:after="224"/>
        <w:ind w:left="4250" w:right="144" w:firstLine="0"/>
        <w:jc w:val="left"/>
      </w:pPr>
      <w:r>
        <w:tab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4"/>
        </w:trPr>
        <w:tc>
          <w:tcPr>
            <w:tcW w:type="dxa" w:w="1102"/>
            <w:tcBorders>
              <w:start w:sz="21.600000000000023" w:val="single" w:color="#000000"/>
              <w:top w:sz="21.600000000000023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576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Umair Najeeb Khan, 26-year-old Islamabad based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freelance illustrator,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comic book artist and an aspiring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story-teller rose to fame after his version of Pakistani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superheroes went viral.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 illustrate for children’s books, do publicity designs for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films, design characters, and am in the process of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publishing a children’s book of my own.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 think one huge problem is not having a proper channel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for online payments like PayPal. So many international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artists have their patrons and crowd source their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passion projects. Not having something as basic as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PayPal limits us in a lot of ways.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 artists who inspire me the most are Aaron Blaise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and Chris Sanders’ work, Babs Tarr is one of my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favourite comic artist and Patrick Brown and from our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Pakistani industry, I love all the artists, they all inspire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me one way or another and are always willing to help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others learn - to name a few I like Anas Riasat, Saad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Irfan, Zabad Anwer, Syed Jeem, Naiha Raza, Mushk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Rizvi, Ameer Ali, Mufaddal Iqbal, Umair Najeeb Khan,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Bilal Bhatti, Haris Mansoor, Saib, Javeria Khoso,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Hamza Bajwa, Maha, the list is still so long.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NA </w:t>
            </w:r>
          </w:p>
        </w:tc>
      </w:tr>
      <w:tr>
        <w:trPr>
          <w:trHeight w:hRule="exact" w:val="2978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Umair Najeeb Khan,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who inspire me the most are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Aaron Blaise and Chris Sanders’ work, Babs Tarr is one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of my favourite comic artist and Patrick Brown and from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our Pakistani industry, I love all the artists, they all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inspire me one way or another and are always willing to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help others learn - to name a few I like Anas Riasat,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Saad Irfan, Zabad Anwer, Syed Jeem, Naiha Raza,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Mushk Rizvi, Ameer Ali, Mufaddal Iqbal, Umair Najeeb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Khan, Bilal Bhatti, Haris Mansoor, Saib, Javeria Khoso,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Hamza Bajwa, Maha, the list is still so long.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78"/>
        </w:trPr>
        <w:tc>
          <w:tcPr>
            <w:tcW w:type="dxa" w:w="1102"/>
            <w:tcBorders>
              <w:start w:sz="21.600000000000023" w:val="single" w:color="#000000"/>
              <w:top w:sz="21.599999999999454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4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74" w:lineRule="exact" w:before="1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26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42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p>
      <w:pPr>
        <w:autoSpaceDN w:val="0"/>
        <w:autoSpaceDE w:val="0"/>
        <w:widowControl/>
        <w:spacing w:line="250" w:lineRule="exact" w:before="0" w:after="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</w:p>
    <w:p>
      <w:pPr>
        <w:autoSpaceDN w:val="0"/>
        <w:autoSpaceDE w:val="0"/>
        <w:widowControl/>
        <w:spacing w:line="250" w:lineRule="exact" w:before="52" w:after="0"/>
        <w:ind w:left="366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704" w:val="left"/>
        </w:tabs>
        <w:autoSpaceDE w:val="0"/>
        <w:widowControl/>
        <w:spacing w:line="278" w:lineRule="exact" w:before="206" w:after="0"/>
        <w:ind w:left="366" w:right="14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704" w:val="left"/>
        </w:tabs>
        <w:autoSpaceDE w:val="0"/>
        <w:widowControl/>
        <w:spacing w:line="280" w:lineRule="exact" w:before="2" w:after="0"/>
        <w:ind w:left="366" w:right="14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6" w:after="0"/>
        <w:ind w:left="53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9454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27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584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 Workplace/Institute E</w:t>
      </w:r>
      <w:r>
        <w:rPr>
          <w:rFonts w:ascii="CIDFont+F2" w:hAnsi="CIDFont+F2" w:eastAsia="CIDFont+F2"/>
          <w:b/>
          <w:i w:val="0"/>
          <w:color w:val="000000"/>
          <w:sz w:val="30"/>
        </w:rPr>
        <w:t>t</w:t>
      </w:r>
      <w:r>
        <w:rPr>
          <w:rFonts w:ascii="CIDFont+F2" w:hAnsi="CIDFont+F2" w:eastAsia="CIDFont+F2"/>
          <w:b/>
          <w:i w:val="0"/>
          <w:color w:val="000000"/>
          <w:sz w:val="30"/>
        </w:rPr>
        <w:t>h</w:t>
      </w:r>
      <w:r>
        <w:rPr>
          <w:rFonts w:ascii="CIDFont+F2" w:hAnsi="CIDFont+F2" w:eastAsia="CIDFont+F2"/>
          <w:b/>
          <w:i w:val="0"/>
          <w:color w:val="000000"/>
          <w:sz w:val="30"/>
        </w:rPr>
        <w:t>ics G</w:t>
      </w:r>
      <w:r>
        <w:rPr>
          <w:rFonts w:ascii="CIDFont+F2" w:hAnsi="CIDFont+F2" w:eastAsia="CIDFont+F2"/>
          <w:b/>
          <w:i w:val="0"/>
          <w:color w:val="000000"/>
          <w:sz w:val="30"/>
        </w:rPr>
        <w:t>ui</w:t>
      </w:r>
      <w:r>
        <w:rPr>
          <w:rFonts w:ascii="CIDFont+F2" w:hAnsi="CIDFont+F2" w:eastAsia="CIDFont+F2"/>
          <w:b/>
          <w:i w:val="0"/>
          <w:color w:val="000000"/>
          <w:sz w:val="30"/>
        </w:rPr>
        <w:t>d</w:t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28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p>
      <w:pPr>
        <w:sectPr>
          <w:pgSz w:w="12240" w:h="15840"/>
          <w:pgMar w:top="342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10.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>29 |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>Creative Arts (Fine Arts)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