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0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6" w:after="0"/>
        <w:ind w:left="0" w:right="3528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8" w:after="0"/>
        <w:ind w:left="0" w:right="532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  <w:r>
        <w:drawing>
          <wp:inline xmlns:a="http://schemas.openxmlformats.org/drawingml/2006/main" xmlns:pic="http://schemas.openxmlformats.org/drawingml/2006/picture">
            <wp:extent cx="1661160" cy="1578609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5786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47" w:lineRule="auto" w:before="1048" w:after="0"/>
        <w:ind w:left="1728" w:right="1728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Culinary Arts Chef De Partie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6 Months </w:t>
      </w:r>
    </w:p>
    <w:p>
      <w:pPr>
        <w:sectPr>
          <w:pgSz w:w="11909" w:h="16838"/>
          <w:pgMar w:top="39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72"/>
        <w:ind w:left="0" w:right="0"/>
      </w:pPr>
    </w:p>
    <w:p>
      <w:pPr>
        <w:autoSpaceDN w:val="0"/>
        <w:autoSpaceDE w:val="0"/>
        <w:widowControl/>
        <w:spacing w:line="197" w:lineRule="auto" w:before="0" w:after="27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088"/>
        </w:trPr>
        <w:tc>
          <w:tcPr>
            <w:tcW w:type="dxa" w:w="2034"/>
            <w:tcBorders>
              <w:start w:sz="23.19999999999999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96"/>
        </w:trPr>
        <w:tc>
          <w:tcPr>
            <w:tcW w:type="dxa" w:w="2034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8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80"/>
            <w:vMerge w:val="restart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Culinary Arts Chef De Partie </w:t>
            </w:r>
          </w:p>
          <w:p>
            <w:pPr>
              <w:autoSpaceDN w:val="0"/>
              <w:autoSpaceDE w:val="0"/>
              <w:widowControl/>
              <w:spacing w:line="268" w:lineRule="exact" w:before="30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Employable skills and hands on practice for Culinary Arts Chef De Partie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6" w:lineRule="exact" w:before="212" w:after="0"/>
              <w:ind w:left="0" w:right="0" w:firstLine="68"/>
              <w:jc w:val="both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The major aim &amp; objective of this Chef De Partie course is to develop &amp; equip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students’ especially young peoples with the knowledge, skills and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understanding enabling them to work independently as well as in team in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commercial/ domestic kitchen operations in the hospitality industry as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hospitality cook/ chef; for their income generation, economic empowerment and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career development. The overall objectives of the Chef de Partie training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program are: </w:t>
            </w:r>
          </w:p>
          <w:p>
            <w:pPr>
              <w:autoSpaceDN w:val="0"/>
              <w:autoSpaceDE w:val="0"/>
              <w:widowControl/>
              <w:spacing w:line="294" w:lineRule="exact" w:before="246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Managing a kitchen section </w:t>
            </w:r>
          </w:p>
          <w:p>
            <w:pPr>
              <w:autoSpaceDN w:val="0"/>
              <w:tabs>
                <w:tab w:pos="1082" w:val="left"/>
              </w:tabs>
              <w:autoSpaceDE w:val="0"/>
              <w:widowControl/>
              <w:spacing w:line="316" w:lineRule="exact" w:before="216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Selecting tools and equipment used to prepare, cook and present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complex dishes </w:t>
            </w:r>
          </w:p>
          <w:p>
            <w:pPr>
              <w:autoSpaceDN w:val="0"/>
              <w:autoSpaceDE w:val="0"/>
              <w:widowControl/>
              <w:spacing w:line="294" w:lineRule="exact" w:before="246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Weighing and measuring ingredients accurately according to recipes </w:t>
            </w:r>
          </w:p>
          <w:p>
            <w:pPr>
              <w:autoSpaceDN w:val="0"/>
              <w:autoSpaceDE w:val="0"/>
              <w:widowControl/>
              <w:spacing w:line="292" w:lineRule="exact" w:before="240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Sequencing the different stages of preparation and cooking </w:t>
            </w:r>
          </w:p>
          <w:p>
            <w:pPr>
              <w:autoSpaceDN w:val="0"/>
              <w:tabs>
                <w:tab w:pos="1082" w:val="left"/>
              </w:tabs>
              <w:autoSpaceDE w:val="0"/>
              <w:widowControl/>
              <w:spacing w:line="310" w:lineRule="exact" w:before="224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Preparing and cooking complex dishes as required by customers’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orders </w:t>
            </w:r>
          </w:p>
          <w:p>
            <w:pPr>
              <w:autoSpaceDN w:val="0"/>
              <w:tabs>
                <w:tab w:pos="1082" w:val="left"/>
              </w:tabs>
              <w:autoSpaceDE w:val="0"/>
              <w:widowControl/>
              <w:spacing w:line="314" w:lineRule="exact" w:before="226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Checking the quality of food before, during and after preparation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cooking </w:t>
            </w:r>
          </w:p>
          <w:p>
            <w:pPr>
              <w:autoSpaceDN w:val="0"/>
              <w:autoSpaceDE w:val="0"/>
              <w:widowControl/>
              <w:spacing w:line="294" w:lineRule="exact" w:before="242" w:after="0"/>
              <w:ind w:left="7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 Working hygienically and safely. </w:t>
            </w:r>
          </w:p>
          <w:p>
            <w:pPr>
              <w:autoSpaceDN w:val="0"/>
              <w:autoSpaceDE w:val="0"/>
              <w:widowControl/>
              <w:spacing w:line="266" w:lineRule="exact" w:before="758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312" w:lineRule="exact" w:before="21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Upon completion, students will be able to exhibit the cooking skills used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foodservice industry as professional chef with some following competencies: </w:t>
            </w:r>
          </w:p>
          <w:p>
            <w:pPr>
              <w:autoSpaceDN w:val="0"/>
              <w:tabs>
                <w:tab w:pos="1082" w:val="left"/>
              </w:tabs>
              <w:autoSpaceDE w:val="0"/>
              <w:widowControl/>
              <w:spacing w:line="312" w:lineRule="exact" w:before="210" w:after="0"/>
              <w:ind w:left="72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Master basic and advanced food preparation and cooking processes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culinary techniques. </w:t>
            </w:r>
          </w:p>
        </w:tc>
      </w:tr>
      <w:tr>
        <w:trPr>
          <w:trHeight w:hRule="exact" w:val="10398"/>
        </w:trPr>
        <w:tc>
          <w:tcPr>
            <w:tcW w:type="dxa" w:w="2034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2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5275"/>
            <w:vMerge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54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9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69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82" w:val="left"/>
              </w:tabs>
              <w:autoSpaceDE w:val="0"/>
              <w:widowControl/>
              <w:spacing w:line="404" w:lineRule="exact" w:before="0" w:after="0"/>
              <w:ind w:left="72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Lead a kitchen team and maintain professional standards throughout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shift with strong coordination in the operation of the kitchen section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Clean kitchen equipment and cooking utensils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Supervise the kitchen section and maintain production of food. </w:t>
            </w:r>
          </w:p>
          <w:p>
            <w:pPr>
              <w:autoSpaceDN w:val="0"/>
              <w:autoSpaceDE w:val="0"/>
              <w:widowControl/>
              <w:spacing w:line="520" w:lineRule="exact" w:before="0" w:after="0"/>
              <w:ind w:left="72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and supervise food safety and hygiene regulations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aware of nutritional, economic and ecological requirements. </w:t>
            </w:r>
          </w:p>
          <w:p>
            <w:pPr>
              <w:autoSpaceDN w:val="0"/>
              <w:tabs>
                <w:tab w:pos="722" w:val="left"/>
                <w:tab w:pos="1082" w:val="left"/>
              </w:tabs>
              <w:autoSpaceDE w:val="0"/>
              <w:widowControl/>
              <w:spacing w:line="448" w:lineRule="exact" w:before="70" w:after="0"/>
              <w:ind w:left="0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food for cold presentation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foods by frying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food by braising and stewing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foods by boiling, poaching and steaming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food by baking, roasting and grilling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stocks, soups and sauces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Dough products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Sponge Products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meat, poultry and offal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Kitchen Organization, Supervision &amp; Management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complex Dishes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hot, cold desserts and puddings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and pursue new business opportunities in the hospitality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 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individual trainee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</w:p>
        </w:tc>
      </w:tr>
    </w:tbl>
    <w:p>
      <w:pPr>
        <w:autoSpaceDN w:val="0"/>
        <w:autoSpaceDE w:val="0"/>
        <w:widowControl/>
        <w:spacing w:line="254" w:lineRule="exact" w:before="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518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0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In order 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later part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 of the Job search techniques in the local as well as 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markets (Gulf countries). Awareness around the visa process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favoured labour destination countries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forms a part of this module. Moreover, the trainees would also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at work place in the line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best practices elsewhere in the world. An outline of such qualities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given in the Appendix to this document. Its importance should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conveyed in a format that is attractive and interesting for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through PPT slides +short video documentaries.  Needless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say that if the training provider puts his heart and soul into these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otherwise non-technical components, the image of Pakistani workforce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316" w:lineRule="exact" w:before="20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</w:p>
          <w:p>
            <w:pPr>
              <w:autoSpaceDN w:val="0"/>
              <w:tabs>
                <w:tab w:pos="1124" w:val="left"/>
              </w:tabs>
              <w:autoSpaceDE w:val="0"/>
              <w:widowControl/>
              <w:spacing w:line="316" w:lineRule="exact" w:before="204" w:after="0"/>
              <w:ind w:left="764" w:right="47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316" w:lineRule="exact" w:before="20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proper record of the same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maintained. Suffice to say that for such evaluations, practical tasks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designed by the training providers to gauge the problem solving abilities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trainees. </w:t>
            </w:r>
          </w:p>
        </w:tc>
      </w:tr>
    </w:tbl>
    <w:p>
      <w:pPr>
        <w:autoSpaceDN w:val="0"/>
        <w:autoSpaceDE w:val="0"/>
        <w:widowControl/>
        <w:spacing w:line="254" w:lineRule="exact" w:before="25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712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50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316" w:lineRule="exact" w:before="21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motivation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a tool. Hence besides the purely technical content, a trainer is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 elements of motivation in his/her lecture.  To inspire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training opportunity to the full and strive towards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excellence. Motivational lectures may also include general topics such as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moral values and civic role &amp; responsibilities as a Pakistani.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should be delivered with enough zeal to produce a deep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68" w:lineRule="exact" w:before="25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68" w:lineRule="exact" w:before="244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312" w:lineRule="exact" w:before="21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Fit so that the situation is actionable by trainees and not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66" w:lineRule="exact" w:before="25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2" w:lineRule="exact" w:before="21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motivational lecture should help drive creativity, curiosity and spark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316" w:lineRule="exact" w:before="208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clearly see in their mind's eye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their hard work would take them in short (1-3 years); medium (3 -10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318" w:lineRule="exact" w:before="204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well-planned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 </w:t>
            </w:r>
          </w:p>
          <w:p>
            <w:pPr>
              <w:autoSpaceDN w:val="0"/>
              <w:autoSpaceDE w:val="0"/>
              <w:widowControl/>
              <w:spacing w:line="224" w:lineRule="exact" w:before="242" w:after="0"/>
              <w:ind w:left="0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0"/>
              </w:rPr>
              <w:t xml:space="preserve">*Details at Annexure-II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316" w:lineRule="exact" w:before="21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by means of Success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Stories. Its inclusion in the weekly lesson plan at regular intervals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318" w:lineRule="exact" w:before="204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 or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means of a video/documentary of someone that has risen to fortune, acclaim,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brilliant achievement. A success story shows how a person achieved his goal </w:t>
            </w:r>
          </w:p>
        </w:tc>
      </w:tr>
    </w:tbl>
    <w:p>
      <w:pPr>
        <w:autoSpaceDN w:val="0"/>
        <w:autoSpaceDE w:val="0"/>
        <w:widowControl/>
        <w:spacing w:line="254" w:lineRule="exact" w:before="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368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hard work, dedication, and devotion. An inspiring 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contains compelling and significant facts articulated clearly and easily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comprehendible words. Moreover, it is helpful if it is assumed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reader/listener knows nothing of what is being revealed.  Optimum impact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312" w:lineRule="exact" w:before="21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Directly in person (At least 2-3 cases must be arranged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institute)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312" w:lineRule="exact" w:before="21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an audio/ videotaped message (2-3 high quality videos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316" w:lineRule="exact" w:before="20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tabs>
                <w:tab w:pos="68" w:val="left"/>
              </w:tabs>
              <w:autoSpaceDE w:val="0"/>
              <w:widowControl/>
              <w:spacing w:line="314" w:lineRule="exact" w:before="20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Suggestive structure and sequence of a sample success story and its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shapes can be seen at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 III.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316" w:lineRule="exact" w:before="20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316" w:lineRule="exact" w:before="20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practical aspects of the complex phenomenon in depth with ease.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teaching can also stimulate the trainees to participate in discussions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thereby boost their confidence. It also makes classroom atmosphere interesting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thus maintaining the 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316" w:lineRule="exact" w:before="208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to be presented to the trainees. The trainer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adopt a power point presentation or video format for such case studies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whichever is deemed suitable but it’s important that only those cases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cases. </w:t>
            </w:r>
          </w:p>
          <w:p>
            <w:pPr>
              <w:autoSpaceDN w:val="0"/>
              <w:autoSpaceDE w:val="0"/>
              <w:widowControl/>
              <w:spacing w:line="316" w:lineRule="exact" w:before="208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purpose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 / 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problem / situation. </w:t>
            </w:r>
          </w:p>
        </w:tc>
      </w:tr>
    </w:tbl>
    <w:p>
      <w:pPr>
        <w:autoSpaceDN w:val="0"/>
        <w:autoSpaceDE w:val="0"/>
        <w:widowControl/>
        <w:spacing w:line="254" w:lineRule="exact" w:before="40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3074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68" w:lineRule="exact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 specific documentary (At least 2-3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1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66" w:lineRule="exact" w:before="256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1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68" w:lineRule="exact" w:before="254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 (At least one visit to a trade specific major industry/ site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1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</w:p>
        </w:tc>
      </w:tr>
      <w:tr>
        <w:trPr>
          <w:trHeight w:hRule="exact" w:val="892"/>
        </w:trPr>
        <w:tc>
          <w:tcPr>
            <w:tcW w:type="dxa" w:w="2034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 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trainees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08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By the end of this course, the trainees should be able to perform the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following competencies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312" w:lineRule="exact" w:before="366" w:after="0"/>
              <w:ind w:left="362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professionalism and service standards in hospitality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industry/ sector to insure quality guest service. </w:t>
            </w:r>
          </w:p>
          <w:p>
            <w:pPr>
              <w:autoSpaceDN w:val="0"/>
              <w:autoSpaceDE w:val="0"/>
              <w:widowControl/>
              <w:spacing w:line="314" w:lineRule="exact" w:before="210" w:after="0"/>
              <w:ind w:left="722" w:right="720" w:hanging="36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principles of sanitation and safety in a food service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 for safe food handling and to protect the health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consumer. </w:t>
            </w:r>
          </w:p>
          <w:p>
            <w:pPr>
              <w:autoSpaceDN w:val="0"/>
              <w:autoSpaceDE w:val="0"/>
              <w:widowControl/>
              <w:spacing w:line="266" w:lineRule="exact" w:before="252" w:after="0"/>
              <w:ind w:left="36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accounting for hospitality cook related to food service operations.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312" w:lineRule="exact" w:before="212" w:after="0"/>
              <w:ind w:left="362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uses of tools &amp; equipment in food service operations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following established safety practices and principles. </w:t>
            </w:r>
          </w:p>
          <w:p>
            <w:pPr>
              <w:autoSpaceDN w:val="0"/>
              <w:autoSpaceDE w:val="0"/>
              <w:widowControl/>
              <w:spacing w:line="266" w:lineRule="exact" w:before="252" w:after="0"/>
              <w:ind w:left="362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professional kitchen supervision and management skills. </w:t>
            </w:r>
          </w:p>
          <w:p>
            <w:pPr>
              <w:autoSpaceDN w:val="0"/>
              <w:autoSpaceDE w:val="0"/>
              <w:widowControl/>
              <w:spacing w:line="316" w:lineRule="exact" w:before="208" w:after="0"/>
              <w:ind w:left="722" w:right="0" w:hanging="36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variety of culinary cooking and baking methods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 following established procedures to produce classic,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regional, international and contemporary cuisines, complex dishes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baking products/goods.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312" w:lineRule="exact" w:before="212" w:after="0"/>
              <w:ind w:left="362" w:right="72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Explore various management topics as related to hospitality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foodservice operations. </w:t>
            </w:r>
          </w:p>
        </w:tc>
      </w:tr>
      <w:tr>
        <w:trPr>
          <w:trHeight w:hRule="exact" w:val="2132"/>
        </w:trPr>
        <w:tc>
          <w:tcPr>
            <w:tcW w:type="dxa" w:w="2034"/>
            <w:tcBorders>
              <w:start w:sz="23.19999999999999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8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4" w:lineRule="exact" w:before="0" w:after="0"/>
              <w:ind w:left="0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Total duration of course: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Class hours: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Theory: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80%</w:t>
            </w:r>
          </w:p>
        </w:tc>
      </w:tr>
    </w:tbl>
    <w:p>
      <w:pPr>
        <w:autoSpaceDN w:val="0"/>
        <w:autoSpaceDE w:val="0"/>
        <w:widowControl/>
        <w:spacing w:line="254" w:lineRule="exact" w:before="36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08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2" w:lineRule="exact" w:before="0" w:after="0"/>
              <w:ind w:left="0" w:right="46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520hours </w:t>
            </w:r>
          </w:p>
        </w:tc>
      </w:tr>
      <w:tr>
        <w:trPr>
          <w:trHeight w:hRule="exact" w:val="6444"/>
        </w:trPr>
        <w:tc>
          <w:tcPr>
            <w:tcW w:type="dxa" w:w="2034"/>
            <w:tcBorders>
              <w:start w:sz="23.19999999999999" w:val="single" w:color="#000000"/>
              <w:top w:sz="23.199999999999932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104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Apart from local, national, multinational organizations and hospitality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establishments working in Pakistan; hundreds of thousands of hospitality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establishments around the world recruits trained hospitality cooks; such as: </w:t>
            </w:r>
          </w:p>
          <w:p>
            <w:pPr>
              <w:autoSpaceDN w:val="0"/>
              <w:autoSpaceDE w:val="0"/>
              <w:widowControl/>
              <w:spacing w:line="414" w:lineRule="exact" w:before="244" w:after="0"/>
              <w:ind w:left="362" w:right="345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Culinary institutions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Food &amp; beverages industry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Restaurants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Food Outlets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Hotels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Bakeries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International Food Chains/ franchises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Cruise ships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Private businesses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Tour Operators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11.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Catering services , and many more.</w:t>
            </w:r>
          </w:p>
        </w:tc>
      </w:tr>
      <w:tr>
        <w:trPr>
          <w:trHeight w:hRule="exact" w:val="1210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Opportunities/jo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 titles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Hospitality establishments locally and abroad offer jobs for hospitality cooks.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Apart from jobs, graduates may also establish / start their own business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hospitality sector. </w:t>
            </w:r>
          </w:p>
        </w:tc>
      </w:tr>
      <w:tr>
        <w:trPr>
          <w:trHeight w:hRule="exact" w:val="574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2132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6" w:lineRule="exact" w:before="0" w:after="0"/>
              <w:ind w:left="362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Classrooms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Hot Kitchen Lab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Cold Kitchen Lab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Hospitality Establishment for Industrial visit / Study Tour </w:t>
            </w:r>
          </w:p>
        </w:tc>
      </w:tr>
      <w:tr>
        <w:trPr>
          <w:trHeight w:hRule="exact" w:val="2132"/>
        </w:trPr>
        <w:tc>
          <w:tcPr>
            <w:tcW w:type="dxa" w:w="2034"/>
            <w:tcBorders>
              <w:start w:sz="23.1999999999999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412" w:lineRule="exact" w:before="272" w:after="0"/>
              <w:ind w:left="3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Institute’s Training Manual and e-library/CD/DVDs with softcopies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books &amp; learning materials. </w:t>
            </w:r>
          </w:p>
          <w:p>
            <w:pPr>
              <w:autoSpaceDN w:val="0"/>
              <w:autoSpaceDE w:val="0"/>
              <w:widowControl/>
              <w:spacing w:line="414" w:lineRule="exact" w:before="4" w:after="0"/>
              <w:ind w:left="36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National and International Cooking Magazines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National and International Chef Associations/ Professional Bodies </w:t>
            </w:r>
          </w:p>
        </w:tc>
      </w:tr>
    </w:tbl>
    <w:p>
      <w:pPr>
        <w:autoSpaceDN w:val="0"/>
        <w:autoSpaceDE w:val="0"/>
        <w:widowControl/>
        <w:spacing w:line="254" w:lineRule="exact" w:before="19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4270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340" w:lineRule="exact" w:before="0" w:after="0"/>
              <w:ind w:left="3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YouTube Channels and other social media on Hospitality, Cooking 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Chefs, Baking, Culinary Arts and food &amp; beverages.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3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Food &amp; Beverages, Culinary, cooking and baking websites and blogs.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362" w:right="216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a) </w:t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1" w:history="1">
                <w:r>
                  <w:rPr>
                    <w:rStyle w:val="Hyperlink"/>
                  </w:rPr>
                  <w:t xml:space="preserve">https://www.youtube.com/watch?v=Co6ej47MOVE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b) </w:t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2" w:history="1">
                <w:r>
                  <w:rPr>
                    <w:rStyle w:val="Hyperlink"/>
                  </w:rPr>
                  <w:t xml:space="preserve">https://www.youtube.com/watch?v=kd6-1v2HCho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c) </w:t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3" w:history="1">
                <w:r>
                  <w:rPr>
                    <w:rStyle w:val="Hyperlink"/>
                  </w:rPr>
                  <w:t>https://www.youtube.com/watch?v=GpadLlVONX</w:t>
                </w:r>
              </w:hyperlink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3" w:history="1">
                <w:r>
                  <w:rPr>
                    <w:rStyle w:val="Hyperlink"/>
                  </w:rPr>
                  <w:t xml:space="preserve">c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d) </w:t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4" w:history="1">
                <w:r>
                  <w:rPr>
                    <w:rStyle w:val="Hyperlink"/>
                  </w:rPr>
                  <w:t xml:space="preserve">https://youtu.be/Dwe3y4EZhM4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e) </w:t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5" w:history="1">
                <w:r>
                  <w:rPr>
                    <w:rStyle w:val="Hyperlink"/>
                  </w:rPr>
                  <w:t xml:space="preserve">https://www.youtube.com/watch?v=B3V4iKsE-DQ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f) </w:t>
            </w:r>
            <w:r>
              <w:rPr>
                <w:u w:val="single" w:color="1154cc"/>
                <w:rFonts w:ascii="Arial" w:hAnsi="Arial" w:eastAsia="Arial"/>
                <w:b w:val="0"/>
                <w:i w:val="0"/>
                <w:color w:val="1155CC"/>
                <w:sz w:val="24"/>
              </w:rPr>
              <w:hyperlink r:id="rId16" w:history="1">
                <w:r>
                  <w:rPr>
                    <w:rStyle w:val="Hyperlink"/>
                  </w:rPr>
                  <w:t>https://www.youtube.com/watch?v=G-Fg7l7G1zw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254" w:lineRule="exact" w:before="95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98"/>
        <w:ind w:left="0" w:right="0"/>
      </w:pPr>
    </w:p>
    <w:p>
      <w:pPr>
        <w:autoSpaceDN w:val="0"/>
        <w:autoSpaceDE w:val="0"/>
        <w:widowControl/>
        <w:spacing w:line="268" w:lineRule="exact" w:before="0" w:after="37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893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4150"/>
        </w:trPr>
        <w:tc>
          <w:tcPr>
            <w:tcW w:type="dxa" w:w="1512"/>
            <w:vMerge w:val="restart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0" w:after="0"/>
              <w:ind w:left="366" w:right="288" w:hanging="288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Orientation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418" w:lineRule="exact" w:before="408" w:after="0"/>
              <w:ind w:left="78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416" w:lineRule="exact" w:before="116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Orientation on Institute’s rules &amp;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regulations and SOPs for classrooms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labs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6" w:lineRule="exact" w:before="90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 </w:t>
            </w:r>
          </w:p>
        </w:tc>
      </w:tr>
      <w:tr>
        <w:trPr>
          <w:trHeight w:hRule="exact" w:val="4344"/>
        </w:trPr>
        <w:tc>
          <w:tcPr>
            <w:tcW w:type="dxa" w:w="2638"/>
            <w:vMerge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2.400000000000546" w:val="single" w:color="#000000"/>
            </w:tcBorders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98" w:lineRule="exact" w:before="0" w:after="0"/>
              <w:ind w:left="78" w:right="432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Tourism &amp;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86" w:lineRule="exact" w:before="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Hospitality, Travel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Tourism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Travel &amp; Tourism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Modern Hospitality &amp; its relationship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tourism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Service Offerings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Hospitality Establishments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Careers in Hospitality Sector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Prospectus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Working in Hospitality Sector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Career 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Departments &amp; Job Roles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Importance of Professional Behavior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Appearance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48" w:after="0"/>
              <w:ind w:left="1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28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3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3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394"/>
        </w:trPr>
        <w:tc>
          <w:tcPr>
            <w:tcW w:type="dxa" w:w="1512"/>
            <w:tcBorders>
              <w:start w:sz="23.19999999999999" w:val="single" w:color="#000000"/>
              <w:top w:sz="22.400000000000546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2" w:lineRule="exact" w:before="0" w:after="0"/>
              <w:ind w:left="150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Tourism &amp;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6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322" w:lineRule="exact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Accommodation Services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Definition &amp; Types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Recreations Industry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Services/ Food &amp; Beverages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/ Catering Industry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Hospitality Laws &amp; Regulations </w:t>
            </w:r>
          </w:p>
        </w:tc>
        <w:tc>
          <w:tcPr>
            <w:tcW w:type="dxa" w:w="1710"/>
            <w:tcBorders>
              <w:start w:sz="22.399999999999636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42" w:after="0"/>
              <w:ind w:left="1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4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518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65"/>
        </w:trPr>
        <w:tc>
          <w:tcPr>
            <w:tcW w:type="dxa" w:w="1512"/>
            <w:vMerge w:val="restart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68"/>
        </w:trPr>
        <w:tc>
          <w:tcPr>
            <w:tcW w:type="dxa" w:w="2638"/>
            <w:vMerge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</w:tcPr>
          <w:p/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4" w:lineRule="exact" w:before="0" w:after="0"/>
              <w:ind w:left="150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Skills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326" w:lineRule="exact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key hospitality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importance of Professionalism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Hospitality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Presentation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Emotional intelligence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Concierge Skills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90" w:after="0"/>
              <w:ind w:left="1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8" w:lineRule="exact" w:before="52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may be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2" w:after="0"/>
              <w:ind w:left="0" w:right="12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</w:t>
            </w:r>
          </w:p>
        </w:tc>
      </w:tr>
      <w:tr>
        <w:trPr>
          <w:trHeight w:hRule="exact" w:val="4686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4" w:lineRule="exact" w:before="0" w:after="0"/>
              <w:ind w:left="150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Skills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316" w:lineRule="exact" w:before="318" w:after="0"/>
              <w:ind w:left="150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Tourism &amp;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312" w:lineRule="exact" w:before="640" w:after="0"/>
              <w:ind w:left="150" w:right="144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00" w:lineRule="exact" w:before="222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2" w:after="0"/>
              <w:ind w:left="43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RAVE Principles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Entrepreneurship Skills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English for Hospitality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68" w:after="0"/>
              <w:ind w:left="0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8" w:lineRule="exact" w:before="5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918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418" w:right="432" w:hanging="36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Security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Industry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86" w:lineRule="exact" w:before="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Occupational Health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(OH) &amp; Safety (S)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Safety at work &amp; its fundamental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Occupational Health (OH) &amp; Safety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(S)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 Hospitality Sector &amp; its importance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Fire Safety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Causes of Slips, Trip and Falls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Lifting tools &amp; techniques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6" w:val="left"/>
              </w:tabs>
              <w:autoSpaceDE w:val="0"/>
              <w:widowControl/>
              <w:spacing w:line="278" w:lineRule="exact" w:before="115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1 </w:t>
            </w:r>
          </w:p>
        </w:tc>
      </w:tr>
      <w:tr>
        <w:trPr>
          <w:trHeight w:hRule="exact" w:val="2046"/>
        </w:trPr>
        <w:tc>
          <w:tcPr>
            <w:tcW w:type="dxa" w:w="1512"/>
            <w:tcBorders>
              <w:start w:sz="23.19999999999999" w:val="single" w:color="#000000"/>
              <w:top w:sz="22.400000000000546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98" w:right="0" w:hanging="36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Safety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Security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Hospitality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Industry 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54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88"/>
              <w:ind w:left="432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Dangers posed by Equipment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Stock Items and Control 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Hazards in Cookery and Patisserie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636"/>
              <w:gridCol w:w="1636"/>
              <w:gridCol w:w="1636"/>
            </w:tblGrid>
            <w:tr>
              <w:trPr>
                <w:trHeight w:hRule="exact" w:val="368"/>
              </w:trPr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9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including </w:t>
                  </w:r>
                </w:p>
              </w:tc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Hazardous </w:t>
                  </w:r>
                </w:p>
              </w:tc>
              <w:tc>
                <w:tcPr>
                  <w:tcW w:type="dxa" w:w="1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2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Substances,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0"/>
            <w:tcBorders>
              <w:start w:sz="22.399999999999636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6" w:after="0"/>
              <w:ind w:left="0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18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47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2" w:lineRule="exact" w:before="0" w:after="0"/>
              <w:ind w:left="438" w:right="288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390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Electricity and Dangers and PPE 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PPC and Safety Signs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Risk Controls &amp; Benefits Features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Kitchen &amp; Bakery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Maintaining a Healthy Workplace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846"/>
        </w:trPr>
        <w:tc>
          <w:tcPr>
            <w:tcW w:type="dxa" w:w="1512"/>
            <w:tcBorders>
              <w:start w:sz="23.19999999999999" w:val="single" w:color="#000000"/>
              <w:top w:sz="22.399999999999864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418" w:right="0" w:hanging="36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Fundamentals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Culinary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Arts </w:t>
            </w:r>
          </w:p>
          <w:p>
            <w:pPr>
              <w:autoSpaceDN w:val="0"/>
              <w:autoSpaceDE w:val="0"/>
              <w:widowControl/>
              <w:spacing w:line="268" w:lineRule="exact" w:before="370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16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2" w:lineRule="exact" w:before="0" w:after="8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Kitchens, types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Procedures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&amp; Scope of Culinary Arts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Kitchen Hierarchy"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Kitchen Utensils &amp; Gadgets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2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Measurement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Scales,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Units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0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398" w:lineRule="exact" w:before="0" w:after="76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Conversions &amp; tools"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Cutting Equipment, Knives Anatomy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Types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2"/>
              </w:trPr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Knives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Handling,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Safe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17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Uses,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Cleaning and Storing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  <w:tab w:pos="242" w:val="left"/>
                <w:tab w:pos="264" w:val="left"/>
              </w:tabs>
              <w:autoSpaceDE w:val="0"/>
              <w:widowControl/>
              <w:spacing w:line="396" w:lineRule="exact" w:before="1164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51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Fundamentals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Culinary Arts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424" w:lineRule="exact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Culinary &amp; Baking terms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Ingredients and Commodities and their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history and tastes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Cooking Methods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Cooking Temperatures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Foods &amp; Nutrition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Balance Diets and Food Nutrients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82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66" w:lineRule="exact" w:before="53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76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Fundamentals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Culinary Arts </w:t>
            </w:r>
          </w:p>
          <w:p>
            <w:pPr>
              <w:autoSpaceDN w:val="0"/>
              <w:autoSpaceDE w:val="0"/>
              <w:widowControl/>
              <w:spacing w:line="268" w:lineRule="exact" w:before="252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7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Raw Food Cuttings Art &amp; Exercise 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Raw Food Cuttings Art &amp; Exercise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Raw Food Cuttings Art &amp; Exercise 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Raw Food Cuttings Art &amp; Exercise 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Art of Plating &amp; Garnishing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Plating &amp; Garnishing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6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66" w:lineRule="exact" w:before="29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1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20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52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7821"/>
        </w:trPr>
        <w:tc>
          <w:tcPr>
            <w:tcW w:type="dxa" w:w="1512"/>
            <w:tcBorders>
              <w:start w:sz="23.19999999999999" w:val="single" w:color="#000000"/>
              <w:top w:sz="22.40000000000009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Food Safety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Sanitation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2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Introduction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Food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Safety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6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2" w:lineRule="exact" w:before="0" w:after="74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Sanitation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Safety Procedures and Facts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Basics of FSMS / FSSC or BRC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and Workplace Hygiene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Poisoning, Hazardous Foods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Contamination and Spoilage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Safety Risk Management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HACCP 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Menu Planning and Purchasing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Points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Receiving, Storing, and Issuing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Points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Preparing, Cooking, and Holding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Points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Serving Control Point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The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Cleaning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Maintenance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Point </w:t>
            </w:r>
          </w:p>
        </w:tc>
        <w:tc>
          <w:tcPr>
            <w:tcW w:type="dxa" w:w="1710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2492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6" w:lineRule="exact" w:before="53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416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454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Hospitality </w:t>
            </w:r>
          </w:p>
          <w:p>
            <w:pPr>
              <w:autoSpaceDN w:val="0"/>
              <w:autoSpaceDE w:val="0"/>
              <w:widowControl/>
              <w:spacing w:line="268" w:lineRule="exact" w:before="246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16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6" w:lineRule="exact" w:before="0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Unit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Costing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&amp; Beverages Trade Math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Restaurant Accounting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Inventory Control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Cost Control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Budgeting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248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17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food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cold presentation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16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60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0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food preparation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Cold Presentation.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6" w:lineRule="exact" w:before="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Salads, types, kinds,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parts, tastes and their ingredients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preservation methods."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of Greek Salad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Cole Slaw Salad"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German Potato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Salad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Russian Salad"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Three Bean Salad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Waikiki Salad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566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00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food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cold presentation </w:t>
            </w:r>
          </w:p>
          <w:p>
            <w:pPr>
              <w:autoSpaceDN w:val="0"/>
              <w:autoSpaceDE w:val="0"/>
              <w:widowControl/>
              <w:spacing w:line="266" w:lineRule="exact" w:before="252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18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2" w:lineRule="exact" w:before="0" w:after="8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Grilled Lemon Herb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Mediterranean Salad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636"/>
              <w:gridCol w:w="1636"/>
              <w:gridCol w:w="1636"/>
            </w:tblGrid>
            <w:tr>
              <w:trPr>
                <w:trHeight w:hRule="exact" w:val="414"/>
              </w:trPr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Food </w:t>
                  </w:r>
                </w:p>
              </w:tc>
              <w:tc>
                <w:tcPr>
                  <w:tcW w:type="dxa" w:w="1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23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Vinaigrette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4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Dressing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Apple Cabbage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Salad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Garden Salad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Cold  Burger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Club Sandwich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682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68" w:lineRule="exact" w:before="84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4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606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foods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frying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2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08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food preparation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braising and stewing. </w:t>
            </w:r>
          </w:p>
          <w:p>
            <w:pPr>
              <w:autoSpaceDN w:val="0"/>
              <w:autoSpaceDE w:val="0"/>
              <w:widowControl/>
              <w:spacing w:line="294" w:lineRule="exact" w:before="134" w:after="88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tools &amp; equipment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88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13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Recipes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4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methodologies.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0" w:lineRule="exact" w:before="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Braised Balsamic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Chicken with baby Potato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Braised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Caper and Café d Paris Sauce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Mexican Braised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Beef With Seasonal Salsa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"Food Preparation Hungarian Beef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Stew Steam with Vegetable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Rice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53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.000000000000455" w:type="dxa"/>
            </w:tblPr>
            <w:tblGrid>
              <w:gridCol w:w="855"/>
              <w:gridCol w:w="855"/>
            </w:tblGrid>
            <w:tr>
              <w:trPr>
                <w:trHeight w:hRule="exact" w:val="700"/>
              </w:trPr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60" w:right="144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8" w:lineRule="exact" w:before="64" w:after="0"/>
                    <w:ind w:left="144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Task 18 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Task 19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50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074"/>
        </w:trPr>
        <w:tc>
          <w:tcPr>
            <w:tcW w:type="dxa" w:w="1512"/>
            <w:vMerge w:val="restart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food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braising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stewing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6" w:lineRule="exact" w:before="146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8" w:lineRule="exact" w:before="216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2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food preparation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braising and stewing. </w:t>
            </w:r>
          </w:p>
          <w:p>
            <w:pPr>
              <w:autoSpaceDN w:val="0"/>
              <w:autoSpaceDE w:val="0"/>
              <w:widowControl/>
              <w:spacing w:line="294" w:lineRule="exact" w:before="134" w:after="88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tools &amp; equipment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88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13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Recipes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4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4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methodologies"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Braised Balsamic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Chicken with baby Potato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Braised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Caper and Café d Paris Sauce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Mexican Braised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Beef With Seasonal Salsa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"Food Preparation Hungarian Beef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Stew Steam with Vegetable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Rice.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294" w:lineRule="exact" w:before="2000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318" w:lineRule="exact" w:before="236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470"/>
        </w:trPr>
        <w:tc>
          <w:tcPr>
            <w:tcW w:type="dxa" w:w="2638"/>
            <w:vMerge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400000000000546" w:val="single" w:color="#000000"/>
            </w:tcBorders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82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Download prof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7" w:history="1">
                <w:r>
                  <w:rPr>
                    <w:rStyle w:val="Hyperlink"/>
                  </w:rPr>
                  <w:t xml:space="preserve">essional CV template from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good 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7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 xml:space="preserve">https://www.coolfreecv.com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16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91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shd w:fill="d8d9d8"/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62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foods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boiling, poaching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steaming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16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60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14" w:after="9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food preparation by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88"/>
              </w:trPr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10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boiling,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poaching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3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steaming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</w:t>
            </w:r>
          </w:p>
          <w:p>
            <w:pPr>
              <w:autoSpaceDN w:val="0"/>
              <w:autoSpaceDE w:val="0"/>
              <w:widowControl/>
              <w:spacing w:line="292" w:lineRule="exact" w:before="136" w:after="9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tools &amp; equipment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86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13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Recipes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14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methodologies.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Thai Steam Fish </w:t>
            </w:r>
          </w:p>
          <w:p>
            <w:pPr>
              <w:autoSpaceDN w:val="0"/>
              <w:autoSpaceDE w:val="0"/>
              <w:widowControl/>
              <w:spacing w:line="292" w:lineRule="exact" w:before="1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Poached Chicken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Pumpkin Puree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Steam Fish Cooked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Lemon Butter Garlic Sauce. </w:t>
            </w:r>
          </w:p>
          <w:p>
            <w:pPr>
              <w:autoSpaceDN w:val="0"/>
              <w:autoSpaceDE w:val="0"/>
              <w:widowControl/>
              <w:spacing w:line="294" w:lineRule="exact" w:before="1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 Poached Sole </w:t>
            </w:r>
          </w:p>
          <w:p>
            <w:pPr>
              <w:autoSpaceDN w:val="0"/>
              <w:autoSpaceDE w:val="0"/>
              <w:widowControl/>
              <w:spacing w:line="268" w:lineRule="exact" w:before="142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Paupiette.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292" w:lineRule="exact" w:before="1790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66" w:lineRule="exact" w:before="29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00"/>
        </w:trPr>
        <w:tc>
          <w:tcPr>
            <w:tcW w:type="dxa" w:w="1512"/>
            <w:vMerge w:val="restart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8898"/>
            <w:gridSpan w:val="3"/>
            <w:tcBorders>
              <w:start w:sz="22.399999999999977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35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</w:p>
        </w:tc>
      </w:tr>
      <w:tr>
        <w:trPr>
          <w:trHeight w:hRule="exact" w:val="6068"/>
        </w:trPr>
        <w:tc>
          <w:tcPr>
            <w:tcW w:type="dxa" w:w="2638"/>
            <w:vMerge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food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baking, roasting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grilling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8" w:lineRule="exact" w:before="216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6" w:lineRule="exact" w:before="0" w:after="84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food preparation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baking, roasting and grilling methods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tools &amp; equipment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88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13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Recipes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4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08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methodologies"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Spring Roast Chicken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Grilled Chicken.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8" w:lineRule="exact" w:before="1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Italian Baked Fish With Mash Potato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Assorted Vegetable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Mexican Chicken Steak ( Sizzling )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6" w:lineRule="exact" w:before="28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5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13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42"/>
              </w:trPr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0" w:right="9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Serve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Madagascar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11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Sause,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8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Jacket Potato and Grilled Tomato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"Food Preparation, Cooking and </w:t>
            </w:r>
          </w:p>
          <w:p>
            <w:pPr>
              <w:autoSpaceDN w:val="0"/>
              <w:autoSpaceDE w:val="0"/>
              <w:widowControl/>
              <w:spacing w:line="268" w:lineRule="exact" w:before="1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Plain Naan, Roghni Naan and </w:t>
            </w:r>
          </w:p>
          <w:p>
            <w:pPr>
              <w:autoSpaceDN w:val="0"/>
              <w:autoSpaceDE w:val="0"/>
              <w:widowControl/>
              <w:spacing w:line="266" w:lineRule="exact" w:before="14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Garlic Naan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28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stocks,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soups and sauces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2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2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Introduction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food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preparation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  <w:tab w:pos="2240" w:val="left"/>
                <w:tab w:pos="2830" w:val="left"/>
                <w:tab w:pos="4090" w:val="left"/>
                <w:tab w:pos="4370" w:val="left"/>
              </w:tabs>
              <w:autoSpaceDE w:val="0"/>
              <w:widowControl/>
              <w:spacing w:line="416" w:lineRule="exact" w:before="0" w:after="84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Stocks, Soups &amp; Sauces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the tools &amp;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used for the food preparation Stocks,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Soups &amp; Sauces"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Mothers Sauces and its types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Stocks &amp; its types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Importance of Roux and its making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Preparation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Cooking/Making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Marinara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Pasta,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Hollandaise sauce, Béarnaise, Brown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00"/>
              </w:trPr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17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Stock,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Béchamel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Sauce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(White </w:t>
                  </w:r>
                </w:p>
              </w:tc>
            </w:tr>
            <w:tr>
              <w:trPr>
                <w:trHeight w:hRule="exact" w:val="406"/>
              </w:trPr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78" w:after="0"/>
                    <w:ind w:left="0" w:right="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Sauce),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7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Brown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7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Sauce,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78" w:after="0"/>
                    <w:ind w:left="18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volute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4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Espagnole sauce, Cheese Sauce,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Tomato Sauce, Hollandaise Sauce,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Mushroom Sauce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Demi Glaze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White Stock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Chinese Master Stock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Chicken Corn Soup.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4" w:val="left"/>
                <w:tab w:pos="860" w:val="left"/>
              </w:tabs>
              <w:autoSpaceDE w:val="0"/>
              <w:widowControl/>
              <w:spacing w:line="276" w:lineRule="exact" w:before="18" w:after="0"/>
              <w:ind w:left="256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 </w:t>
            </w:r>
          </w:p>
          <w:p>
            <w:pPr>
              <w:autoSpaceDN w:val="0"/>
              <w:autoSpaceDE w:val="0"/>
              <w:widowControl/>
              <w:spacing w:line="294" w:lineRule="exact" w:before="318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68" w:lineRule="exact" w:before="52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94"/>
        </w:trPr>
        <w:tc>
          <w:tcPr>
            <w:tcW w:type="dxa" w:w="1512"/>
            <w:tcBorders>
              <w:start w:sz="23.19999999999999" w:val="single" w:color="#000000"/>
              <w:top w:sz="23.20000000000072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728" w:val="single" w:color="#000000"/>
              <w:end w:sz="23.200000000000045" w:val="single" w:color="#000000"/>
              <w:bottom w:sz="22.399999999999636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Fiverr (at least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728" w:val="single" w:color="#000000"/>
              <w:end w:sz="22.399999999999636" w:val="single" w:color="#000000"/>
              <w:bottom w:sz="22.399999999999636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2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1: Personal Info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2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603"/>
        </w:trPr>
        <w:tc>
          <w:tcPr>
            <w:tcW w:type="dxa" w:w="1512"/>
            <w:vMerge w:val="restart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977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two gigs)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Upwork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977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4" w:lineRule="exact" w:before="0" w:after="0"/>
              <w:ind w:left="0" w:right="2016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4: Account Security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02"/>
        </w:trPr>
        <w:tc>
          <w:tcPr>
            <w:tcW w:type="dxa" w:w="2638"/>
            <w:vMerge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2280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stocks,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soups and sauces </w:t>
            </w:r>
          </w:p>
          <w:p>
            <w:pPr>
              <w:autoSpaceDN w:val="0"/>
              <w:autoSpaceDE w:val="0"/>
              <w:widowControl/>
              <w:spacing w:line="268" w:lineRule="exact" w:before="246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16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0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 Vegetable Soup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Hot and Sour Soup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Cream of Chicken Soup"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Fish Stock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 Food Chowder Soup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788" w:after="0"/>
              <w:ind w:left="0" w:right="14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733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Supervision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60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20" w:val="left"/>
                <w:tab w:pos="4034" w:val="left"/>
              </w:tabs>
              <w:autoSpaceDE w:val="0"/>
              <w:widowControl/>
              <w:spacing w:line="294" w:lineRule="exact" w:before="11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human </w:t>
            </w:r>
          </w:p>
          <w:p>
            <w:pPr>
              <w:autoSpaceDN w:val="0"/>
              <w:tabs>
                <w:tab w:pos="1990" w:val="left"/>
                <w:tab w:pos="3712" w:val="left"/>
              </w:tabs>
              <w:autoSpaceDE w:val="0"/>
              <w:widowControl/>
              <w:spacing w:line="268" w:lineRule="exact" w:before="1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resource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hierarchy, </w:t>
            </w:r>
          </w:p>
          <w:p>
            <w:pPr>
              <w:autoSpaceDN w:val="0"/>
              <w:tabs>
                <w:tab w:pos="1822" w:val="left"/>
                <w:tab w:pos="2614" w:val="left"/>
                <w:tab w:pos="3280" w:val="left"/>
                <w:tab w:pos="4564" w:val="left"/>
              </w:tabs>
              <w:autoSpaceDE w:val="0"/>
              <w:widowControl/>
              <w:spacing w:line="268" w:lineRule="exact" w:before="14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allocation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responsibilities to associate cooks on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daily basis </w:t>
            </w:r>
          </w:p>
          <w:p>
            <w:pPr>
              <w:autoSpaceDN w:val="0"/>
              <w:autoSpaceDE w:val="0"/>
              <w:widowControl/>
              <w:spacing w:line="294" w:lineRule="exact" w:before="1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 requisition requirements for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 section </w:t>
            </w:r>
          </w:p>
          <w:p>
            <w:pPr>
              <w:autoSpaceDN w:val="0"/>
              <w:autoSpaceDE w:val="0"/>
              <w:widowControl/>
              <w:spacing w:line="292" w:lineRule="exact" w:before="1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 food availability and prepare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kitchen section for cooking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Ensure the kitchen section prepares, </w:t>
            </w:r>
          </w:p>
          <w:p>
            <w:pPr>
              <w:autoSpaceDN w:val="0"/>
              <w:autoSpaceDE w:val="0"/>
              <w:widowControl/>
              <w:spacing w:line="268" w:lineRule="exact" w:before="1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cooks and presents food effectively in </w:t>
            </w:r>
          </w:p>
          <w:p>
            <w:pPr>
              <w:autoSpaceDN w:val="0"/>
              <w:autoSpaceDE w:val="0"/>
              <w:widowControl/>
              <w:spacing w:line="268" w:lineRule="exact" w:before="144" w:after="8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section"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818"/>
              <w:gridCol w:w="818"/>
              <w:gridCol w:w="818"/>
              <w:gridCol w:w="818"/>
              <w:gridCol w:w="818"/>
              <w:gridCol w:w="818"/>
            </w:tblGrid>
            <w:tr>
              <w:trPr>
                <w:trHeight w:hRule="exact" w:val="414"/>
              </w:trPr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Lead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kitchen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team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0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preparation and cooking of food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Ensure the kitchen section opens and </w:t>
            </w:r>
          </w:p>
          <w:p>
            <w:pPr>
              <w:autoSpaceDN w:val="0"/>
              <w:autoSpaceDE w:val="0"/>
              <w:widowControl/>
              <w:spacing w:line="268" w:lineRule="exact" w:before="1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finalizes the shift effectively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Supervise cooks / assistants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66" w:lineRule="exact" w:before="53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4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301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636"/>
              <w:gridCol w:w="1636"/>
              <w:gridCol w:w="1636"/>
            </w:tblGrid>
            <w:tr>
              <w:trPr>
                <w:trHeight w:hRule="exact" w:val="364"/>
              </w:trPr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1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Develop </w:t>
                  </w:r>
                </w:p>
              </w:tc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productive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4" w:after="0"/>
                    <w:ind w:left="27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working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relationships with kitchen associates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Support the sous chef"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Supervise storage of food within </w:t>
            </w:r>
          </w:p>
          <w:p>
            <w:pPr>
              <w:autoSpaceDN w:val="0"/>
              <w:autoSpaceDE w:val="0"/>
              <w:widowControl/>
              <w:spacing w:line="268" w:lineRule="exact" w:before="1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kitchen section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Kitchen section health and safety </w:t>
            </w:r>
          </w:p>
          <w:p>
            <w:pPr>
              <w:autoSpaceDN w:val="0"/>
              <w:autoSpaceDE w:val="0"/>
              <w:widowControl/>
              <w:spacing w:line="268" w:lineRule="exact" w:before="142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848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complex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Dishes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22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0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French Onion Soup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mulligatawny Soup"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"Food Preparation, Cooking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Chicken steak  with BBQ sauce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grill veg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Chicken Marbella with Spaghetti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Tomato Sauce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Chicken Mushroom Alfredo Pasta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Chicken Quesadillas ( Mexican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Mustard Grill chicken served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Risotto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Cheese Spinach Stuffed Chicken fillet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served with Mustard Cheese sauce"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Baked Fish biscuits served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Creamy Basil caper sauce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3686" w:after="0"/>
              <w:ind w:left="82" w:right="0" w:firstLine="88"/>
              <w:jc w:val="left"/>
            </w:pPr>
            <w:r>
              <w:rPr>
                <w:rFonts w:ascii="Arial,BoldItalic" w:hAnsi="Arial,BoldItalic" w:eastAsia="Arial,BoldItalic"/>
                <w:b/>
                <w:i/>
                <w:color w:val="000000"/>
                <w:sz w:val="24"/>
              </w:rPr>
              <w:t xml:space="preserve">Grand Task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(To be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assigned by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instructor) </w:t>
            </w:r>
          </w:p>
        </w:tc>
      </w:tr>
    </w:tbl>
    <w:p>
      <w:pPr>
        <w:autoSpaceDN w:val="0"/>
        <w:autoSpaceDE w:val="0"/>
        <w:widowControl/>
        <w:spacing w:line="254" w:lineRule="exact" w:before="91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43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96" w:right="1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Food Preparation, Cooking and finish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Grilled or Baked fish served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Citrus sauce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518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Sponge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8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Sponge 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the tools &amp;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recipes for sponge products"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sponges.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2" w:lineRule="exact" w:before="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American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Brownie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Pineapple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Swiss  Roll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Caramel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Brownie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Mooringe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Brownie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Walnut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Brownie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92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</w:p>
          <w:p>
            <w:pPr>
              <w:autoSpaceDN w:val="0"/>
              <w:autoSpaceDE w:val="0"/>
              <w:widowControl/>
              <w:spacing w:line="268" w:lineRule="exact" w:before="5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94" w:lineRule="exact" w:before="756" w:after="0"/>
              <w:ind w:left="0" w:right="4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0" w:right="14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5 </w:t>
            </w:r>
          </w:p>
        </w:tc>
      </w:tr>
      <w:tr>
        <w:trPr>
          <w:trHeight w:hRule="exact" w:val="5642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Employable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Project/Assignmen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 (6 weeks i.e. 21-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26) in addition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regular classes. </w:t>
            </w:r>
          </w:p>
          <w:p>
            <w:pPr>
              <w:autoSpaceDN w:val="0"/>
              <w:autoSpaceDE w:val="0"/>
              <w:widowControl/>
              <w:spacing w:line="268" w:lineRule="exact" w:before="3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312" w:lineRule="exact" w:before="31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job training ( 2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weeks)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6" w:after="78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Briefing Project Designing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Project </w:t>
                  </w:r>
                </w:p>
              </w:tc>
              <w:tc>
                <w:tcPr>
                  <w:tcW w:type="dxa" w:w="1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Assignments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6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final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2" w:lineRule="exact" w:before="2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Briefing Guidelines to the Trainees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Preparation / Design. </w:t>
            </w:r>
          </w:p>
          <w:p>
            <w:pPr>
              <w:autoSpaceDN w:val="0"/>
              <w:autoSpaceDE w:val="0"/>
              <w:widowControl/>
              <w:spacing w:line="412" w:lineRule="exact" w:before="22" w:after="0"/>
              <w:ind w:left="796" w:right="16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5 Groups formations (each group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consists of 5 students)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student’s attitude. </w:t>
            </w:r>
          </w:p>
          <w:p>
            <w:pPr>
              <w:autoSpaceDN w:val="0"/>
              <w:tabs>
                <w:tab w:pos="796" w:val="left"/>
                <w:tab w:pos="2950" w:val="left"/>
              </w:tabs>
              <w:autoSpaceDE w:val="0"/>
              <w:widowControl/>
              <w:spacing w:line="414" w:lineRule="exact" w:before="2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Assign Independent project to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Group among following few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topics Leading to the successful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opportunities: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18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330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380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Setting up a new restaurant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Booklet on HACCP, food safety,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 hygiene.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6" w:lineRule="exact" w:before="12" w:after="76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Research and Menu Development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visitors from Europe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1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Research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New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9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Recipe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84" w:lineRule="exact" w:before="0" w:after="76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for healthy food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Diabetic and allergic Patients.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1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Research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New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9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Recipe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for foreigner visitors. </w:t>
            </w:r>
          </w:p>
          <w:p>
            <w:pPr>
              <w:autoSpaceDN w:val="0"/>
              <w:tabs>
                <w:tab w:pos="796" w:val="left"/>
                <w:tab w:pos="1156" w:val="left"/>
                <w:tab w:pos="1516" w:val="left"/>
              </w:tabs>
              <w:autoSpaceDE w:val="0"/>
              <w:widowControl/>
              <w:spacing w:line="416" w:lineRule="exact" w:before="12" w:after="728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 Kitchen Design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duration of the project will be 5-6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Ideas may be generated via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>https://1000projects.org/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https://nevonprojects.com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hyperlink r:id="rId20" w:history="1">
                <w:r>
                  <w:rPr>
                    <w:rStyle w:val="Hyperlink"/>
                  </w:rPr>
                  <w:t>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 xml:space="preserve">https://www.freestudentproject </w:t>
                </w:r>
              </w:hyperlink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s.com/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hyperlink r:id="rId21" w:history="1">
                <w:r>
                  <w:rPr>
                    <w:rStyle w:val="Hyperlink"/>
                  </w:rPr>
                  <w:t>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https://technofizi.net/best-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computer-science-and-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engineering-cse-project-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topics-ideas-for-students/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414"/>
              </w:trPr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Final </w:t>
                  </w:r>
                </w:p>
              </w:tc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viva/assessment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will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conducted on project assignments. </w:t>
            </w:r>
          </w:p>
          <w:p>
            <w:pPr>
              <w:autoSpaceDN w:val="0"/>
              <w:autoSpaceDE w:val="0"/>
              <w:widowControl/>
              <w:spacing w:line="418" w:lineRule="exact" w:before="10" w:after="74"/>
              <w:ind w:left="432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 the end of session the project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presented in skills competition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982"/>
              <w:gridCol w:w="982"/>
              <w:gridCol w:w="982"/>
              <w:gridCol w:w="982"/>
              <w:gridCol w:w="982"/>
            </w:tblGrid>
            <w:tr>
              <w:trPr>
                <w:trHeight w:hRule="exact" w:val="414"/>
              </w:trPr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The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skill </w:t>
                  </w:r>
                </w:p>
              </w:tc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competition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will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84" w:lineRule="exact" w:before="0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conducted on zonal, regional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National level.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46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700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378" w:lineRule="exact" w:before="0" w:after="88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project will be presented in front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Industrialists for commercialization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best business idea will be placed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8.0000000000001" w:type="dxa"/>
            </w:tblPr>
            <w:tblGrid>
              <w:gridCol w:w="1227"/>
              <w:gridCol w:w="1227"/>
              <w:gridCol w:w="1227"/>
              <w:gridCol w:w="1227"/>
            </w:tblGrid>
            <w:tr>
              <w:trPr>
                <w:trHeight w:hRule="exact" w:val="388"/>
              </w:trPr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9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NAVTTC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business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incubation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 for commercialization. </w:t>
            </w:r>
          </w:p>
          <w:p>
            <w:pPr>
              <w:autoSpaceDN w:val="0"/>
              <w:autoSpaceDE w:val="0"/>
              <w:widowControl/>
              <w:spacing w:line="268" w:lineRule="exact" w:before="26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2" w:lineRule="exact" w:before="110" w:after="0"/>
              <w:ind w:left="43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On job training for 2 weeks: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Aims to provide 2 weeks industrial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to the Trainees as part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overall training program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Ideal for the manufacturing trades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 an alternate to the projects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involve expensive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Focuses on increasing Trainee’s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motivation, productivity, efficiency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quick learning approach.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676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861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hot, cold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desserts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puddings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982"/>
              <w:gridCol w:w="982"/>
              <w:gridCol w:w="982"/>
              <w:gridCol w:w="982"/>
              <w:gridCol w:w="982"/>
            </w:tblGrid>
            <w:tr>
              <w:trPr>
                <w:trHeight w:hRule="exact" w:val="414"/>
              </w:trPr>
              <w:tc>
                <w:tcPr>
                  <w:tcW w:type="dxa" w:w="2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Introduction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Hot,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Cold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2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6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Desserts Pudding 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the tools &amp;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recipes for Hot, Cold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Desserts Pudding 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Ferro and Kit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Kat Cup Cake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New York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Cheese Cake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Bread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Butter Pudding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Steam Syrup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Pudding / Caramel Pudding.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2" w:lineRule="exact" w:before="16" w:after="8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Banana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Pudding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982"/>
              <w:gridCol w:w="982"/>
              <w:gridCol w:w="982"/>
              <w:gridCol w:w="982"/>
              <w:gridCol w:w="982"/>
            </w:tblGrid>
            <w:tr>
              <w:trPr>
                <w:trHeight w:hRule="exact" w:val="414"/>
              </w:trPr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Prepare,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cook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finish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Oreo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06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Cheese Pudding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Apple Jelly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Pre-Dessert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Cream Brule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</w:p>
          <w:p>
            <w:pPr>
              <w:autoSpaceDN w:val="0"/>
              <w:autoSpaceDE w:val="0"/>
              <w:widowControl/>
              <w:spacing w:line="266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128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apply for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jobs in at least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two labor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countries (KSA,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UAE, etc.)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  <w:tab w:pos="1100" w:val="left"/>
                <w:tab w:pos="1460" w:val="left"/>
              </w:tabs>
              <w:autoSpaceDE w:val="0"/>
              <w:widowControl/>
              <w:spacing w:line="296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top of your homepage to search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14" w:after="0"/>
              <w:ind w:left="796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92" w:lineRule="exact" w:before="2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find suitable job vacancies.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3779"/>
        </w:trPr>
        <w:tc>
          <w:tcPr>
            <w:tcW w:type="dxa" w:w="1512"/>
            <w:vMerge w:val="restart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shd w:fill="d8d9d8"/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9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part-time jobs only, full-time jobs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employers only, or agencies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only. Tick the boxes as 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your search.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1368" w:right="1872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Industry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92"/>
        </w:trPr>
        <w:tc>
          <w:tcPr>
            <w:tcW w:type="dxa" w:w="2638"/>
            <w:vMerge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4.0" w:val="single" w:color="#000000"/>
            </w:tcBorders>
          </w:tcPr>
          <w:p/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Cakes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Pastry Products </w:t>
            </w:r>
          </w:p>
          <w:p>
            <w:pPr>
              <w:autoSpaceDN w:val="0"/>
              <w:autoSpaceDE w:val="0"/>
              <w:widowControl/>
              <w:spacing w:line="268" w:lineRule="exact" w:before="252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22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8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Pastry &amp; Cakes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the tools &amp;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recipes for Pastry &amp; Cakes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Puff Pastry.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Patties.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4" w:lineRule="exact" w:before="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Volevons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Fillo Pastry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Pastry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Plain Cake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Almond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Cake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Pineapple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Cake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970"/>
        </w:trPr>
        <w:tc>
          <w:tcPr>
            <w:tcW w:type="dxa" w:w="1512"/>
            <w:tcBorders>
              <w:start w:sz="23.19999999999999" w:val="single" w:color="#000000"/>
              <w:top w:sz="24.0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280"/>
            <w:tcBorders>
              <w:start w:sz="22.399999999999977" w:val="single" w:color="#000000"/>
              <w:top w:sz="24.0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Dough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 </w:t>
            </w:r>
          </w:p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98" w:lineRule="exact" w:before="220" w:after="0"/>
              <w:ind w:left="150" w:right="576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4.0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0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Dough 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the tools &amp;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recipes for dough products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Croissant </w:t>
            </w:r>
          </w:p>
        </w:tc>
        <w:tc>
          <w:tcPr>
            <w:tcW w:type="dxa" w:w="1710"/>
            <w:tcBorders>
              <w:start w:sz="22.399999999999636" w:val="single" w:color="#000000"/>
              <w:top w:sz="24.0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32 </w:t>
            </w:r>
          </w:p>
        </w:tc>
      </w:tr>
    </w:tbl>
    <w:p>
      <w:pPr>
        <w:autoSpaceDN w:val="0"/>
        <w:autoSpaceDE w:val="0"/>
        <w:widowControl/>
        <w:spacing w:line="254" w:lineRule="exact" w:before="2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13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3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see Page No: 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2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Danish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pastry"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"Prepare, cook and finish Plain Bead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Bran Bread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Cheese Bread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Sunflower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Papa Rotti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Alfredo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Bread </w:t>
            </w:r>
          </w:p>
        </w:tc>
        <w:tc>
          <w:tcPr>
            <w:tcW w:type="dxa" w:w="1710"/>
            <w:vMerge w:val="restart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96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cook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 Dough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8" w:right="0" w:firstLine="0"/>
              <w:jc w:val="lef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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66" w:lineRule="exact" w:before="146" w:after="0"/>
              <w:ind w:left="3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16" w:lineRule="exact" w:before="218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No: 5 &amp; 6)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22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Focaccia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Milky Bread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Nutella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Pita Bread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Bread Pizza"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Deep Pan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Pizza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Prepare, cook and finish Thin Crust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Pizza </w:t>
            </w:r>
          </w:p>
        </w:tc>
        <w:tc>
          <w:tcPr>
            <w:tcW w:type="dxa" w:w="2638"/>
            <w:vMerge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project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4" w:lineRule="exact" w:before="0" w:after="80"/>
              <w:ind w:left="436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Freelancing sites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636"/>
              <w:gridCol w:w="1636"/>
              <w:gridCol w:w="1636"/>
            </w:tblGrid>
            <w:tr>
              <w:trPr>
                <w:trHeight w:hRule="exact" w:val="412"/>
              </w:trPr>
              <w:tc>
                <w:tcPr>
                  <w:tcW w:type="dxa" w:w="2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Fundamentals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29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Business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404" w:lineRule="exact" w:before="0" w:after="0"/>
              <w:ind w:left="436" w:right="2016" w:firstLine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Startup Funding </w:t>
            </w:r>
          </w:p>
        </w:tc>
        <w:tc>
          <w:tcPr>
            <w:tcW w:type="dxa" w:w="2638"/>
            <w:vMerge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6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613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8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Sales and Marketing Strategies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982"/>
              <w:gridCol w:w="982"/>
              <w:gridCol w:w="982"/>
              <w:gridCol w:w="982"/>
              <w:gridCol w:w="982"/>
            </w:tblGrid>
            <w:tr>
              <w:trPr>
                <w:trHeight w:hRule="exact" w:val="412"/>
              </w:trPr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How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Reach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Customers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1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8" w:lineRule="exact" w:before="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Engage CxOs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ROCE 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Assessment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763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8950" w:val="left"/>
        </w:tabs>
        <w:autoSpaceDE w:val="0"/>
        <w:widowControl/>
        <w:spacing w:line="474" w:lineRule="exact" w:before="0" w:after="324"/>
        <w:ind w:left="1800" w:right="432" w:firstLine="0"/>
        <w:jc w:val="left"/>
      </w:pPr>
      <w:r>
        <w:tab/>
      </w: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Annexure-I: </w:t>
      </w:r>
      <w:r>
        <w:rPr>
          <w:rFonts w:ascii="Arial,Bold" w:hAnsi="Arial,Bold" w:eastAsia="Arial,Bold"/>
          <w:b/>
          <w:i w:val="0"/>
          <w:color w:val="000000"/>
          <w:sz w:val="28"/>
        </w:rPr>
        <w:t>Tasks For Certificate in Culinary Arts Chef De Partie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709"/>
        <w:gridCol w:w="3709"/>
        <w:gridCol w:w="3709"/>
      </w:tblGrid>
      <w:tr>
        <w:trPr>
          <w:trHeight w:hRule="exact" w:val="376"/>
        </w:trPr>
        <w:tc>
          <w:tcPr>
            <w:tcW w:type="dxa" w:w="1238"/>
            <w:tcBorders>
              <w:start w:sz="23.19999999999999" w:val="single" w:color="#000000"/>
              <w:top w:sz="22.399999999999977" w:val="single" w:color="#000000"/>
              <w:end w:sz="22.399999999999977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 </w:t>
            </w:r>
          </w:p>
        </w:tc>
        <w:tc>
          <w:tcPr>
            <w:tcW w:type="dxa" w:w="1200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</w:t>
            </w:r>
          </w:p>
        </w:tc>
        <w:tc>
          <w:tcPr>
            <w:tcW w:type="dxa" w:w="7972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Prepare a hierarchical model of Tourism and Hospitality sector</w:t>
            </w:r>
          </w:p>
        </w:tc>
      </w:tr>
      <w:tr>
        <w:trPr>
          <w:trHeight w:hRule="exact" w:val="380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Task-2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Write a note on Hospitality Laws &amp; Regulations</w:t>
            </w:r>
          </w:p>
        </w:tc>
      </w:tr>
      <w:tr>
        <w:trPr>
          <w:trHeight w:hRule="exact" w:val="692"/>
        </w:trPr>
        <w:tc>
          <w:tcPr>
            <w:tcW w:type="dxa" w:w="3709"/>
            <w:vMerge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2.399999999999864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Task-3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group of 5 trainees, assign various roles including team leader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demonstrate proficiency in team work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2.399999999999864" w:val="single" w:color="#000000"/>
              <w:end w:sz="22.399999999999977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Week-3 </w:t>
            </w:r>
          </w:p>
        </w:tc>
        <w:tc>
          <w:tcPr>
            <w:tcW w:type="dxa" w:w="1200"/>
            <w:tcBorders>
              <w:start w:sz="22.399999999999977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Task-4</w:t>
            </w:r>
          </w:p>
        </w:tc>
        <w:tc>
          <w:tcPr>
            <w:tcW w:type="dxa" w:w="7972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Presentation on RAVE principles and OHS policies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Week-4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Task-5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the use of PPE and other safety practices at workplace </w:t>
            </w:r>
          </w:p>
        </w:tc>
      </w:tr>
      <w:tr>
        <w:trPr>
          <w:trHeight w:hRule="exact" w:val="372"/>
        </w:trPr>
        <w:tc>
          <w:tcPr>
            <w:tcW w:type="dxa" w:w="1238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Week-5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Task-6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proficiency in measuring quantities of different ingredients 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Week-6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Task-7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on Diet and Nutrition </w:t>
            </w:r>
          </w:p>
        </w:tc>
      </w:tr>
      <w:tr>
        <w:trPr>
          <w:trHeight w:hRule="exact" w:val="374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Week-7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Task-8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different cutting boards and knives for raw cutting of fruits </w:t>
            </w:r>
          </w:p>
        </w:tc>
      </w:tr>
      <w:tr>
        <w:trPr>
          <w:trHeight w:hRule="exact" w:val="380"/>
        </w:trPr>
        <w:tc>
          <w:tcPr>
            <w:tcW w:type="dxa" w:w="3709"/>
            <w:vMerge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273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Task-9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different cutting boards and knives for raw cutting of vegetables </w:t>
            </w:r>
          </w:p>
        </w:tc>
      </w:tr>
      <w:tr>
        <w:trPr>
          <w:trHeight w:hRule="exact" w:val="380"/>
        </w:trPr>
        <w:tc>
          <w:tcPr>
            <w:tcW w:type="dxa" w:w="3709"/>
            <w:vMerge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273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Task-10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different cutting boards and knives for raw cutting of meat </w:t>
            </w:r>
          </w:p>
        </w:tc>
      </w:tr>
      <w:tr>
        <w:trPr>
          <w:trHeight w:hRule="exact" w:val="376"/>
        </w:trPr>
        <w:tc>
          <w:tcPr>
            <w:tcW w:type="dxa" w:w="3709"/>
            <w:vMerge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273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Task-11 </w:t>
            </w:r>
          </w:p>
        </w:tc>
        <w:tc>
          <w:tcPr>
            <w:tcW w:type="dxa" w:w="797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and present simple salad </w:t>
            </w:r>
          </w:p>
        </w:tc>
      </w:tr>
      <w:tr>
        <w:trPr>
          <w:trHeight w:hRule="exact" w:val="378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Week-8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Task-12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proper food handling and storage </w:t>
            </w:r>
          </w:p>
        </w:tc>
      </w:tr>
      <w:tr>
        <w:trPr>
          <w:trHeight w:hRule="exact" w:val="374"/>
        </w:trPr>
        <w:tc>
          <w:tcPr>
            <w:tcW w:type="dxa" w:w="3709"/>
            <w:vMerge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399999999999636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Task-13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on HACCP principle and applications </w:t>
            </w:r>
          </w:p>
        </w:tc>
      </w:tr>
      <w:tr>
        <w:trPr>
          <w:trHeight w:hRule="exact" w:val="378"/>
        </w:trPr>
        <w:tc>
          <w:tcPr>
            <w:tcW w:type="dxa" w:w="1238"/>
            <w:tcBorders>
              <w:start w:sz="23.19999999999999" w:val="single" w:color="#000000"/>
              <w:top w:sz="22.399999999999636" w:val="single" w:color="#000000"/>
              <w:end w:sz="22.399999999999977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Week-9 </w:t>
            </w:r>
          </w:p>
        </w:tc>
        <w:tc>
          <w:tcPr>
            <w:tcW w:type="dxa" w:w="1200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Task-14 </w:t>
            </w:r>
          </w:p>
        </w:tc>
        <w:tc>
          <w:tcPr>
            <w:tcW w:type="dxa" w:w="7972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 Restaurant Chart of Accounts: Food, Assets and Expenses 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Week-10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Task-15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and present a variety of Salads </w:t>
            </w:r>
          </w:p>
        </w:tc>
      </w:tr>
      <w:tr>
        <w:trPr>
          <w:trHeight w:hRule="exact" w:val="374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Week-11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Task-16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and Present Cold  Burger </w:t>
            </w:r>
          </w:p>
        </w:tc>
      </w:tr>
      <w:tr>
        <w:trPr>
          <w:trHeight w:hRule="exact" w:val="380"/>
        </w:trPr>
        <w:tc>
          <w:tcPr>
            <w:tcW w:type="dxa" w:w="3709"/>
            <w:vMerge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273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Task-17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and Present Club Sandwich </w:t>
            </w:r>
          </w:p>
        </w:tc>
      </w:tr>
      <w:tr>
        <w:trPr>
          <w:trHeight w:hRule="exact" w:val="696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Week-12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Task-18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 chicken dish using your favorite sauce from the weekly course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content </w:t>
            </w:r>
          </w:p>
        </w:tc>
      </w:tr>
      <w:tr>
        <w:trPr>
          <w:trHeight w:hRule="exact" w:val="374"/>
        </w:trPr>
        <w:tc>
          <w:tcPr>
            <w:tcW w:type="dxa" w:w="3709"/>
            <w:vMerge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200000000000273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Task-19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 Beef dish from the weekly course content 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Week-13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Task-20 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Task-20  </w:t>
            </w:r>
            <w:r>
              <w:rPr>
                <w:shd w:val="clear" w:color="auto" w:fill="bebfbe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Hungarian Beef Been Stew Steam with Vegetable Rice </w:t>
            </w:r>
          </w:p>
        </w:tc>
      </w:tr>
      <w:tr>
        <w:trPr>
          <w:trHeight w:hRule="exact" w:val="578"/>
        </w:trPr>
        <w:tc>
          <w:tcPr>
            <w:tcW w:type="dxa" w:w="1238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Week-14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Task-21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steam fish with lemon butter garlic sauce. </w:t>
            </w:r>
          </w:p>
        </w:tc>
      </w:tr>
      <w:tr>
        <w:trPr>
          <w:trHeight w:hRule="exact" w:val="694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Week-15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Task-22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Mexican Chicken Steak ( Sizzling ) Serve With Madagascar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Sause, Jacket Potato and Grilled Tomato </w:t>
            </w:r>
          </w:p>
        </w:tc>
      </w:tr>
      <w:tr>
        <w:trPr>
          <w:trHeight w:hRule="exact" w:val="576"/>
        </w:trPr>
        <w:tc>
          <w:tcPr>
            <w:tcW w:type="dxa" w:w="3709"/>
            <w:vMerge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200000000000728" w:val="single" w:color="#000000"/>
              <w:end w:sz="23.200000000000045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Task-23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Plain Naan, Roghni Naan and Garlic Naan 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Week-16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Task-24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Chicken Corn Soup </w:t>
            </w:r>
          </w:p>
        </w:tc>
      </w:tr>
      <w:tr>
        <w:trPr>
          <w:trHeight w:hRule="exact" w:val="376"/>
        </w:trPr>
        <w:tc>
          <w:tcPr>
            <w:tcW w:type="dxa" w:w="1238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Week-17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Task-25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Hot and Sour Soup </w:t>
            </w:r>
          </w:p>
        </w:tc>
      </w:tr>
      <w:tr>
        <w:trPr>
          <w:trHeight w:hRule="exact" w:val="378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200000000000728" w:val="single" w:color="#000000"/>
              <w:end w:sz="22.399999999999977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Week-18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728" w:val="single" w:color="#000000"/>
              <w:end w:sz="23.200000000000045" w:val="single" w:color="#000000"/>
              <w:bottom w:sz="22.40000000000054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Task-26 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Task-26  Demonstrate the supervisory role of Chef De Partie </w:t>
            </w:r>
          </w:p>
        </w:tc>
      </w:tr>
      <w:tr>
        <w:trPr>
          <w:trHeight w:hRule="exact" w:val="380"/>
        </w:trPr>
        <w:tc>
          <w:tcPr>
            <w:tcW w:type="dxa" w:w="3709"/>
            <w:vMerge/>
            <w:tcBorders>
              <w:start w:sz="23.19999999999999" w:val="single" w:color="#000000"/>
              <w:top w:sz="23.200000000000728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Task-27 </w:t>
            </w:r>
          </w:p>
        </w:tc>
        <w:tc>
          <w:tcPr>
            <w:tcW w:type="dxa" w:w="7972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Supervise storage of food within kitchen section </w:t>
            </w:r>
          </w:p>
        </w:tc>
      </w:tr>
    </w:tbl>
    <w:p>
      <w:pPr>
        <w:autoSpaceDN w:val="0"/>
        <w:autoSpaceDE w:val="0"/>
        <w:widowControl/>
        <w:spacing w:line="254" w:lineRule="exact" w:before="95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4" w:right="90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375"/>
        </w:trPr>
        <w:tc>
          <w:tcPr>
            <w:tcW w:type="dxa" w:w="1238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99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Week-19 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99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Task-28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99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Grand Task </w:t>
            </w:r>
          </w:p>
        </w:tc>
      </w:tr>
      <w:tr>
        <w:trPr>
          <w:trHeight w:hRule="exact" w:val="574"/>
        </w:trPr>
        <w:tc>
          <w:tcPr>
            <w:tcW w:type="dxa" w:w="1238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Week-20</w:t>
            </w:r>
          </w:p>
        </w:tc>
        <w:tc>
          <w:tcPr>
            <w:tcW w:type="dxa" w:w="120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Task-29 </w:t>
            </w:r>
          </w:p>
        </w:tc>
        <w:tc>
          <w:tcPr>
            <w:tcW w:type="dxa" w:w="797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2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Brownie </w:t>
            </w:r>
          </w:p>
        </w:tc>
      </w:tr>
      <w:tr>
        <w:trPr>
          <w:trHeight w:hRule="exact" w:val="576"/>
        </w:trPr>
        <w:tc>
          <w:tcPr>
            <w:tcW w:type="dxa" w:w="1238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Week-21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/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Project/Training </w:t>
            </w:r>
          </w:p>
        </w:tc>
      </w:tr>
      <w:tr>
        <w:trPr>
          <w:trHeight w:hRule="exact" w:val="578"/>
        </w:trPr>
        <w:tc>
          <w:tcPr>
            <w:tcW w:type="dxa" w:w="1238"/>
            <w:vMerge w:val="restart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Week-22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Task-29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and present caramel pudding </w:t>
            </w:r>
          </w:p>
        </w:tc>
      </w:tr>
      <w:tr>
        <w:trPr>
          <w:trHeight w:hRule="exact" w:val="580"/>
        </w:trPr>
        <w:tc>
          <w:tcPr>
            <w:tcW w:type="dxa" w:w="3517"/>
            <w:vMerge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</w:tcPr>
          <w:p/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Task-30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cheese cake </w:t>
            </w:r>
          </w:p>
        </w:tc>
      </w:tr>
      <w:tr>
        <w:trPr>
          <w:trHeight w:hRule="exact" w:val="574"/>
        </w:trPr>
        <w:tc>
          <w:tcPr>
            <w:tcW w:type="dxa" w:w="1238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Week-23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Task-31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Pineapple cake </w:t>
            </w:r>
          </w:p>
        </w:tc>
      </w:tr>
      <w:tr>
        <w:trPr>
          <w:trHeight w:hRule="exact" w:val="380"/>
        </w:trPr>
        <w:tc>
          <w:tcPr>
            <w:tcW w:type="dxa" w:w="1238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Week-24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Task-32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Croissant </w:t>
            </w:r>
          </w:p>
        </w:tc>
      </w:tr>
      <w:tr>
        <w:trPr>
          <w:trHeight w:hRule="exact" w:val="576"/>
        </w:trPr>
        <w:tc>
          <w:tcPr>
            <w:tcW w:type="dxa" w:w="1238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Week-25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Task-33 </w:t>
            </w:r>
          </w:p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Deep Pan Pizza </w:t>
            </w:r>
          </w:p>
        </w:tc>
      </w:tr>
      <w:tr>
        <w:trPr>
          <w:trHeight w:hRule="exact" w:val="582"/>
        </w:trPr>
        <w:tc>
          <w:tcPr>
            <w:tcW w:type="dxa" w:w="1238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Week-26 </w:t>
            </w:r>
          </w:p>
        </w:tc>
        <w:tc>
          <w:tcPr>
            <w:tcW w:type="dxa" w:w="120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7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Assessment </w:t>
            </w:r>
          </w:p>
        </w:tc>
      </w:tr>
    </w:tbl>
    <w:p>
      <w:pPr>
        <w:autoSpaceDN w:val="0"/>
        <w:autoSpaceDE w:val="0"/>
        <w:widowControl/>
        <w:spacing w:line="254" w:lineRule="exact" w:before="898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8874" w:val="left"/>
        </w:tabs>
        <w:autoSpaceDE w:val="0"/>
        <w:widowControl/>
        <w:spacing w:line="448" w:lineRule="exact" w:before="0" w:after="264"/>
        <w:ind w:left="1782" w:right="0" w:firstLine="0"/>
        <w:jc w:val="left"/>
      </w:pPr>
      <w:r>
        <w:tab/>
      </w: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Motivational Lectures and Success Stories (Course Outlines)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50"/>
        <w:gridCol w:w="2650"/>
        <w:gridCol w:w="2650"/>
        <w:gridCol w:w="2650"/>
      </w:tblGrid>
      <w:tr>
        <w:trPr>
          <w:trHeight w:hRule="exact" w:val="565"/>
        </w:trPr>
        <w:tc>
          <w:tcPr>
            <w:tcW w:type="dxa" w:w="76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Sr # </w:t>
            </w:r>
          </w:p>
        </w:tc>
        <w:tc>
          <w:tcPr>
            <w:tcW w:type="dxa" w:w="1668"/>
            <w:tcBorders>
              <w:start w:sz="23.199999999999932" w:val="single" w:color="#000000"/>
              <w:top w:sz="23.200000000000045" w:val="single" w:color="#000000"/>
              <w:end w:sz="22.3999999999998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Topic title </w:t>
            </w:r>
          </w:p>
        </w:tc>
        <w:tc>
          <w:tcPr>
            <w:tcW w:type="dxa" w:w="3990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Contents </w:t>
            </w:r>
          </w:p>
        </w:tc>
        <w:tc>
          <w:tcPr>
            <w:tcW w:type="dxa" w:w="398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Theme </w:t>
            </w:r>
          </w:p>
        </w:tc>
      </w:tr>
      <w:tr>
        <w:trPr>
          <w:trHeight w:hRule="exact" w:val="1442"/>
        </w:trPr>
        <w:tc>
          <w:tcPr>
            <w:tcW w:type="dxa" w:w="766"/>
            <w:tcBorders>
              <w:start w:sz="23.19999999999999" w:val="single" w:color="#000000"/>
              <w:top w:sz="23.199999999999932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 </w:t>
            </w:r>
          </w:p>
        </w:tc>
        <w:tc>
          <w:tcPr>
            <w:tcW w:type="dxa" w:w="1668"/>
            <w:tcBorders>
              <w:start w:sz="23.199999999999932" w:val="single" w:color="#000000"/>
              <w:top w:sz="23.199999999999932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3990"/>
            <w:tcBorders>
              <w:start w:sz="22.399999999999864" w:val="single" w:color="#000000"/>
              <w:top w:sz="23.199999999999932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10" w:val="left"/>
              </w:tabs>
              <w:autoSpaceDE w:val="0"/>
              <w:widowControl/>
              <w:spacing w:line="272" w:lineRule="exact" w:before="0" w:after="0"/>
              <w:ind w:left="35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Story of Skill worker who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get good job.</w:t>
            </w:r>
          </w:p>
          <w:p>
            <w:pPr>
              <w:autoSpaceDN w:val="0"/>
              <w:tabs>
                <w:tab w:pos="710" w:val="left"/>
              </w:tabs>
              <w:autoSpaceDE w:val="0"/>
              <w:widowControl/>
              <w:spacing w:line="276" w:lineRule="exact" w:before="4" w:after="0"/>
              <w:ind w:left="35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Entrepreneur /self-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business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Freelancer</w:t>
            </w:r>
          </w:p>
        </w:tc>
        <w:tc>
          <w:tcPr>
            <w:tcW w:type="dxa" w:w="3986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3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Family Background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to get Training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How to get job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Success trait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Few word of advice for youth </w:t>
            </w:r>
          </w:p>
        </w:tc>
      </w:tr>
      <w:tr>
        <w:trPr>
          <w:trHeight w:hRule="exact" w:val="5280"/>
        </w:trPr>
        <w:tc>
          <w:tcPr>
            <w:tcW w:type="dxa" w:w="76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1668"/>
            <w:tcBorders>
              <w:start w:sz="23.199999999999932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Lectures</w:t>
            </w:r>
          </w:p>
        </w:tc>
        <w:tc>
          <w:tcPr>
            <w:tcW w:type="dxa" w:w="3990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5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 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Ethics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Personality Grooming </w:t>
            </w:r>
          </w:p>
        </w:tc>
        <w:tc>
          <w:tcPr>
            <w:tcW w:type="dxa" w:w="398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Good Habits </w:t>
            </w:r>
          </w:p>
          <w:p>
            <w:pPr>
              <w:autoSpaceDN w:val="0"/>
              <w:tabs>
                <w:tab w:pos="346" w:val="left"/>
              </w:tabs>
              <w:autoSpaceDE w:val="0"/>
              <w:widowControl/>
              <w:spacing w:line="282" w:lineRule="exact" w:before="56" w:after="0"/>
              <w:ind w:left="78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Punctuality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Honesty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Positive attitude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Interpersonal skills </w:t>
            </w:r>
          </w:p>
          <w:p>
            <w:pPr>
              <w:autoSpaceDN w:val="0"/>
              <w:autoSpaceDE w:val="0"/>
              <w:widowControl/>
              <w:spacing w:line="292" w:lineRule="exact" w:before="252" w:after="0"/>
              <w:ind w:left="34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Consistent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Welling worker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Initiative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Hardworking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Creative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Enthusiastic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Goal oriented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Self-motivated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Loyalty </w:t>
            </w:r>
          </w:p>
        </w:tc>
      </w:tr>
    </w:tbl>
    <w:p>
      <w:pPr>
        <w:autoSpaceDN w:val="0"/>
        <w:autoSpaceDE w:val="0"/>
        <w:widowControl/>
        <w:spacing w:line="268" w:lineRule="exact" w:before="528" w:after="27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Motivational lectures links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33"/>
        <w:gridCol w:w="3533"/>
        <w:gridCol w:w="3533"/>
      </w:tblGrid>
      <w:tr>
        <w:trPr>
          <w:trHeight w:hRule="exact" w:val="610"/>
        </w:trPr>
        <w:tc>
          <w:tcPr>
            <w:tcW w:type="dxa" w:w="1878"/>
            <w:tcBorders>
              <w:start w:sz="23.1999999999999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</w:p>
        </w:tc>
        <w:tc>
          <w:tcPr>
            <w:tcW w:type="dxa" w:w="2214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318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1214"/>
        </w:trPr>
        <w:tc>
          <w:tcPr>
            <w:tcW w:type="dxa" w:w="1878"/>
            <w:tcBorders>
              <w:start w:sz="23.1999999999999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1216"/>
        </w:trPr>
        <w:tc>
          <w:tcPr>
            <w:tcW w:type="dxa" w:w="1878"/>
            <w:tcBorders>
              <w:start w:sz="23.1999999999999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115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4" w:right="618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1210"/>
        </w:trPr>
        <w:tc>
          <w:tcPr>
            <w:tcW w:type="dxa" w:w="1878"/>
            <w:tcBorders>
              <w:start w:sz="23.19999999999999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https://www.youtube.com/watch?v=PhHAQEGeh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844"/>
        </w:trPr>
        <w:tc>
          <w:tcPr>
            <w:tcW w:type="dxa" w:w="1878"/>
            <w:tcBorders>
              <w:start w:sz="23.19999999999999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932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Tony Robbins 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Brown David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Goggins Jocko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Willink Wayne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Dyer Eckart Tolle 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2130"/>
        </w:trPr>
        <w:tc>
          <w:tcPr>
            <w:tcW w:type="dxa" w:w="1878"/>
            <w:tcBorders>
              <w:start w:sz="23.1999999999999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214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318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210"/>
        </w:trPr>
        <w:tc>
          <w:tcPr>
            <w:tcW w:type="dxa" w:w="1878"/>
            <w:tcBorders>
              <w:start w:sz="23.1999999999999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900"/>
        </w:trPr>
        <w:tc>
          <w:tcPr>
            <w:tcW w:type="dxa" w:w="1878"/>
            <w:tcBorders>
              <w:start w:sz="23.19999999999999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Eagle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92"/>
        </w:trPr>
        <w:tc>
          <w:tcPr>
            <w:tcW w:type="dxa" w:w="1878"/>
            <w:tcBorders>
              <w:start w:sz="23.1999999999999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214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22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318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https://www.youtube.com/watch?v=r8LJ5X2ejqU</w:t>
            </w:r>
          </w:p>
        </w:tc>
      </w:tr>
      <w:tr>
        <w:trPr>
          <w:trHeight w:hRule="exact" w:val="1216"/>
        </w:trPr>
        <w:tc>
          <w:tcPr>
            <w:tcW w:type="dxa" w:w="1878"/>
            <w:tcBorders>
              <w:start w:sz="23.1999999999999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214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318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98"/>
        </w:trPr>
        <w:tc>
          <w:tcPr>
            <w:tcW w:type="dxa" w:w="1878"/>
            <w:tcBorders>
              <w:start w:sz="23.1999999999999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214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318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https://www.youtube.com/watch?v=tbnzAVRZ9X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34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64" w:lineRule="exact" w:before="218" w:after="0"/>
        <w:ind w:left="28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</w:t>
      </w:r>
    </w:p>
    <w:p>
      <w:pPr>
        <w:autoSpaceDN w:val="0"/>
        <w:autoSpaceDE w:val="0"/>
        <w:widowControl/>
        <w:spacing w:line="320" w:lineRule="exact" w:before="210" w:after="0"/>
        <w:ind w:left="28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316" w:lineRule="exact" w:before="2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20" w:lineRule="exact" w:before="194" w:after="244"/>
        <w:ind w:left="28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0551"/>
      </w:tblGrid>
      <w:tr>
        <w:trPr>
          <w:trHeight w:hRule="exact" w:val="582"/>
        </w:trPr>
        <w:tc>
          <w:tcPr>
            <w:tcW w:type="dxa" w:w="10410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OVERVIEW </w:t>
            </w:r>
          </w:p>
        </w:tc>
      </w:tr>
      <w:tr>
        <w:trPr>
          <w:trHeight w:hRule="exact" w:val="578"/>
        </w:trPr>
        <w:tc>
          <w:tcPr>
            <w:tcW w:type="dxa" w:w="10410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074"/>
        </w:trPr>
        <w:tc>
          <w:tcPr>
            <w:tcW w:type="dxa" w:w="10410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6" w:after="0"/>
              <w:ind w:left="4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teamwork,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5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332"/>
        </w:trPr>
        <w:tc>
          <w:tcPr>
            <w:tcW w:type="dxa" w:w="2602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604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602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60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90"/>
        </w:trPr>
        <w:tc>
          <w:tcPr>
            <w:tcW w:type="dxa" w:w="2602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67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604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2602"/>
            <w:tcBorders>
              <w:start w:sz="23.19999999999999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 it works. </w:t>
            </w:r>
          </w:p>
        </w:tc>
        <w:tc>
          <w:tcPr>
            <w:tcW w:type="dxa" w:w="2604"/>
            <w:tcBorders>
              <w:start w:sz="22.40000000000009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199999999999818" w:val="single" w:color="#000000"/>
              <w:top w:sz="23.20000000000072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200000000000273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6"/>
        </w:trPr>
        <w:tc>
          <w:tcPr>
            <w:tcW w:type="dxa" w:w="2602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604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70"/>
        </w:trPr>
        <w:tc>
          <w:tcPr>
            <w:tcW w:type="dxa" w:w="2602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604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0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3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605"/>
        </w:trPr>
        <w:tc>
          <w:tcPr>
            <w:tcW w:type="dxa" w:w="2602"/>
            <w:tcBorders>
              <w:start w:sz="23.19999999999999" w:val="single" w:color="#000000"/>
              <w:top w:sz="23.1999999999999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5206"/>
            <w:tcBorders>
              <w:start w:sz="22.40000000000009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602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2876"/>
        </w:trPr>
        <w:tc>
          <w:tcPr>
            <w:tcW w:type="dxa" w:w="2602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262" w:right="0" w:hanging="1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 it works. </w:t>
            </w:r>
          </w:p>
          <w:p>
            <w:pPr>
              <w:autoSpaceDN w:val="0"/>
              <w:tabs>
                <w:tab w:pos="262" w:val="left"/>
              </w:tabs>
              <w:autoSpaceDE w:val="0"/>
              <w:widowControl/>
              <w:spacing w:line="280" w:lineRule="exact" w:before="16" w:after="0"/>
              <w:ind w:left="8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206"/>
            <w:tcBorders>
              <w:start w:sz="22.40000000000009" w:val="single" w:color="#000000"/>
              <w:top w:sz="23.200000000000045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42" w:right="316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60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2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5"/>
        <w:gridCol w:w="5275"/>
      </w:tblGrid>
      <w:tr>
        <w:trPr>
          <w:trHeight w:hRule="exact" w:val="576"/>
        </w:trPr>
        <w:tc>
          <w:tcPr>
            <w:tcW w:type="dxa" w:w="3458"/>
            <w:tcBorders>
              <w:start w:sz="23.1999999999999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95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444"/>
        </w:trPr>
        <w:tc>
          <w:tcPr>
            <w:tcW w:type="dxa" w:w="3458"/>
            <w:tcBorders>
              <w:start w:sz="23.19999999999999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01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95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 ensure nothing inappropriate is being happened. </w:t>
            </w:r>
          </w:p>
        </w:tc>
      </w:tr>
      <w:tr>
        <w:trPr>
          <w:trHeight w:hRule="exact" w:val="2990"/>
        </w:trPr>
        <w:tc>
          <w:tcPr>
            <w:tcW w:type="dxa" w:w="3458"/>
            <w:tcBorders>
              <w:start w:sz="23.19999999999999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187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95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enable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and your team to start to build rapport and create a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310" w:lineRule="exact" w:before="0" w:after="0"/>
              <w:ind w:left="7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encouraging communication, but feel free to use others if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think they are more appropriate. It is important to encourage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young people to get to know each other and build strong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links during the first hour; this will help to increase 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and communication throughout the sessions. </w:t>
            </w:r>
          </w:p>
        </w:tc>
      </w:tr>
      <w:tr>
        <w:trPr>
          <w:trHeight w:hRule="exact" w:val="4158"/>
        </w:trPr>
        <w:tc>
          <w:tcPr>
            <w:tcW w:type="dxa" w:w="3458"/>
            <w:tcBorders>
              <w:start w:sz="23.1999999999999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Onboarding: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95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7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class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play the “Onboarding Video or Presentation”. In your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cover the following: </w:t>
            </w:r>
          </w:p>
          <w:p>
            <w:pPr>
              <w:autoSpaceDN w:val="0"/>
              <w:autoSpaceDE w:val="0"/>
              <w:widowControl/>
              <w:spacing w:line="314" w:lineRule="exact" w:before="208" w:after="0"/>
              <w:ind w:left="7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jawan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312" w:lineRule="exact" w:before="210" w:after="0"/>
              <w:ind w:left="74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316" w:lineRule="exact" w:before="208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teacher,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mentor, and SEED. Policies and procedures (user agreements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“contact us” section). Everyone to go to the Group Rules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tab at the top of their screen, read out the rules, and ask </w:t>
            </w:r>
          </w:p>
        </w:tc>
      </w:tr>
    </w:tbl>
    <w:p>
      <w:pPr>
        <w:autoSpaceDN w:val="0"/>
        <w:autoSpaceDE w:val="0"/>
        <w:widowControl/>
        <w:spacing w:line="254" w:lineRule="exact" w:before="5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5"/>
        <w:gridCol w:w="5275"/>
      </w:tblGrid>
      <w:tr>
        <w:trPr>
          <w:trHeight w:hRule="exact" w:val="2362"/>
        </w:trPr>
        <w:tc>
          <w:tcPr>
            <w:tcW w:type="dxa" w:w="3458"/>
            <w:tcBorders>
              <w:start w:sz="23.19999999999999" w:val="single" w:color="#000000"/>
              <w:top w:sz="23.1999999999999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952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everyone to verbally agree. Ensure that the consequences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 for using the platform outside of hours. (9am-8pm)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people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 what to expect (see pages 5-7 for an overview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challenge). Allow young people to ask any questions about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topic. </w:t>
            </w:r>
          </w:p>
        </w:tc>
      </w:tr>
      <w:tr>
        <w:trPr>
          <w:trHeight w:hRule="exact" w:val="7490"/>
        </w:trPr>
        <w:tc>
          <w:tcPr>
            <w:tcW w:type="dxa" w:w="3458"/>
            <w:tcBorders>
              <w:start w:sz="23.19999999999999" w:val="single" w:color="#000000"/>
              <w:top w:sz="22.3999999999998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952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planning how to collaborate for the first and second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of the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session. There will not be another session until the next </w:t>
            </w:r>
          </w:p>
          <w:p>
            <w:pPr>
              <w:autoSpaceDN w:val="0"/>
              <w:autoSpaceDE w:val="0"/>
              <w:widowControl/>
              <w:spacing w:line="268" w:lineRule="exact" w:before="5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so this step is required because communicating and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making decisions outside of a session requires a different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strategy that must be agreed upon so that everyone knows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they are doing for this activity and how. </w:t>
            </w:r>
          </w:p>
          <w:p>
            <w:pPr>
              <w:autoSpaceDN w:val="0"/>
              <w:tabs>
                <w:tab w:pos="434" w:val="left"/>
                <w:tab w:pos="794" w:val="left"/>
              </w:tabs>
              <w:autoSpaceDE w:val="0"/>
              <w:widowControl/>
              <w:spacing w:line="278" w:lineRule="exact" w:before="262" w:after="0"/>
              <w:ind w:left="74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problems in your community. Vote on the areas you feel most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passionate about as a team, then write down what change you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7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how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want to work as a team through the activities e.g. when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want to complete the activities, how to communicate,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 of the project manager, etc. Make sure you allocate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young person a specific week that they are the project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manager for the weekly activities and make a note of this.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74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included underneath the Team Contract. </w:t>
            </w:r>
          </w:p>
        </w:tc>
      </w:tr>
      <w:tr>
        <w:trPr>
          <w:trHeight w:hRule="exact" w:val="1724"/>
        </w:trPr>
        <w:tc>
          <w:tcPr>
            <w:tcW w:type="dxa" w:w="3458"/>
            <w:tcBorders>
              <w:start w:sz="23.19999999999999" w:val="single" w:color="#000000"/>
              <w:top w:sz="22.400000000000546" w:val="single" w:color="#000000"/>
              <w:end w:sz="23.200000000000045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80" w:right="144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952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anyone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of what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54" w:lineRule="exact" w:before="220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4"/>
        <w:ind w:left="0" w:right="0"/>
      </w:pPr>
    </w:p>
    <w:p>
      <w:pPr>
        <w:autoSpaceDN w:val="0"/>
        <w:tabs>
          <w:tab w:pos="8614" w:val="left"/>
        </w:tabs>
        <w:autoSpaceDE w:val="0"/>
        <w:widowControl/>
        <w:spacing w:line="444" w:lineRule="exact" w:before="0" w:after="260"/>
        <w:ind w:left="4418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573"/>
        </w:trPr>
        <w:tc>
          <w:tcPr>
            <w:tcW w:type="dxa" w:w="114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230"/>
            <w:tcBorders>
              <w:start w:sz="22.399999999999977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038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1990"/>
        </w:trPr>
        <w:tc>
          <w:tcPr>
            <w:tcW w:type="dxa" w:w="114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038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Fatima Ali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(August 8, 1989 – January 25, 2019) was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Pakistani-American executive chef, restaurateur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television personality. She came to notice for her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 appearances on reality cooking shows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Chopped and Top Chef, and for winning the James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Beard Fo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undation Award for her essay on living with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sarcoma.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4"/>
        </w:trPr>
        <w:tc>
          <w:tcPr>
            <w:tcW w:type="dxa" w:w="114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038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N/A </w:t>
            </w:r>
          </w:p>
        </w:tc>
      </w:tr>
      <w:tr>
        <w:trPr>
          <w:trHeight w:hRule="exact" w:val="4202"/>
        </w:trPr>
        <w:tc>
          <w:tcPr>
            <w:tcW w:type="dxa" w:w="1142"/>
            <w:tcBorders>
              <w:start w:sz="23.19999999999999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230"/>
            <w:tcBorders>
              <w:start w:sz="22.399999999999977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038"/>
            <w:tcBorders>
              <w:start w:sz="23.20000000000027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Fatima Ali began her culinary career as a junior sous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chef at Café Centro in New York City. In 2012, she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won an episode of Chopped (Season 12, episode 2,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"A Guts Reaction") on the Food Network. She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continued her career in New York City, becoming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youngest executive sous chef at Stella 34 Trattoria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Macy's Herald Square, and then the executive sous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chef at La Fonda del Sol.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2017, Fatima Ali was a contestant on Top Chef: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Colorado. Although she finished in seventh place, she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 voted the fan favorite. </w:t>
            </w:r>
          </w:p>
          <w:p>
            <w:pPr>
              <w:autoSpaceDN w:val="0"/>
              <w:autoSpaceDE w:val="0"/>
              <w:widowControl/>
              <w:spacing w:line="278" w:lineRule="exact" w:before="27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April 2019, Fatima received a posthumous James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Beard Award of Excellence. </w:t>
            </w:r>
          </w:p>
        </w:tc>
      </w:tr>
      <w:tr>
        <w:trPr>
          <w:trHeight w:hRule="exact" w:val="1680"/>
        </w:trPr>
        <w:tc>
          <w:tcPr>
            <w:tcW w:type="dxa" w:w="114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2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same. </w:t>
            </w:r>
          </w:p>
        </w:tc>
      </w:tr>
    </w:tbl>
    <w:p>
      <w:pPr>
        <w:autoSpaceDN w:val="0"/>
        <w:autoSpaceDE w:val="0"/>
        <w:widowControl/>
        <w:spacing w:line="318" w:lineRule="exact" w:before="47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autoSpaceDE w:val="0"/>
        <w:widowControl/>
        <w:spacing w:line="254" w:lineRule="exact" w:before="82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612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tabs>
          <w:tab w:pos="748" w:val="left"/>
        </w:tabs>
        <w:autoSpaceDE w:val="0"/>
        <w:widowControl/>
        <w:spacing w:line="282" w:lineRule="exact" w:before="0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6" w:lineRule="exact" w:before="784" w:after="0"/>
        <w:ind w:left="57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254" w:lineRule="exact" w:before="107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2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Annexure-V: </w:t>
      </w:r>
    </w:p>
    <w:p>
      <w:pPr>
        <w:autoSpaceDN w:val="0"/>
        <w:autoSpaceDE w:val="0"/>
        <w:widowControl/>
        <w:spacing w:line="358" w:lineRule="exact" w:before="19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32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 importance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6" w:lineRule="exact" w:before="43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8" w:lineRule="exact" w:before="486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3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 that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the key to productivity. Help out whenever asked, do extra without being asked. Take pride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54" w:lineRule="exact" w:before="42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p>
      <w:pPr>
        <w:sectPr>
          <w:pgSz w:w="11909" w:h="16838"/>
          <w:pgMar w:top="360" w:right="60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348" w:lineRule="exact" w:before="0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accomplishing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84" w:after="9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1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6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90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254" w:lineRule="exact" w:before="672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37 | </w:t>
      </w:r>
      <w:r>
        <w:rPr>
          <w:rFonts w:ascii="Arial,Italic" w:hAnsi="Arial,Italic" w:eastAsia="Arial,Italic"/>
          <w:b w:val="0"/>
          <w:i/>
          <w:color w:val="000000"/>
          <w:sz w:val="22"/>
        </w:rPr>
        <w:t>Culinary Arts Chef De Partie</w:t>
      </w:r>
    </w:p>
    <w:sectPr w:rsidR="00FC693F" w:rsidRPr="0006063C" w:rsidSect="00034616">
      <w:pgSz w:w="11909" w:h="16838"/>
      <w:pgMar w:top="356" w:right="628" w:bottom="886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hyperlink" Target="https://www.youtube.com/watch?v=Co6ej47MOVE" TargetMode="External"/><Relationship Id="rId12" Type="http://schemas.openxmlformats.org/officeDocument/2006/relationships/hyperlink" Target="https://www.youtube.com/watch?v=kd6-1v2HCho" TargetMode="External"/><Relationship Id="rId13" Type="http://schemas.openxmlformats.org/officeDocument/2006/relationships/hyperlink" Target="https://www.youtube.com/watch?v=GpadLlVONXc" TargetMode="External"/><Relationship Id="rId14" Type="http://schemas.openxmlformats.org/officeDocument/2006/relationships/hyperlink" Target="https://youtu.be/Dwe3y4EZhM4" TargetMode="External"/><Relationship Id="rId15" Type="http://schemas.openxmlformats.org/officeDocument/2006/relationships/hyperlink" Target="https://www.youtube.com/watch?v=B3V4iKsE-DQ" TargetMode="External"/><Relationship Id="rId16" Type="http://schemas.openxmlformats.org/officeDocument/2006/relationships/hyperlink" Target="https://www.youtube.com/watch?v=G-Fg7l7G1zw" TargetMode="External"/><Relationship Id="rId17" Type="http://schemas.openxmlformats.org/officeDocument/2006/relationships/hyperlink" Target="https://www.coolfreecv.com/" TargetMode="External"/><Relationship Id="rId18" Type="http://schemas.openxmlformats.org/officeDocument/2006/relationships/hyperlink" Target="https://1000projects.org/" TargetMode="External"/><Relationship Id="rId19" Type="http://schemas.openxmlformats.org/officeDocument/2006/relationships/hyperlink" Target="https://nevonprojects.com/" TargetMode="External"/><Relationship Id="rId20" Type="http://schemas.openxmlformats.org/officeDocument/2006/relationships/hyperlink" Target="https://www.freestudentprojects.com/" TargetMode="External"/><Relationship Id="rId21" Type="http://schemas.openxmlformats.org/officeDocument/2006/relationships/hyperlink" Target="https://technofizi.net/best-computer-science-and-engineering-cse-project-topics-ideas-for-students/" TargetMode="External"/><Relationship Id="rId22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