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500"/>
        <w:ind w:left="0" w:right="0"/>
      </w:pPr>
    </w:p>
    <w:p>
      <w:pPr>
        <w:autoSpaceDN w:val="0"/>
        <w:autoSpaceDE w:val="0"/>
        <w:widowControl/>
        <w:spacing w:line="266" w:lineRule="exact" w:before="0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Government of Pakistan </w:t>
      </w:r>
    </w:p>
    <w:p>
      <w:pPr>
        <w:autoSpaceDN w:val="0"/>
        <w:autoSpaceDE w:val="0"/>
        <w:widowControl/>
        <w:spacing w:line="268" w:lineRule="exact" w:before="646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268" w:lineRule="exact" w:before="638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Prime Minister’s Hunarmand Pakistan Program </w:t>
      </w:r>
    </w:p>
    <w:p>
      <w:pPr>
        <w:autoSpaceDN w:val="0"/>
        <w:autoSpaceDE w:val="0"/>
        <w:widowControl/>
        <w:spacing w:line="233" w:lineRule="auto" w:before="678" w:after="0"/>
        <w:ind w:left="0" w:right="0" w:firstLine="0"/>
        <w:jc w:val="center"/>
      </w:pPr>
      <w:r>
        <w:rPr>
          <w:rFonts w:ascii="Arial" w:hAnsi="Arial" w:eastAsia="Arial"/>
          <w:b w:val="0"/>
          <w:i w:val="0"/>
          <w:color w:val="000000"/>
          <w:sz w:val="24"/>
        </w:rPr>
        <w:t xml:space="preserve">"Skill for All" </w:t>
      </w:r>
    </w:p>
    <w:p>
      <w:pPr>
        <w:autoSpaceDN w:val="0"/>
        <w:autoSpaceDE w:val="0"/>
        <w:widowControl/>
        <w:spacing w:line="240" w:lineRule="auto" w:before="2180" w:after="0"/>
        <w:ind w:left="0" w:right="3466" w:firstLine="0"/>
        <w:jc w:val="right"/>
      </w:pPr>
      <w:r>
        <w:drawing>
          <wp:inline xmlns:a="http://schemas.openxmlformats.org/drawingml/2006/main" xmlns:pic="http://schemas.openxmlformats.org/drawingml/2006/picture">
            <wp:extent cx="1676400" cy="145795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579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66" w:lineRule="exact" w:before="2100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Course Contents/ Lesson Plan </w:t>
      </w:r>
    </w:p>
    <w:p>
      <w:pPr>
        <w:autoSpaceDN w:val="0"/>
        <w:autoSpaceDE w:val="0"/>
        <w:widowControl/>
        <w:spacing w:line="268" w:lineRule="exact" w:before="146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Course Title: </w:t>
      </w:r>
      <w:r>
        <w:rPr>
          <w:rFonts w:ascii="Arial" w:hAnsi="Arial" w:eastAsia="Arial"/>
          <w:b w:val="0"/>
          <w:i w:val="0"/>
          <w:color w:val="000000"/>
          <w:sz w:val="24"/>
        </w:rPr>
        <w:t>Beautician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266" w:lineRule="exact" w:before="150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>Duration</w:t>
      </w:r>
      <w:r>
        <w:rPr>
          <w:rFonts w:ascii="Arial" w:hAnsi="Arial" w:eastAsia="Arial"/>
          <w:b w:val="0"/>
          <w:i w:val="0"/>
          <w:color w:val="000000"/>
          <w:sz w:val="24"/>
        </w:rPr>
        <w:t>: 06 Months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266" w:lineRule="exact" w:before="1386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Course Details / Description&amp; Preliminaries</w:t>
      </w:r>
    </w:p>
    <w:p>
      <w:pPr>
        <w:autoSpaceDN w:val="0"/>
        <w:autoSpaceDE w:val="0"/>
        <w:widowControl/>
        <w:spacing w:line="197" w:lineRule="auto" w:before="1086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4"/>
        </w:rPr>
        <w:t xml:space="preserve">Plot no. 38, Kirthar Road, H-9 Islamabad 051-9044250 </w:t>
      </w:r>
    </w:p>
    <w:p>
      <w:pPr>
        <w:sectPr>
          <w:pgSz w:w="12240" w:h="15840"/>
          <w:pgMar w:top="720" w:right="1440" w:bottom="360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566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Course Title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Beautician</w:t>
            </w:r>
          </w:p>
        </w:tc>
      </w:tr>
      <w:tr>
        <w:trPr>
          <w:trHeight w:hRule="exact" w:val="12250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264" w:after="0"/>
              <w:ind w:left="106" w:right="72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Objectives and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Expectations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4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Employable skills for Matric Students through an intensive course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on Beautician and its application.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62" w:lineRule="auto" w:before="610" w:after="0"/>
              <w:ind w:left="100" w:right="4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special course designed to address unemployment in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youth. The course aims to achieve the above objective through hands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on practical training delivery by a team of dedicated professionals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having rich market/work experience. This course is therefore not just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developing a theoretical understanding/back ground of the trainees.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Contrary to that, it is primarily aimed at equipping the trainees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perform commercially in a market space in independent capacity or 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member of a team. </w:t>
            </w:r>
          </w:p>
          <w:p>
            <w:pPr>
              <w:autoSpaceDN w:val="0"/>
              <w:autoSpaceDE w:val="0"/>
              <w:widowControl/>
              <w:spacing w:line="310" w:lineRule="auto" w:before="170" w:after="108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course therefore is designed to impart not only technical skills but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soft skills as well as entrepreneurial skills deemed essential for that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1.999999999999886" w:type="dxa"/>
            </w:tblPr>
            <w:tblGrid>
              <w:gridCol w:w="1114"/>
              <w:gridCol w:w="1114"/>
              <w:gridCol w:w="1114"/>
              <w:gridCol w:w="1114"/>
              <w:gridCol w:w="1114"/>
              <w:gridCol w:w="1114"/>
              <w:gridCol w:w="1114"/>
            </w:tblGrid>
            <w:tr>
              <w:trPr>
                <w:trHeight w:hRule="exact" w:val="388"/>
              </w:trPr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purpose </w:t>
                  </w:r>
                </w:p>
              </w:tc>
              <w:tc>
                <w:tcPr>
                  <w:tcW w:type="dxa" w:w="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i.e. </w:t>
                  </w:r>
                </w:p>
              </w:tc>
              <w:tc>
                <w:tcPr>
                  <w:tcW w:type="dxa" w:w="1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communication </w:t>
                  </w:r>
                </w:p>
              </w:tc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skills; </w:t>
                  </w:r>
                </w:p>
              </w:tc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marketing </w:t>
                  </w:r>
                </w:p>
              </w:tc>
              <w:tc>
                <w:tcPr>
                  <w:tcW w:type="dxa" w:w="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skills </w:t>
                  </w:r>
                </w:p>
              </w:tc>
              <w:tc>
                <w:tcPr>
                  <w:tcW w:type="dxa" w:w="12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0" w:after="0"/>
                    <w:ind w:left="11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(including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331" w:lineRule="auto" w:before="110" w:after="0"/>
              <w:ind w:left="100" w:right="5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freelancing); personal grooming of the trainees and inculcation of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positive work ethics to foster better citizenship in general and improve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image of Pakistani work force in particular. </w:t>
            </w:r>
          </w:p>
          <w:p>
            <w:pPr>
              <w:autoSpaceDN w:val="0"/>
              <w:autoSpaceDE w:val="0"/>
              <w:widowControl/>
              <w:spacing w:line="350" w:lineRule="auto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Main Expectations: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short, the course under reference should be delivered by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professional instructors in such a robust hands- on manner that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 are comfortably able to employ their skills for earning money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(through wage/self-employment) at its conclusion. </w:t>
            </w:r>
          </w:p>
          <w:p>
            <w:pPr>
              <w:autoSpaceDN w:val="0"/>
              <w:autoSpaceDE w:val="0"/>
              <w:widowControl/>
              <w:spacing w:line="355" w:lineRule="auto" w:before="168" w:after="0"/>
              <w:ind w:left="100" w:right="4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course thus clearly goes beyond the domain of the traditional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training practices in vogue and underscores an expectation that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market centric approach will be adopted as the main driving force while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delivering it. The instructors should therefore be experienced enough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able to identify the training needs for the possible market roles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available out there. Moreover, they should also know the strengths and </w:t>
            </w:r>
          </w:p>
        </w:tc>
      </w:tr>
    </w:tbl>
    <w:p>
      <w:pPr>
        <w:autoSpaceDN w:val="0"/>
        <w:autoSpaceDE w:val="0"/>
        <w:widowControl/>
        <w:spacing w:line="21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12916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3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Features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Training &amp; Special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Modules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7" w:lineRule="auto" w:before="16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weaknesses of each individual trainee to prepare them for such market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roles during/after the training.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8" w:lineRule="exact" w:before="0" w:after="0"/>
              <w:ind w:left="32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Specially designed practical tasks to be performed by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 have been included in the Annexure-I to this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document. Their weekly distribution has also been indicated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the weekly lesson plan given in this document. The record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all tasks performed individually or in groups must be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preserved by the management of the training Institute clearly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labeling name, trade, session etc so that these are ready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physically inspected/verified through monitoring visits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from time to time. The weekly distribution of tasks has also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been indicated in the weekly lesson plan given in this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6" w:lineRule="exact" w:before="2" w:after="0"/>
              <w:ind w:left="25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ii.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order to materialize the main expectations, a special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module 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Job Search &amp; Entrepreneurial Skills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has been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included in the course through which, the trainees will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made aware of the Job search techniques in the local job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markets.Moreover, the trainees would also be encouraged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venture into self-employment and exposed to the main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requirements in this regard.   It is also expected that a sense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civic duties/roles and responsibilities will be inculcated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trainees to make them responsible citizens of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country.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438" w:lineRule="exact" w:before="0" w:after="0"/>
              <w:ind w:left="1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iii.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 module 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Work Place Ethics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has also been included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highlight the importance of good and positive behavior at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 place in the line with the best practices elsewhere in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world. An outline of such qualities has been given in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Appendix to this document. Its importance should be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conveyed in a format that is attractive and interesting for the </w:t>
            </w:r>
          </w:p>
        </w:tc>
      </w:tr>
    </w:tbl>
    <w:p>
      <w:pPr>
        <w:autoSpaceDN w:val="0"/>
        <w:autoSpaceDE w:val="0"/>
        <w:widowControl/>
        <w:spacing w:line="11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12560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9094" w:after="0"/>
              <w:ind w:left="106" w:right="72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Training Tools/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Methodology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55" w:lineRule="auto" w:before="166" w:after="0"/>
              <w:ind w:left="1180" w:right="38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 such as through PPT slides + short video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documentaries.  Needless to say that if the training provider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puts his heart and soul into these, otherwise non-technical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components, the image of Pakistani workforce would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undergo a positive transformation in the local as well 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international job markets. </w:t>
            </w:r>
          </w:p>
          <w:p>
            <w:pPr>
              <w:autoSpaceDN w:val="0"/>
              <w:autoSpaceDE w:val="0"/>
              <w:widowControl/>
              <w:spacing w:line="348" w:lineRule="auto" w:before="33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order to maintain interest and motivation of the trainees throughout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course, modern techniques such as: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    Motivational lectures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    Success stories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•     Case studies (in documentary or presentation format)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These would be employed as additional training tools wherever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possible (these are explained in the subsequent section on Training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350" w:lineRule="auto" w:before="168" w:after="0"/>
              <w:ind w:left="100" w:right="48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Lastly, evaluation of the competencies acquired by the trainees will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done objectively at various stages of the training and proper record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same will be maintained. Suffice to say that for such evaluations,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 tasks would be designed by the training providers to gauge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problem solving abilities of the trainees.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8" w:lineRule="exact" w:before="438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Lectures </w:t>
            </w:r>
          </w:p>
          <w:p>
            <w:pPr>
              <w:autoSpaceDN w:val="0"/>
              <w:autoSpaceDE w:val="0"/>
              <w:widowControl/>
              <w:spacing w:line="343" w:lineRule="auto" w:before="194" w:after="0"/>
              <w:ind w:left="100" w:right="42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proposed methodology for the training under reference employs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motivation as a tool. Hence besides the purely technical content, 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trainer is required to include elements of motivation in his/her lecture to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inspire the trainees to utilize the training opportunity to the full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strive towards professional excellence. Motivational lectures may also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include general topics such as the importance of moral values and civic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role &amp; responsibilities as a Pakistani. A motivational lecture should be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delivered with enough zeal to produce a deep impact on the trainees. It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46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12672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may comprise of the following: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8" w:lineRule="auto" w:before="45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Clear Purpose to convey message to trainees effectively.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0" w:lineRule="auto" w:before="4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Personal Story to quote as an example to follow.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57" w:lineRule="auto" w:before="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Trainees Fit so that the situation is actionable by trainees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not represent a just idealism.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0" w:lineRule="auto" w:before="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Ending Points to persuade the trainees on changing themselves.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68" w:val="left"/>
              </w:tabs>
              <w:autoSpaceDE w:val="0"/>
              <w:widowControl/>
              <w:spacing w:line="295" w:lineRule="auto" w:before="52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 good motivational lecture should help drive creativity, curiosity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spark the desire needed for trainees to want to learn more.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38" w:lineRule="auto" w:before="144" w:after="0"/>
              <w:ind w:left="100" w:right="36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Impact of a successful motivational strategy is amongst others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commonly visible in increased class participation ratios. It increases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trainees’ willingness to be engaged on the practical tasks for longer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time without boredom and loss of interest because they can clearly see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their mind's eye where their hard work would take them in short (1-3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years); medium (3 -10 years) and long term (more than 10 years).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3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This tool is designed for training providers to ensure arrangements 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16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regular well planned motivational lectures as part of a coordinated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0" w:lineRule="auto" w:before="17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strategy interspersed throughout the training period as suggested in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weekly lesson plans in this document.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6" w:lineRule="exact" w:before="554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Stories </w:t>
            </w:r>
          </w:p>
          <w:p>
            <w:pPr>
              <w:autoSpaceDN w:val="0"/>
              <w:autoSpaceDE w:val="0"/>
              <w:widowControl/>
              <w:spacing w:line="346" w:lineRule="auto" w:before="194" w:after="0"/>
              <w:ind w:left="100" w:right="38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Another effective way of motivating the trainees is by means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 Stories. Its inclusion in the weekly lesson plan at regular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intervals has been recommended till the end of the training. A success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story may be disseminated orally, through a presentation or by means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of a video/documentary of someone that has risen to fortune, acclaim,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or brilliant achievement.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success story shows how a person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achieved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his goal through hard work, dedication and devotion.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 inspiring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success story contains compelling and significant facts articulated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clearly and easily comprehendible words. Moreover, it is helpful if it is </w:t>
            </w:r>
          </w:p>
        </w:tc>
      </w:tr>
    </w:tbl>
    <w:p>
      <w:pPr>
        <w:autoSpaceDN w:val="0"/>
        <w:autoSpaceDE w:val="0"/>
        <w:widowControl/>
        <w:spacing w:line="35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12638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22" w:val="left"/>
              </w:tabs>
              <w:autoSpaceDE w:val="0"/>
              <w:widowControl/>
              <w:spacing w:line="314" w:lineRule="auto" w:before="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assumed that the reader/listener knows nothing of what is being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revealed.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Optimum impact is created when the story is revealed by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person himself either: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Directly (in person) or,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Through an audio/ videotaped message.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19" w:lineRule="auto" w:before="212" w:after="0"/>
              <w:ind w:left="100" w:right="5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It is expected that the training provider would collect relevant high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quality success stories for inclusion in the training as suggested in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weekly lesson plan given in this document. </w:t>
            </w:r>
          </w:p>
          <w:p>
            <w:pPr>
              <w:autoSpaceDN w:val="0"/>
              <w:autoSpaceDE w:val="0"/>
              <w:widowControl/>
              <w:spacing w:line="298" w:lineRule="auto" w:before="1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Suggestive structure and sequence of a sample success story and its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various shapes can be seen at annexure III.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68" w:lineRule="exact" w:before="692" w:after="0"/>
              <w:ind w:left="46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(iii)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Case Studies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17" w:lineRule="auto" w:before="198" w:after="0"/>
              <w:ind w:left="100" w:right="5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Where a situation allows, case studies can also be presented to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trainees to widen their understanding of the real life specific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problem/situation and to explore the solutions.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50" w:lineRule="auto" w:before="1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 simple terms, the case study method of teaching uses a real life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case example/a typical case to demonstrate a phenomenon in action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explain theoretical as well as practical aspects of the knowledge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related to the same. It is an effective way to help the trainees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comprehend in depth both the theoretical and practical aspects of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complex phenomenon in depth with ease. Case teaching can also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stimulate the trainees to participate in discussions and thereby boost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their confidence. It also makes class room atmosphere interesting thus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maintaining the trainee interest in training till the end of the course.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Depending on suitability to the trade, the weekly lesson plan in this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document may suggest case studies to be presented to the trainees.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trainer may adopt a power point presentation or video format 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such case studies whichever is deemed suitable but it’s important that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only those cases are selected that are relevant and of a learning value.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30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Trainees should be required and supervised to carefully analyze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38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5418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84" w:val="left"/>
                <w:tab w:pos="1604" w:val="left"/>
              </w:tabs>
              <w:autoSpaceDE w:val="0"/>
              <w:widowControl/>
              <w:spacing w:line="360" w:lineRule="auto" w:before="16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cases. For the purpose they must be encouraged to inquire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collect specific information / data, actively participate in the discussions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intended solutions of the problem / situation.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Case studies can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implemented in the following ways:-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 good quality trade specific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documentary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 At least 2-3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documentaries must be arranged by the training institute)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Health &amp; Safety case studies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(2 cases regarding safety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ii. </w:t>
            </w:r>
          </w:p>
          <w:p>
            <w:pPr>
              <w:autoSpaceDN w:val="0"/>
              <w:autoSpaceDE w:val="0"/>
              <w:widowControl/>
              <w:spacing w:line="307" w:lineRule="auto" w:before="170" w:after="0"/>
              <w:ind w:left="16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and industrial accidents must be arranged by the training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institute).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1604" w:val="left"/>
              </w:tabs>
              <w:autoSpaceDE w:val="0"/>
              <w:widowControl/>
              <w:spacing w:line="331" w:lineRule="auto" w:before="170" w:after="0"/>
              <w:ind w:left="8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iii.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Field visits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 At least one visit to a trade specific major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industry/ parlors must be arranged by the training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institute)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4148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Outcome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Course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following learning outcomes are expected from the training. </w:t>
            </w:r>
          </w:p>
          <w:p>
            <w:pPr>
              <w:autoSpaceDN w:val="0"/>
              <w:autoSpaceDE w:val="0"/>
              <w:widowControl/>
              <w:spacing w:line="233" w:lineRule="auto" w:before="1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Pass outs may join any beauty parlor. </w:t>
            </w:r>
          </w:p>
          <w:p>
            <w:pPr>
              <w:autoSpaceDN w:val="0"/>
              <w:autoSpaceDE w:val="0"/>
              <w:widowControl/>
              <w:spacing w:line="233" w:lineRule="auto" w:before="14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They can establish their own beauty parlor. </w:t>
            </w:r>
          </w:p>
          <w:p>
            <w:pPr>
              <w:autoSpaceDN w:val="0"/>
              <w:autoSpaceDE w:val="0"/>
              <w:widowControl/>
              <w:spacing w:line="230" w:lineRule="auto" w:before="15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They can groom themselves at their home. </w:t>
            </w:r>
          </w:p>
          <w:p>
            <w:pPr>
              <w:autoSpaceDN w:val="0"/>
              <w:autoSpaceDE w:val="0"/>
              <w:widowControl/>
              <w:spacing w:line="317" w:lineRule="auto" w:before="146" w:after="0"/>
              <w:ind w:left="100" w:right="5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They can join sectors such as airlines, show business etc, where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numerous females work and are essentially required to put on makeup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style hair. </w:t>
            </w:r>
          </w:p>
          <w:p>
            <w:pPr>
              <w:autoSpaceDN w:val="0"/>
              <w:autoSpaceDE w:val="0"/>
              <w:widowControl/>
              <w:spacing w:line="317" w:lineRule="auto" w:before="150" w:after="0"/>
              <w:ind w:left="100" w:right="48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5. They can establish their own training institutions to conduct beauty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parlor courses. Currently an institution by the name of Diplex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successfully working along the same lines. </w:t>
            </w:r>
          </w:p>
        </w:tc>
      </w:tr>
      <w:tr>
        <w:trPr>
          <w:trHeight w:hRule="exact" w:val="566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00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Entry level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trainees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7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Matric or SSC passed outs preferably females. </w:t>
            </w:r>
          </w:p>
        </w:tc>
      </w:tr>
      <w:tr>
        <w:trPr>
          <w:trHeight w:hRule="exact" w:val="456"/>
        </w:trPr>
        <w:tc>
          <w:tcPr>
            <w:tcW w:type="dxa" w:w="2700"/>
            <w:vMerge w:val="restart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34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Execution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Plan </w:t>
            </w:r>
          </w:p>
        </w:tc>
        <w:tc>
          <w:tcPr>
            <w:tcW w:type="dxa" w:w="7796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Total Duration of Course: 6 Months (26 Weeks) </w:t>
            </w:r>
          </w:p>
        </w:tc>
      </w:tr>
      <w:tr>
        <w:trPr>
          <w:trHeight w:hRule="exact" w:val="596"/>
        </w:trPr>
        <w:tc>
          <w:tcPr>
            <w:tcW w:type="dxa" w:w="5263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 Hours: 4 Hours per day (06 Days per week) </w:t>
            </w:r>
          </w:p>
        </w:tc>
      </w:tr>
      <w:tr>
        <w:trPr>
          <w:trHeight w:hRule="exact" w:val="568"/>
        </w:trPr>
        <w:tc>
          <w:tcPr>
            <w:tcW w:type="dxa" w:w="5263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Theory: 20% Practical: 80% </w:t>
            </w:r>
          </w:p>
        </w:tc>
      </w:tr>
      <w:tr>
        <w:trPr>
          <w:trHeight w:hRule="exact" w:val="664"/>
        </w:trPr>
        <w:tc>
          <w:tcPr>
            <w:tcW w:type="dxa" w:w="5263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Weekly Hours: 24 Hours Per week </w:t>
            </w:r>
          </w:p>
        </w:tc>
      </w:tr>
      <w:tr>
        <w:trPr>
          <w:trHeight w:hRule="exact" w:val="362"/>
        </w:trPr>
        <w:tc>
          <w:tcPr>
            <w:tcW w:type="dxa" w:w="5263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Total Contact Hours: 600 Hours </w:t>
            </w:r>
          </w:p>
        </w:tc>
      </w:tr>
    </w:tbl>
    <w:p>
      <w:pPr>
        <w:autoSpaceDN w:val="0"/>
        <w:autoSpaceDE w:val="0"/>
        <w:widowControl/>
        <w:spacing w:line="24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63"/>
        <w:gridCol w:w="5263"/>
      </w:tblGrid>
      <w:tr>
        <w:trPr>
          <w:trHeight w:hRule="exact" w:val="2204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6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Companies Offering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2.00000000000003" w:type="dxa"/>
            </w:tblPr>
            <w:tblGrid>
              <w:gridCol w:w="900"/>
              <w:gridCol w:w="900"/>
              <w:gridCol w:w="900"/>
            </w:tblGrid>
            <w:tr>
              <w:trPr>
                <w:trHeight w:hRule="exact" w:val="274"/>
              </w:trPr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64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Jobs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12" w:firstLine="0"/>
                    <w:jc w:val="righ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respective trade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auto" w:before="4" w:after="0"/>
              <w:ind w:left="100" w:right="2736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1:  Self Employment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Beauty Salons &amp; Parlors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They can groom themselves at their home. </w:t>
            </w:r>
          </w:p>
          <w:p>
            <w:pPr>
              <w:autoSpaceDN w:val="0"/>
              <w:autoSpaceDE w:val="0"/>
              <w:widowControl/>
              <w:spacing w:line="233" w:lineRule="auto" w:before="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They can join sectors such as airlines, show business etc. where </w:t>
            </w:r>
          </w:p>
          <w:p>
            <w:pPr>
              <w:autoSpaceDN w:val="0"/>
              <w:autoSpaceDE w:val="0"/>
              <w:widowControl/>
              <w:spacing w:line="233" w:lineRule="auto" w:before="1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numerous females work and are essentially required to put on makeup </w:t>
            </w:r>
          </w:p>
          <w:p>
            <w:pPr>
              <w:autoSpaceDN w:val="0"/>
              <w:autoSpaceDE w:val="0"/>
              <w:widowControl/>
              <w:spacing w:line="233" w:lineRule="auto" w:before="1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style hair. </w:t>
            </w:r>
          </w:p>
        </w:tc>
      </w:tr>
      <w:tr>
        <w:trPr>
          <w:trHeight w:hRule="exact" w:val="1840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Job Opportunities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8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Self-Employment. </w:t>
            </w:r>
          </w:p>
          <w:p>
            <w:pPr>
              <w:autoSpaceDN w:val="0"/>
              <w:autoSpaceDE w:val="0"/>
              <w:widowControl/>
              <w:spacing w:line="240" w:lineRule="auto" w:before="4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Beauty Salons Staff. </w:t>
            </w:r>
          </w:p>
          <w:p>
            <w:pPr>
              <w:autoSpaceDN w:val="0"/>
              <w:autoSpaceDE w:val="0"/>
              <w:widowControl/>
              <w:spacing w:line="257" w:lineRule="auto" w:before="38" w:after="0"/>
              <w:ind w:left="460" w:right="37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Media and Showbiz Industry.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Airline Industry. </w:t>
            </w:r>
          </w:p>
          <w:p>
            <w:pPr>
              <w:autoSpaceDN w:val="0"/>
              <w:autoSpaceDE w:val="0"/>
              <w:widowControl/>
              <w:spacing w:line="240" w:lineRule="auto" w:before="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Fashion Industry </w:t>
            </w:r>
          </w:p>
        </w:tc>
      </w:tr>
      <w:tr>
        <w:trPr>
          <w:trHeight w:hRule="exact" w:val="530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No of Students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44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25 </w:t>
            </w:r>
          </w:p>
        </w:tc>
      </w:tr>
      <w:tr>
        <w:trPr>
          <w:trHeight w:hRule="exact" w:val="520"/>
        </w:trPr>
        <w:tc>
          <w:tcPr>
            <w:tcW w:type="dxa" w:w="27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18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Place </w:t>
            </w:r>
          </w:p>
        </w:tc>
        <w:tc>
          <w:tcPr>
            <w:tcW w:type="dxa" w:w="779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42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Classroom / Lab </w:t>
            </w:r>
          </w:p>
        </w:tc>
      </w:tr>
    </w:tbl>
    <w:p>
      <w:pPr>
        <w:autoSpaceDN w:val="0"/>
        <w:autoSpaceDE w:val="0"/>
        <w:widowControl/>
        <w:spacing w:line="793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41.9999999999999" w:type="dxa"/>
      </w:tblPr>
      <w:tblGrid>
        <w:gridCol w:w="5263"/>
        <w:gridCol w:w="5263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8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7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844" w:bottom="496" w:left="87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p>
      <w:pPr>
        <w:autoSpaceDN w:val="0"/>
        <w:autoSpaceDE w:val="0"/>
        <w:widowControl/>
        <w:spacing w:line="266" w:lineRule="exact" w:before="0" w:after="64"/>
        <w:ind w:left="0" w:right="3504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24"/>
        </w:rPr>
        <w:t>WEEKLY SCHEDULE OF TRAINING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56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Scheduled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Module Title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Learning Units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Remarks</w:t>
            </w:r>
          </w:p>
        </w:tc>
      </w:tr>
      <w:tr>
        <w:trPr>
          <w:trHeight w:hRule="exact" w:val="342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Introduction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" w:val="left"/>
                <w:tab w:pos="256" w:val="left"/>
              </w:tabs>
              <w:autoSpaceDE w:val="0"/>
              <w:widowControl/>
              <w:spacing w:line="288" w:lineRule="exact" w:before="6" w:after="0"/>
              <w:ind w:left="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 3-4)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Application of course </w:t>
            </w:r>
          </w:p>
          <w:p>
            <w:pPr>
              <w:autoSpaceDN w:val="0"/>
              <w:autoSpaceDE w:val="0"/>
              <w:widowControl/>
              <w:spacing w:line="238" w:lineRule="auto" w:before="38" w:after="0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Health &amp; Safety </w:t>
            </w:r>
          </w:p>
          <w:p>
            <w:pPr>
              <w:autoSpaceDN w:val="0"/>
              <w:autoSpaceDE w:val="0"/>
              <w:widowControl/>
              <w:spacing w:line="245" w:lineRule="auto" w:before="38" w:after="0"/>
              <w:ind w:left="78" w:right="100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Job market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First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Aid Box Management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Safety Tools Cleaner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Customer Dealing </w:t>
            </w:r>
          </w:p>
          <w:p>
            <w:pPr>
              <w:autoSpaceDN w:val="0"/>
              <w:autoSpaceDE w:val="0"/>
              <w:widowControl/>
              <w:spacing w:line="294" w:lineRule="exact" w:before="38" w:after="0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Institute/Work ethics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</w:t>
            </w:r>
          </w:p>
          <w:p>
            <w:pPr>
              <w:autoSpaceDN w:val="0"/>
              <w:autoSpaceDE w:val="0"/>
              <w:widowControl/>
              <w:spacing w:line="233" w:lineRule="auto" w:before="52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Annexure-II at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0" w:lineRule="auto" w:before="50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end)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39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Care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88" w:lineRule="exact" w:before="6" w:after="0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Study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Definition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Study of different textures of hair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(dry, oily, normal  dandruff) </w:t>
            </w:r>
          </w:p>
          <w:p>
            <w:pPr>
              <w:autoSpaceDN w:val="0"/>
              <w:autoSpaceDE w:val="0"/>
              <w:widowControl/>
              <w:spacing w:line="294" w:lineRule="exact" w:before="270" w:after="2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Cosmetics of hair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302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46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Procedure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use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preparation of shampoos, 3 dyes,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oils, creams, and conditioners. </w:t>
            </w:r>
          </w:p>
          <w:p>
            <w:pPr>
              <w:autoSpaceDN w:val="0"/>
              <w:autoSpaceDE w:val="0"/>
              <w:widowControl/>
              <w:spacing w:line="238" w:lineRule="auto" w:before="2" w:after="4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Developers and lotions used for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1465"/>
              <w:gridCol w:w="1465"/>
              <w:gridCol w:w="1465"/>
            </w:tblGrid>
            <w:tr>
              <w:trPr>
                <w:trHeight w:hRule="exact" w:val="274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setting, </w:t>
                  </w:r>
                </w:p>
              </w:tc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cutting, </w:t>
                  </w:r>
                </w:p>
              </w:tc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perming,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6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straightening of different textures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hair.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0" w:after="0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Procedure for washing, shampooing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combing the hair. </w:t>
            </w:r>
          </w:p>
          <w:p>
            <w:pPr>
              <w:autoSpaceDN w:val="0"/>
              <w:autoSpaceDE w:val="0"/>
              <w:widowControl/>
              <w:spacing w:line="294" w:lineRule="exact" w:before="270" w:after="6"/>
              <w:ind w:left="7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story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78"/>
              </w:trPr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8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please </w:t>
                  </w:r>
                </w:p>
              </w:tc>
              <w:tc>
                <w:tcPr>
                  <w:tcW w:type="dxa" w:w="68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see </w:t>
                  </w:r>
                </w:p>
              </w:tc>
              <w:tc>
                <w:tcPr>
                  <w:tcW w:type="dxa" w:w="86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Page </w:t>
                  </w:r>
                </w:p>
              </w:tc>
              <w:tc>
                <w:tcPr>
                  <w:tcW w:type="dxa" w:w="68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No: </w:t>
                  </w:r>
                </w:p>
              </w:tc>
              <w:tc>
                <w:tcPr>
                  <w:tcW w:type="dxa" w:w="92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8" w:after="0"/>
                    <w:ind w:left="11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4-5and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Annexure-III at the end)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08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3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Care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8" w:after="6"/>
              <w:ind w:left="68" w:right="0" w:firstLine="16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dyes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Introduction of hair color problems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7.99999999999954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262"/>
              </w:trPr>
              <w:tc>
                <w:tcPr>
                  <w:tcW w:type="dxa" w:w="1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0" w:after="0"/>
                    <w:ind w:left="1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remedies. </w:t>
                  </w:r>
                </w:p>
              </w:tc>
              <w:tc>
                <w:tcPr>
                  <w:tcW w:type="dxa" w:w="118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9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between </w:t>
                  </w:r>
                </w:p>
              </w:tc>
              <w:tc>
                <w:tcPr>
                  <w:tcW w:type="dxa" w:w="10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9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natural </w:t>
                  </w:r>
                </w:p>
              </w:tc>
              <w:tc>
                <w:tcPr>
                  <w:tcW w:type="dxa" w:w="58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94" w:after="0"/>
                    <w:ind w:left="122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304"/>
              </w:trPr>
              <w:tc>
                <w:tcPr>
                  <w:tcW w:type="dxa" w:w="1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Difference </w:t>
                  </w:r>
                </w:p>
              </w:tc>
              <w:tc>
                <w:tcPr>
                  <w:tcW w:type="dxa" w:w="1098"/>
                  <w:vMerge/>
                  <w:tcBorders/>
                </w:tcPr>
                <w:p/>
              </w:tc>
              <w:tc>
                <w:tcPr>
                  <w:tcW w:type="dxa" w:w="1098"/>
                  <w:vMerge/>
                  <w:tcBorders/>
                </w:tcPr>
                <w:p/>
              </w:tc>
              <w:tc>
                <w:tcPr>
                  <w:tcW w:type="dxa" w:w="1098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33" w:lineRule="auto" w:before="6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fashion shades.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List of equipment used for hair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cutting and styling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Histology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Nutrients required for the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nourishment of hair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1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</w:tbl>
    <w:p>
      <w:pPr>
        <w:autoSpaceDN w:val="0"/>
        <w:autoSpaceDE w:val="0"/>
        <w:widowControl/>
        <w:spacing w:line="22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8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1292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94"/>
            <w:tcBorders>
              <w:start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4" w:after="4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Diseases of hair and their remedies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74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through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different </w:t>
                  </w:r>
                </w:p>
              </w:tc>
              <w:tc>
                <w:tcPr>
                  <w:tcW w:type="dxa" w:w="15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procedures </w:t>
                  </w:r>
                </w:p>
              </w:tc>
              <w:tc>
                <w:tcPr>
                  <w:tcW w:type="dxa" w:w="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by </w:t>
                  </w:r>
                </w:p>
              </w:tc>
            </w:tr>
            <w:tr>
              <w:trPr>
                <w:trHeight w:hRule="exact" w:val="278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using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9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herbal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7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20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20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cosmetic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6" w:after="0"/>
              <w:ind w:left="84" w:right="432" w:firstLine="282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shampoos, oils, conditioners etc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Falling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Dandruff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Whitening of hair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90" w:lineRule="exact" w:before="272" w:after="2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Cosmetics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and preparation of shampoos,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dyes, oils, creams, conditioners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Developers and lotions used for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1465"/>
              <w:gridCol w:w="1465"/>
              <w:gridCol w:w="1465"/>
            </w:tblGrid>
            <w:tr>
              <w:trPr>
                <w:trHeight w:hRule="exact" w:val="276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setting, </w:t>
                  </w:r>
                </w:p>
              </w:tc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cutting, </w:t>
                  </w:r>
                </w:p>
              </w:tc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perming,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straightening of different textures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hair. </w:t>
            </w:r>
          </w:p>
          <w:p>
            <w:pPr>
              <w:autoSpaceDN w:val="0"/>
              <w:autoSpaceDE w:val="0"/>
              <w:widowControl/>
              <w:spacing w:line="245" w:lineRule="auto" w:before="2" w:after="0"/>
              <w:ind w:left="84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Washing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Shampooing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Combing different textures of hair.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82" w:lineRule="exact" w:before="28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dyes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of hair coloring problems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their remedies, color removing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etc.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2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Difference between natural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fashion shades. </w:t>
            </w:r>
          </w:p>
          <w:p>
            <w:pPr>
              <w:autoSpaceDN w:val="0"/>
              <w:autoSpaceDE w:val="0"/>
              <w:widowControl/>
              <w:spacing w:line="294" w:lineRule="exact" w:before="270" w:after="0"/>
              <w:ind w:left="84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Hina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Preparation and application of hina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Use of oils and creams.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88" w:lineRule="exact" w:before="4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cutting of different texture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face shapes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Equipment for hair cutting.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84" w:right="216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 Steps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 U shape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Round shape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Bob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Soldier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Forward cutting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Sheggy cutting </w:t>
            </w:r>
          </w:p>
          <w:p>
            <w:pPr>
              <w:autoSpaceDN w:val="0"/>
              <w:autoSpaceDE w:val="0"/>
              <w:widowControl/>
              <w:spacing w:line="298" w:lineRule="exact" w:before="264" w:after="0"/>
              <w:ind w:left="84" w:right="230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Hair styling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Roller setting.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Perming. </w:t>
            </w:r>
          </w:p>
          <w:p>
            <w:pPr>
              <w:autoSpaceDN w:val="0"/>
              <w:autoSpaceDE w:val="0"/>
              <w:widowControl/>
              <w:spacing w:line="238" w:lineRule="auto" w:before="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Straightening. </w:t>
            </w:r>
          </w:p>
          <w:p>
            <w:pPr>
              <w:autoSpaceDN w:val="0"/>
              <w:autoSpaceDE w:val="0"/>
              <w:widowControl/>
              <w:spacing w:line="292" w:lineRule="exact" w:before="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Histology of hair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4" w:val="left"/>
                <w:tab w:pos="232" w:val="left"/>
                <w:tab w:pos="420" w:val="left"/>
              </w:tabs>
              <w:autoSpaceDE w:val="0"/>
              <w:widowControl/>
              <w:spacing w:line="276" w:lineRule="exact" w:before="8278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Task 1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on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2 </w:t>
            </w:r>
          </w:p>
        </w:tc>
      </w:tr>
    </w:tbl>
    <w:p>
      <w:pPr>
        <w:autoSpaceDN w:val="0"/>
        <w:autoSpaceDE w:val="0"/>
        <w:widowControl/>
        <w:spacing w:line="10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90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9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342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94"/>
            <w:tcBorders>
              <w:start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300"/>
              </w:trPr>
              <w:tc>
                <w:tcPr>
                  <w:tcW w:type="dxa" w:w="17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 Application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1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different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12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vitamin </w:t>
                  </w:r>
                </w:p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6" w:after="6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capsules on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Diseases and defects of hair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278"/>
              </w:trPr>
              <w:tc>
                <w:tcPr>
                  <w:tcW w:type="dxa" w:w="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194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remedies </w:t>
                  </w:r>
                </w:p>
              </w:tc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through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11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different </w:t>
                  </w:r>
                </w:p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4" w:after="0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procedures by use of herbal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cosmetic shampoos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Falling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Dandruff of hair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Whitening of hair. </w:t>
            </w:r>
          </w:p>
          <w:p>
            <w:pPr>
              <w:autoSpaceDN w:val="0"/>
              <w:autoSpaceDE w:val="0"/>
              <w:widowControl/>
              <w:spacing w:line="280" w:lineRule="exact" w:before="14" w:after="0"/>
              <w:ind w:left="366" w:right="0" w:hanging="282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Case Study-1 (Health and Hygiene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 please see Page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No: 5-6)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4" w:val="left"/>
                <w:tab w:pos="232" w:val="left"/>
                <w:tab w:pos="458" w:val="left"/>
              </w:tabs>
              <w:autoSpaceDE w:val="0"/>
              <w:widowControl/>
              <w:spacing w:line="276" w:lineRule="exact" w:before="548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2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in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  <w:tr>
        <w:trPr>
          <w:trHeight w:hRule="exact" w:val="737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4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Skin Care </w:t>
            </w:r>
          </w:p>
        </w:tc>
        <w:tc>
          <w:tcPr>
            <w:tcW w:type="dxa" w:w="4394"/>
            <w:vMerge w:val="restart"/>
            <w:tcBorders>
              <w:start w:sz="4.0" w:val="single" w:color="#000000"/>
              <w:top w:sz="4.0" w:val="single" w:color="#000000"/>
              <w:end w:sz="3.200000000000273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6" w:after="0"/>
              <w:ind w:left="366" w:right="0" w:hanging="2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Institute/Work ethics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il please see Annexure-II at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end)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Study of different kinds of skin (dry,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oily, acne, problem skin) through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94"/>
              </w:trPr>
              <w:tc>
                <w:tcPr>
                  <w:tcW w:type="dxa" w:w="226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2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Herbal </w:t>
                  </w:r>
                </w:p>
              </w:tc>
              <w:tc>
                <w:tcPr>
                  <w:tcW w:type="dxa" w:w="106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12" w:after="0"/>
                    <w:ind w:left="1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vitamins </w:t>
                  </w:r>
                </w:p>
              </w:tc>
              <w:tc>
                <w:tcPr>
                  <w:tcW w:type="dxa" w:w="5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1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5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612" w:after="0"/>
                    <w:ind w:left="10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  <w:tr>
              <w:trPr>
                <w:trHeight w:hRule="exact" w:val="294"/>
              </w:trPr>
              <w:tc>
                <w:tcPr>
                  <w:tcW w:type="dxa" w:w="226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Cosmetic method </w:t>
                  </w:r>
                </w:p>
              </w:tc>
              <w:tc>
                <w:tcPr>
                  <w:tcW w:type="dxa" w:w="879"/>
                  <w:vMerge/>
                  <w:tcBorders/>
                </w:tcPr>
                <w:p/>
              </w:tc>
              <w:tc>
                <w:tcPr>
                  <w:tcW w:type="dxa" w:w="879"/>
                  <w:vMerge/>
                  <w:tcBorders/>
                </w:tcPr>
                <w:p/>
              </w:tc>
              <w:tc>
                <w:tcPr>
                  <w:tcW w:type="dxa" w:w="879"/>
                  <w:vMerge/>
                  <w:tcBorders/>
                </w:tcPr>
                <w:p/>
              </w:tc>
            </w:tr>
            <w:tr>
              <w:trPr>
                <w:trHeight w:hRule="exact" w:val="294"/>
              </w:trPr>
              <w:tc>
                <w:tcPr>
                  <w:tcW w:type="dxa" w:w="1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Importance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10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879"/>
                  <w:vMerge/>
                  <w:tcBorders/>
                </w:tcPr>
                <w:p/>
              </w:tc>
              <w:tc>
                <w:tcPr>
                  <w:tcW w:type="dxa" w:w="879"/>
                  <w:vMerge/>
                  <w:tcBorders/>
                </w:tcPr>
                <w:p/>
              </w:tc>
              <w:tc>
                <w:tcPr>
                  <w:tcW w:type="dxa" w:w="879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2" w:after="4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nourishment of the skin  Deficiencies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vitamins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Food sources of vitamins (which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2.0000000000004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80"/>
              </w:trPr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food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source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is </w:t>
                  </w:r>
                </w:p>
              </w:tc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important </w:t>
                  </w:r>
                </w:p>
              </w:tc>
              <w:tc>
                <w:tcPr>
                  <w:tcW w:type="dxa" w:w="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6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4" w:after="2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nourishment of skin)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List of equipment required for facial.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Procedure for bleaching, types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bleach used for different types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skins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Preparation and use of different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types of oils and creams used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facial.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296"/>
              </w:trPr>
              <w:tc>
                <w:tcPr>
                  <w:tcW w:type="dxa" w:w="1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Procedure </w:t>
                  </w:r>
                </w:p>
              </w:tc>
              <w:tc>
                <w:tcPr>
                  <w:tcW w:type="dxa" w:w="7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preparation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6" w:after="0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different types of masks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Procedure for making and applying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wax. </w:t>
            </w:r>
          </w:p>
          <w:p>
            <w:pPr>
              <w:autoSpaceDN w:val="0"/>
              <w:tabs>
                <w:tab w:pos="84" w:val="left"/>
                <w:tab w:pos="366" w:val="left"/>
              </w:tabs>
              <w:autoSpaceDE w:val="0"/>
              <w:widowControl/>
              <w:spacing w:line="290" w:lineRule="exact" w:before="4" w:after="0"/>
              <w:ind w:left="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Case Study-1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please see Page No: 5-6)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256" w:val="left"/>
              </w:tabs>
              <w:autoSpaceDE w:val="0"/>
              <w:widowControl/>
              <w:spacing w:line="245" w:lineRule="auto" w:before="34" w:after="0"/>
              <w:ind w:left="84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 3-4)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Procedure for applying steam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3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  <w:tr>
        <w:trPr>
          <w:trHeight w:hRule="exact" w:val="94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5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6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Skin Care </w:t>
            </w:r>
          </w:p>
        </w:tc>
        <w:tc>
          <w:tcPr>
            <w:tcW w:type="dxa" w:w="2580"/>
            <w:vMerge/>
            <w:tcBorders>
              <w:start w:sz="4.0" w:val="single" w:color="#000000"/>
              <w:top w:sz="4.0" w:val="single" w:color="#000000"/>
              <w:end w:sz="3.200000000000273" w:val="single" w:color="#000000"/>
              <w:bottom w:sz="3.2000000000007276" w:val="single" w:color="#000000"/>
            </w:tcBorders>
          </w:tcPr>
          <w:p/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2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690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Advantages of steam for different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kinds of skin(Effects and remedies)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Procedure for removal of black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white heads (Effects and remedies)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Cosmetics for skin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Study of different types of creams,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oils, scrubs and masks used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different types of skin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Diseases and remedies of skin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88"/>
              </w:trPr>
              <w:tc>
                <w:tcPr>
                  <w:tcW w:type="dxa" w:w="1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Advantages </w:t>
                  </w:r>
                </w:p>
              </w:tc>
              <w:tc>
                <w:tcPr>
                  <w:tcW w:type="dxa" w:w="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&amp; </w:t>
                  </w:r>
                </w:p>
              </w:tc>
              <w:tc>
                <w:tcPr>
                  <w:tcW w:type="dxa" w:w="17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disadvantages </w:t>
                  </w:r>
                </w:p>
              </w:tc>
              <w:tc>
                <w:tcPr>
                  <w:tcW w:type="dxa" w:w="4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  <w:p>
                  <w:pPr>
                    <w:autoSpaceDN w:val="0"/>
                    <w:autoSpaceDE w:val="0"/>
                    <w:widowControl/>
                    <w:spacing w:line="230" w:lineRule="auto" w:before="886" w:after="0"/>
                    <w:ind w:left="7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</w:tr>
            <w:tr>
              <w:trPr>
                <w:trHeight w:hRule="exact" w:val="860"/>
              </w:trPr>
              <w:tc>
                <w:tcPr>
                  <w:tcW w:type="dxa" w:w="3960"/>
                  <w:gridSpan w:val="4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86" w:lineRule="exact" w:before="0" w:after="0"/>
                    <w:ind w:left="52" w:right="864" w:firstLine="282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facial massage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Manicure and pedicure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Importance </w:t>
                  </w:r>
                </w:p>
              </w:tc>
              <w:tc>
                <w:tcPr>
                  <w:tcW w:type="dxa" w:w="879"/>
                  <w:vMerge/>
                  <w:tcBorders/>
                </w:tcPr>
                <w:p/>
              </w:tc>
            </w:tr>
            <w:tr>
              <w:trPr>
                <w:trHeight w:hRule="exact" w:val="302"/>
              </w:trPr>
              <w:tc>
                <w:tcPr>
                  <w:tcW w:type="dxa" w:w="1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Requirement </w:t>
                  </w:r>
                </w:p>
              </w:tc>
              <w:tc>
                <w:tcPr>
                  <w:tcW w:type="dxa" w:w="74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3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3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procedure </w:t>
                  </w:r>
                </w:p>
              </w:tc>
              <w:tc>
                <w:tcPr>
                  <w:tcW w:type="dxa" w:w="879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6" w:after="0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manicure and pedicure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List of equipment used in manicure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pedicure. </w:t>
            </w:r>
          </w:p>
          <w:p>
            <w:pPr>
              <w:autoSpaceDN w:val="0"/>
              <w:autoSpaceDE w:val="0"/>
              <w:widowControl/>
              <w:spacing w:line="294" w:lineRule="exact" w:before="0" w:after="2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Health and Hygiene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866"/>
              </w:trPr>
              <w:tc>
                <w:tcPr>
                  <w:tcW w:type="dxa" w:w="4000"/>
                  <w:gridSpan w:val="3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52" w:right="144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 Sterilize tools and equipment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Observe oral/ personal hygiene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Maintain workplace hygiene </w:t>
                  </w:r>
                </w:p>
              </w:tc>
              <w:tc>
                <w:tcPr>
                  <w:tcW w:type="dxa" w:w="36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900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  <w:tr>
              <w:trPr>
                <w:trHeight w:hRule="exact" w:val="308"/>
              </w:trPr>
              <w:tc>
                <w:tcPr>
                  <w:tcW w:type="dxa" w:w="1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10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Undertake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4" w:after="0"/>
                    <w:ind w:left="2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proper </w:t>
                  </w:r>
                </w:p>
              </w:tc>
              <w:tc>
                <w:tcPr>
                  <w:tcW w:type="dxa" w:w="11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disposal </w:t>
                  </w:r>
                </w:p>
              </w:tc>
              <w:tc>
                <w:tcPr>
                  <w:tcW w:type="dxa" w:w="1098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4" w:after="0"/>
              <w:ind w:left="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cosmetic waste/ tool and equipment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First Aid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32" w:val="left"/>
                <w:tab w:pos="270" w:val="left"/>
                <w:tab w:pos="420" w:val="left"/>
              </w:tabs>
              <w:autoSpaceDE w:val="0"/>
              <w:widowControl/>
              <w:spacing w:line="278" w:lineRule="exact" w:before="3580" w:after="0"/>
              <w:ind w:left="54" w:right="0" w:firstLine="0"/>
              <w:jc w:val="left"/>
            </w:pPr>
            <w:r>
              <w:tab/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Task 3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2 </w:t>
            </w:r>
          </w:p>
        </w:tc>
      </w:tr>
      <w:tr>
        <w:trPr>
          <w:trHeight w:hRule="exact" w:val="556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36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6 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Skin Care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90" w:lineRule="exact" w:before="2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story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please see Page 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o: 4-5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Annexure-III at the end)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Facial of different kinds of skin (dry,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oily, acne, problem skin) through: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Herbal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Cosmetic method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Equipment required for facial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Preparing mask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Preparation of essential oils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Bleaching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Threading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Waxing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Eye brows, eye lashes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Steam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Removing black and white heads. </w:t>
            </w:r>
          </w:p>
          <w:p>
            <w:pPr>
              <w:autoSpaceDN w:val="0"/>
              <w:autoSpaceDE w:val="0"/>
              <w:widowControl/>
              <w:spacing w:line="292" w:lineRule="exact" w:before="0" w:after="0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Case Study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 please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58" w:after="0"/>
              <w:ind w:left="25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see Page   No: 5-6)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4. </w:t>
            </w:r>
          </w:p>
          <w:p>
            <w:pPr>
              <w:autoSpaceDN w:val="0"/>
              <w:autoSpaceDE w:val="0"/>
              <w:widowControl/>
              <w:spacing w:line="245" w:lineRule="auto" w:before="16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</w:tbl>
    <w:p>
      <w:pPr>
        <w:autoSpaceDN w:val="0"/>
        <w:autoSpaceDE w:val="0"/>
        <w:widowControl/>
        <w:spacing w:line="56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685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7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Skin Care </w:t>
            </w:r>
          </w:p>
        </w:tc>
        <w:tc>
          <w:tcPr>
            <w:tcW w:type="dxa" w:w="4394"/>
            <w:vMerge w:val="restart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82" w:lineRule="exact" w:before="12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Institute/Work ethics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il please see Annexure-II at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end)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Cosmetics of skins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Different types of cream, oils, scrubs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masks used for different types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skin (labels and brands) </w:t>
            </w:r>
          </w:p>
          <w:p>
            <w:pPr>
              <w:autoSpaceDN w:val="0"/>
              <w:autoSpaceDE w:val="0"/>
              <w:widowControl/>
              <w:spacing w:line="294" w:lineRule="exact" w:before="270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Diseases and remedies of skin </w:t>
            </w:r>
          </w:p>
          <w:p>
            <w:pPr>
              <w:autoSpaceDN w:val="0"/>
              <w:tabs>
                <w:tab w:pos="366" w:val="left"/>
              </w:tabs>
              <w:autoSpaceDE w:val="0"/>
              <w:widowControl/>
              <w:spacing w:line="245" w:lineRule="auto" w:before="278" w:after="0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Massage of different facial muscles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through different methods </w:t>
            </w:r>
          </w:p>
          <w:p>
            <w:pPr>
              <w:autoSpaceDN w:val="0"/>
              <w:autoSpaceDE w:val="0"/>
              <w:widowControl/>
              <w:spacing w:line="294" w:lineRule="exact" w:before="270" w:after="2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Manicure and pedicure procedure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300"/>
              </w:trPr>
              <w:tc>
                <w:tcPr>
                  <w:tcW w:type="dxa" w:w="1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2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Equipment </w:t>
                  </w:r>
                </w:p>
              </w:tc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1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manicure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36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pedicure </w:t>
            </w:r>
          </w:p>
          <w:p>
            <w:pPr>
              <w:autoSpaceDN w:val="0"/>
              <w:autoSpaceDE w:val="0"/>
              <w:widowControl/>
              <w:spacing w:line="294" w:lineRule="exact" w:before="270" w:after="2"/>
              <w:ind w:left="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Health and Hygiene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874"/>
              </w:trPr>
              <w:tc>
                <w:tcPr>
                  <w:tcW w:type="dxa" w:w="4000"/>
                  <w:gridSpan w:val="3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52" w:right="144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Sterilize tools and equipment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Observe oral/ personal hygiene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Maintain workplace hygiene </w:t>
                  </w:r>
                </w:p>
              </w:tc>
              <w:tc>
                <w:tcPr>
                  <w:tcW w:type="dxa" w:w="36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900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  <w:tr>
              <w:trPr>
                <w:trHeight w:hRule="exact" w:val="300"/>
              </w:trPr>
              <w:tc>
                <w:tcPr>
                  <w:tcW w:type="dxa" w:w="1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5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Undertake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2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proper </w:t>
                  </w:r>
                </w:p>
              </w:tc>
              <w:tc>
                <w:tcPr>
                  <w:tcW w:type="dxa" w:w="11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disposal </w:t>
                  </w:r>
                </w:p>
              </w:tc>
              <w:tc>
                <w:tcPr>
                  <w:tcW w:type="dxa" w:w="1098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84" w:val="left"/>
                <w:tab w:pos="366" w:val="left"/>
              </w:tabs>
              <w:autoSpaceDE w:val="0"/>
              <w:widowControl/>
              <w:spacing w:line="290" w:lineRule="exact" w:before="0" w:after="0"/>
              <w:ind w:left="2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cosmetic waste/ tool and equipment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First Aid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12" w:lineRule="exact" w:before="0" w:after="16"/>
              <w:ind w:left="2" w:right="0" w:firstLine="254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No:3-4)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Study of different kinds of skin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Oily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Dry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Normal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Acne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story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12.00000000000045" w:type="dxa"/>
            </w:tblPr>
            <w:tblGrid>
              <w:gridCol w:w="732"/>
              <w:gridCol w:w="732"/>
              <w:gridCol w:w="732"/>
              <w:gridCol w:w="732"/>
              <w:gridCol w:w="732"/>
              <w:gridCol w:w="732"/>
            </w:tblGrid>
            <w:tr>
              <w:trPr>
                <w:trHeight w:hRule="exact" w:val="304"/>
              </w:trPr>
              <w:tc>
                <w:tcPr>
                  <w:tcW w:type="dxa" w:w="10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please </w:t>
                  </w:r>
                </w:p>
              </w:tc>
              <w:tc>
                <w:tcPr>
                  <w:tcW w:type="dxa" w:w="66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see </w:t>
                  </w:r>
                </w:p>
              </w:tc>
              <w:tc>
                <w:tcPr>
                  <w:tcW w:type="dxa" w:w="82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Page </w:t>
                  </w:r>
                </w:p>
              </w:tc>
              <w:tc>
                <w:tcPr>
                  <w:tcW w:type="dxa" w:w="62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No: </w:t>
                  </w:r>
                </w:p>
              </w:tc>
              <w:tc>
                <w:tcPr>
                  <w:tcW w:type="dxa" w:w="62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4-5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10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16" w:after="0"/>
              <w:ind w:left="25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Annexure-III at the end)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74" w:val="left"/>
                <w:tab w:pos="284" w:val="left"/>
                <w:tab w:pos="338" w:val="left"/>
                <w:tab w:pos="516" w:val="left"/>
              </w:tabs>
              <w:autoSpaceDE w:val="0"/>
              <w:widowControl/>
              <w:spacing w:line="276" w:lineRule="exact" w:before="0" w:after="0"/>
              <w:ind w:left="58" w:right="0" w:firstLine="0"/>
              <w:jc w:val="left"/>
            </w:pPr>
            <w:r>
              <w:tab/>
            </w:r>
            <w:r>
              <w:tab/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5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at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 1</w:t>
            </w:r>
          </w:p>
          <w:p>
            <w:pPr>
              <w:autoSpaceDN w:val="0"/>
              <w:autoSpaceDE w:val="0"/>
              <w:widowControl/>
              <w:spacing w:line="276" w:lineRule="exact" w:before="82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4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2 </w:t>
            </w:r>
          </w:p>
          <w:p>
            <w:pPr>
              <w:autoSpaceDN w:val="0"/>
              <w:autoSpaceDE w:val="0"/>
              <w:widowControl/>
              <w:spacing w:line="276" w:lineRule="exact" w:before="82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Midterm Exam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during 7th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</w:t>
            </w:r>
          </w:p>
        </w:tc>
      </w:tr>
      <w:tr>
        <w:trPr>
          <w:trHeight w:hRule="exact" w:val="326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8 </w:t>
            </w:r>
          </w:p>
        </w:tc>
        <w:tc>
          <w:tcPr>
            <w:tcW w:type="dxa" w:w="263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6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 Up </w:t>
            </w:r>
          </w:p>
        </w:tc>
        <w:tc>
          <w:tcPr>
            <w:tcW w:type="dxa" w:w="2580"/>
            <w:vMerge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</w:tcPr>
          <w:p/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676"/>
        </w:trPr>
        <w:tc>
          <w:tcPr>
            <w:tcW w:type="dxa" w:w="151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9</w:t>
            </w:r>
          </w:p>
        </w:tc>
        <w:tc>
          <w:tcPr>
            <w:tcW w:type="dxa" w:w="263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6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 Up </w:t>
            </w:r>
          </w:p>
        </w:tc>
        <w:tc>
          <w:tcPr>
            <w:tcW w:type="dxa" w:w="4394"/>
            <w:tcBorders>
              <w:start w:sz="4.0" w:val="single" w:color="#000000"/>
              <w:top w:sz="3.199999999999818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72.0000000000004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300"/>
              </w:trPr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Types </w:t>
                  </w:r>
                </w:p>
              </w:tc>
              <w:tc>
                <w:tcPr>
                  <w:tcW w:type="dxa" w:w="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makeup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used </w:t>
                  </w:r>
                </w:p>
              </w:tc>
              <w:tc>
                <w:tcPr>
                  <w:tcW w:type="dxa" w:w="498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116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8" w:lineRule="exact" w:before="0" w:after="0"/>
              <w:ind w:left="184" w:right="1584" w:firstLine="284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occasions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Party Make 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Bridal Make 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Model Make up </w:t>
            </w:r>
          </w:p>
        </w:tc>
        <w:tc>
          <w:tcPr>
            <w:tcW w:type="dxa" w:w="1758"/>
            <w:tcBorders>
              <w:start w:sz="3.200000000000273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6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</w:tbl>
    <w:p>
      <w:pPr>
        <w:autoSpaceDN w:val="0"/>
        <w:autoSpaceDE w:val="0"/>
        <w:widowControl/>
        <w:spacing w:line="123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064"/>
        <w:gridCol w:w="2064"/>
        <w:gridCol w:w="2064"/>
        <w:gridCol w:w="2064"/>
        <w:gridCol w:w="2064"/>
      </w:tblGrid>
      <w:tr>
        <w:trPr>
          <w:trHeight w:hRule="exact" w:val="4398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10</w:t>
            </w:r>
          </w:p>
        </w:tc>
        <w:tc>
          <w:tcPr>
            <w:tcW w:type="dxa" w:w="2630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 Up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84" w:val="left"/>
                <w:tab w:pos="356" w:val="left"/>
                <w:tab w:pos="468" w:val="left"/>
              </w:tabs>
              <w:autoSpaceDE w:val="0"/>
              <w:widowControl/>
              <w:spacing w:line="298" w:lineRule="exact" w:before="32" w:after="4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No:3-4)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Foundation and techniques of 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makeup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Contouring the makeup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Procedure of cleansing the skin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before makeup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72.00000000000045" w:type="dxa"/>
            </w:tblPr>
            <w:tblGrid>
              <w:gridCol w:w="879"/>
              <w:gridCol w:w="879"/>
              <w:gridCol w:w="879"/>
              <w:gridCol w:w="879"/>
              <w:gridCol w:w="879"/>
            </w:tblGrid>
            <w:tr>
              <w:trPr>
                <w:trHeight w:hRule="exact" w:val="286"/>
              </w:trPr>
              <w:tc>
                <w:tcPr>
                  <w:tcW w:type="dxa" w:w="1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Various </w:t>
                  </w:r>
                </w:p>
              </w:tc>
              <w:tc>
                <w:tcPr>
                  <w:tcW w:type="dxa" w:w="134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cleansing </w:t>
                  </w:r>
                </w:p>
              </w:tc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creams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8" w:after="0"/>
                    <w:ind w:left="112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82"/>
              </w:trPr>
              <w:tc>
                <w:tcPr>
                  <w:tcW w:type="dxa" w:w="2720"/>
                  <w:gridSpan w:val="3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4" w:after="0"/>
                    <w:ind w:left="39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lotions </w:t>
                  </w:r>
                </w:p>
              </w:tc>
              <w:tc>
                <w:tcPr>
                  <w:tcW w:type="dxa" w:w="1580"/>
                  <w:gridSpan w:val="2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02" w:after="0"/>
                    <w:ind w:left="0" w:right="44" w:firstLine="0"/>
                    <w:jc w:val="righ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>makeup</w:t>
                  </w:r>
                </w:p>
              </w:tc>
            </w:tr>
            <w:tr>
              <w:trPr>
                <w:trHeight w:hRule="exact" w:val="294"/>
              </w:trPr>
              <w:tc>
                <w:tcPr>
                  <w:tcW w:type="dxa" w:w="20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112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Cosmetics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0" w:after="0"/>
                    <w:ind w:left="0" w:right="56" w:firstLine="0"/>
                    <w:jc w:val="righ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758"/>
                  <w:gridSpan w:val="2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278" w:lineRule="exact" w:before="0" w:after="0"/>
              <w:ind w:left="18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Study of different types and brands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makeup used for different kinds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skin (available in market)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List of equipment and tools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required for makeup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7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1 </w:t>
            </w:r>
          </w:p>
        </w:tc>
      </w:tr>
      <w:tr>
        <w:trPr>
          <w:trHeight w:hRule="exact" w:val="179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11</w:t>
            </w:r>
          </w:p>
        </w:tc>
        <w:tc>
          <w:tcPr>
            <w:tcW w:type="dxa" w:w="2630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8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 Up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6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72.00000000000045" w:type="dxa"/>
            </w:tblPr>
            <w:tblGrid>
              <w:gridCol w:w="1098"/>
              <w:gridCol w:w="1098"/>
              <w:gridCol w:w="1098"/>
              <w:gridCol w:w="1098"/>
            </w:tblGrid>
            <w:tr>
              <w:trPr>
                <w:trHeight w:hRule="exact" w:val="314"/>
              </w:trPr>
              <w:tc>
                <w:tcPr>
                  <w:tcW w:type="dxa" w:w="3720"/>
                  <w:gridSpan w:val="3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2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Chemistry for cosmetology </w:t>
                  </w:r>
                </w:p>
              </w:tc>
              <w:tc>
                <w:tcPr>
                  <w:tcW w:type="dxa" w:w="598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38" w:after="0"/>
                    <w:ind w:left="132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98"/>
              </w:trPr>
              <w:tc>
                <w:tcPr>
                  <w:tcW w:type="dxa" w:w="11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Basic </w:t>
                  </w:r>
                </w:p>
              </w:tc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chemistry </w:t>
                  </w:r>
                </w:p>
              </w:tc>
              <w:tc>
                <w:tcPr>
                  <w:tcW w:type="dxa" w:w="12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elements </w:t>
                  </w:r>
                </w:p>
              </w:tc>
              <w:tc>
                <w:tcPr>
                  <w:tcW w:type="dxa" w:w="1098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245" w:lineRule="auto" w:before="4" w:after="0"/>
              <w:ind w:left="184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symbols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Physical and chemical changes.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184" w:right="187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Cosmetic for skin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Sterilization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52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12</w:t>
            </w:r>
          </w:p>
        </w:tc>
        <w:tc>
          <w:tcPr>
            <w:tcW w:type="dxa" w:w="2630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 Up </w:t>
            </w:r>
          </w:p>
        </w:tc>
        <w:tc>
          <w:tcPr>
            <w:tcW w:type="dxa" w:w="4394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3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32" w:after="0"/>
              <w:ind w:left="35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No:3-4)</w:t>
            </w:r>
          </w:p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282" w:lineRule="exact" w:before="306" w:after="2"/>
              <w:ind w:left="18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Salon Planning &amp; Management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Planning for proper lay out (Select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Salon Furniture, Tools, Equipment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&amp; Beauty Products)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92.00000000000045" w:type="dxa"/>
            </w:tblPr>
            <w:tblGrid>
              <w:gridCol w:w="1465"/>
              <w:gridCol w:w="1465"/>
              <w:gridCol w:w="1465"/>
            </w:tblGrid>
            <w:tr>
              <w:trPr>
                <w:trHeight w:hRule="exact" w:val="296"/>
              </w:trPr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Provide </w:t>
                  </w:r>
                </w:p>
              </w:tc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Updated </w:t>
                  </w:r>
                </w:p>
              </w:tc>
              <w:tc>
                <w:tcPr>
                  <w:tcW w:type="dxa" w:w="1498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4" w:after="0"/>
                    <w:ind w:left="19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Operational </w:t>
                  </w:r>
                </w:p>
              </w:tc>
            </w:tr>
          </w:tbl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6" w:after="0"/>
              <w:ind w:left="21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Manual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Observe Safety Requirements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Update Knowledge about industry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products &amp; equipment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8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  <w:p>
            <w:pPr>
              <w:autoSpaceDN w:val="0"/>
              <w:autoSpaceDE w:val="0"/>
              <w:widowControl/>
              <w:spacing w:line="276" w:lineRule="exact" w:before="55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9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Details may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in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1 </w:t>
            </w:r>
          </w:p>
        </w:tc>
      </w:tr>
      <w:tr>
        <w:trPr>
          <w:trHeight w:hRule="exact" w:val="90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6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13 </w:t>
            </w:r>
          </w:p>
        </w:tc>
        <w:tc>
          <w:tcPr>
            <w:tcW w:type="dxa" w:w="8782"/>
            <w:gridSpan w:val="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3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OVERVIEW OF THE PREVIOUS WEEKS &amp; MID TERM EXAMINATION </w:t>
            </w:r>
          </w:p>
        </w:tc>
      </w:tr>
      <w:tr>
        <w:trPr>
          <w:trHeight w:hRule="exact" w:val="90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8" w:after="0"/>
              <w:ind w:left="2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14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Contouring &amp;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Bases </w:t>
            </w:r>
          </w:p>
        </w:tc>
        <w:tc>
          <w:tcPr>
            <w:tcW w:type="dxa" w:w="4816"/>
            <w:gridSpan w:val="2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Know shapes principles of contouring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254"/>
        </w:trPr>
        <w:tc>
          <w:tcPr>
            <w:tcW w:type="dxa" w:w="151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15</w:t>
            </w:r>
          </w:p>
        </w:tc>
        <w:tc>
          <w:tcPr>
            <w:tcW w:type="dxa" w:w="2208"/>
            <w:tcBorders>
              <w:start w:sz="4.0" w:val="single" w:color="#000000"/>
              <w:top w:sz="3.199999999999818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0" w:after="0"/>
              <w:ind w:left="10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Contouring &amp;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Bases </w:t>
            </w:r>
          </w:p>
        </w:tc>
        <w:tc>
          <w:tcPr>
            <w:tcW w:type="dxa" w:w="4816"/>
            <w:gridSpan w:val="2"/>
            <w:tcBorders>
              <w:start w:sz="3.2000000000000455" w:val="single" w:color="#000000"/>
              <w:top w:sz="3.199999999999818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56" w:val="left"/>
                <w:tab w:pos="462" w:val="left"/>
              </w:tabs>
              <w:autoSpaceDE w:val="0"/>
              <w:widowControl/>
              <w:spacing w:line="302" w:lineRule="exact" w:before="28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please see Page No: 4-5)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Nose shapes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Face shapes </w:t>
            </w:r>
          </w:p>
        </w:tc>
        <w:tc>
          <w:tcPr>
            <w:tcW w:type="dxa" w:w="1758"/>
            <w:tcBorders>
              <w:start w:sz="3.200000000000273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5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72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2" w:after="0"/>
              <w:ind w:left="462" w:right="144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Neck shapes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Contouring on all these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08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2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16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8" w:after="0"/>
              <w:ind w:left="10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Contouring &amp;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Bases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90" w:lineRule="exact" w:before="46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Stick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Wet cake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Dry cake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Concealer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Different bases use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Case Study-1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please see Page No: 5-6)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95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17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34" w:after="0"/>
              <w:ind w:left="100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Contouring &amp;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Bases </w:t>
            </w:r>
          </w:p>
          <w:p>
            <w:pPr>
              <w:autoSpaceDN w:val="0"/>
              <w:autoSpaceDE w:val="0"/>
              <w:widowControl/>
              <w:spacing w:line="276" w:lineRule="exact" w:before="1374" w:after="0"/>
              <w:ind w:left="100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Job Search In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Local/National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markets.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6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3.99999999999977" w:type="dxa"/>
            </w:tblPr>
            <w:tblGrid>
              <w:gridCol w:w="803"/>
              <w:gridCol w:w="803"/>
              <w:gridCol w:w="803"/>
              <w:gridCol w:w="803"/>
              <w:gridCol w:w="803"/>
              <w:gridCol w:w="803"/>
            </w:tblGrid>
            <w:tr>
              <w:trPr>
                <w:trHeight w:hRule="exact" w:val="1190"/>
              </w:trPr>
              <w:tc>
                <w:tcPr>
                  <w:tcW w:type="dxa" w:w="46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2" w:after="0"/>
                    <w:ind w:left="68" w:right="28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5" w:lineRule="auto" w:before="554" w:after="0"/>
                    <w:ind w:left="68" w:right="28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4320"/>
                  <w:gridSpan w:val="5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20" w:after="0"/>
                    <w:ind w:left="308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Loose powder </w:t>
                  </w:r>
                  <w:r>
                    <w:br/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Pan cake procedure </w:t>
                  </w:r>
                  <w:r>
                    <w:br/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 xml:space="preserve">How to lock the procedure </w:t>
                  </w:r>
                  <w:r>
                    <w:br/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4"/>
                    </w:rPr>
                    <w:t>Success story (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>For further detail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</w:t>
                  </w:r>
                </w:p>
              </w:tc>
            </w:tr>
            <w:tr>
              <w:trPr>
                <w:trHeight w:hRule="exact" w:val="280"/>
              </w:trPr>
              <w:tc>
                <w:tcPr>
                  <w:tcW w:type="dxa" w:w="803"/>
                  <w:vMerge/>
                  <w:tcBorders/>
                </w:tcPr>
                <w:p/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2" w:after="0"/>
                    <w:ind w:left="0" w:right="96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please </w:t>
                  </w:r>
                </w:p>
              </w:tc>
              <w:tc>
                <w:tcPr>
                  <w:tcW w:type="dxa" w:w="70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see </w:t>
                  </w:r>
                </w:p>
              </w:tc>
              <w:tc>
                <w:tcPr>
                  <w:tcW w:type="dxa" w:w="84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Page </w:t>
                  </w:r>
                </w:p>
              </w:tc>
              <w:tc>
                <w:tcPr>
                  <w:tcW w:type="dxa" w:w="66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No: </w:t>
                  </w:r>
                </w:p>
              </w:tc>
              <w:tc>
                <w:tcPr>
                  <w:tcW w:type="dxa" w:w="940"/>
                  <w:tcBorders/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12" w:after="0"/>
                    <w:ind w:left="13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4-5and </w:t>
                  </w:r>
                </w:p>
              </w:tc>
            </w:tr>
            <w:tr>
              <w:trPr>
                <w:trHeight w:hRule="exact" w:val="1432"/>
              </w:trPr>
              <w:tc>
                <w:tcPr>
                  <w:tcW w:type="dxa" w:w="803"/>
                  <w:vMerge/>
                  <w:tcBorders/>
                </w:tcPr>
                <w:p/>
              </w:tc>
              <w:tc>
                <w:tcPr>
                  <w:tcW w:type="dxa" w:w="4320"/>
                  <w:gridSpan w:val="5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12" w:after="0"/>
                    <w:ind w:left="328" w:right="1296" w:hanging="2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Annexure-III at the end)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Job market &amp; job search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Job related skills. </w:t>
                  </w:r>
                </w:p>
                <w:p>
                  <w:pPr>
                    <w:autoSpaceDN w:val="0"/>
                    <w:autoSpaceDE w:val="0"/>
                    <w:widowControl/>
                    <w:spacing w:line="245" w:lineRule="auto" w:before="24" w:after="0"/>
                    <w:ind w:left="328" w:right="158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Interpersonal skills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Communication skills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37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29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18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Eye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Blush on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Liner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Lipstick </w:t>
            </w:r>
          </w:p>
          <w:p>
            <w:pPr>
              <w:autoSpaceDN w:val="0"/>
              <w:autoSpaceDE w:val="0"/>
              <w:widowControl/>
              <w:spacing w:line="274" w:lineRule="exact" w:before="556" w:after="0"/>
              <w:ind w:left="100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CV/Resume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Building Skills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90" w:lineRule="exact" w:before="40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Eyes shapes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Parts of eyes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Separate contouring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No:3-4)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Session on CV Building. </w:t>
            </w:r>
          </w:p>
          <w:p>
            <w:pPr>
              <w:autoSpaceDN w:val="0"/>
              <w:autoSpaceDE w:val="0"/>
              <w:widowControl/>
              <w:spacing w:line="238" w:lineRule="auto" w:before="0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to make notable CV.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Dos and Don’ts of CV making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2" w:lineRule="exact" w:before="48" w:after="0"/>
              <w:ind w:left="144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5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(Details may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at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2) </w:t>
            </w:r>
          </w:p>
        </w:tc>
      </w:tr>
      <w:tr>
        <w:trPr>
          <w:trHeight w:hRule="exact" w:val="3336"/>
        </w:trPr>
        <w:tc>
          <w:tcPr>
            <w:tcW w:type="dxa" w:w="151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19 </w:t>
            </w:r>
          </w:p>
        </w:tc>
        <w:tc>
          <w:tcPr>
            <w:tcW w:type="dxa" w:w="2208"/>
            <w:tcBorders>
              <w:start w:sz="4.0" w:val="single" w:color="#000000"/>
              <w:top w:sz="3.199999999999818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2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Eye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Blush on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Liner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Lipstick </w:t>
            </w:r>
          </w:p>
          <w:p>
            <w:pPr>
              <w:autoSpaceDN w:val="0"/>
              <w:autoSpaceDE w:val="0"/>
              <w:widowControl/>
              <w:spacing w:line="274" w:lineRule="exact" w:before="558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Entrepreneurial/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Job related skills </w:t>
            </w:r>
          </w:p>
        </w:tc>
        <w:tc>
          <w:tcPr>
            <w:tcW w:type="dxa" w:w="4816"/>
            <w:tcBorders>
              <w:start w:sz="3.2000000000000455" w:val="single" w:color="#000000"/>
              <w:top w:sz="3.199999999999818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6" w:lineRule="exact" w:before="38" w:after="0"/>
              <w:ind w:left="462" w:right="115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Different liners on eyes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Lashes method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Eye brows procedures </w:t>
            </w:r>
          </w:p>
          <w:p>
            <w:pPr>
              <w:autoSpaceDN w:val="0"/>
              <w:autoSpaceDE w:val="0"/>
              <w:widowControl/>
              <w:spacing w:line="316" w:lineRule="exact" w:before="520" w:after="0"/>
              <w:ind w:left="462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Session on Self-Employment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start a Business.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50" w:lineRule="auto" w:before="24" w:after="1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Requirements ( Capital, Physical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etc)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13.99999999999977" w:type="dxa"/>
            </w:tblPr>
            <w:tblGrid>
              <w:gridCol w:w="1605"/>
              <w:gridCol w:w="1605"/>
              <w:gridCol w:w="1605"/>
            </w:tblGrid>
            <w:tr>
              <w:trPr>
                <w:trHeight w:hRule="exact" w:val="318"/>
              </w:trPr>
              <w:tc>
                <w:tcPr>
                  <w:tcW w:type="dxa" w:w="3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1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Benefits/Advantages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4" w:after="0"/>
                    <w:ind w:left="0" w:right="44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>self-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14" w:after="0"/>
              <w:ind w:left="8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employment</w:t>
            </w:r>
          </w:p>
        </w:tc>
        <w:tc>
          <w:tcPr>
            <w:tcW w:type="dxa" w:w="1758"/>
            <w:tcBorders>
              <w:start w:sz="3.200000000000273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2" w:lineRule="exact" w:before="50" w:after="0"/>
              <w:ind w:left="144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5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(Details may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seen at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 2</w:t>
            </w:r>
          </w:p>
        </w:tc>
      </w:tr>
      <w:tr>
        <w:trPr>
          <w:trHeight w:hRule="exact" w:val="147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20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Eye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Blush on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Liner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Lipstick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82" w:lineRule="exact" w:before="54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Different eye makeup learn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story (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For further detail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please see Page 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o: 4-5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Annexure-III at the end)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91"/>
        <w:gridCol w:w="2591"/>
        <w:gridCol w:w="2591"/>
        <w:gridCol w:w="2591"/>
      </w:tblGrid>
      <w:tr>
        <w:trPr>
          <w:trHeight w:hRule="exact" w:val="1792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21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Eye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Blush on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Liner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Lipstick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  <w:tab w:pos="706" w:val="left"/>
              </w:tabs>
              <w:autoSpaceDE w:val="0"/>
              <w:widowControl/>
              <w:spacing w:line="290" w:lineRule="exact" w:before="40" w:after="0"/>
              <w:ind w:left="21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 4-5)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Eye makeup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Blush on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Liner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Lipstick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4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22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Day makeup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Night make 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Party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Bridal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makeup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2" w:after="0"/>
              <w:ind w:left="362" w:right="244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Day makeup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Party makeup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Night makeup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36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0" w:after="0"/>
              <w:ind w:left="7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Week 23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4" w:after="0"/>
              <w:ind w:left="6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Day makeup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Night make 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Party makeup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Bridal makeup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22" w:val="left"/>
              </w:tabs>
              <w:autoSpaceDE w:val="0"/>
              <w:widowControl/>
              <w:spacing w:line="310" w:lineRule="exact" w:before="14" w:after="0"/>
              <w:ind w:left="3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(For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further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detail please see Page No:3-4)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Bridal makeup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2" w:val="left"/>
              </w:tabs>
              <w:autoSpaceDE w:val="0"/>
              <w:widowControl/>
              <w:spacing w:line="292" w:lineRule="exact" w:before="8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– 6 </w:t>
            </w:r>
          </w:p>
          <w:p>
            <w:pPr>
              <w:autoSpaceDN w:val="0"/>
              <w:autoSpaceDE w:val="0"/>
              <w:widowControl/>
              <w:spacing w:line="233" w:lineRule="auto" w:before="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(Details may be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seen at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Annexure 2) </w:t>
            </w:r>
          </w:p>
        </w:tc>
      </w:tr>
      <w:tr>
        <w:trPr>
          <w:trHeight w:hRule="exact" w:val="314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2" w:after="0"/>
              <w:ind w:left="11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24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2" w:after="0"/>
              <w:ind w:left="6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Mock Exercises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6" w:after="0"/>
              <w:ind w:left="6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the last part of the course the trainees are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expected to be able to: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3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Demonstrate the ability of application </w:t>
            </w:r>
          </w:p>
          <w:p>
            <w:pPr>
              <w:autoSpaceDN w:val="0"/>
              <w:autoSpaceDE w:val="0"/>
              <w:widowControl/>
              <w:spacing w:line="233" w:lineRule="auto" w:before="8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techniques learned. </w:t>
            </w:r>
          </w:p>
          <w:p>
            <w:pPr>
              <w:autoSpaceDN w:val="0"/>
              <w:tabs>
                <w:tab w:pos="1800" w:val="left"/>
                <w:tab w:pos="2490" w:val="left"/>
                <w:tab w:pos="3852" w:val="left"/>
              </w:tabs>
              <w:autoSpaceDE w:val="0"/>
              <w:widowControl/>
              <w:spacing w:line="240" w:lineRule="auto" w:before="2" w:after="0"/>
              <w:ind w:left="3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Dealing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with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customers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(Booking </w:t>
            </w:r>
          </w:p>
          <w:p>
            <w:pPr>
              <w:autoSpaceDN w:val="0"/>
              <w:tabs>
                <w:tab w:pos="1790" w:val="left"/>
                <w:tab w:pos="3324" w:val="left"/>
                <w:tab w:pos="4404" w:val="left"/>
              </w:tabs>
              <w:autoSpaceDE w:val="0"/>
              <w:widowControl/>
              <w:spacing w:line="233" w:lineRule="auto" w:before="8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orders,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scheduling,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Inviting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regretting customers in case of non-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fulfillment of services.) </w:t>
            </w:r>
          </w:p>
          <w:p>
            <w:pPr>
              <w:autoSpaceDN w:val="0"/>
              <w:autoSpaceDE w:val="0"/>
              <w:widowControl/>
              <w:spacing w:line="240" w:lineRule="auto" w:before="0" w:after="4"/>
              <w:ind w:left="3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 able to compare different products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53.9999999999998" w:type="dxa"/>
            </w:tblPr>
            <w:tblGrid>
              <w:gridCol w:w="1204"/>
              <w:gridCol w:w="1204"/>
              <w:gridCol w:w="1204"/>
              <w:gridCol w:w="1204"/>
            </w:tblGrid>
            <w:tr>
              <w:trPr>
                <w:trHeight w:hRule="exact" w:val="276"/>
              </w:trPr>
              <w:tc>
                <w:tcPr>
                  <w:tcW w:type="dxa" w:w="10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224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  <w:tc>
                <w:tcPr>
                  <w:tcW w:type="dxa" w:w="1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advantages </w:t>
                  </w:r>
                </w:p>
              </w:tc>
              <w:tc>
                <w:tcPr>
                  <w:tcW w:type="dxa" w:w="66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72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disadvantages.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298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304" w:after="0"/>
              <w:ind w:left="0" w:right="158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572" w:after="0"/>
              <w:ind w:left="2" w:right="1584" w:hanging="2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3370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Week 25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6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Mock Exercises </w:t>
            </w:r>
          </w:p>
          <w:p>
            <w:pPr>
              <w:autoSpaceDN w:val="0"/>
              <w:autoSpaceDE w:val="0"/>
              <w:widowControl/>
              <w:spacing w:line="268" w:lineRule="exact" w:before="1662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Trainees </w:t>
            </w:r>
          </w:p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Profile/catalogue </w:t>
            </w:r>
          </w:p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of work done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50" w:after="6"/>
              <w:ind w:left="0" w:right="62" w:firstLine="68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order to improve the skills of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trainees, it is recommended that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trainees be divided into teams to play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role of customers and service providers to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6.000000000000227" w:type="dxa"/>
            </w:tblPr>
            <w:tblGrid>
              <w:gridCol w:w="963"/>
              <w:gridCol w:w="963"/>
              <w:gridCol w:w="963"/>
              <w:gridCol w:w="963"/>
              <w:gridCol w:w="963"/>
            </w:tblGrid>
            <w:tr>
              <w:trPr>
                <w:trHeight w:hRule="exact" w:val="276"/>
              </w:trPr>
              <w:tc>
                <w:tcPr>
                  <w:tcW w:type="dxa" w:w="1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demonstrate </w:t>
                  </w:r>
                </w:p>
              </w:tc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essential </w:t>
                  </w:r>
                </w:p>
              </w:tc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skills </w:t>
                  </w:r>
                </w:p>
              </w:tc>
              <w:tc>
                <w:tcPr>
                  <w:tcW w:type="dxa" w:w="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0" w:right="3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0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and customer services. </w:t>
            </w:r>
          </w:p>
          <w:p>
            <w:pPr>
              <w:autoSpaceDN w:val="0"/>
              <w:autoSpaceDE w:val="0"/>
              <w:widowControl/>
              <w:spacing w:line="245" w:lineRule="auto" w:before="286" w:after="0"/>
              <w:ind w:left="0" w:right="58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At the end of the training trainees are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required to display their work through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catalogues maintained and display their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 for the preparation of competitions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final assessment.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84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83"/>
        <w:gridCol w:w="5183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50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40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554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580"/>
        <w:gridCol w:w="2580"/>
        <w:gridCol w:w="2580"/>
        <w:gridCol w:w="2580"/>
      </w:tblGrid>
      <w:tr>
        <w:trPr>
          <w:trHeight w:hRule="exact" w:val="5254"/>
        </w:trPr>
        <w:tc>
          <w:tcPr>
            <w:tcW w:type="dxa" w:w="151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" w:after="0"/>
              <w:ind w:left="32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26 </w:t>
            </w:r>
          </w:p>
        </w:tc>
        <w:tc>
          <w:tcPr>
            <w:tcW w:type="dxa" w:w="2208"/>
            <w:tcBorders>
              <w:start w:sz="4.0" w:val="single" w:color="#000000"/>
              <w:top w:sz="4.0" w:val="single" w:color="#000000"/>
              <w:end w:sz="3.2000000000000455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8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Entrepreneurship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Final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Assessment </w:t>
            </w:r>
          </w:p>
        </w:tc>
        <w:tc>
          <w:tcPr>
            <w:tcW w:type="dxa" w:w="4816"/>
            <w:tcBorders>
              <w:start w:sz="3.2000000000000455" w:val="single" w:color="#000000"/>
              <w:top w:sz="4.0" w:val="single" w:color="#000000"/>
              <w:end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8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3.99999999999977" w:type="dxa"/>
            </w:tblPr>
            <w:tblGrid>
              <w:gridCol w:w="1605"/>
              <w:gridCol w:w="1605"/>
              <w:gridCol w:w="1605"/>
            </w:tblGrid>
            <w:tr>
              <w:trPr>
                <w:trHeight w:hRule="exact" w:val="1192"/>
              </w:trPr>
              <w:tc>
                <w:tcPr>
                  <w:tcW w:type="dxa" w:w="34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4" w:after="0"/>
                    <w:ind w:left="188" w:right="432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Job Market Searching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Self-employment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Freelancing sites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Introduction </w:t>
                  </w:r>
                </w:p>
              </w:tc>
              <w:tc>
                <w:tcPr>
                  <w:tcW w:type="dxa" w:w="112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Business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884" w:after="0"/>
                    <w:ind w:left="0" w:right="28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80"/>
              </w:trPr>
              <w:tc>
                <w:tcPr>
                  <w:tcW w:type="dxa" w:w="2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0" w:after="0"/>
                    <w:ind w:left="18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Fundamentals </w:t>
                  </w:r>
                </w:p>
              </w:tc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605"/>
                  <w:vMerge/>
                  <w:tcBorders/>
                </w:tcPr>
                <w:p/>
              </w:tc>
            </w:tr>
            <w:tr>
              <w:trPr>
                <w:trHeight w:hRule="exact" w:val="860"/>
              </w:trPr>
              <w:tc>
                <w:tcPr>
                  <w:tcW w:type="dxa" w:w="34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10" w:after="0"/>
                    <w:ind w:left="188" w:right="1008" w:firstLine="36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Development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Entrepreneurship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Startup Funding </w:t>
                  </w:r>
                </w:p>
              </w:tc>
              <w:tc>
                <w:tcPr>
                  <w:tcW w:type="dxa" w:w="1605"/>
                  <w:vMerge/>
                  <w:tcBorders/>
                </w:tcPr>
                <w:p/>
              </w:tc>
            </w:tr>
            <w:tr>
              <w:trPr>
                <w:trHeight w:hRule="exact" w:val="308"/>
              </w:trPr>
              <w:tc>
                <w:tcPr>
                  <w:tcW w:type="dxa" w:w="2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10" w:after="0"/>
                    <w:ind w:left="18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Business </w:t>
                  </w:r>
                </w:p>
              </w:tc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3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Incubation </w:t>
                  </w:r>
                </w:p>
              </w:tc>
              <w:tc>
                <w:tcPr>
                  <w:tcW w:type="dxa" w:w="1605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722" w:val="left"/>
              </w:tabs>
              <w:autoSpaceDE w:val="0"/>
              <w:widowControl/>
              <w:spacing w:line="245" w:lineRule="auto" w:before="6" w:after="0"/>
              <w:ind w:left="362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Acceleration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Products line and its comparison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with competing products.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3.99999999999977" w:type="dxa"/>
            </w:tblPr>
            <w:tblGrid>
              <w:gridCol w:w="963"/>
              <w:gridCol w:w="963"/>
              <w:gridCol w:w="963"/>
              <w:gridCol w:w="963"/>
              <w:gridCol w:w="963"/>
            </w:tblGrid>
            <w:tr>
              <w:trPr>
                <w:trHeight w:hRule="exact" w:val="880"/>
              </w:trPr>
              <w:tc>
                <w:tcPr>
                  <w:tcW w:type="dxa" w:w="4020"/>
                  <w:gridSpan w:val="4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" w:after="0"/>
                    <w:ind w:left="18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Business Value Statement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Business Model Canvas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Sales and Marketing Strategies </w:t>
                  </w:r>
                </w:p>
              </w:tc>
              <w:tc>
                <w:tcPr>
                  <w:tcW w:type="dxa" w:w="58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90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9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18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 How </w:t>
                  </w:r>
                </w:p>
              </w:tc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Reach </w:t>
                  </w:r>
                </w:p>
              </w:tc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Customers </w:t>
                  </w:r>
                </w:p>
              </w:tc>
              <w:tc>
                <w:tcPr>
                  <w:tcW w:type="dxa" w:w="963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722" w:val="left"/>
              </w:tabs>
              <w:autoSpaceDE w:val="0"/>
              <w:widowControl/>
              <w:spacing w:line="245" w:lineRule="auto" w:before="2" w:after="0"/>
              <w:ind w:left="362" w:right="2016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Engage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Final Assessment </w:t>
            </w:r>
          </w:p>
        </w:tc>
        <w:tc>
          <w:tcPr>
            <w:tcW w:type="dxa" w:w="1758"/>
            <w:tcBorders>
              <w:start w:sz="3.200000000000273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1412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Final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Assessment </w:t>
            </w:r>
          </w:p>
        </w:tc>
      </w:tr>
    </w:tbl>
    <w:p>
      <w:pPr>
        <w:autoSpaceDN w:val="0"/>
        <w:autoSpaceDE w:val="0"/>
        <w:widowControl/>
        <w:spacing w:line="777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91.99999999999989" w:type="dxa"/>
      </w:tblPr>
      <w:tblGrid>
        <w:gridCol w:w="5160"/>
        <w:gridCol w:w="5160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8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8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600" w:bottom="496" w:left="13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2"/>
        <w:ind w:left="0" w:right="0"/>
      </w:pPr>
    </w:p>
    <w:p>
      <w:pPr>
        <w:autoSpaceDN w:val="0"/>
        <w:autoSpaceDE w:val="0"/>
        <w:widowControl/>
        <w:spacing w:line="444" w:lineRule="exact" w:before="0" w:after="0"/>
        <w:ind w:left="0" w:right="20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40"/>
        </w:rPr>
        <w:t xml:space="preserve">Annexure-I </w:t>
      </w:r>
    </w:p>
    <w:p>
      <w:pPr>
        <w:autoSpaceDN w:val="0"/>
        <w:autoSpaceDE w:val="0"/>
        <w:widowControl/>
        <w:spacing w:line="268" w:lineRule="exact" w:before="304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Home Assignments for Beautician Course </w:t>
      </w:r>
    </w:p>
    <w:p>
      <w:pPr>
        <w:autoSpaceDN w:val="0"/>
        <w:autoSpaceDE w:val="0"/>
        <w:widowControl/>
        <w:spacing w:line="298" w:lineRule="exact" w:before="384" w:after="0"/>
        <w:ind w:left="28" w:right="78" w:firstLine="0"/>
        <w:jc w:val="both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Note: The following home assignment/tasks are required to be performed multiple 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times by each trainee/group until sufficient proficiency level is acquired . The 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trainer is required to determine the number of times the task needs to be repeated 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by a trainee as per his/her low/medium/high level of skill and proficiency during 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any stage of the course. </w:t>
      </w:r>
    </w:p>
    <w:p>
      <w:pPr>
        <w:autoSpaceDN w:val="0"/>
        <w:autoSpaceDE w:val="0"/>
        <w:widowControl/>
        <w:spacing w:line="268" w:lineRule="exact" w:before="284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  <w:u w:val="single"/>
        </w:rPr>
        <w:t>Hair Care</w:t>
      </w:r>
    </w:p>
    <w:p>
      <w:pPr>
        <w:autoSpaceDN w:val="0"/>
        <w:autoSpaceDE w:val="0"/>
        <w:widowControl/>
        <w:spacing w:line="298" w:lineRule="exact" w:before="258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1: 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Make a list of different types of hair. Also enlist different types of </w:t>
      </w:r>
      <w:r>
        <w:rPr>
          <w:rFonts w:ascii="Arial" w:hAnsi="Arial" w:eastAsia="Arial"/>
          <w:b w:val="0"/>
          <w:i w:val="0"/>
          <w:color w:val="000000"/>
          <w:sz w:val="24"/>
        </w:rPr>
        <w:t>products for each hair types.</w:t>
      </w:r>
    </w:p>
    <w:p>
      <w:pPr>
        <w:autoSpaceDN w:val="0"/>
        <w:autoSpaceDE w:val="0"/>
        <w:widowControl/>
        <w:spacing w:line="298" w:lineRule="exact" w:before="254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2: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Enlist different hair problems, their remedies and products required. </w:t>
      </w:r>
      <w:r>
        <w:rPr>
          <w:rFonts w:ascii="Arial" w:hAnsi="Arial" w:eastAsia="Arial"/>
          <w:b w:val="0"/>
          <w:i w:val="0"/>
          <w:color w:val="000000"/>
          <w:sz w:val="24"/>
        </w:rPr>
        <w:t>Also compare the products and their utility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. </w:t>
      </w:r>
    </w:p>
    <w:p>
      <w:pPr>
        <w:autoSpaceDN w:val="0"/>
        <w:autoSpaceDE w:val="0"/>
        <w:widowControl/>
        <w:spacing w:line="268" w:lineRule="exact" w:before="284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Skin Care: </w:t>
      </w:r>
    </w:p>
    <w:p>
      <w:pPr>
        <w:autoSpaceDN w:val="0"/>
        <w:autoSpaceDE w:val="0"/>
        <w:widowControl/>
        <w:spacing w:line="268" w:lineRule="exact" w:before="290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3: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Identification of different skins types and complexions. </w:t>
      </w:r>
    </w:p>
    <w:p>
      <w:pPr>
        <w:autoSpaceDN w:val="0"/>
        <w:autoSpaceDE w:val="0"/>
        <w:widowControl/>
        <w:spacing w:line="302" w:lineRule="exact" w:before="244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>Assignment 4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Make a complete list of products needed for facial and the process of </w:t>
      </w:r>
      <w:r>
        <w:rPr>
          <w:rFonts w:ascii="Arial" w:hAnsi="Arial" w:eastAsia="Arial"/>
          <w:b w:val="0"/>
          <w:i w:val="0"/>
          <w:color w:val="000000"/>
          <w:sz w:val="24"/>
        </w:rPr>
        <w:t>facial in complete detail step by step.</w:t>
      </w:r>
    </w:p>
    <w:p>
      <w:pPr>
        <w:autoSpaceDN w:val="0"/>
        <w:autoSpaceDE w:val="0"/>
        <w:widowControl/>
        <w:spacing w:line="298" w:lineRule="exact" w:before="254" w:after="0"/>
        <w:ind w:left="2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Assignment 5: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Make a list of different skin problems and their remedies along with the </w:t>
      </w:r>
      <w:r>
        <w:rPr>
          <w:rFonts w:ascii="Arial" w:hAnsi="Arial" w:eastAsia="Arial"/>
          <w:b w:val="0"/>
          <w:i w:val="0"/>
          <w:color w:val="000000"/>
          <w:sz w:val="24"/>
        </w:rPr>
        <w:t>products needed. Compare the products for each problem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. </w:t>
      </w:r>
    </w:p>
    <w:p>
      <w:pPr>
        <w:autoSpaceDN w:val="0"/>
        <w:autoSpaceDE w:val="0"/>
        <w:widowControl/>
        <w:spacing w:line="268" w:lineRule="exact" w:before="290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Make Up: </w:t>
      </w:r>
    </w:p>
    <w:p>
      <w:pPr>
        <w:autoSpaceDN w:val="0"/>
        <w:autoSpaceDE w:val="0"/>
        <w:widowControl/>
        <w:spacing w:line="268" w:lineRule="exact" w:before="284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6: </w:t>
      </w:r>
      <w:r>
        <w:rPr>
          <w:rFonts w:ascii="Arial" w:hAnsi="Arial" w:eastAsia="Arial"/>
          <w:b w:val="0"/>
          <w:i w:val="0"/>
          <w:color w:val="000000"/>
          <w:sz w:val="24"/>
        </w:rPr>
        <w:t>Different types of makeup and the occasion for each type.</w:t>
      </w:r>
    </w:p>
    <w:p>
      <w:pPr>
        <w:autoSpaceDN w:val="0"/>
        <w:autoSpaceDE w:val="0"/>
        <w:widowControl/>
        <w:spacing w:line="298" w:lineRule="exact" w:before="258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7: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Different range of makeup products (Local and foreign brands)and their </w:t>
      </w:r>
      <w:r>
        <w:rPr>
          <w:rFonts w:ascii="Arial" w:hAnsi="Arial" w:eastAsia="Arial"/>
          <w:b w:val="0"/>
          <w:i w:val="0"/>
          <w:color w:val="000000"/>
          <w:sz w:val="24"/>
        </w:rPr>
        <w:t>comparison.</w:t>
      </w:r>
    </w:p>
    <w:p>
      <w:pPr>
        <w:autoSpaceDN w:val="0"/>
        <w:autoSpaceDE w:val="0"/>
        <w:widowControl/>
        <w:spacing w:line="266" w:lineRule="exact" w:before="286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Salon Planning: </w:t>
      </w:r>
    </w:p>
    <w:p>
      <w:pPr>
        <w:autoSpaceDN w:val="0"/>
        <w:autoSpaceDE w:val="0"/>
        <w:widowControl/>
        <w:spacing w:line="298" w:lineRule="exact" w:before="260" w:after="0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8: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Setting up of Sample Salon with proper setting and display of all the </w:t>
      </w:r>
      <w:r>
        <w:rPr>
          <w:rFonts w:ascii="Arial" w:hAnsi="Arial" w:eastAsia="Arial"/>
          <w:b w:val="0"/>
          <w:i w:val="0"/>
          <w:color w:val="000000"/>
          <w:sz w:val="24"/>
        </w:rPr>
        <w:t>requisite ingredients.</w:t>
      </w:r>
    </w:p>
    <w:p>
      <w:pPr>
        <w:autoSpaceDN w:val="0"/>
        <w:autoSpaceDE w:val="0"/>
        <w:widowControl/>
        <w:spacing w:line="298" w:lineRule="exact" w:before="254" w:after="856"/>
        <w:ind w:left="28" w:right="0" w:firstLine="0"/>
        <w:jc w:val="left"/>
      </w:pPr>
      <w:r>
        <w:rPr>
          <w:rFonts w:ascii="Arial,BoldItalic" w:hAnsi="Arial,BoldItalic" w:eastAsia="Arial,BoldItalic"/>
          <w:b/>
          <w:i/>
          <w:color w:val="000000"/>
          <w:sz w:val="24"/>
        </w:rPr>
        <w:t xml:space="preserve">Assignment 9: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Make a list of safety EQUIPMENT and tools used in beauty parlors and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salons.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4762"/>
        <w:gridCol w:w="476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62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2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17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2" w:right="1304" w:bottom="496" w:left="14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2"/>
        <w:ind w:left="0" w:right="0"/>
      </w:pPr>
      <w:r>
        <w:drawing>
          <wp:anchor xmlns:a="http://schemas.openxmlformats.org/drawingml/2006/main" xmlns:pic="http://schemas.openxmlformats.org/drawingml/2006/picture" distT="0" distB="0" distL="0" distR="0" simplePos="0" relativeHeight="0" behindDoc="1" locked="0" layoutInCell="1" allowOverlap="1">
            <wp:simplePos x="0" y="0"/>
            <wp:positionH relativeFrom="page">
              <wp:posOffset>1826260</wp:posOffset>
            </wp:positionH>
            <wp:positionV relativeFrom="page">
              <wp:posOffset>2767330</wp:posOffset>
            </wp:positionV>
            <wp:extent cx="2045969" cy="2284045"/>
            <wp:wrapNone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45969" cy="22840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a="http://schemas.openxmlformats.org/drawingml/2006/main" xmlns:pic="http://schemas.openxmlformats.org/drawingml/2006/picture" distT="0" distB="0" distL="0" distR="0" simplePos="0" relativeHeight="0" behindDoc="1" locked="0" layoutInCell="1" allowOverlap="1">
            <wp:simplePos x="0" y="0"/>
            <wp:positionH relativeFrom="page">
              <wp:posOffset>1941830</wp:posOffset>
            </wp:positionH>
            <wp:positionV relativeFrom="page">
              <wp:posOffset>2627630</wp:posOffset>
            </wp:positionV>
            <wp:extent cx="4124959" cy="4683415"/>
            <wp:wrapNone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4959" cy="46834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autoSpaceDN w:val="0"/>
        <w:tabs>
          <w:tab w:pos="8118" w:val="left"/>
        </w:tabs>
        <w:autoSpaceDE w:val="0"/>
        <w:widowControl/>
        <w:spacing w:line="484" w:lineRule="exact" w:before="0" w:after="290"/>
        <w:ind w:left="4074" w:right="144" w:firstLine="0"/>
        <w:jc w:val="left"/>
      </w:pPr>
      <w:r>
        <w:tab/>
      </w:r>
      <w:r>
        <w:rPr>
          <w:rFonts w:ascii="Arial,Bold" w:hAnsi="Arial,Bold" w:eastAsia="Arial,Bold"/>
          <w:b/>
          <w:i w:val="0"/>
          <w:color w:val="000000"/>
          <w:sz w:val="36"/>
        </w:rPr>
        <w:t xml:space="preserve">Annexure-II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TASKS FOR BEAUTICIAN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1152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9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 </w:t>
            </w:r>
          </w:p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No. </w:t>
            </w:r>
          </w:p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30" w:after="0"/>
              <w:ind w:left="0" w:right="428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1 </w:t>
            </w:r>
          </w:p>
        </w:tc>
      </w:tr>
      <w:tr>
        <w:trPr>
          <w:trHeight w:hRule="exact" w:val="10424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Hair Styles and Cutting. </w:t>
            </w:r>
          </w:p>
        </w:tc>
      </w:tr>
    </w:tbl>
    <w:p>
      <w:pPr>
        <w:autoSpaceDN w:val="0"/>
        <w:autoSpaceDE w:val="0"/>
        <w:widowControl/>
        <w:spacing w:line="1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18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6772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70" w:after="0"/>
              <w:ind w:left="3600" w:right="3456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2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Massage and Pedicure </w:t>
            </w:r>
          </w:p>
          <w:p>
            <w:pPr>
              <w:autoSpaceDN w:val="0"/>
              <w:autoSpaceDE w:val="0"/>
              <w:widowControl/>
              <w:spacing w:line="240" w:lineRule="auto" w:before="12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5929630" cy="3764279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9630" cy="376427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625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19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12758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3: MANICURE: Apply Techniques of Manicure </w:t>
            </w:r>
          </w:p>
          <w:p>
            <w:pPr>
              <w:autoSpaceDN w:val="0"/>
              <w:autoSpaceDE w:val="0"/>
              <w:widowControl/>
              <w:spacing w:line="240" w:lineRule="auto" w:before="558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5995670" cy="6516369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5670" cy="651636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26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12712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4: Contouring </w:t>
            </w:r>
          </w:p>
          <w:p>
            <w:pPr>
              <w:autoSpaceDN w:val="0"/>
              <w:autoSpaceDE w:val="0"/>
              <w:widowControl/>
              <w:spacing w:line="240" w:lineRule="auto" w:before="564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3046729" cy="245364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729" cy="245364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xmlns:a="http://schemas.openxmlformats.org/drawingml/2006/main" xmlns:pic="http://schemas.openxmlformats.org/drawingml/2006/picture">
                  <wp:extent cx="2696210" cy="2420620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210" cy="24206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31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21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12066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Task 5 Eye Brow Shapes </w:t>
            </w:r>
          </w:p>
          <w:p>
            <w:pPr>
              <w:autoSpaceDN w:val="0"/>
              <w:autoSpaceDE w:val="0"/>
              <w:widowControl/>
              <w:spacing w:line="240" w:lineRule="auto" w:before="6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6070600" cy="4474209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600" cy="447420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96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22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232"/>
        <w:gridCol w:w="5232"/>
      </w:tblGrid>
      <w:tr>
        <w:trPr>
          <w:trHeight w:hRule="exact" w:val="956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7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Task6: Full Bridal Makeup </w:t>
            </w:r>
          </w:p>
        </w:tc>
      </w:tr>
      <w:tr>
        <w:trPr>
          <w:trHeight w:hRule="exact" w:val="10472"/>
        </w:trPr>
        <w:tc>
          <w:tcPr>
            <w:tcW w:type="dxa" w:w="600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83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494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5350510" cy="5590540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0510" cy="559054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159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09.9999999999999" w:type="dxa"/>
      </w:tblPr>
      <w:tblGrid>
        <w:gridCol w:w="5232"/>
        <w:gridCol w:w="523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23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0" w:right="1074" w:bottom="496" w:left="70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4"/>
        <w:ind w:left="0" w:right="0"/>
      </w:pPr>
    </w:p>
    <w:p>
      <w:pPr>
        <w:autoSpaceDN w:val="0"/>
        <w:autoSpaceDE w:val="0"/>
        <w:widowControl/>
        <w:spacing w:line="380" w:lineRule="exact" w:before="0" w:after="0"/>
        <w:ind w:left="0" w:right="704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34"/>
        </w:rPr>
        <w:t xml:space="preserve"> Annexure-II </w:t>
      </w:r>
    </w:p>
    <w:p>
      <w:pPr>
        <w:autoSpaceDN w:val="0"/>
        <w:autoSpaceDE w:val="0"/>
        <w:widowControl/>
        <w:spacing w:line="268" w:lineRule="exact" w:before="192" w:after="0"/>
        <w:ind w:left="0" w:right="3542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Workplace/Institute Ethics Guide </w:t>
      </w:r>
    </w:p>
    <w:p>
      <w:pPr>
        <w:autoSpaceDN w:val="0"/>
        <w:autoSpaceDE w:val="0"/>
        <w:widowControl/>
        <w:spacing w:line="338" w:lineRule="auto" w:before="318" w:after="0"/>
        <w:ind w:left="384" w:right="732" w:firstLine="0"/>
        <w:jc w:val="both"/>
      </w:pPr>
      <w:r>
        <w:rPr>
          <w:rFonts w:ascii="Arial" w:hAnsi="Arial" w:eastAsia="Arial"/>
          <w:b w:val="0"/>
          <w:i w:val="0"/>
          <w:color w:val="000000"/>
          <w:sz w:val="24"/>
        </w:rPr>
        <w:t>Work ethic is a standard of conduct and values for job performance. The modern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definition of what constitutes good work ethics often varies.  Different businesses have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different expectations. Work ethic is a belief that hard work and diligence have a moral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benefit and an inherent ability, virtue or value to strengthen character and individual </w:t>
      </w:r>
      <w:r>
        <w:rPr>
          <w:rFonts w:ascii="Arial" w:hAnsi="Arial" w:eastAsia="Arial"/>
          <w:b w:val="0"/>
          <w:i w:val="0"/>
          <w:color w:val="000000"/>
          <w:sz w:val="24"/>
        </w:rPr>
        <w:t>abilities. It is a set of values centered on importance of work and manifested by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determination or desire to work hard. </w:t>
      </w:r>
    </w:p>
    <w:p>
      <w:pPr>
        <w:autoSpaceDN w:val="0"/>
        <w:autoSpaceDE w:val="0"/>
        <w:widowControl/>
        <w:spacing w:line="233" w:lineRule="auto" w:before="422" w:after="0"/>
        <w:ind w:left="384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>The following ten work ethics are defined as essential for employee’s success: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6" w:lineRule="exact" w:before="40" w:after="0"/>
        <w:ind w:left="1106" w:right="72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Attendance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Be at work every day possible, plan your absences don’t abuse leave time. Be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punctual every day.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0" w:after="0"/>
        <w:ind w:left="1106" w:right="72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Character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Honesty is the single most important factor having a direct bearing on the final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success of an individual, corporation, or product. Complete assigned tasks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correctly and promptly. Look to improve your skills.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0" w:after="0"/>
        <w:ind w:left="1106" w:right="72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Team Work: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The ability to get along with others including those you don’t necessarily like. The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ability to carry your own weight and help others who are struggling. Recognize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when to speak up with an ideas and when to compromise by blend ideas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together.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tabs>
          <w:tab w:pos="1106" w:val="left"/>
        </w:tabs>
        <w:autoSpaceDE w:val="0"/>
        <w:widowControl/>
        <w:spacing w:line="416" w:lineRule="exact" w:before="156" w:after="350"/>
        <w:ind w:left="744" w:right="72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4.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Appearance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Dress for success, set your best foot forward, personal hygiene, good manner,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remember that the first impression of who you are, can last a life time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5.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Attitude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Listen to suggestions and be positive, accept responsibility. If you make a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mistake, admit it.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Values workplace safety rules and precautions for personal and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co-worker safety. Avoids unnecessary risks. Willing to learn new processes,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systems and procedures in light of changing responsibilities.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55.99999999999994" w:type="dxa"/>
      </w:tblPr>
      <w:tblGrid>
        <w:gridCol w:w="5274"/>
        <w:gridCol w:w="5274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96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36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24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24" w:right="636" w:bottom="496" w:left="105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2"/>
        <w:ind w:left="0" w:right="0"/>
      </w:pPr>
    </w:p>
    <w:p>
      <w:pPr>
        <w:autoSpaceDN w:val="0"/>
        <w:autoSpaceDE w:val="0"/>
        <w:widowControl/>
        <w:spacing w:line="394" w:lineRule="exact" w:before="0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6.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Productivity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Do the work correctly, quality and timelines are prized. Get along with fellows,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cooperation is the key to productivity. Help out whenever asked, do extra without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being asked. Take pride in your work; do things the best you know how.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Eagerly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focuses energy on accomplishing tasks, also referred to as demonstrating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ownership. Takes pride in work. </w:t>
      </w:r>
    </w:p>
    <w:p>
      <w:pPr>
        <w:autoSpaceDN w:val="0"/>
        <w:autoSpaceDE w:val="0"/>
        <w:widowControl/>
        <w:spacing w:line="340" w:lineRule="exact" w:before="66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7.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Organizational Skills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Make an effort to improve, learn ways to better yourself. Time management;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utilize time and resources to get the most out of both.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Takes an appropriate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approach to social interactions at work; Maintains focus on work responsibilities. </w:t>
      </w:r>
    </w:p>
    <w:p>
      <w:pPr>
        <w:autoSpaceDN w:val="0"/>
        <w:autoSpaceDE w:val="0"/>
        <w:widowControl/>
        <w:spacing w:line="416" w:lineRule="exact" w:before="34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8.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Communication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Written communication,  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being able to correctly write reports and memos.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Verbal communications,     </w:t>
      </w:r>
      <w:r>
        <w:rPr>
          <w:rFonts w:ascii="Arial" w:hAnsi="Arial" w:eastAsia="Arial"/>
          <w:b w:val="0"/>
          <w:i w:val="0"/>
          <w:color w:val="000000"/>
          <w:sz w:val="24"/>
        </w:rPr>
        <w:t>being able to communicate one on one or to a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group.</w:t>
      </w:r>
    </w:p>
    <w:p>
      <w:pPr>
        <w:autoSpaceDN w:val="0"/>
        <w:autoSpaceDE w:val="0"/>
        <w:widowControl/>
        <w:spacing w:line="414" w:lineRule="exact" w:before="0" w:after="0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9.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Cooperation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Follow institute rules and regulations, learn and follow expectations. Get along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with fellows, cooperation is the key to productivity.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Able to welcome and adapt to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changing workplace situations and the application of new or different skills. </w:t>
      </w:r>
    </w:p>
    <w:p>
      <w:pPr>
        <w:autoSpaceDN w:val="0"/>
        <w:autoSpaceDE w:val="0"/>
        <w:widowControl/>
        <w:spacing w:line="414" w:lineRule="exact" w:before="0" w:after="3842"/>
        <w:ind w:left="750" w:right="0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>10.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 Respect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Work hard, work to the best of your ability. Carry out orders, do what’s asked the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first time. Show respect, accept and acknowledge an individual’s talents and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knowledge.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Respects diversity in the workplace, including showing due respect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for different perspectives, opinions and suggestions.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4739"/>
        <w:gridCol w:w="4739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60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25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2240" w:h="15840"/>
          <w:pgMar w:top="710" w:right="1350" w:bottom="496" w:left="14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2"/>
        <w:ind w:left="0" w:right="0"/>
      </w:pPr>
    </w:p>
    <w:p>
      <w:pPr>
        <w:autoSpaceDN w:val="0"/>
        <w:autoSpaceDE w:val="0"/>
        <w:widowControl/>
        <w:spacing w:line="358" w:lineRule="exact" w:before="0" w:after="0"/>
        <w:ind w:left="0" w:right="262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Annexure-III </w:t>
      </w:r>
    </w:p>
    <w:p>
      <w:pPr>
        <w:autoSpaceDN w:val="0"/>
        <w:autoSpaceDE w:val="0"/>
        <w:widowControl/>
        <w:spacing w:line="268" w:lineRule="exact" w:before="196" w:after="190"/>
        <w:ind w:left="1372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Suggestive Format And Sequence Order Of Success Story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118.00000000000011" w:type="dxa"/>
      </w:tblPr>
      <w:tblGrid>
        <w:gridCol w:w="3248"/>
        <w:gridCol w:w="3248"/>
        <w:gridCol w:w="3248"/>
      </w:tblGrid>
      <w:tr>
        <w:trPr>
          <w:trHeight w:hRule="exact" w:val="286"/>
        </w:trPr>
        <w:tc>
          <w:tcPr>
            <w:tcW w:type="dxa" w:w="9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S.No </w:t>
            </w:r>
          </w:p>
        </w:tc>
        <w:tc>
          <w:tcPr>
            <w:tcW w:type="dxa" w:w="300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5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10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1466"/>
        </w:trPr>
        <w:tc>
          <w:tcPr>
            <w:tcW w:type="dxa" w:w="9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300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129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Self &amp; Family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background </w:t>
            </w:r>
          </w:p>
        </w:tc>
        <w:tc>
          <w:tcPr>
            <w:tcW w:type="dxa" w:w="5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Self-introduction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Family background and socio economic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status,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Education level and activities involved in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Financial hardships etc </w:t>
            </w:r>
          </w:p>
        </w:tc>
      </w:tr>
      <w:tr>
        <w:trPr>
          <w:trHeight w:hRule="exact" w:val="1500"/>
        </w:trPr>
        <w:tc>
          <w:tcPr>
            <w:tcW w:type="dxa" w:w="9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300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NAVTTC Training/  or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got trained through any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other source </w:t>
            </w:r>
          </w:p>
        </w:tc>
        <w:tc>
          <w:tcPr>
            <w:tcW w:type="dxa" w:w="5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Information about course, apply and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Course duration, trade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Attendance, active participation, monthly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tests, interest in lab work </w:t>
            </w:r>
          </w:p>
        </w:tc>
      </w:tr>
      <w:tr>
        <w:trPr>
          <w:trHeight w:hRule="exact" w:val="2852"/>
        </w:trPr>
        <w:tc>
          <w:tcPr>
            <w:tcW w:type="dxa" w:w="9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300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 training activities </w:t>
            </w:r>
          </w:p>
        </w:tc>
        <w:tc>
          <w:tcPr>
            <w:tcW w:type="dxa" w:w="5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job / business (self-employment) was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set 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How capital was managed (loan (if any) etc). </w:t>
            </w:r>
          </w:p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Detail of work to share i.e. where is job or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business being done; how many people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employed ( in case of self-employment/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business 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Monthly income or earnings and support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family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Earning a happy life than before </w:t>
            </w:r>
          </w:p>
        </w:tc>
      </w:tr>
      <w:tr>
        <w:trPr>
          <w:trHeight w:hRule="exact" w:val="1164"/>
        </w:trPr>
        <w:tc>
          <w:tcPr>
            <w:tcW w:type="dxa" w:w="9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3002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0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(under training) </w:t>
            </w:r>
          </w:p>
        </w:tc>
        <w:tc>
          <w:tcPr>
            <w:tcW w:type="dxa" w:w="5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Impose self-discipline and ensure regularity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Hard work pays in the end so be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always ready for the same. </w:t>
            </w:r>
          </w:p>
        </w:tc>
      </w:tr>
    </w:tbl>
    <w:p>
      <w:pPr>
        <w:autoSpaceDN w:val="0"/>
        <w:autoSpaceDE w:val="0"/>
        <w:widowControl/>
        <w:spacing w:line="288" w:lineRule="exact" w:before="0" w:after="0"/>
        <w:ind w:left="388" w:right="290" w:firstLine="0"/>
        <w:jc w:val="both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Note: Success story is a source of motivation for the trainees and can be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presented in a number of ways/forms in a NAVTTC skill development course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as under: 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6" w:lineRule="exact" w:before="40" w:after="0"/>
        <w:ind w:left="750" w:right="298" w:hanging="362"/>
        <w:jc w:val="both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To call a passed out successful person of institute. He/she will narrate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his/her success story to the trainees in his/her own words and meet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trainees as well. </w:t>
      </w:r>
    </w:p>
    <w:p>
      <w:pPr>
        <w:autoSpaceDN w:val="0"/>
        <w:autoSpaceDE w:val="0"/>
        <w:widowControl/>
        <w:spacing w:line="414" w:lineRule="exact" w:before="0" w:after="0"/>
        <w:ind w:left="750" w:right="288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To see and listen to a recorded video/clip (5 to 7 minutes) showing a </w:t>
      </w:r>
      <w:r>
        <w:rPr>
          <w:rFonts w:ascii="Arial,Bold" w:hAnsi="Arial,Bold" w:eastAsia="Arial,Bold"/>
          <w:b/>
          <w:i w:val="0"/>
          <w:color w:val="000000"/>
          <w:sz w:val="24"/>
        </w:rPr>
        <w:t>successful person Audio video recording that has to cover the above-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mentioned points. </w:t>
      </w:r>
    </w:p>
    <w:p>
      <w:pPr>
        <w:autoSpaceDN w:val="0"/>
        <w:autoSpaceDE w:val="0"/>
        <w:widowControl/>
        <w:spacing w:line="414" w:lineRule="exact" w:before="0" w:after="110"/>
        <w:ind w:left="750" w:right="296" w:hanging="362"/>
        <w:jc w:val="both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The teacher displays the picture of a successful trainee (name, trade,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institute, organization, job, earning per month etc) and narrates his/her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story in teacher’s own motivational words.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4872"/>
        <w:gridCol w:w="4872"/>
      </w:tblGrid>
      <w:tr>
        <w:trPr>
          <w:trHeight w:hRule="exact" w:val="324"/>
        </w:trPr>
        <w:tc>
          <w:tcPr>
            <w:tcW w:type="dxa" w:w="4848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28" w:right="0" w:firstLine="0"/>
              <w:jc w:val="lef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FVTLM012 </w:t>
            </w:r>
          </w:p>
        </w:tc>
        <w:tc>
          <w:tcPr>
            <w:tcW w:type="dxa" w:w="4740"/>
            <w:tcBorders>
              <w:top w:sz="23.200000000000728" w:val="single" w:color="#823A0A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94" w:after="0"/>
              <w:ind w:left="0" w:right="146" w:firstLine="0"/>
              <w:jc w:val="right"/>
            </w:pPr>
            <w:r>
              <w:rPr>
                <w:rFonts w:ascii="Calibri Light" w:hAnsi="Calibri Light" w:eastAsia="Calibri Light"/>
                <w:b w:val="0"/>
                <w:i w:val="0"/>
                <w:color w:val="000000"/>
                <w:sz w:val="22"/>
              </w:rPr>
              <w:t xml:space="preserve">Page 26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sectPr w:rsidR="00FC693F" w:rsidRPr="0006063C" w:rsidSect="00034616">
      <w:pgSz w:w="12240" w:h="15840"/>
      <w:pgMar w:top="720" w:right="1084" w:bottom="496" w:left="1412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