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74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80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4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87829" cy="160273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7829" cy="16027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197" w:lineRule="auto" w:before="1012" w:after="266"/>
        <w:ind w:left="20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Contents/ Lesson Plan </w:t>
      </w:r>
    </w:p>
    <w:p>
      <w:pPr>
        <w:sectPr>
          <w:pgSz w:w="11911" w:h="16841"/>
          <w:pgMar w:top="592" w:right="1440" w:bottom="87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78" w:lineRule="auto" w:before="0" w:after="0"/>
        <w:ind w:left="2030" w:right="144" w:firstLine="0"/>
        <w:jc w:val="left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Duration: </w:t>
      </w:r>
    </w:p>
    <w:p>
      <w:pPr>
        <w:sectPr>
          <w:type w:val="continuous"/>
          <w:pgSz w:w="11911" w:h="16841"/>
          <w:pgMar w:top="592" w:right="1440" w:bottom="870" w:left="1440" w:header="720" w:footer="720" w:gutter="0"/>
          <w:cols w:num="2" w:equalWidth="0">
            <w:col w:w="3982" w:space="0"/>
            <w:col w:w="5050" w:space="0"/>
          </w:cols>
          <w:docGrid w:linePitch="360"/>
        </w:sectPr>
      </w:pPr>
    </w:p>
    <w:p>
      <w:pPr>
        <w:autoSpaceDN w:val="0"/>
        <w:autoSpaceDE w:val="0"/>
        <w:widowControl/>
        <w:spacing w:line="278" w:lineRule="auto" w:before="0" w:after="266"/>
        <w:ind w:left="218" w:right="187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Auto Electrician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>06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Months (180 Days) </w:t>
      </w:r>
    </w:p>
    <w:p>
      <w:pPr>
        <w:sectPr>
          <w:type w:val="nextColumn"/>
          <w:pgSz w:w="11911" w:h="16841"/>
          <w:pgMar w:top="592" w:right="1440" w:bottom="870" w:left="1440" w:header="720" w:footer="720" w:gutter="0"/>
          <w:cols w:num="2" w:equalWidth="0">
            <w:col w:w="3982" w:space="0"/>
            <w:col w:w="5050" w:space="0"/>
          </w:cols>
          <w:docGrid w:linePitch="360"/>
        </w:sectPr>
      </w:pPr>
    </w:p>
    <w:p>
      <w:pPr>
        <w:autoSpaceDN w:val="0"/>
        <w:tabs>
          <w:tab w:pos="4200" w:val="left"/>
        </w:tabs>
        <w:autoSpaceDE w:val="0"/>
        <w:widowControl/>
        <w:spacing w:line="197" w:lineRule="auto" w:before="0" w:after="0"/>
        <w:ind w:left="203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Credits Hrs: </w:t>
      </w:r>
      <w:r>
        <w:tab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240 Hrs </w:t>
      </w:r>
    </w:p>
    <w:p>
      <w:pPr>
        <w:autoSpaceDN w:val="0"/>
        <w:autoSpaceDE w:val="0"/>
        <w:widowControl/>
        <w:spacing w:line="197" w:lineRule="auto" w:before="270" w:after="0"/>
        <w:ind w:left="0" w:right="1936" w:firstLine="0"/>
        <w:jc w:val="right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192Hrs(80%Practical) </w:t>
      </w:r>
    </w:p>
    <w:p>
      <w:pPr>
        <w:autoSpaceDN w:val="0"/>
        <w:autoSpaceDE w:val="0"/>
        <w:widowControl/>
        <w:spacing w:line="197" w:lineRule="auto" w:before="268" w:after="0"/>
        <w:ind w:left="0" w:right="2308" w:firstLine="0"/>
        <w:jc w:val="right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48Hrs(20%Theory) </w:t>
      </w:r>
    </w:p>
    <w:p>
      <w:pPr>
        <w:autoSpaceDN w:val="0"/>
        <w:tabs>
          <w:tab w:pos="4200" w:val="left"/>
        </w:tabs>
        <w:autoSpaceDE w:val="0"/>
        <w:widowControl/>
        <w:spacing w:line="197" w:lineRule="auto" w:before="852" w:after="0"/>
        <w:ind w:left="20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Author :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Altaf Khan </w:t>
      </w:r>
    </w:p>
    <w:p>
      <w:pPr>
        <w:autoSpaceDN w:val="0"/>
        <w:tabs>
          <w:tab w:pos="4200" w:val="left"/>
        </w:tabs>
        <w:autoSpaceDE w:val="0"/>
        <w:widowControl/>
        <w:spacing w:line="197" w:lineRule="auto" w:before="266" w:after="0"/>
        <w:ind w:left="20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Lecturer: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Auto Technology </w:t>
      </w:r>
    </w:p>
    <w:p>
      <w:pPr>
        <w:autoSpaceDN w:val="0"/>
        <w:tabs>
          <w:tab w:pos="4200" w:val="left"/>
        </w:tabs>
        <w:autoSpaceDE w:val="0"/>
        <w:widowControl/>
        <w:spacing w:line="197" w:lineRule="auto" w:before="266" w:after="0"/>
        <w:ind w:left="20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Address: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GCT Peshawar </w:t>
      </w:r>
    </w:p>
    <w:p>
      <w:pPr>
        <w:autoSpaceDN w:val="0"/>
        <w:tabs>
          <w:tab w:pos="4200" w:val="left"/>
        </w:tabs>
        <w:autoSpaceDE w:val="0"/>
        <w:widowControl/>
        <w:spacing w:line="197" w:lineRule="auto" w:before="266" w:after="0"/>
        <w:ind w:left="20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Cell #: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0300-9024724 </w:t>
      </w:r>
    </w:p>
    <w:p>
      <w:pPr>
        <w:sectPr>
          <w:type w:val="continuous"/>
          <w:pgSz w:w="11911" w:h="16841"/>
          <w:pgMar w:top="592" w:right="1440" w:bottom="87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2"/>
        <w:ind w:left="0" w:right="0"/>
      </w:pPr>
    </w:p>
    <w:p>
      <w:pPr>
        <w:autoSpaceDN w:val="0"/>
        <w:autoSpaceDE w:val="0"/>
        <w:widowControl/>
        <w:spacing w:line="240" w:lineRule="auto" w:before="0" w:after="0"/>
        <w:ind w:left="320" w:right="0" w:firstLine="0"/>
        <w:jc w:val="left"/>
      </w:pPr>
      <w:r>
        <w:rPr>
          <w:rFonts w:ascii="Cambria" w:hAnsi="Cambria" w:eastAsia="Cambria"/>
          <w:b/>
          <w:i w:val="0"/>
          <w:color w:val="365F91"/>
          <w:sz w:val="28"/>
        </w:rPr>
        <w:t>1.</w:t>
      </w:r>
      <w:r>
        <w:rPr>
          <w:rFonts w:ascii="Cambria" w:hAnsi="Cambria" w:eastAsia="Cambria"/>
          <w:b/>
          <w:i w:val="0"/>
          <w:color w:val="365F91"/>
          <w:sz w:val="28"/>
        </w:rPr>
        <w:t xml:space="preserve">Introduction </w:t>
      </w:r>
    </w:p>
    <w:p>
      <w:pPr>
        <w:autoSpaceDN w:val="0"/>
        <w:autoSpaceDE w:val="0"/>
        <w:widowControl/>
        <w:spacing w:line="380" w:lineRule="exact" w:before="296" w:after="0"/>
        <w:ind w:left="320" w:right="232" w:firstLine="0"/>
        <w:jc w:val="both"/>
      </w:pPr>
      <w:r>
        <w:rPr>
          <w:rFonts w:ascii="Arial" w:hAnsi="Arial" w:eastAsia="Arial"/>
          <w:b w:val="0"/>
          <w:i w:val="0"/>
          <w:color w:val="242424"/>
          <w:sz w:val="22"/>
        </w:rPr>
        <w:t xml:space="preserve">An </w:t>
      </w:r>
      <w:r>
        <w:rPr>
          <w:rFonts w:ascii="Arial,Bold" w:hAnsi="Arial,Bold" w:eastAsia="Arial,Bold"/>
          <w:b/>
          <w:i w:val="0"/>
          <w:color w:val="242424"/>
          <w:sz w:val="22"/>
        </w:rPr>
        <w:t xml:space="preserve">auto electrician </w:t>
      </w:r>
      <w:r>
        <w:rPr>
          <w:rFonts w:ascii="Arial" w:hAnsi="Arial" w:eastAsia="Arial"/>
          <w:b w:val="0"/>
          <w:i w:val="0"/>
          <w:color w:val="242424"/>
          <w:sz w:val="22"/>
        </w:rPr>
        <w:t xml:space="preserve">is a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tradesman </w:t>
      </w:r>
      <w:r>
        <w:rPr>
          <w:rFonts w:ascii="Arial" w:hAnsi="Arial" w:eastAsia="Arial"/>
          <w:b w:val="0"/>
          <w:i w:val="0"/>
          <w:color w:val="242424"/>
          <w:sz w:val="22"/>
        </w:rPr>
        <w:t xml:space="preserve">specializing in electrical wiring of motor vehicles. </w:t>
      </w:r>
      <w:r>
        <w:rPr>
          <w:rFonts w:ascii="Arial" w:hAnsi="Arial" w:eastAsia="Arial"/>
          <w:b w:val="0"/>
          <w:i w:val="0"/>
          <w:color w:val="242424"/>
          <w:sz w:val="22"/>
        </w:rPr>
        <w:t xml:space="preserve">Auto electricians may be employed in the installation of new electrical components or the </w:t>
      </w:r>
      <w:r>
        <w:rPr>
          <w:rFonts w:ascii="Arial" w:hAnsi="Arial" w:eastAsia="Arial"/>
          <w:b w:val="0"/>
          <w:i w:val="0"/>
          <w:color w:val="242424"/>
          <w:sz w:val="22"/>
        </w:rPr>
        <w:t xml:space="preserve">maintenance and repair of existing electrical components. Auto electricians specialize in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cars </w:t>
      </w:r>
      <w:r>
        <w:rPr>
          <w:rFonts w:ascii="Arial" w:hAnsi="Arial" w:eastAsia="Arial"/>
          <w:b w:val="0"/>
          <w:i w:val="0"/>
          <w:color w:val="242424"/>
          <w:sz w:val="22"/>
        </w:rPr>
        <w:t xml:space="preserve">and </w:t>
      </w:r>
      <w:r>
        <w:rPr>
          <w:rFonts w:ascii="Arial" w:hAnsi="Arial" w:eastAsia="Arial"/>
          <w:b w:val="0"/>
          <w:i w:val="0"/>
          <w:color w:val="000000"/>
          <w:sz w:val="22"/>
        </w:rPr>
        <w:t>commercial vehicles</w:t>
      </w:r>
      <w:r>
        <w:rPr>
          <w:rFonts w:ascii="Arial" w:hAnsi="Arial" w:eastAsia="Arial"/>
          <w:b w:val="0"/>
          <w:i w:val="0"/>
          <w:color w:val="242424"/>
          <w:sz w:val="22"/>
        </w:rPr>
        <w:t xml:space="preserve">.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Auto electricians work in dealer workshops or in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independent service centers, diagnosing and repairing a vehicle's electrical faults. As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automotive systems increase in complexity and feature more electronic components and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accessories, the role of auto electrician becomes more important. Experienced auto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electricians might work as independent technicians, offering a specialist service to vehicle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owners or service centers. </w:t>
      </w:r>
    </w:p>
    <w:p>
      <w:pPr>
        <w:autoSpaceDN w:val="0"/>
        <w:autoSpaceDE w:val="0"/>
        <w:widowControl/>
        <w:spacing w:line="240" w:lineRule="auto" w:before="510" w:after="0"/>
        <w:ind w:left="0" w:right="0" w:firstLine="0"/>
        <w:jc w:val="left"/>
      </w:pPr>
      <w:r>
        <w:rPr>
          <w:rFonts w:ascii="Cambria" w:hAnsi="Cambria" w:eastAsia="Cambria"/>
          <w:b/>
          <w:i w:val="0"/>
          <w:color w:val="4F81BD"/>
          <w:sz w:val="26"/>
        </w:rPr>
        <w:t xml:space="preserve">Scope </w:t>
      </w:r>
    </w:p>
    <w:p>
      <w:pPr>
        <w:autoSpaceDN w:val="0"/>
        <w:tabs>
          <w:tab w:pos="7900" w:val="left"/>
        </w:tabs>
        <w:autoSpaceDE w:val="0"/>
        <w:widowControl/>
        <w:spacing w:line="254" w:lineRule="exact" w:before="550" w:after="0"/>
        <w:ind w:left="32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Autoelectriciansworkonallvehicleelectricalsystemsandcomponents,including </w:t>
      </w:r>
      <w:r>
        <w:tab/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ignition, fuel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injection and engine management systems, braking, battery, wiring and charging systems,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lighting and indicators. They must also be familiar with increasingly-sophisticated in-car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entertainment systems, including radios and video players, cell phone, navigation and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vehicle information systems. </w:t>
      </w:r>
    </w:p>
    <w:p>
      <w:pPr>
        <w:autoSpaceDN w:val="0"/>
        <w:autoSpaceDE w:val="0"/>
        <w:widowControl/>
        <w:spacing w:line="238" w:lineRule="auto" w:before="380" w:after="0"/>
        <w:ind w:left="0" w:right="0" w:firstLine="0"/>
        <w:jc w:val="left"/>
      </w:pPr>
      <w:r>
        <w:rPr>
          <w:rFonts w:ascii="Cambria" w:hAnsi="Cambria" w:eastAsia="Cambria"/>
          <w:b/>
          <w:i w:val="0"/>
          <w:color w:val="4F81BD"/>
          <w:sz w:val="26"/>
        </w:rPr>
        <w:t xml:space="preserve">Diagnosis </w:t>
      </w:r>
    </w:p>
    <w:p>
      <w:pPr>
        <w:autoSpaceDN w:val="0"/>
        <w:autoSpaceDE w:val="0"/>
        <w:widowControl/>
        <w:spacing w:line="380" w:lineRule="exact" w:before="426" w:after="0"/>
        <w:ind w:left="320" w:right="238" w:firstLine="0"/>
        <w:jc w:val="both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A key role for auto electricians is fault diagnosis. They meet vehicle owners to discuss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problems and carry out tests to identify the problem. If a vehicle has starting problems,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intermittent running faults or poor fuel consumption, they use specialist skills and tools to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diagnose problems in the ignition, fuel injection and engine management systems. To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diagnose a vehicle with braking problems that are not due to mechanical faults, auto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electricians diagnose the anti-lock braking system. They also test the battery and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charging systems to ensure that electrical components are receiving the correct voltage. </w:t>
      </w:r>
    </w:p>
    <w:p>
      <w:pPr>
        <w:sectPr>
          <w:pgSz w:w="11911" w:h="16841"/>
          <w:pgMar w:top="1000" w:right="1260" w:bottom="1440" w:left="13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0"/>
        <w:ind w:left="0" w:right="0"/>
      </w:pPr>
    </w:p>
    <w:p>
      <w:pPr>
        <w:autoSpaceDN w:val="0"/>
        <w:autoSpaceDE w:val="0"/>
        <w:widowControl/>
        <w:spacing w:line="240" w:lineRule="auto" w:before="0" w:after="0"/>
        <w:ind w:left="0" w:right="0" w:firstLine="0"/>
        <w:jc w:val="left"/>
      </w:pPr>
      <w:r>
        <w:rPr>
          <w:rFonts w:ascii="Cambria" w:hAnsi="Cambria" w:eastAsia="Cambria"/>
          <w:b/>
          <w:i w:val="0"/>
          <w:color w:val="4F81BD"/>
          <w:sz w:val="26"/>
        </w:rPr>
        <w:t xml:space="preserve">Lighting </w:t>
      </w:r>
    </w:p>
    <w:p>
      <w:pPr>
        <w:autoSpaceDN w:val="0"/>
        <w:autoSpaceDE w:val="0"/>
        <w:widowControl/>
        <w:spacing w:line="380" w:lineRule="exact" w:before="422" w:after="0"/>
        <w:ind w:left="320" w:right="56" w:firstLine="0"/>
        <w:jc w:val="both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Auto electricians test vehicle lighting systems to ensure they are operating correctly.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They test headlight beam alignment and lighting intensity in line with specifications and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make any necessary adjustments. They fit additional lighting components, such as fog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lights or emergency lights, ensuring that they are correctly connected to the electrical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system. </w:t>
      </w:r>
    </w:p>
    <w:p>
      <w:pPr>
        <w:autoSpaceDN w:val="0"/>
        <w:autoSpaceDE w:val="0"/>
        <w:widowControl/>
        <w:spacing w:line="240" w:lineRule="auto" w:before="506" w:after="0"/>
        <w:ind w:left="0" w:right="0" w:firstLine="0"/>
        <w:jc w:val="left"/>
      </w:pPr>
      <w:r>
        <w:rPr>
          <w:rFonts w:ascii="Cambria" w:hAnsi="Cambria" w:eastAsia="Cambria"/>
          <w:b/>
          <w:i w:val="0"/>
          <w:color w:val="4F81BD"/>
          <w:sz w:val="26"/>
        </w:rPr>
        <w:t xml:space="preserve">Repair </w:t>
      </w:r>
    </w:p>
    <w:p>
      <w:pPr>
        <w:autoSpaceDN w:val="0"/>
        <w:autoSpaceDE w:val="0"/>
        <w:widowControl/>
        <w:spacing w:line="380" w:lineRule="exact" w:before="422" w:after="0"/>
        <w:ind w:left="320" w:right="60" w:firstLine="0"/>
        <w:jc w:val="both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When they have identified the source of a problem, auto electricians estimate the cost of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repairing or replacing faulty components. If they cannot repair expensive computerized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components, such as engine management systems, they advise customers of the cost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before ordering replacements. After replacement or repairs, they carry out further tests to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ensure the vehicle is now operating correctly. To test the repair of running problems or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braking faults, they may carry out tests on the road in addition to workshop tests. </w:t>
      </w:r>
    </w:p>
    <w:p>
      <w:pPr>
        <w:autoSpaceDN w:val="0"/>
        <w:autoSpaceDE w:val="0"/>
        <w:widowControl/>
        <w:spacing w:line="240" w:lineRule="auto" w:before="708" w:after="0"/>
        <w:ind w:left="0" w:right="0" w:firstLine="0"/>
        <w:jc w:val="left"/>
      </w:pPr>
      <w:r>
        <w:rPr>
          <w:rFonts w:ascii="Cambria" w:hAnsi="Cambria" w:eastAsia="Cambria"/>
          <w:b/>
          <w:i w:val="0"/>
          <w:color w:val="4F81BD"/>
          <w:sz w:val="26"/>
        </w:rPr>
        <w:t xml:space="preserve">Installation </w:t>
      </w:r>
    </w:p>
    <w:p>
      <w:pPr>
        <w:autoSpaceDN w:val="0"/>
        <w:autoSpaceDE w:val="0"/>
        <w:widowControl/>
        <w:spacing w:line="380" w:lineRule="exact" w:before="424" w:after="0"/>
        <w:ind w:left="320" w:right="54" w:firstLine="0"/>
        <w:jc w:val="both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Auto electricians install new electrical or electronic components or accessories for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customers. They may replace an entertainment system, for example, with a newer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version or install a GPS navigation system. If an owner plans to tow a trailer or motor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home, the auto electrician might modify the vehicle’s electrical system. </w:t>
      </w:r>
    </w:p>
    <w:p>
      <w:pPr>
        <w:autoSpaceDN w:val="0"/>
        <w:autoSpaceDE w:val="0"/>
        <w:widowControl/>
        <w:spacing w:line="240" w:lineRule="auto" w:before="708" w:after="0"/>
        <w:ind w:left="0" w:right="0" w:firstLine="0"/>
        <w:jc w:val="left"/>
      </w:pPr>
      <w:r>
        <w:rPr>
          <w:rFonts w:ascii="Cambria" w:hAnsi="Cambria" w:eastAsia="Cambria"/>
          <w:b/>
          <w:i w:val="0"/>
          <w:color w:val="4F81BD"/>
          <w:sz w:val="26"/>
        </w:rPr>
        <w:t xml:space="preserve">The Course </w:t>
      </w:r>
    </w:p>
    <w:p>
      <w:pPr>
        <w:autoSpaceDN w:val="0"/>
        <w:autoSpaceDE w:val="0"/>
        <w:widowControl/>
        <w:spacing w:line="246" w:lineRule="exact" w:before="558" w:after="74"/>
        <w:ind w:left="32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This course is for learners who want to gain knowledge and basic skills required in the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60.0" w:type="dxa"/>
      </w:tblPr>
      <w:tblGrid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</w:tblGrid>
      <w:tr>
        <w:trPr>
          <w:trHeight w:hRule="exact" w:val="366"/>
        </w:trPr>
        <w:tc>
          <w:tcPr>
            <w:tcW w:type="dxa" w:w="6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job </w:t>
            </w:r>
          </w:p>
        </w:tc>
        <w:tc>
          <w:tcPr>
            <w:tcW w:type="dxa" w:w="6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</w:t>
            </w:r>
          </w:p>
        </w:tc>
        <w:tc>
          <w:tcPr>
            <w:tcW w:type="dxa" w:w="6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 </w:t>
            </w:r>
          </w:p>
        </w:tc>
        <w:tc>
          <w:tcPr>
            <w:tcW w:type="dxa" w:w="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Auto </w:t>
            </w:r>
          </w:p>
        </w:tc>
        <w:tc>
          <w:tcPr>
            <w:tcW w:type="dxa" w:w="14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Electrician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- </w:t>
            </w:r>
          </w:p>
        </w:tc>
        <w:tc>
          <w:tcPr>
            <w:tcW w:type="dxa" w:w="12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probably </w:t>
            </w:r>
          </w:p>
        </w:tc>
        <w:tc>
          <w:tcPr>
            <w:tcW w:type="dxa" w:w="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from 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</w:t>
            </w:r>
          </w:p>
        </w:tc>
        <w:tc>
          <w:tcPr>
            <w:tcW w:type="dxa" w:w="7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role </w:t>
            </w:r>
          </w:p>
        </w:tc>
        <w:tc>
          <w:tcPr>
            <w:tcW w:type="dxa" w:w="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0" w:after="0"/>
              <w:ind w:left="1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where </w:t>
            </w:r>
          </w:p>
        </w:tc>
      </w:tr>
    </w:tbl>
    <w:p>
      <w:pPr>
        <w:autoSpaceDN w:val="0"/>
        <w:autoSpaceDE w:val="0"/>
        <w:widowControl/>
        <w:spacing w:line="352" w:lineRule="exact" w:before="0" w:after="0"/>
        <w:ind w:left="320" w:right="144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theyworkundersupervisionorindependently.Thequalificationsareforlearnerswhowanttoincr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easetheirskillsandtakeonmore </w:t>
      </w:r>
    </w:p>
    <w:p>
      <w:pPr>
        <w:sectPr>
          <w:pgSz w:w="11911" w:h="16841"/>
          <w:pgMar w:top="562" w:right="1440" w:bottom="1440" w:left="13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2"/>
        <w:ind w:left="0" w:right="0"/>
      </w:pPr>
    </w:p>
    <w:p>
      <w:pPr>
        <w:autoSpaceDN w:val="0"/>
        <w:autoSpaceDE w:val="0"/>
        <w:widowControl/>
        <w:spacing w:line="246" w:lineRule="exact" w:before="0" w:after="0"/>
        <w:ind w:left="32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>responsibility.UnitsinthequalificationcoverallareasofworkinginAutoElectricalIndustry/Workshop,customer</w:t>
      </w:r>
    </w:p>
    <w:p>
      <w:pPr>
        <w:autoSpaceDN w:val="0"/>
        <w:autoSpaceDE w:val="0"/>
        <w:widowControl/>
        <w:spacing w:line="246" w:lineRule="exact" w:before="134" w:after="0"/>
        <w:ind w:left="32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support.Inparticular,the learners will have acquired competencies to: </w:t>
      </w:r>
    </w:p>
    <w:p>
      <w:pPr>
        <w:autoSpaceDN w:val="0"/>
        <w:tabs>
          <w:tab w:pos="1040" w:val="left"/>
        </w:tabs>
        <w:autoSpaceDE w:val="0"/>
        <w:widowControl/>
        <w:spacing w:line="256" w:lineRule="exact" w:before="504" w:after="0"/>
        <w:ind w:left="68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•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Work effectively as Auto Electrician </w:t>
      </w:r>
    </w:p>
    <w:p>
      <w:pPr>
        <w:autoSpaceDN w:val="0"/>
        <w:tabs>
          <w:tab w:pos="1040" w:val="left"/>
        </w:tabs>
        <w:autoSpaceDE w:val="0"/>
        <w:widowControl/>
        <w:spacing w:line="256" w:lineRule="exact" w:before="130" w:after="0"/>
        <w:ind w:left="68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•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Maintain/Service/Repair Lighting System of Vehicles. </w:t>
      </w:r>
    </w:p>
    <w:p>
      <w:pPr>
        <w:autoSpaceDN w:val="0"/>
        <w:tabs>
          <w:tab w:pos="1040" w:val="left"/>
        </w:tabs>
        <w:autoSpaceDE w:val="0"/>
        <w:widowControl/>
        <w:spacing w:line="256" w:lineRule="exact" w:before="128" w:after="0"/>
        <w:ind w:left="68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•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Test and Recharge Battery. </w:t>
      </w:r>
    </w:p>
    <w:p>
      <w:pPr>
        <w:autoSpaceDN w:val="0"/>
        <w:tabs>
          <w:tab w:pos="1040" w:val="left"/>
        </w:tabs>
        <w:autoSpaceDE w:val="0"/>
        <w:widowControl/>
        <w:spacing w:line="256" w:lineRule="exact" w:before="130" w:after="0"/>
        <w:ind w:left="68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•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Service/Repair/Test Starting System of Auto Vehicles. </w:t>
      </w:r>
    </w:p>
    <w:p>
      <w:pPr>
        <w:autoSpaceDN w:val="0"/>
        <w:tabs>
          <w:tab w:pos="1040" w:val="left"/>
        </w:tabs>
        <w:autoSpaceDE w:val="0"/>
        <w:widowControl/>
        <w:spacing w:line="254" w:lineRule="exact" w:before="130" w:after="0"/>
        <w:ind w:left="68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•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Repair/Service/Test Charging System. </w:t>
      </w:r>
    </w:p>
    <w:p>
      <w:pPr>
        <w:autoSpaceDN w:val="0"/>
        <w:tabs>
          <w:tab w:pos="1040" w:val="left"/>
        </w:tabs>
        <w:autoSpaceDE w:val="0"/>
        <w:widowControl/>
        <w:spacing w:line="254" w:lineRule="exact" w:before="134" w:after="0"/>
        <w:ind w:left="68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•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Service/Replace Electrical Accessories. </w:t>
      </w:r>
    </w:p>
    <w:p>
      <w:pPr>
        <w:autoSpaceDN w:val="0"/>
        <w:tabs>
          <w:tab w:pos="1040" w:val="left"/>
        </w:tabs>
        <w:autoSpaceDE w:val="0"/>
        <w:widowControl/>
        <w:spacing w:line="254" w:lineRule="exact" w:before="134" w:after="0"/>
        <w:ind w:left="68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•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Maintain Safety during working. </w:t>
      </w:r>
    </w:p>
    <w:p>
      <w:pPr>
        <w:autoSpaceDN w:val="0"/>
        <w:autoSpaceDE w:val="0"/>
        <w:widowControl/>
        <w:spacing w:line="246" w:lineRule="exact" w:before="138" w:after="0"/>
        <w:ind w:left="104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Note: Teacher should tell the students about the Basic Electricity Fundamentals, Ignition </w:t>
      </w:r>
    </w:p>
    <w:p>
      <w:pPr>
        <w:autoSpaceDN w:val="0"/>
        <w:autoSpaceDE w:val="0"/>
        <w:widowControl/>
        <w:spacing w:line="246" w:lineRule="exact" w:before="136" w:after="0"/>
        <w:ind w:left="104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System &amp; EFI(Electronic Fuel Injection) as it is not defined in the course. </w:t>
      </w:r>
    </w:p>
    <w:p>
      <w:pPr>
        <w:autoSpaceDN w:val="0"/>
        <w:autoSpaceDE w:val="0"/>
        <w:widowControl/>
        <w:spacing w:line="246" w:lineRule="exact" w:before="512" w:after="0"/>
        <w:ind w:left="32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After completion of this course, learners will have the opportunities to pursue career opportunities into </w:t>
      </w:r>
    </w:p>
    <w:p>
      <w:pPr>
        <w:autoSpaceDN w:val="0"/>
        <w:autoSpaceDE w:val="0"/>
        <w:widowControl/>
        <w:spacing w:line="246" w:lineRule="exact" w:before="132" w:after="0"/>
        <w:ind w:left="32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job roles such as Auto Electrician, Supervisors, Foreman in private workshop, Auto mobile </w:t>
      </w:r>
    </w:p>
    <w:p>
      <w:pPr>
        <w:autoSpaceDN w:val="0"/>
        <w:autoSpaceDE w:val="0"/>
        <w:widowControl/>
        <w:spacing w:line="246" w:lineRule="exact" w:before="134" w:after="0"/>
        <w:ind w:left="32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manufacturing companies, Entrepreneurs, Govt. Vehicle maintenance workshops. </w:t>
      </w:r>
    </w:p>
    <w:p>
      <w:pPr>
        <w:autoSpaceDN w:val="0"/>
        <w:tabs>
          <w:tab w:pos="3920" w:val="left"/>
        </w:tabs>
        <w:autoSpaceDE w:val="0"/>
        <w:widowControl/>
        <w:spacing w:line="256" w:lineRule="exact" w:before="504" w:after="252"/>
        <w:ind w:left="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Trainees level: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Middle(Preferably Matric /TSC) </w:t>
      </w:r>
    </w:p>
    <w:p>
      <w:pPr>
        <w:sectPr>
          <w:pgSz w:w="11906" w:h="16838"/>
          <w:pgMar w:top="362" w:right="810" w:bottom="144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46" w:lineRule="exact" w:before="0" w:after="0"/>
        <w:ind w:left="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Min. Qualification of Teacher: </w:t>
      </w:r>
    </w:p>
    <w:p>
      <w:pPr>
        <w:sectPr>
          <w:type w:val="continuous"/>
          <w:pgSz w:w="11906" w:h="16838"/>
          <w:pgMar w:top="362" w:right="810" w:bottom="1440" w:left="720" w:header="720" w:footer="720" w:gutter="0"/>
          <w:cols w:num="2" w:equalWidth="0">
            <w:col w:w="3524" w:space="0"/>
            <w:col w:w="6851" w:space="0"/>
          </w:cols>
          <w:docGrid w:linePitch="360"/>
        </w:sectPr>
      </w:pPr>
    </w:p>
    <w:p>
      <w:pPr>
        <w:autoSpaceDN w:val="0"/>
        <w:autoSpaceDE w:val="0"/>
        <w:widowControl/>
        <w:spacing w:line="245" w:lineRule="auto" w:before="0" w:after="254"/>
        <w:ind w:left="396" w:right="21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DAE/Twoyear’sexperience/G-1/Level-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3Certificatewithtwoyear’sworkplaceexperience </w:t>
      </w:r>
    </w:p>
    <w:p>
      <w:pPr>
        <w:sectPr>
          <w:type w:val="nextColumn"/>
          <w:pgSz w:w="11906" w:h="16838"/>
          <w:pgMar w:top="362" w:right="810" w:bottom="1440" w:left="720" w:header="720" w:footer="720" w:gutter="0"/>
          <w:cols w:num="2" w:equalWidth="0">
            <w:col w:w="3524" w:space="0"/>
            <w:col w:w="6851" w:space="0"/>
          </w:cols>
          <w:docGrid w:linePitch="360"/>
        </w:sectPr>
      </w:pPr>
    </w:p>
    <w:p>
      <w:pPr>
        <w:autoSpaceDN w:val="0"/>
        <w:tabs>
          <w:tab w:pos="3920" w:val="left"/>
        </w:tabs>
        <w:autoSpaceDE w:val="0"/>
        <w:widowControl/>
        <w:spacing w:line="246" w:lineRule="exact" w:before="0" w:after="0"/>
        <w:ind w:left="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Medium of instruction: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English/Urdu/Locallanguage </w:t>
      </w:r>
    </w:p>
    <w:p>
      <w:pPr>
        <w:autoSpaceDN w:val="0"/>
        <w:tabs>
          <w:tab w:pos="3602" w:val="left"/>
        </w:tabs>
        <w:autoSpaceDE w:val="0"/>
        <w:widowControl/>
        <w:spacing w:line="256" w:lineRule="exact" w:before="242" w:after="0"/>
        <w:ind w:left="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Sequence of modules: </w:t>
      </w:r>
      <w:r>
        <w:tab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TraineemustcompleteallthemodulesandimplementhealthandSafetyRules </w:t>
      </w:r>
    </w:p>
    <w:p>
      <w:pPr>
        <w:sectPr>
          <w:type w:val="continuous"/>
          <w:pgSz w:w="11906" w:h="16838"/>
          <w:pgMar w:top="362" w:right="810" w:bottom="144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32"/>
        <w:gridCol w:w="1332"/>
        <w:gridCol w:w="1332"/>
        <w:gridCol w:w="1332"/>
        <w:gridCol w:w="1332"/>
        <w:gridCol w:w="1332"/>
        <w:gridCol w:w="1332"/>
        <w:gridCol w:w="1332"/>
      </w:tblGrid>
      <w:tr>
        <w:trPr>
          <w:trHeight w:hRule="exact" w:val="866"/>
        </w:trPr>
        <w:tc>
          <w:tcPr>
            <w:tcW w:type="dxa" w:w="14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96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8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Hours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Theory </w:t>
            </w:r>
          </w:p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96" w:right="220" w:firstLine="0"/>
              <w:jc w:val="both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Work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place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Hrs </w:t>
            </w:r>
          </w:p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94" w:right="196" w:firstLine="0"/>
              <w:jc w:val="both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Home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Assign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ment </w:t>
            </w:r>
          </w:p>
        </w:tc>
      </w:tr>
      <w:tr>
        <w:trPr>
          <w:trHeight w:hRule="exact" w:val="516"/>
        </w:trPr>
        <w:tc>
          <w:tcPr>
            <w:tcW w:type="dxa" w:w="143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196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238" w:after="0"/>
              <w:ind w:left="18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Follow safety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rules</w:t>
            </w:r>
          </w:p>
        </w:tc>
        <w:tc>
          <w:tcPr>
            <w:tcW w:type="dxa" w:w="88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Wear Working uniform 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9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04 </w:t>
            </w:r>
          </w:p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16 </w:t>
            </w:r>
          </w:p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48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Use Protective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equipment 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6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Use Protective equipment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0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Use Protective equipment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44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Use Protective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equipment 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08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88" w:val="left"/>
              </w:tabs>
              <w:autoSpaceDE w:val="0"/>
              <w:widowControl/>
              <w:spacing w:line="238" w:lineRule="exact" w:before="4" w:after="0"/>
              <w:ind w:left="11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Deal with work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Accidents and injuries 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94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4" w:val="left"/>
              </w:tabs>
              <w:autoSpaceDE w:val="0"/>
              <w:widowControl/>
              <w:spacing w:line="24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Deal with work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Accidents and injuries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6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Use Special Safety Tools 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0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Use fire extinguisher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8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Use fire extinguisher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00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Check All around working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Area for safe Work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98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Check All around working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Area for safe Work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6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Manage Tools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proper work 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17.600000000000364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Manage Tools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proper work 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6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17.600000000000364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Clean up / Oiling for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machinery 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6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17.600000000000364" w:val="single" w:color="#000000"/>
            </w:tcBorders>
          </w:tcPr>
          <w:p/>
        </w:tc>
        <w:tc>
          <w:tcPr>
            <w:tcW w:type="dxa" w:w="9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  <w:p>
            <w:pPr>
              <w:autoSpaceDN w:val="0"/>
              <w:autoSpaceDE w:val="0"/>
              <w:widowControl/>
              <w:spacing w:line="268" w:lineRule="exact" w:before="49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Pickup all tools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machine work </w:t>
            </w:r>
          </w:p>
        </w:tc>
        <w:tc>
          <w:tcPr>
            <w:tcW w:type="dxa" w:w="886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4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32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5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8"/>
            <w:vMerge w:val="restart"/>
            <w:tcBorders>
              <w:start w:sz="24.0" w:val="single" w:color="#000000"/>
              <w:top w:sz="17.60000000000036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17.600000000000364" w:val="single" w:color="#000000"/>
            </w:tcBorders>
          </w:tcPr>
          <w:p/>
        </w:tc>
        <w:tc>
          <w:tcPr>
            <w:tcW w:type="dxa" w:w="2584"/>
            <w:tcBorders>
              <w:start w:sz="24.0" w:val="single" w:color="#000000"/>
              <w:top w:sz="24.0" w:val="single" w:color="#000000"/>
              <w:end w:sz="12.0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Apply 1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4"/>
              </w:rPr>
              <w:t>st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Aid Rule </w:t>
            </w:r>
          </w:p>
        </w:tc>
        <w:tc>
          <w:tcPr>
            <w:tcW w:type="dxa" w:w="2712"/>
            <w:gridSpan w:val="3"/>
            <w:tcBorders>
              <w:start w:sz="12.0" w:val="single" w:color="#000000"/>
              <w:top w:sz="24.0" w:val="single" w:color="#000000"/>
              <w:end w:sz="24.0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6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17.600000000000364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17.600000000000364" w:val="single" w:color="#000000"/>
              <w:end w:sz="24.0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2584"/>
            <w:tcBorders>
              <w:start w:sz="24.0" w:val="single" w:color="#000000"/>
              <w:top w:sz="17.600000000000364" w:val="single" w:color="#000000"/>
              <w:end w:sz="12.0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Apply 1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4"/>
              </w:rPr>
              <w:t>st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Aid Rule </w:t>
            </w:r>
          </w:p>
        </w:tc>
        <w:tc>
          <w:tcPr>
            <w:tcW w:type="dxa" w:w="2712"/>
            <w:gridSpan w:val="3"/>
            <w:tcBorders>
              <w:start w:sz="12.0" w:val="single" w:color="#000000"/>
              <w:top w:sz="17.600000000000364" w:val="single" w:color="#000000"/>
              <w:end w:sz="24.0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17.600000000000364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17.599999999999454" w:val="single" w:color="#000000"/>
              <w:end w:sz="24.0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2584"/>
            <w:tcBorders>
              <w:start w:sz="24.0" w:val="single" w:color="#000000"/>
              <w:top w:sz="17.599999999999454" w:val="single" w:color="#000000"/>
              <w:end w:sz="12.0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Examine / Checkout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ready for working </w:t>
            </w:r>
          </w:p>
        </w:tc>
        <w:tc>
          <w:tcPr>
            <w:tcW w:type="dxa" w:w="2712"/>
            <w:gridSpan w:val="3"/>
            <w:tcBorders>
              <w:start w:sz="12.0" w:val="single" w:color="#000000"/>
              <w:top w:sz="17.599999999999454" w:val="single" w:color="#000000"/>
              <w:end w:sz="24.0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68"/>
        </w:trPr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32"/>
            <w:vMerge/>
            <w:tcBorders>
              <w:start w:sz="24.0" w:val="single" w:color="#000000"/>
              <w:top w:sz="17.600000000000364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76"/>
            <w:tcBorders>
              <w:start w:sz="24.0" w:val="single" w:color="#000000"/>
              <w:top w:sz="17.59999999999945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2584"/>
            <w:tcBorders>
              <w:start w:sz="24.0" w:val="single" w:color="#000000"/>
              <w:top w:sz="17.599999999999454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Examine / Checkout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ready for working </w:t>
            </w:r>
          </w:p>
        </w:tc>
        <w:tc>
          <w:tcPr>
            <w:tcW w:type="dxa" w:w="2712"/>
            <w:gridSpan w:val="3"/>
            <w:tcBorders>
              <w:start w:sz="12.0" w:val="single" w:color="#000000"/>
              <w:top w:sz="17.59999999999945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43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</w:p>
    <w:p>
      <w:pPr>
        <w:sectPr>
          <w:pgSz w:w="11906" w:h="16838"/>
          <w:pgMar w:top="36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052"/>
        </w:trPr>
        <w:tc>
          <w:tcPr>
            <w:tcW w:type="dxa" w:w="10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9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Hours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Units</w:t>
            </w:r>
          </w:p>
        </w:tc>
        <w:tc>
          <w:tcPr>
            <w:tcW w:type="dxa" w:w="990"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0"/>
              </w:rPr>
              <w:t xml:space="preserve">Theory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0"/>
              </w:rPr>
              <w:t xml:space="preserve">Hrs </w:t>
            </w:r>
          </w:p>
        </w:tc>
        <w:tc>
          <w:tcPr>
            <w:tcW w:type="dxa" w:w="1262"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0"/>
              </w:rPr>
              <w:t xml:space="preserve">Workplace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0"/>
              </w:rPr>
              <w:t xml:space="preserve">Hrs </w:t>
            </w:r>
          </w:p>
        </w:tc>
        <w:tc>
          <w:tcPr>
            <w:tcW w:type="dxa" w:w="1572"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Assignment</w:t>
            </w:r>
          </w:p>
        </w:tc>
      </w:tr>
      <w:tr>
        <w:trPr>
          <w:trHeight w:hRule="exact" w:val="9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 </w:t>
            </w:r>
          </w:p>
          <w:p>
            <w:pPr>
              <w:autoSpaceDN w:val="0"/>
              <w:autoSpaceDE w:val="0"/>
              <w:widowControl/>
              <w:spacing w:line="276" w:lineRule="exact" w:before="635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Basic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Electric Circuit </w:t>
            </w:r>
          </w:p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04 </w:t>
            </w:r>
          </w:p>
        </w:tc>
        <w:tc>
          <w:tcPr>
            <w:tcW w:type="dxa" w:w="1262"/>
            <w:vMerge w:val="restart"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8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 </w:t>
            </w:r>
          </w:p>
        </w:tc>
        <w:tc>
          <w:tcPr>
            <w:tcW w:type="dxa" w:w="1572"/>
            <w:vMerge w:val="restart"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0" w:after="0"/>
              <w:ind w:left="86" w:right="620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</w:p>
        </w:tc>
      </w:tr>
      <w:tr>
        <w:trPr>
          <w:trHeight w:hRule="exact" w:val="89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8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Introduction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market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market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38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Institute/wor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k ethics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58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Institute/wor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k ethics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4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76" w:val="left"/>
              </w:tabs>
              <w:autoSpaceDE w:val="0"/>
              <w:widowControl/>
              <w:spacing w:line="292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bench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 tools.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8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series circuit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work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bench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47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8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bench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ate tools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2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2734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264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bench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ate tools 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vMerge w:val="restart"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72"/>
            <w:vMerge w:val="restart"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7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series parallel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bench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3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8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parallel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bench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7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series parallel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bench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62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series parallel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bench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indicator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circuit on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bench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4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tools 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72"/>
            <w:vMerge w:val="restart"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62"/>
            <w:vMerge w:val="restart"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indicator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bench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indicator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bench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6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indicator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bench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800000000000182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800000000000182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18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29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Prepare Basic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Electric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Circuit </w:t>
            </w:r>
          </w:p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Head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Tail Light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Circuit on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bench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32" w:after="0"/>
              <w:ind w:left="0" w:right="27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27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3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56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18" w:lineRule="exact" w:before="320" w:after="0"/>
              <w:ind w:left="216" w:right="498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</w:p>
        </w:tc>
      </w:tr>
      <w:tr>
        <w:trPr>
          <w:trHeight w:hRule="exact" w:val="182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Head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Tail Light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Circuit on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bench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Head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Tail Light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Circuit on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bench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1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Head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Tail Light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Circuit on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bench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12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brake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light circuit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work bench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5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8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17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777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Perform Basic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Electric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Measurement </w:t>
            </w:r>
          </w:p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7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6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brake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light circuit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work bench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1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brake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light circuit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work bench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brake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light circuit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work bench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7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2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Measure/rec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ord voltage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Multi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0" w:after="0"/>
              <w:ind w:left="2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Measure/rec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ord voltage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</w:p>
          <w:p>
            <w:pPr>
              <w:autoSpaceDN w:val="0"/>
              <w:autoSpaceDE w:val="0"/>
              <w:widowControl/>
              <w:spacing w:line="197" w:lineRule="auto" w:before="7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0" w:after="0"/>
              <w:ind w:left="2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Measure/rec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ord voltage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</w:t>
            </w:r>
          </w:p>
          <w:p>
            <w:pPr>
              <w:autoSpaceDN w:val="0"/>
              <w:autoSpaceDE w:val="0"/>
              <w:widowControl/>
              <w:spacing w:line="197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</w:p>
          <w:p>
            <w:pPr>
              <w:autoSpaceDN w:val="0"/>
              <w:autoSpaceDE w:val="0"/>
              <w:widowControl/>
              <w:spacing w:line="197" w:lineRule="auto" w:before="7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2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0" w:after="0"/>
              <w:ind w:left="2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Measure/rec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ord voltage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</w:p>
          <w:p>
            <w:pPr>
              <w:autoSpaceDN w:val="0"/>
              <w:autoSpaceDE w:val="0"/>
              <w:widowControl/>
              <w:spacing w:line="197" w:lineRule="auto" w:before="7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6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486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Measure/recor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 current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4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70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16" w:lineRule="exact" w:before="7520" w:after="0"/>
              <w:ind w:left="294" w:right="428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</w:p>
        </w:tc>
      </w:tr>
      <w:tr>
        <w:trPr>
          <w:trHeight w:hRule="exact" w:val="123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Measure/recor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 current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3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Measure/recor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 current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3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Measure/recor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 current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8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Measure/recor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 resistance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3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Measure/recor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 resistance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3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Measure/recor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 resistance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3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Measure/recor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 resistance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18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48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basic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Electromagnet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ic  circuits.</w:t>
            </w:r>
          </w:p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basic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electro magnet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with the help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of iron core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copper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wire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264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1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570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basic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electro magnet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with the help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of iron core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copper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wire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3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818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basic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electro magnet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with the help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of iron core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copper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wire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7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1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Prepare basic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electro magnet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with the help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of iron core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copper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wire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2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8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Prepare horn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circuit 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work bench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appropriate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tools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Prepare horn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circuit on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bench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tools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Prepare horn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circuit on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bench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tools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Prepare horn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circuit on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bench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tools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1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3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Prepare self-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starter circuit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on work bench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Prepare self-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starter circuit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on work bench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4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2118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Prepare self-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starter circuit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on work bench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7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Prepare self-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starter circuit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on work bench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appropriate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tools.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4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wind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resistance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DC motor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wind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resistance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DC motor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4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wind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resistance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DC motor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wind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resistance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DC motor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using Digital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Multi 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90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Relay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switching relay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coil points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 /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record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continuity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between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contact points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8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17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Digital Multi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Meter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7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20" w:lineRule="exact" w:before="8256" w:after="0"/>
              <w:ind w:left="334" w:right="256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</w:p>
        </w:tc>
      </w:tr>
      <w:tr>
        <w:trPr>
          <w:trHeight w:hRule="exact" w:val="40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Relay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switching relay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coil points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 /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record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continuity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between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contact points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Digital Multi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0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Relay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switching relay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coil points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 /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record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continuity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between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contact points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Digital Multi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0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4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Relay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switching relay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coil points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measure /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record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continuity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between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contact points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Digital Multi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10"/>
        </w:trPr>
        <w:tc>
          <w:tcPr>
            <w:tcW w:type="dxa" w:w="10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19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Service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Battery </w:t>
            </w:r>
          </w:p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test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use of </w:t>
            </w:r>
          </w:p>
        </w:tc>
        <w:tc>
          <w:tcPr>
            <w:tcW w:type="dxa" w:w="990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9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262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572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30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3066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hydrometer,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Clean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Terminals,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tight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insulate,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secure with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holder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as per given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specification.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7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test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hydrometer,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Clean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Terminals,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tight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insulate,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secure with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holder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as per given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specification.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0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test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hydrometer,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Clean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Terminals,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tight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insulate,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secure with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holder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as per given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specification.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2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test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use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hydrometer,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Clean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Terminals,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tight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insulate,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secure with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holder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1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66" w:after="0"/>
              <w:ind w:left="28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Battery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Replace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 </w:t>
            </w:r>
          </w:p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0" w:right="144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as per given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specification.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7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0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Inspect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change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Ground (Earth)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cable from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>vehicle body.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3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0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Inspect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change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Ground (Earth)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cable from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vehicle body.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3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0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Inspect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change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Ground (Earth)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cable from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vehicle body.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3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0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Inspect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change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Ground (Earth)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cable from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vehicle body.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3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Test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battery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the load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tester/b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attery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tester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assess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battery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 xml:space="preserve">perform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18"/>
              </w:rPr>
              <w:t>ance.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4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34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Test battery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using the load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tester/battery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tester and assess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the 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>performance.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4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36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Test battery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using the load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tester/battery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tester and assess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the 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>performance.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4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34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Test battery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using the load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tester/battery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tester and assess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 xml:space="preserve">the battery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4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18"/>
              </w:rPr>
              <w:t>performance.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7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33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 Safe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removal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from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vehicle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Inspect/service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assess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safety fitting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correctness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33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 Safe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removal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from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vehicle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Inspect/service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assess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safety fitting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correctness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33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 Safe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removal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from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vehicle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Inspect/service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assess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safety fitting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correctness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3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433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 Safe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removal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from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vehicle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Inspect/service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assess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safety fitting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correctness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58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76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18" w:lineRule="exact" w:before="9670" w:after="0"/>
              <w:ind w:left="214" w:right="380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13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14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15 </w:t>
            </w:r>
          </w:p>
        </w:tc>
      </w:tr>
      <w:tr>
        <w:trPr>
          <w:trHeight w:hRule="exact" w:val="211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Carry out safe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procedure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charge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using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 external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charger.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4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Carry out safe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procedure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charge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using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 external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charger.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1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Carry out safe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procedure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charge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using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 external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charger.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Carry out safe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procedure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charge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using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 external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charger.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10"/>
        </w:trPr>
        <w:tc>
          <w:tcPr>
            <w:tcW w:type="dxa" w:w="10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19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16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starting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2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Inspect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vehicle starting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troubleshoot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following: </w:t>
            </w:r>
          </w:p>
        </w:tc>
        <w:tc>
          <w:tcPr>
            <w:tcW w:type="dxa" w:w="990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258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8" w:after="0"/>
              <w:ind w:left="0" w:right="518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576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22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958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Low cranking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speed/ not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cranking,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Ignition switch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malfunctioning.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54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80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2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Inspect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vehicle starting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troubleshoot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following: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Low cranking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speed/ not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cranking,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Ignition switch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malfunctioning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40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Inspect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vehicle starting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troubleshoot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following: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Low cranking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speed/ not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cranking,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Ignition switch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malfunctioning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9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6" w:val="left"/>
              </w:tabs>
              <w:autoSpaceDE w:val="0"/>
              <w:widowControl/>
              <w:spacing w:line="252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Inspect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vehicle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starting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troubleshoot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following: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Low cranking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speed/ not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cranking,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Ignition switch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malfunctioning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8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starting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troubleshoot.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6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486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starting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troubleshoot.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54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80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8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starting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troubleshoot.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8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starting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troubleshoot.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Remedies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concern fault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Remedies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concern fault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Remedies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concern fault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Remedies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concern fault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Repair / change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faulty parts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Repair / change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faulty parts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Repair / change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faulty parts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Repair / change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faulty parts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parts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the 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parts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the 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8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196"/>
        <w:gridCol w:w="1196"/>
        <w:gridCol w:w="1196"/>
        <w:gridCol w:w="1196"/>
        <w:gridCol w:w="1196"/>
        <w:gridCol w:w="1196"/>
        <w:gridCol w:w="1196"/>
        <w:gridCol w:w="1196"/>
        <w:gridCol w:w="1196"/>
      </w:tblGrid>
      <w:tr>
        <w:trPr>
          <w:trHeight w:hRule="exact" w:val="98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parts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the system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54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1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66"/>
            <w:tcBorders>
              <w:top w:sz="24.0" w:val="single" w:color="#000000"/>
              <w:end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82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parts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the system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66"/>
            <w:tcBorders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36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1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Service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Starter Motor </w:t>
            </w:r>
          </w:p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Carry out safe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procedure to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replace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starter motor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from the vehicle.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0" w:after="0"/>
              <w:ind w:left="0" w:right="274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254"/>
            <w:tcBorders>
              <w:start w:sz="4.0" w:val="single" w:color="#000000"/>
              <w:top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30" w:after="0"/>
              <w:ind w:left="0" w:right="368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14"/>
            <w:tcBorders>
              <w:end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66"/>
            <w:tcBorders>
              <w:start w:sz="3.199999999999818" w:val="single" w:color="#000000"/>
              <w:top w:sz="24.0" w:val="single" w:color="#000000"/>
              <w:end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18" w:lineRule="exact" w:before="362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16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17 </w:t>
            </w:r>
          </w:p>
        </w:tc>
      </w:tr>
      <w:tr>
        <w:trPr>
          <w:trHeight w:hRule="exact" w:val="1538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Carry out safe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procedure to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replace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starter motor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from the vehicle.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25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"/>
            <w:tcBorders>
              <w:end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66"/>
            <w:tcBorders>
              <w:start w:sz="3.199999999999818" w:val="single" w:color="#000000"/>
              <w:end w:sz="2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18 </w:t>
            </w:r>
          </w:p>
        </w:tc>
      </w:tr>
      <w:tr>
        <w:trPr>
          <w:trHeight w:hRule="exact" w:val="1280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Carry out safe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procedure to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replace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starter motor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from the vehicle.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25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"/>
            <w:tcBorders>
              <w:end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66"/>
            <w:tcBorders>
              <w:start w:sz="3.199999999999818" w:val="single" w:color="#000000"/>
              <w:end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82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Carry out safe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procedure to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replace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starter motor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from the vehicle.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25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"/>
            <w:tcBorders>
              <w:end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66"/>
            <w:tcBorders>
              <w:start w:sz="3.199999999999818" w:val="single" w:color="#000000"/>
              <w:end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38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0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Service/replace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components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starter motor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perform bench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testing.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25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"/>
            <w:tcBorders>
              <w:end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66"/>
            <w:tcBorders>
              <w:start w:sz="3.199999999999818" w:val="single" w:color="#000000"/>
              <w:end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36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0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Service/replace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components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starter motor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perform bench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testing.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25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"/>
            <w:tcBorders>
              <w:end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66"/>
            <w:tcBorders>
              <w:start w:sz="3.199999999999818" w:val="single" w:color="#000000"/>
              <w:end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38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0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Service/replace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components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starter motor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perform bench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testing.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25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"/>
            <w:tcBorders>
              <w:end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66"/>
            <w:tcBorders>
              <w:start w:sz="3.199999999999818" w:val="single" w:color="#000000"/>
              <w:end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38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2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Service/replace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components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starter motor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perform bench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>testing.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254"/>
            <w:tcBorders>
              <w:start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"/>
            <w:tcBorders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66"/>
            <w:tcBorders>
              <w:start w:sz="3.199999999999818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78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462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starting motor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functions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60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474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starting motor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functions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starting motor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functions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starting motor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functions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starting motor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bendex drive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starting motor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bendex drive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7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starting motor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bendex drive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starting motor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bendex drive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To replace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fly wheel ring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smooth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operation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To replace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fly wheel ring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smooth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operation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To replace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fly wheel ring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smooth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operation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To replace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fly wheel ring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smooth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operation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86"/>
        </w:trPr>
        <w:tc>
          <w:tcPr>
            <w:tcW w:type="dxa" w:w="10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19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Ignition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 safe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working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990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360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42" w:after="0"/>
              <w:ind w:left="0" w:right="472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474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4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38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 safe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working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 safe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working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 safe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working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Ignition system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troubleshootin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g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Ignition system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troubleshootin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g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Ignition system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troubleshootin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g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Ignition system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troubleshootin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g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Ignition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system.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Ignition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system.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3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Ignition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system.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Ignition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system.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0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performance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of plug cable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4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22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17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(high tension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leads)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plugs.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performance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of plug cable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(high tension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leads)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plugs.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2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performance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of plug cable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(high tension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leads)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plugs.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performance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of plug cable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(high tension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leads)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plugs.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Inspect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timing circuit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Sensors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Inspect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timing circuit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Sensors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Inspect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timing circuit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Sensors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Inspect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timing circuit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Sensors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Ignition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Replace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timing Sensors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46" w:after="0"/>
              <w:ind w:left="0" w:right="58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18" w:lineRule="exact" w:before="432" w:after="0"/>
              <w:ind w:left="290" w:right="278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Task22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Task23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Task24 </w:t>
            </w:r>
          </w:p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Replace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timing 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Replace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timing 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Replace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timing 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4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212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Take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test by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computerize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scanner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8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Take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test by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computerize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Take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test by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computerize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Take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test by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computerize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6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Crank engine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operating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temperature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solve / inspect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the 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Crank engine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operating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temperature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solve / inspect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the 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Crank engine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operating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temperature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solve / inspect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the 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Crank engine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operating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temperature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solve / inspect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the 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78" w:right="1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Checkout the V-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tech system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ignition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0" w:after="0"/>
              <w:ind w:left="78" w:right="1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Checkout the V-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tech system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ignition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78" w:right="1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Checkout the V-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tech system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ignition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78" w:right="1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Checkout the V-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tech system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ignition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computerize test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1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8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computerize test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scanner 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8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computerize test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7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computerize test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382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charging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charging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diagnose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following. </w:t>
            </w:r>
          </w:p>
          <w:p>
            <w:pPr>
              <w:autoSpaceDN w:val="0"/>
              <w:autoSpaceDE w:val="0"/>
              <w:widowControl/>
              <w:spacing w:line="247" w:lineRule="auto" w:before="7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warning light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indication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instrument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panel.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74" w:after="0"/>
              <w:ind w:left="0" w:right="202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7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8" w:lineRule="exact" w:before="2644" w:after="0"/>
              <w:ind w:left="47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27 </w:t>
            </w:r>
          </w:p>
        </w:tc>
      </w:tr>
      <w:tr>
        <w:trPr>
          <w:trHeight w:hRule="exact" w:val="299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charging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diagnose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following. </w:t>
            </w:r>
          </w:p>
          <w:p>
            <w:pPr>
              <w:autoSpaceDN w:val="0"/>
              <w:autoSpaceDE w:val="0"/>
              <w:widowControl/>
              <w:spacing w:line="245" w:lineRule="auto" w:before="52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warning light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indication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instrument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panel.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98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charging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diagnose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following. </w:t>
            </w:r>
          </w:p>
          <w:p>
            <w:pPr>
              <w:autoSpaceDN w:val="0"/>
              <w:autoSpaceDE w:val="0"/>
              <w:widowControl/>
              <w:spacing w:line="245" w:lineRule="auto" w:before="52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warning light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indication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instrument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panel.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 vehicle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charging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system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diagnose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following. </w:t>
            </w:r>
          </w:p>
          <w:p>
            <w:pPr>
              <w:autoSpaceDN w:val="0"/>
              <w:autoSpaceDE w:val="0"/>
              <w:widowControl/>
              <w:spacing w:line="245" w:lineRule="auto" w:before="52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warning light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1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38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indication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instrument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panel.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7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output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voltage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alternator.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3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output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voltage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alternator.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4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output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voltage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alternator.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3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output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voltage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alternator.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drives belt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condition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Tension,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alternator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bearing noise.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drives belt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condition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Tension,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alternator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bearing noise.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drives belt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condition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Tension,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alternator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bearing noise.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drives belt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condition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Tension,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alternator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bearing noise.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4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wire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harness, fuse,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proper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insulated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wires.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9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486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wire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harness, fuse,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proper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insulated wires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8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wire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harness, fuse,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proper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insulated wires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8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 wire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harness, fuse,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proper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insulated wires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96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Dismantle/serv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ice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alternator as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following;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connector,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carbon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brushes,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Rectifier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Bridge, replace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voltage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regulator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stator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winding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9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Dismantle/serv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ice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alternator as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following;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connector,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carbon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brushes,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Rectifier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Bridge, replace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voltage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regulator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stator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winding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4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4964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Dismantle/serv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ice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alternator as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following;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connector,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carbon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brushes,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Rectifier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Bridge, replace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voltage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regulator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stator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winding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4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00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96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Dismantle/serv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ice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alternator as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following;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connector,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carbon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brushes,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Rectifier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Bridge, replace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voltage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regulator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replace stator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winding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charging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charging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test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computerized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8" w:after="0"/>
              <w:ind w:left="0" w:right="262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334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3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500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04" w:lineRule="exact" w:before="0" w:after="0"/>
              <w:ind w:left="172" w:right="346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28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29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30 </w:t>
            </w:r>
          </w:p>
        </w:tc>
      </w:tr>
      <w:tr>
        <w:trPr>
          <w:trHeight w:hRule="exact" w:val="171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charging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test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computerized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7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28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716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charging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test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computerized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0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charging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test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computerized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rectify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rectify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rectify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rectify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0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5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9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scanner 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0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using 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using 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using 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using 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using 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using 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using 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66"/>
        </w:trPr>
        <w:tc>
          <w:tcPr>
            <w:tcW w:type="dxa" w:w="10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19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Electrical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Accessories </w:t>
            </w:r>
          </w:p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oil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warning switch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990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030" w:after="0"/>
              <w:ind w:left="0" w:right="25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332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03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502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18" w:lineRule="exact" w:before="470" w:after="0"/>
              <w:ind w:left="236" w:right="284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31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32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33 </w:t>
            </w:r>
          </w:p>
        </w:tc>
      </w:tr>
    </w:tbl>
    <w:p>
      <w:pPr>
        <w:autoSpaceDN w:val="0"/>
        <w:autoSpaceDE w:val="0"/>
        <w:widowControl/>
        <w:spacing w:line="197" w:lineRule="auto" w:before="48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30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3066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oil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warning switch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0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oil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warning switch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oil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warning switch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74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fuse,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relay operation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for 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27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fuse,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relay operation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for 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0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31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0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5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fuse,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relay operation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for 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75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fuse,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relay operation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for 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4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fuel sender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69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000000000004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000000000004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fuel sender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fuel sender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5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32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0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9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fuel sender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wiper motor,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washer motor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for 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wiper motor,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washer motor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for 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wiper motor,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washer motor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for 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4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wiper motor,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washer motor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for 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9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33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486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50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heating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Elements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4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heating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Elements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heating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Elements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6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Inspects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heating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Elements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correct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under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specified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instructions.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7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34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8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Check the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Supplementar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 Restrain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(SRS) </w:t>
            </w:r>
          </w:p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sensor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4" w:after="0"/>
              <w:ind w:left="0" w:right="26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8" w:after="0"/>
              <w:ind w:left="0" w:right="55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22" w:lineRule="exact" w:before="84" w:after="0"/>
              <w:ind w:left="192" w:right="308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34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35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36 </w:t>
            </w:r>
          </w:p>
        </w:tc>
      </w:tr>
      <w:tr>
        <w:trPr>
          <w:trHeight w:hRule="exact" w:val="152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sensor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sensor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sensor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4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wiring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wiring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wiring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wiring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6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35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from car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from car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from car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91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36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>
        <w:trPr>
          <w:trHeight w:hRule="exact" w:val="866"/>
        </w:trPr>
        <w:tc>
          <w:tcPr>
            <w:tcW w:type="dxa" w:w="143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96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8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978"/>
            <w:gridSpan w:val="3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Hours </w:t>
            </w:r>
          </w:p>
        </w:tc>
        <w:tc>
          <w:tcPr>
            <w:tcW w:type="dxa" w:w="2584"/>
            <w:gridSpan w:val="2"/>
            <w:tcBorders>
              <w:start w:sz="24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882"/>
            <w:tcBorders>
              <w:start w:sz="12.0" w:val="single" w:color="#000000"/>
              <w:top w:sz="24.0" w:val="single" w:color="#000000"/>
              <w:end w:sz="12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Theory </w:t>
            </w:r>
          </w:p>
        </w:tc>
        <w:tc>
          <w:tcPr>
            <w:tcW w:type="dxa" w:w="894"/>
            <w:gridSpan w:val="2"/>
            <w:tcBorders>
              <w:start w:sz="12.0" w:val="single" w:color="#000000"/>
              <w:top w:sz="24.0" w:val="single" w:color="#000000"/>
              <w:end w:sz="11.200000000000273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96" w:right="220" w:firstLine="0"/>
              <w:jc w:val="both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Work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place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Hrs </w:t>
            </w:r>
          </w:p>
        </w:tc>
        <w:tc>
          <w:tcPr>
            <w:tcW w:type="dxa" w:w="1014"/>
            <w:tcBorders>
              <w:start w:sz="11.200000000000273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9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Assignm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ent </w:t>
            </w:r>
          </w:p>
        </w:tc>
        <w:tc>
          <w:tcPr>
            <w:tcW w:type="dxa" w:w="44"/>
            <w:tcBorders>
              <w:start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00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 </w:t>
            </w:r>
          </w:p>
        </w:tc>
        <w:tc>
          <w:tcPr>
            <w:tcW w:type="dxa" w:w="1980"/>
            <w:gridSpan w:val="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Check the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Supplementar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 Restrain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(SRS) </w:t>
            </w:r>
          </w:p>
        </w:tc>
        <w:tc>
          <w:tcPr>
            <w:tcW w:type="dxa" w:w="992"/>
            <w:gridSpan w:val="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8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2"/>
            <w:gridSpan w:val="3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sensor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2" w:after="0"/>
              <w:ind w:left="0" w:right="26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350"/>
            <w:gridSpan w:val="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90" w:after="0"/>
              <w:ind w:left="0" w:right="55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484"/>
            <w:gridSpan w:val="3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20" w:lineRule="exact" w:before="84" w:after="0"/>
              <w:ind w:left="192" w:right="308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34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35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36 </w:t>
            </w:r>
          </w:p>
        </w:tc>
      </w:tr>
      <w:tr>
        <w:trPr>
          <w:trHeight w:hRule="exact" w:val="1526"/>
        </w:trPr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2"/>
            <w:gridSpan w:val="3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sensor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019"/>
            <w:gridSpan w:val="3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6"/>
        </w:trPr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2"/>
            <w:gridSpan w:val="3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sensor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019"/>
            <w:gridSpan w:val="3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4"/>
        </w:trPr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2"/>
            <w:gridSpan w:val="3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sensor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procedure.</w:t>
            </w:r>
          </w:p>
        </w:tc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019"/>
            <w:gridSpan w:val="3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2"/>
            <w:gridSpan w:val="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8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2"/>
            <w:gridSpan w:val="3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6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wiring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</w:t>
            </w:r>
          </w:p>
        </w:tc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019"/>
            <w:gridSpan w:val="3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8"/>
        </w:trPr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2"/>
            <w:gridSpan w:val="3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wiring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</w:t>
            </w:r>
          </w:p>
        </w:tc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019"/>
            <w:gridSpan w:val="3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4"/>
        </w:trPr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2"/>
            <w:gridSpan w:val="3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wiring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</w:t>
            </w:r>
          </w:p>
        </w:tc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019"/>
            <w:gridSpan w:val="3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4"/>
        </w:trPr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2"/>
            <w:gridSpan w:val="3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Check for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vehicle SRS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wiring under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specified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procedure</w:t>
            </w:r>
          </w:p>
        </w:tc>
        <w:tc>
          <w:tcPr>
            <w:tcW w:type="dxa" w:w="673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019"/>
            <w:gridSpan w:val="3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91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37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114"/>
        </w:trPr>
        <w:tc>
          <w:tcPr>
            <w:tcW w:type="dxa" w:w="10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99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5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48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from car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from car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from car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car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80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38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052"/>
        </w:trPr>
        <w:tc>
          <w:tcPr>
            <w:tcW w:type="dxa" w:w="11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0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Hours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Units</w:t>
            </w:r>
          </w:p>
        </w:tc>
        <w:tc>
          <w:tcPr>
            <w:tcW w:type="dxa" w:w="980"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0"/>
              </w:rPr>
              <w:t xml:space="preserve">Theory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0"/>
              </w:rPr>
              <w:t xml:space="preserve">Hrs </w:t>
            </w:r>
          </w:p>
        </w:tc>
        <w:tc>
          <w:tcPr>
            <w:tcW w:type="dxa" w:w="1242"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0"/>
              </w:rPr>
              <w:t xml:space="preserve">Workplace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0"/>
              </w:rPr>
              <w:t xml:space="preserve">Hrs </w:t>
            </w:r>
          </w:p>
        </w:tc>
        <w:tc>
          <w:tcPr>
            <w:tcW w:type="dxa" w:w="1692"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Assignment</w:t>
            </w:r>
          </w:p>
        </w:tc>
      </w:tr>
      <w:tr>
        <w:trPr>
          <w:trHeight w:hRule="exact" w:val="1584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 </w:t>
            </w:r>
          </w:p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 Installation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New SRS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inspect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04 </w:t>
            </w:r>
          </w:p>
        </w:tc>
        <w:tc>
          <w:tcPr>
            <w:tcW w:type="dxa" w:w="1242"/>
            <w:vMerge w:val="restart"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 </w:t>
            </w:r>
          </w:p>
        </w:tc>
        <w:tc>
          <w:tcPr>
            <w:tcW w:type="dxa" w:w="1692"/>
            <w:vMerge w:val="restart"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0" w:after="0"/>
              <w:ind w:left="86" w:right="740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</w:p>
        </w:tc>
      </w:tr>
      <w:tr>
        <w:trPr>
          <w:trHeight w:hRule="exact" w:val="132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2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39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622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42"/>
            <w:vMerge w:val="restart"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92"/>
            <w:vMerge w:val="restart"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Install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 SRS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System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inspect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3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3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SRS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during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conditions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7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Checkout SRS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different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7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Checkout SRS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different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7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Checkout SRS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different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7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Checkout SRS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different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7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Checkout SRS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different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Checkout SRS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6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40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different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conditions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56"/>
            <w:vMerge w:val="restart"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78"/>
            <w:vMerge w:val="restart"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7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Checkout SRS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different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16.799999999999727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6.799999999999727" w:val="single" w:color="#000000"/>
              <w:top w:sz="24.0" w:val="single" w:color="#000000"/>
              <w:end w:sz="17.59999999999991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17.59999999999991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36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 </w:t>
            </w:r>
          </w:p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29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Replace 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Repair Hybrid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High Voltage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Battery cells </w:t>
            </w:r>
          </w:p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Diagnose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 in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256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678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18" w:lineRule="exact" w:before="230" w:after="0"/>
              <w:ind w:left="244" w:right="586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</w:p>
        </w:tc>
      </w:tr>
      <w:tr>
        <w:trPr>
          <w:trHeight w:hRule="exact" w:val="113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Diagnose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 in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3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Diagnose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 in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3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Diagnose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 in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3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Diagnose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 in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3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Diagnose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 in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3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Diagnose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 in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3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Diagnose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 in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remove battery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6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remove battery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6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remove battery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8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41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6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0"/>
              </w:rPr>
              <w:t xml:space="preserve">remove battery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4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9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6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fuses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battery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fuses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battery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fuses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battery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fuses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battery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Dismantle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battery cells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one by one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Dismantle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battery cells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one by one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Dismantle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battery cells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one by one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Dismantle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battery cells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one by one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62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17 </w:t>
            </w:r>
          </w:p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Replace 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Repair Hybrid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High Voltage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Battery cells </w:t>
            </w:r>
          </w:p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voltage of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cells by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digital multi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meter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54" w:after="0"/>
              <w:ind w:left="0" w:right="244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24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74" w:after="0"/>
              <w:ind w:left="0" w:right="28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69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18" w:lineRule="exact" w:before="428" w:after="0"/>
              <w:ind w:left="302" w:right="544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9</w:t>
            </w:r>
          </w:p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voltage of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cells by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digital multi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voltage of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cells by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digital multi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meter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8" w:right="22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Checkout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voltage of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cells by using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9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42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digital multi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meter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4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9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2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Fitting of new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cells one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one together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make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battery unit.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Fitting of new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cells one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one together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make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Fitting of new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cells one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one together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make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Fitting of new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cells one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one together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make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3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Fitting of new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cells one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one together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make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Fitting of new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cells one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one together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make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Fitting of new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cells one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one together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make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Fitting of new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cells one by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one together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make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unit.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4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fitted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battery unit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comportment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fitted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battery unit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43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comportment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4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9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7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fitted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battery unit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comportment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 fitted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battery unit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comportment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Reconnect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the 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the systems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Reconnect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the 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connections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the systems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Recheck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4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Recheck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battery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 </w:t>
            </w:r>
          </w:p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Inspection 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Replacement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Hybrid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converter </w:t>
            </w:r>
          </w:p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problem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022" w:after="0"/>
              <w:ind w:left="0" w:right="222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24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01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69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20" w:lineRule="exact" w:before="442" w:after="0"/>
              <w:ind w:left="338" w:right="374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</w:p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problem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problem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problem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0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3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area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converter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fitting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7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44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44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area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converter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fitting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remove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4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9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area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converter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fitting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remove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area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converter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fitting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remove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area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converter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fitting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remove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area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converter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fitting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remove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area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converter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fitting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remove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area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converter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fitting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remove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converter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converter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converter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converter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3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45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converter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2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1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converter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converter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converter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 </w:t>
            </w:r>
          </w:p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1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 Install 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Inspect motor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generator – 1 </w:t>
            </w:r>
          </w:p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generator -1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62" w:after="0"/>
              <w:ind w:left="0" w:right="16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22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66" w:after="0"/>
              <w:ind w:left="0" w:right="344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generator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generator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generator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MG-1 unit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0" w:right="432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MG-1 unit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0" w:right="432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MG-1 unit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0" w:right="432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MG-1 unit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5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MG-1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2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46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equipments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2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1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1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MG-1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equipments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1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MG-1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equipments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MG-1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equipments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MG-1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Unit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8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MG-1 unit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using 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MG-1 unit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MG-1 unit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3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47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196"/>
        <w:gridCol w:w="1196"/>
        <w:gridCol w:w="1196"/>
        <w:gridCol w:w="1196"/>
        <w:gridCol w:w="1196"/>
        <w:gridCol w:w="1196"/>
        <w:gridCol w:w="1196"/>
        <w:gridCol w:w="1196"/>
        <w:gridCol w:w="1196"/>
      </w:tblGrid>
      <w:tr>
        <w:trPr>
          <w:trHeight w:hRule="exact" w:val="1326"/>
        </w:trPr>
        <w:tc>
          <w:tcPr>
            <w:tcW w:type="dxa" w:w="11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MG-1 unit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using scanner </w:t>
            </w:r>
          </w:p>
        </w:tc>
        <w:tc>
          <w:tcPr>
            <w:tcW w:type="dxa" w:w="980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22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2"/>
            <w:gridSpan w:val="2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1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</w:t>
            </w:r>
          </w:p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1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 Install 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Inspect motor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generator – 2 </w:t>
            </w:r>
          </w:p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generator -2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72" w:after="0"/>
              <w:ind w:left="0" w:right="178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270"/>
            <w:gridSpan w:val="2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84" w:after="0"/>
              <w:ind w:left="0" w:right="39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66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12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generator -2 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generator -2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generator -2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12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>MG-2 unit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2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0" w:right="432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MG-2 unit 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0" w:right="432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MG-2 unit 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0" w:right="432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location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disconnect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MG-2 unit 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MG-2 Unit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equipments 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14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MG-2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equipments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7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48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196"/>
        <w:gridCol w:w="1196"/>
        <w:gridCol w:w="1196"/>
        <w:gridCol w:w="1196"/>
        <w:gridCol w:w="1196"/>
        <w:gridCol w:w="1196"/>
        <w:gridCol w:w="1196"/>
        <w:gridCol w:w="1196"/>
        <w:gridCol w:w="1196"/>
      </w:tblGrid>
      <w:tr>
        <w:trPr>
          <w:trHeight w:hRule="exact" w:val="1716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MG-2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equipments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7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64"/>
            <w:gridSpan w:val="2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16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MG-2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equipments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MG-2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Unit 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MG-2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Unit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MG-2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Unit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MG-2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Unit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84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MG-2 unit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using scanner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4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MG-2 unit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using scanner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6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MG-2 unit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using scanner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4"/>
        </w:trPr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Inspect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MG-2 unit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using scanner</w:t>
            </w:r>
          </w:p>
        </w:tc>
        <w:tc>
          <w:tcPr>
            <w:tcW w:type="dxa" w:w="119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19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2392"/>
            <w:gridSpan w:val="2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80"/>
        </w:trPr>
        <w:tc>
          <w:tcPr>
            <w:tcW w:type="dxa" w:w="11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 </w:t>
            </w:r>
          </w:p>
        </w:tc>
        <w:tc>
          <w:tcPr>
            <w:tcW w:type="dxa" w:w="20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/ Inspect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/ Install new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ABS Brake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980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2" w:after="0"/>
              <w:ind w:left="0" w:right="178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328"/>
            <w:gridSpan w:val="2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4" w:after="0"/>
              <w:ind w:left="0" w:right="43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606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4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49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44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0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0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Locate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motors Unit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motors Unit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motors Unit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3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50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164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motors Unit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0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motors Unit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motors Unit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motors Unit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motors Unit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Modulator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Modulator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Modulator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Brake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Modulator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2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 </w:t>
            </w:r>
          </w:p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/ Inspect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/ Install new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ABS Brake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0" w:after="0"/>
              <w:ind w:left="0" w:right="25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33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0" w:after="0"/>
              <w:ind w:left="0" w:right="32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60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8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51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Sensors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0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wheels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Sensors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motors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unit  to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motors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unit  to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motors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unit  to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motors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unit  to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5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52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412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motors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unit  to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0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6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motors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unit  to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new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motors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motors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unit  to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motors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unit  to ABS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1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 </w:t>
            </w:r>
          </w:p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/ Inspect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/ Install new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ABS Brake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Modulator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all Wheels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54" w:after="0"/>
              <w:ind w:left="0" w:right="182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04 </w:t>
            </w:r>
          </w:p>
        </w:tc>
        <w:tc>
          <w:tcPr>
            <w:tcW w:type="dxa" w:w="133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16 </w:t>
            </w:r>
          </w:p>
        </w:tc>
        <w:tc>
          <w:tcPr>
            <w:tcW w:type="dxa" w:w="160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Modulator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all Wheels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Modulator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all Wheels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 install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ABS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Modulator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Unit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all Wheels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bleeding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air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7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53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bleeding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3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0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bleeding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bleeding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bleeding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bleeding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bleeding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bleeding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4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9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54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20"/>
            <w:vMerge w:val="restart"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14"/>
            <w:vMerge w:val="restart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0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Checkout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200"/>
        </w:trPr>
        <w:tc>
          <w:tcPr>
            <w:tcW w:type="dxa" w:w="11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 </w:t>
            </w:r>
          </w:p>
        </w:tc>
        <w:tc>
          <w:tcPr>
            <w:tcW w:type="dxa" w:w="20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checking 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Inspection 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Calibration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related to EFI 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ABS / Hybrid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Day1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EFI, ABS,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Hybrid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Actuators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980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04 </w:t>
            </w:r>
          </w:p>
        </w:tc>
        <w:tc>
          <w:tcPr>
            <w:tcW w:type="dxa" w:w="1320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 </w:t>
            </w:r>
          </w:p>
        </w:tc>
        <w:tc>
          <w:tcPr>
            <w:tcW w:type="dxa" w:w="1614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39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55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282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EFI, ABS,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Hybrid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Actuators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2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22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EFI, ABS,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Hybrid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Actuators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2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EFI, ABS,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Hybrid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Actuators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EFI, ABS,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Hybrid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54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EFI, ABS,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Hybrid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2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56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2544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EFI, ABS,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Hybrid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2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54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faults related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EFI, ABS,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Hybrid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sensors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54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54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8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57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144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2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00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Scanner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54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54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54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268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8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58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346"/>
        <w:gridCol w:w="1346"/>
        <w:gridCol w:w="1346"/>
        <w:gridCol w:w="1346"/>
        <w:gridCol w:w="1346"/>
        <w:gridCol w:w="1346"/>
        <w:gridCol w:w="1346"/>
        <w:gridCol w:w="1346"/>
      </w:tblGrid>
      <w:tr>
        <w:trPr>
          <w:trHeight w:hRule="exact" w:val="900"/>
        </w:trPr>
        <w:tc>
          <w:tcPr>
            <w:tcW w:type="dxa" w:w="11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980"/>
            <w:vMerge w:val="restart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vMerge w:val="restart"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622"/>
            <w:vMerge w:val="restart"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54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544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546"/>
        </w:trPr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16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Carryout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concern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Scanner</w:t>
            </w:r>
          </w:p>
        </w:tc>
        <w:tc>
          <w:tcPr>
            <w:tcW w:type="dxa" w:w="1346"/>
            <w:vMerge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4.0" w:val="single" w:color="#000000"/>
              <w:top w:sz="24.0" w:val="single" w:color="#000000"/>
              <w:end w:sz="3.199999999999818" w:val="single" w:color="#000000"/>
              <w:bottom w:sz="24.0" w:val="single" w:color="#000000"/>
            </w:tcBorders>
          </w:tcPr>
          <w:p/>
        </w:tc>
        <w:tc>
          <w:tcPr>
            <w:tcW w:type="dxa" w:w="1346"/>
            <w:vMerge/>
            <w:tcBorders>
              <w:start w:sz="3.199999999999818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356" w:lineRule="exact" w:before="3424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266" w:lineRule="exact" w:before="480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</w:p>
    <w:p>
      <w:pPr>
        <w:autoSpaceDN w:val="0"/>
        <w:autoSpaceDE w:val="0"/>
        <w:widowControl/>
        <w:spacing w:line="268" w:lineRule="exact" w:before="148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6" w:lineRule="exact" w:before="146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197" w:lineRule="auto" w:before="64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59 | 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autoSpaceDN w:val="0"/>
        <w:autoSpaceDE w:val="0"/>
        <w:widowControl/>
        <w:spacing w:line="342" w:lineRule="exact" w:before="0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68" w:lineRule="exact" w:before="426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an individual, corporation, or product. Complete assigned tasks correctly and promptly.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8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2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that 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is the key to productivity. Help out whenever asked, do extra without being asked. Take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334" w:lineRule="exact" w:before="8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68" w:lineRule="exact" w:before="188" w:after="86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86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112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11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 being able to communicate one on one or to a group.</w:t>
      </w:r>
    </w:p>
    <w:p>
      <w:pPr>
        <w:autoSpaceDN w:val="0"/>
        <w:autoSpaceDE w:val="0"/>
        <w:widowControl/>
        <w:spacing w:line="197" w:lineRule="auto" w:before="72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60 | </w:t>
      </w:r>
    </w:p>
    <w:p>
      <w:pPr>
        <w:sectPr>
          <w:pgSz w:w="11906" w:h="16838"/>
          <w:pgMar w:top="360" w:right="630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6"/>
        <w:ind w:left="0" w:right="0"/>
      </w:pPr>
    </w:p>
    <w:p>
      <w:pPr>
        <w:autoSpaceDN w:val="0"/>
        <w:autoSpaceDE w:val="0"/>
        <w:widowControl/>
        <w:spacing w:line="380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opinions, and suggestions. </w:t>
      </w:r>
    </w:p>
    <w:p>
      <w:pPr>
        <w:autoSpaceDN w:val="0"/>
        <w:autoSpaceDE w:val="0"/>
        <w:widowControl/>
        <w:spacing w:line="240" w:lineRule="auto" w:before="9968" w:after="0"/>
        <w:ind w:left="348" w:right="0" w:firstLine="0"/>
        <w:jc w:val="left"/>
      </w:pPr>
      <w:r>
        <w:rPr>
          <w:rFonts w:ascii="Cambria" w:hAnsi="Cambria" w:eastAsia="Cambria"/>
          <w:b/>
          <w:i w:val="0"/>
          <w:color w:val="365F91"/>
          <w:sz w:val="28"/>
        </w:rPr>
        <w:t>5.</w:t>
      </w:r>
      <w:r>
        <w:rPr>
          <w:rFonts w:ascii="Cambria" w:hAnsi="Cambria" w:eastAsia="Cambria"/>
          <w:b/>
          <w:i w:val="0"/>
          <w:color w:val="365F91"/>
          <w:sz w:val="28"/>
        </w:rPr>
        <w:t xml:space="preserve">List of Tools, Machinery &amp; Equipment </w:t>
      </w:r>
    </w:p>
    <w:p>
      <w:pPr>
        <w:autoSpaceDN w:val="0"/>
        <w:autoSpaceDE w:val="0"/>
        <w:widowControl/>
        <w:spacing w:line="197" w:lineRule="auto" w:before="70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61 | </w:t>
      </w:r>
    </w:p>
    <w:p>
      <w:pPr>
        <w:sectPr>
          <w:pgSz w:w="11906" w:h="16838"/>
          <w:pgMar w:top="356" w:right="63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1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68.0" w:type="dxa"/>
      </w:tblPr>
      <w:tblGrid>
        <w:gridCol w:w="3515"/>
        <w:gridCol w:w="3515"/>
        <w:gridCol w:w="3515"/>
      </w:tblGrid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30.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Electricaltest bench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31.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Carstereo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</w:p>
        </w:tc>
      </w:tr>
      <w:tr>
        <w:trPr>
          <w:trHeight w:hRule="exact" w:val="15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32.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Wipermotorassembly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</w:p>
        </w:tc>
      </w:tr>
      <w:tr>
        <w:trPr>
          <w:trHeight w:hRule="exact" w:val="108"/>
        </w:trPr>
        <w:tc>
          <w:tcPr>
            <w:tcW w:type="dxa" w:w="698"/>
            <w:tcBorders>
              <w:start w:sz="4.0" w:val="single" w:color="#000000"/>
              <w:top w:sz="3.2000000000000455" w:val="single" w:color="#000000"/>
              <w:end w:sz="3.9999999999998863" w:val="single" w:color="#000000"/>
              <w:bottom w:sz="3.2000000000000455" w:val="single" w:color="#000000"/>
            </w:tcBorders>
            <w:shd w:fill="f9d2b4"/>
            <w:tcMar>
              <w:start w:w="0" w:type="dxa"/>
              <w:end w:w="0" w:type="dxa"/>
            </w:tcMar>
          </w:tcPr>
          <w:p/>
        </w:tc>
        <w:tc>
          <w:tcPr>
            <w:tcW w:type="dxa" w:w="6250"/>
            <w:tcBorders>
              <w:start w:sz="3.9999999999998863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shd w:fill="f9d2b4"/>
            <w:tcMar>
              <w:start w:w="0" w:type="dxa"/>
              <w:end w:w="0" w:type="dxa"/>
            </w:tcMar>
          </w:tcPr>
          <w:p/>
        </w:tc>
        <w:tc>
          <w:tcPr>
            <w:tcW w:type="dxa" w:w="1244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shd w:fill="f9d2b4"/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"/>
        </w:trPr>
        <w:tc>
          <w:tcPr>
            <w:tcW w:type="dxa" w:w="698"/>
            <w:tcBorders>
              <w:start w:sz="4.0" w:val="single" w:color="#000000"/>
              <w:top w:sz="3.2000000000000455" w:val="single" w:color="#000000"/>
              <w:end w:sz="3.9999999999998863" w:val="single" w:color="#000000"/>
              <w:bottom w:sz="3.2000000000000455" w:val="single" w:color="#000000"/>
            </w:tcBorders>
            <w:shd w:fill="f9d2b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Sr.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33. </w:t>
            </w:r>
          </w:p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No. </w:t>
            </w:r>
          </w:p>
        </w:tc>
        <w:tc>
          <w:tcPr>
            <w:tcW w:type="dxa" w:w="6250"/>
            <w:tcBorders>
              <w:start w:sz="3.9999999999998863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shd w:fill="f9d2b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TorqueWrench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Name of Item/Equipment/Tools </w:t>
            </w:r>
          </w:p>
        </w:tc>
        <w:tc>
          <w:tcPr>
            <w:tcW w:type="dxa" w:w="1244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shd w:fill="f9d2b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Qty.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</w:p>
        </w:tc>
      </w:tr>
      <w:tr>
        <w:trPr>
          <w:trHeight w:hRule="exact" w:val="48"/>
        </w:trPr>
        <w:tc>
          <w:tcPr>
            <w:tcW w:type="dxa" w:w="698"/>
            <w:tcBorders>
              <w:top w:sz="3.2000000000000455" w:val="single" w:color="#000000"/>
              <w:bottom w:sz="3.2000000000000455" w:val="single" w:color="#000000"/>
            </w:tcBorders>
            <w:shd w:fill="f9d2b4"/>
            <w:tcMar>
              <w:start w:w="0" w:type="dxa"/>
              <w:end w:w="0" w:type="dxa"/>
            </w:tcMar>
          </w:tcPr>
          <w:p/>
        </w:tc>
        <w:tc>
          <w:tcPr>
            <w:tcW w:type="dxa" w:w="6250"/>
            <w:tcBorders>
              <w:top w:sz="3.2000000000000455" w:val="single" w:color="#000000"/>
              <w:bottom w:sz="3.2000000000000455" w:val="single" w:color="#000000"/>
            </w:tcBorders>
            <w:shd w:fill="f9d2b4"/>
            <w:tcMar>
              <w:start w:w="0" w:type="dxa"/>
              <w:end w:w="0" w:type="dxa"/>
            </w:tcMar>
          </w:tcPr>
          <w:p/>
        </w:tc>
        <w:tc>
          <w:tcPr>
            <w:tcW w:type="dxa" w:w="1244"/>
            <w:tcBorders>
              <w:top w:sz="3.2000000000000455" w:val="single" w:color="#000000"/>
              <w:bottom w:sz="3.2000000000000455" w:val="single" w:color="#000000"/>
            </w:tcBorders>
            <w:shd w:fill="f9d2b4"/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2"/>
        </w:trPr>
        <w:tc>
          <w:tcPr>
            <w:tcW w:type="dxa" w:w="698"/>
            <w:tcBorders>
              <w:start w:sz="4.0" w:val="single" w:color="#000000"/>
              <w:top w:sz="3.2000000000000455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34. </w:t>
            </w:r>
          </w:p>
        </w:tc>
        <w:tc>
          <w:tcPr>
            <w:tcW w:type="dxa" w:w="6250"/>
            <w:tcBorders>
              <w:start w:sz="3.9999999999998863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Airfillinggauge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HydroMeter </w:t>
            </w:r>
          </w:p>
        </w:tc>
        <w:tc>
          <w:tcPr>
            <w:tcW w:type="dxa" w:w="124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58"/>
        </w:trPr>
        <w:tc>
          <w:tcPr>
            <w:tcW w:type="dxa" w:w="698"/>
            <w:tcBorders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50"/>
            <w:tcBorders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44"/>
            <w:tcBorders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35.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Alternatorregulatortester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RingSpanner Set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158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Distributortester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108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4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36.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ScrewDriverSet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Clamponmeter(Digital)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81"/>
        </w:trPr>
        <w:tc>
          <w:tcPr>
            <w:tcW w:type="dxa" w:w="698"/>
            <w:tcBorders>
              <w:start w:sz="4.0" w:val="single" w:color="#000000"/>
              <w:top w:sz="3.2000000000000455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37. </w:t>
            </w:r>
          </w:p>
        </w:tc>
        <w:tc>
          <w:tcPr>
            <w:tcW w:type="dxa" w:w="6250"/>
            <w:tcBorders>
              <w:start w:sz="3.9999999999998863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Tachometer </w:t>
            </w:r>
          </w:p>
        </w:tc>
        <w:tc>
          <w:tcPr>
            <w:tcW w:type="dxa" w:w="124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90"/>
        </w:trPr>
        <w:tc>
          <w:tcPr>
            <w:tcW w:type="dxa" w:w="698"/>
            <w:tcBorders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50"/>
            <w:tcBorders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44"/>
            <w:tcBorders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6.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Sparkplugtesterandcleaner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6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7.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Highratedischargetester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8.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Multimeter(Digital&amp;Analog)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66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9.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6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Scanner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10.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Shopfloorcleaner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</w:p>
        </w:tc>
      </w:tr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11.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Micrometer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12.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S.S.T(SpecialServeTool)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13.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Flaringtool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66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14.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Tubecutter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15.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Air compressor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16.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Trolleyjack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6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17.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Safetystand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18.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Cleaninggun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</w:p>
        </w:tc>
      </w:tr>
      <w:tr>
        <w:trPr>
          <w:trHeight w:hRule="exact" w:val="264"/>
        </w:trPr>
        <w:tc>
          <w:tcPr>
            <w:tcW w:type="dxa" w:w="698"/>
            <w:tcBorders>
              <w:start w:sz="4.0" w:val="single" w:color="#000000"/>
              <w:top w:sz="3.200000000000273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19. </w:t>
            </w:r>
          </w:p>
        </w:tc>
        <w:tc>
          <w:tcPr>
            <w:tcW w:type="dxa" w:w="6250"/>
            <w:tcBorders>
              <w:start w:sz="3.999999999999886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Oil gun </w:t>
            </w:r>
          </w:p>
        </w:tc>
        <w:tc>
          <w:tcPr>
            <w:tcW w:type="dxa" w:w="124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20.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Batteryanalyzer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</w:p>
        </w:tc>
      </w:tr>
      <w:tr>
        <w:trPr>
          <w:trHeight w:hRule="exact" w:val="266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21.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Acmanifoldorrefrigerantfillingmachine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</w:p>
        </w:tc>
      </w:tr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22.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Carwashingmachine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01 </w:t>
            </w:r>
          </w:p>
        </w:tc>
      </w:tr>
      <w:tr>
        <w:trPr>
          <w:trHeight w:hRule="exact" w:val="26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23.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Wetanddryvacuumcleaner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</w:p>
        </w:tc>
      </w:tr>
      <w:tr>
        <w:trPr>
          <w:trHeight w:hRule="exact" w:val="26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24.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Sparkplugcleaner&amp;tester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25.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Electricdrillmachine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</w:p>
        </w:tc>
      </w:tr>
      <w:tr>
        <w:trPr>
          <w:trHeight w:hRule="exact" w:val="26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26.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Weldingmachine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01 </w:t>
            </w:r>
          </w:p>
        </w:tc>
      </w:tr>
      <w:tr>
        <w:trPr>
          <w:trHeight w:hRule="exact" w:val="26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27.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Brazing&amp;solderinggun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66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28.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Growler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29.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Batterycharger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</w:tbl>
    <w:p>
      <w:pPr>
        <w:autoSpaceDN w:val="0"/>
        <w:autoSpaceDE w:val="0"/>
        <w:widowControl/>
        <w:spacing w:line="197" w:lineRule="auto" w:before="381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62 | </w:t>
      </w:r>
    </w:p>
    <w:p>
      <w:pPr>
        <w:sectPr>
          <w:pgSz w:w="11906" w:h="16838"/>
          <w:pgMar w:top="1336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68.0" w:type="dxa"/>
      </w:tblPr>
      <w:tblGrid>
        <w:gridCol w:w="3515"/>
        <w:gridCol w:w="3515"/>
        <w:gridCol w:w="3515"/>
      </w:tblGrid>
      <w:tr>
        <w:trPr>
          <w:trHeight w:hRule="exact" w:val="35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38.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Headlightalignmentequipment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02 </w:t>
            </w:r>
          </w:p>
        </w:tc>
      </w:tr>
      <w:tr>
        <w:trPr>
          <w:trHeight w:hRule="exact" w:val="3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39.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Hammer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35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40.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WireStripper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36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41.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SolderingIron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7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42.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Thermometer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10 </w:t>
            </w:r>
          </w:p>
        </w:tc>
      </w:tr>
      <w:tr>
        <w:trPr>
          <w:trHeight w:hRule="exact" w:val="26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43.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DwellAngleMeter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80"/>
        </w:trPr>
        <w:tc>
          <w:tcPr>
            <w:tcW w:type="dxa" w:w="698"/>
            <w:tcBorders>
              <w:start w:sz="4.0" w:val="single" w:color="#000000"/>
              <w:top w:sz="3.2000000000000455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44. </w:t>
            </w:r>
          </w:p>
        </w:tc>
        <w:tc>
          <w:tcPr>
            <w:tcW w:type="dxa" w:w="6250"/>
            <w:tcBorders>
              <w:start w:sz="3.9999999999998863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CondenserTester </w:t>
            </w:r>
          </w:p>
        </w:tc>
        <w:tc>
          <w:tcPr>
            <w:tcW w:type="dxa" w:w="124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34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45.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BearingPuller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46.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MiniHydraulicPressMachine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01 </w:t>
            </w:r>
          </w:p>
        </w:tc>
      </w:tr>
      <w:tr>
        <w:trPr>
          <w:trHeight w:hRule="exact" w:val="26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47.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Longnoisepliers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20 </w:t>
            </w:r>
          </w:p>
        </w:tc>
      </w:tr>
      <w:tr>
        <w:trPr>
          <w:trHeight w:hRule="exact" w:val="26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48.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Sidecutter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20 </w:t>
            </w:r>
          </w:p>
        </w:tc>
      </w:tr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49.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VenireCaliper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6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50.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Grippliers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10 </w:t>
            </w:r>
          </w:p>
        </w:tc>
      </w:tr>
      <w:tr>
        <w:trPr>
          <w:trHeight w:hRule="exact" w:val="266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51.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Injectortester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03 </w:t>
            </w:r>
          </w:p>
        </w:tc>
      </w:tr>
      <w:tr>
        <w:trPr>
          <w:trHeight w:hRule="exact" w:val="260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52.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Mallet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72"/>
        </w:trPr>
        <w:tc>
          <w:tcPr>
            <w:tcW w:type="dxa" w:w="698"/>
            <w:tcBorders>
              <w:start w:sz="4.0" w:val="single" w:color="#000000"/>
              <w:top w:sz="3.199999999999818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53. </w:t>
            </w:r>
          </w:p>
        </w:tc>
        <w:tc>
          <w:tcPr>
            <w:tcW w:type="dxa" w:w="6250"/>
            <w:tcBorders>
              <w:start w:sz="3.999999999999886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AllenKeyset </w:t>
            </w:r>
          </w:p>
        </w:tc>
        <w:tc>
          <w:tcPr>
            <w:tcW w:type="dxa" w:w="124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  <w:tr>
        <w:trPr>
          <w:trHeight w:hRule="exact" w:val="262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54.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Combinationpliers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20 </w:t>
            </w:r>
          </w:p>
        </w:tc>
      </w:tr>
      <w:tr>
        <w:trPr>
          <w:trHeight w:hRule="exact" w:val="324"/>
        </w:trPr>
        <w:tc>
          <w:tcPr>
            <w:tcW w:type="dxa" w:w="698"/>
            <w:tcBorders>
              <w:start w:sz="4.0" w:val="single" w:color="#000000"/>
              <w:top w:sz="4.0" w:val="single" w:color="#000000"/>
              <w:end w:sz="3.999999999999886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13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55. </w:t>
            </w:r>
          </w:p>
        </w:tc>
        <w:tc>
          <w:tcPr>
            <w:tcW w:type="dxa" w:w="6250"/>
            <w:tcBorders>
              <w:start w:sz="3.999999999999886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PressureTester </w:t>
            </w:r>
          </w:p>
        </w:tc>
        <w:tc>
          <w:tcPr>
            <w:tcW w:type="dxa" w:w="1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05 </w:t>
            </w:r>
          </w:p>
        </w:tc>
      </w:tr>
    </w:tbl>
    <w:p>
      <w:pPr>
        <w:autoSpaceDN w:val="0"/>
        <w:autoSpaceDE w:val="0"/>
        <w:widowControl/>
        <w:spacing w:line="197" w:lineRule="auto" w:before="930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63 | 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8"/>
        <w:ind w:left="0" w:right="0"/>
      </w:pPr>
    </w:p>
    <w:p>
      <w:pPr>
        <w:autoSpaceDN w:val="0"/>
        <w:autoSpaceDE w:val="0"/>
        <w:widowControl/>
        <w:spacing w:line="240" w:lineRule="auto" w:before="0" w:after="2154"/>
        <w:ind w:left="348" w:right="0" w:firstLine="0"/>
        <w:jc w:val="left"/>
      </w:pPr>
      <w:r>
        <w:rPr>
          <w:rFonts w:ascii="Cambria" w:hAnsi="Cambria" w:eastAsia="Cambria"/>
          <w:b/>
          <w:i w:val="0"/>
          <w:color w:val="365F91"/>
          <w:sz w:val="28"/>
        </w:rPr>
        <w:t>5.</w:t>
      </w:r>
      <w:r>
        <w:rPr>
          <w:rFonts w:ascii="Cambria" w:hAnsi="Cambria" w:eastAsia="Cambria"/>
          <w:b/>
          <w:i w:val="0"/>
          <w:color w:val="365F91"/>
          <w:sz w:val="28"/>
        </w:rPr>
        <w:t xml:space="preserve">List of Consumable Supplies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598.0" w:type="dxa"/>
      </w:tblPr>
      <w:tblGrid>
        <w:gridCol w:w="5273"/>
        <w:gridCol w:w="5273"/>
      </w:tblGrid>
      <w:tr>
        <w:trPr>
          <w:trHeight w:hRule="exact" w:val="51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9d2b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Sr. </w:t>
            </w:r>
          </w:p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No.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9d2b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4" w:after="0"/>
              <w:ind w:left="0" w:right="17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NameofConsumableSupplies </w:t>
            </w:r>
          </w:p>
        </w:tc>
      </w:tr>
      <w:tr>
        <w:trPr>
          <w:trHeight w:hRule="exact" w:val="26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Harnesswire </w:t>
            </w:r>
          </w:p>
        </w:tc>
      </w:tr>
      <w:tr>
        <w:trPr>
          <w:trHeight w:hRule="exact" w:val="26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DistilledWater </w:t>
            </w:r>
          </w:p>
        </w:tc>
      </w:tr>
      <w:tr>
        <w:trPr>
          <w:trHeight w:hRule="exact" w:val="26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SulphuricAcid </w:t>
            </w:r>
          </w:p>
        </w:tc>
      </w:tr>
      <w:tr>
        <w:trPr>
          <w:trHeight w:hRule="exact" w:val="26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Grease </w:t>
            </w:r>
          </w:p>
        </w:tc>
      </w:tr>
      <w:tr>
        <w:trPr>
          <w:trHeight w:hRule="exact" w:val="264"/>
        </w:trPr>
        <w:tc>
          <w:tcPr>
            <w:tcW w:type="dxa" w:w="796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5. </w:t>
            </w:r>
          </w:p>
        </w:tc>
        <w:tc>
          <w:tcPr>
            <w:tcW w:type="dxa" w:w="653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Cottonrags </w:t>
            </w:r>
          </w:p>
        </w:tc>
      </w:tr>
      <w:tr>
        <w:trPr>
          <w:trHeight w:hRule="exact" w:val="260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6.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Bulbs </w:t>
            </w:r>
          </w:p>
        </w:tc>
      </w:tr>
      <w:tr>
        <w:trPr>
          <w:trHeight w:hRule="exact" w:val="26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7.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Sockets </w:t>
            </w:r>
          </w:p>
        </w:tc>
      </w:tr>
      <w:tr>
        <w:trPr>
          <w:trHeight w:hRule="exact" w:val="26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8.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Fuses </w:t>
            </w:r>
          </w:p>
        </w:tc>
      </w:tr>
      <w:tr>
        <w:trPr>
          <w:trHeight w:hRule="exact" w:val="26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9.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Oil </w:t>
            </w:r>
          </w:p>
        </w:tc>
      </w:tr>
      <w:tr>
        <w:trPr>
          <w:trHeight w:hRule="exact" w:val="26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10.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SparkPlugs/GlowPlugs </w:t>
            </w:r>
          </w:p>
        </w:tc>
      </w:tr>
      <w:tr>
        <w:trPr>
          <w:trHeight w:hRule="exact" w:val="26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11.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BatteryCells </w:t>
            </w:r>
          </w:p>
        </w:tc>
      </w:tr>
      <w:tr>
        <w:trPr>
          <w:trHeight w:hRule="exact" w:val="260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12.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Motor Parts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13. </w:t>
            </w:r>
          </w:p>
        </w:tc>
        <w:tc>
          <w:tcPr>
            <w:tcW w:type="dxa" w:w="653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Relays </w:t>
            </w:r>
          </w:p>
        </w:tc>
      </w:tr>
      <w:tr>
        <w:trPr>
          <w:trHeight w:hRule="exact" w:val="326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14.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Keroseneoil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15.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Brushes </w:t>
            </w:r>
          </w:p>
        </w:tc>
      </w:tr>
      <w:tr>
        <w:trPr>
          <w:trHeight w:hRule="exact" w:val="32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16.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Bearing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17.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Switches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18.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batteryTerminals </w:t>
            </w:r>
          </w:p>
        </w:tc>
      </w:tr>
      <w:tr>
        <w:trPr>
          <w:trHeight w:hRule="exact" w:val="32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19.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Solderingwire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20. </w:t>
            </w:r>
          </w:p>
        </w:tc>
        <w:tc>
          <w:tcPr>
            <w:tcW w:type="dxa" w:w="653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Flux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21 </w:t>
            </w:r>
          </w:p>
        </w:tc>
        <w:tc>
          <w:tcPr>
            <w:tcW w:type="dxa" w:w="653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Capacitor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22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Battery12volt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23 </w:t>
            </w:r>
          </w:p>
        </w:tc>
        <w:tc>
          <w:tcPr>
            <w:tcW w:type="dxa" w:w="653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Carbonbrushes </w:t>
            </w:r>
          </w:p>
        </w:tc>
      </w:tr>
      <w:tr>
        <w:trPr>
          <w:trHeight w:hRule="exact" w:val="32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24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Packingkit/sealkit </w:t>
            </w:r>
          </w:p>
        </w:tc>
      </w:tr>
      <w:tr>
        <w:trPr>
          <w:trHeight w:hRule="exact" w:val="326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25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Timingseal </w:t>
            </w:r>
          </w:p>
        </w:tc>
      </w:tr>
      <w:tr>
        <w:trPr>
          <w:trHeight w:hRule="exact" w:val="31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26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Insulationtape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27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Emery paper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28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Shellac </w:t>
            </w:r>
          </w:p>
        </w:tc>
      </w:tr>
      <w:tr>
        <w:trPr>
          <w:trHeight w:hRule="exact" w:val="320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29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Distributorcoil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30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C.B Point </w:t>
            </w:r>
          </w:p>
        </w:tc>
      </w:tr>
      <w:tr>
        <w:trPr>
          <w:trHeight w:hRule="exact" w:val="32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31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Fusebox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32 </w:t>
            </w:r>
          </w:p>
        </w:tc>
        <w:tc>
          <w:tcPr>
            <w:tcW w:type="dxa" w:w="653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Ignitioncoil </w:t>
            </w:r>
          </w:p>
        </w:tc>
      </w:tr>
      <w:tr>
        <w:trPr>
          <w:trHeight w:hRule="exact" w:val="326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33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Ignitionswitch </w:t>
            </w:r>
          </w:p>
        </w:tc>
      </w:tr>
      <w:tr>
        <w:trPr>
          <w:trHeight w:hRule="exact" w:val="324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34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Hornrelay </w:t>
            </w:r>
          </w:p>
        </w:tc>
      </w:tr>
      <w:tr>
        <w:trPr>
          <w:trHeight w:hRule="exact" w:val="32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35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Relay </w:t>
            </w:r>
          </w:p>
        </w:tc>
      </w:tr>
      <w:tr>
        <w:trPr>
          <w:trHeight w:hRule="exact" w:val="322"/>
        </w:trPr>
        <w:tc>
          <w:tcPr>
            <w:tcW w:type="dxa" w:w="7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37 </w:t>
            </w:r>
          </w:p>
        </w:tc>
        <w:tc>
          <w:tcPr>
            <w:tcW w:type="dxa" w:w="65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Distributorcables </w:t>
            </w:r>
          </w:p>
        </w:tc>
      </w:tr>
    </w:tbl>
    <w:p>
      <w:pPr>
        <w:autoSpaceDN w:val="0"/>
        <w:autoSpaceDE w:val="0"/>
        <w:widowControl/>
        <w:spacing w:line="197" w:lineRule="auto" w:before="15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64 | </w:t>
      </w:r>
    </w:p>
    <w:sectPr w:rsidR="00FC693F" w:rsidRPr="0006063C" w:rsidSect="00034616">
      <w:pgSz w:w="11906" w:h="16838"/>
      <w:pgMar w:top="618" w:right="668" w:bottom="64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