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2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864" w:right="864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792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6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11300" cy="13779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79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680" w:val="left"/>
          <w:tab w:pos="3376" w:val="left"/>
        </w:tabs>
        <w:autoSpaceDE w:val="0"/>
        <w:widowControl/>
        <w:spacing w:line="250" w:lineRule="auto" w:before="1042" w:after="0"/>
        <w:ind w:left="2440" w:right="2304" w:firstLine="0"/>
        <w:jc w:val="left"/>
      </w:pP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AutoCAD Mechanical </w:t>
      </w:r>
      <w:r>
        <w:br/>
      </w:r>
      <w:r>
        <w:tab/>
      </w:r>
      <w:r>
        <w:tab/>
      </w:r>
      <w:r>
        <w:rPr>
          <w:rFonts w:ascii="Calibri" w:hAnsi="Calibri" w:eastAsia="Calibri"/>
          <w:b/>
          <w:i w:val="0"/>
          <w:color w:val="000000"/>
          <w:sz w:val="32"/>
        </w:rPr>
        <w:t>Duration: 6 Months</w:t>
      </w:r>
    </w:p>
    <w:p>
      <w:pPr>
        <w:autoSpaceDN w:val="0"/>
        <w:autoSpaceDE w:val="0"/>
        <w:widowControl/>
        <w:spacing w:line="245" w:lineRule="auto" w:before="4638" w:after="0"/>
        <w:ind w:left="0" w:right="532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50" w:right="1440" w:bottom="35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5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1332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7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Trainer Name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92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8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Course Title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8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>CAD/CAM &amp; Digital Manufacturing For Product Design</w:t>
            </w:r>
          </w:p>
        </w:tc>
      </w:tr>
      <w:tr>
        <w:trPr>
          <w:trHeight w:hRule="exact" w:val="10404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28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Objective of Course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 prepare the trainees to work as Professional Product Designer/Programmer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a wide variety of product manufacturing related industries and has a strong </w:t>
            </w:r>
          </w:p>
          <w:p>
            <w:pPr>
              <w:autoSpaceDN w:val="0"/>
              <w:autoSpaceDE w:val="0"/>
              <w:widowControl/>
              <w:spacing w:line="228" w:lineRule="auto" w:before="13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emphasis on Digital Manufacturing related problems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246" w:lineRule="exact" w:before="196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71" w:lineRule="auto" w:before="248" w:after="0"/>
              <w:ind w:left="100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required to include elements of motivation in his/her lecture. 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produce a deep impact on the trainees. It may comprise of the following: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236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236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4" w:lineRule="auto" w:before="24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represent a just idealism.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242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tabs>
                <w:tab w:pos="162" w:val="left"/>
              </w:tabs>
              <w:autoSpaceDE w:val="0"/>
              <w:widowControl/>
              <w:spacing w:line="254" w:lineRule="auto" w:before="24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A good motivational lecture should help drive creativity, curiosity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9" w:lineRule="auto" w:before="244" w:after="0"/>
              <w:ind w:left="100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willingness to be engaged on the practical tasks for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boredom and loss of interest because they can clearly see in their mind's eye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where their hard work would take them in short (1-3 years); medium (3 -10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62" w:lineRule="auto" w:before="244" w:after="0"/>
              <w:ind w:left="100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interspersed throughout the training period as sugges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d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n 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 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y lesson </w:t>
            </w:r>
          </w:p>
        </w:tc>
      </w:tr>
    </w:tbl>
    <w:p>
      <w:pPr>
        <w:autoSpaceDN w:val="0"/>
        <w:autoSpaceDE w:val="0"/>
        <w:widowControl/>
        <w:spacing w:line="197" w:lineRule="auto" w:before="40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874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12888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4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sessions can be organized on following topics or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presented virtually; the links are mentioned in Annex-II.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302" w:lineRule="exact" w:before="204" w:after="0"/>
              <w:ind w:left="460" w:right="53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Problem 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(ii) </w:t>
            </w:r>
          </w:p>
          <w:p>
            <w:pPr>
              <w:autoSpaceDN w:val="0"/>
              <w:autoSpaceDE w:val="0"/>
              <w:widowControl/>
              <w:spacing w:line="246" w:lineRule="exact" w:before="244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(iii)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46" w:lineRule="exact" w:before="244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(iv)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Success Stories </w:t>
            </w:r>
          </w:p>
          <w:p>
            <w:pPr>
              <w:autoSpaceDN w:val="0"/>
              <w:autoSpaceDE w:val="0"/>
              <w:widowControl/>
              <w:spacing w:line="262" w:lineRule="auto" w:before="248" w:after="0"/>
              <w:ind w:left="100" w:right="5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Another effective way of motivating the trainees is by means of Success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Stories. Its inclusion in the weekly lesson plan at regular intervals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69" w:lineRule="auto" w:before="244" w:after="0"/>
              <w:ind w:left="100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success story may be disseminated orally, through a presentation or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means of a video/documentary of someone that has risen to fortune, acclaim,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 brilliant achievement. A success story shows how a person achieved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goal through hard work, dedication and devotion. An inspiring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contains compelling and significant facts articulated clearly and easily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comprehendible words. Moreover, it is helpful if it is assumed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reader/listener knows nothing of what is being revealed.  Optimum impact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7" w:lineRule="auto" w:before="236" w:after="0"/>
              <w:ind w:left="5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Directly in person (At least 2-3 cases must be arranged by the training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institute)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7" w:lineRule="auto" w:before="234" w:after="0"/>
              <w:ind w:left="5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 an audio/ videotaped message (2-3 high quality videos must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be arranged by the training institute) </w:t>
            </w:r>
          </w:p>
          <w:p>
            <w:pPr>
              <w:autoSpaceDN w:val="0"/>
              <w:autoSpaceDE w:val="0"/>
              <w:widowControl/>
              <w:spacing w:line="262" w:lineRule="auto" w:before="244" w:after="0"/>
              <w:ind w:left="100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It is expected that the training provider would collect relevant high 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2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Suggestive structure and sequence of a sample success story and its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shapes can be seen at annexure II.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246" w:lineRule="exact" w:before="244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(v)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59" w:lineRule="auto" w:before="248" w:after="0"/>
              <w:ind w:left="100" w:right="5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widen their understanding of the real 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33" w:lineRule="auto" w:before="2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In simple terms, the case study method of teach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fe case </w:t>
            </w:r>
          </w:p>
        </w:tc>
      </w:tr>
    </w:tbl>
    <w:p>
      <w:pPr>
        <w:autoSpaceDN w:val="0"/>
        <w:autoSpaceDE w:val="0"/>
        <w:widowControl/>
        <w:spacing w:line="245" w:lineRule="auto" w:before="252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10098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2" w:after="0"/>
              <w:ind w:left="100" w:right="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discussions and thereby boost their confidence. It also makes class 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6" w:lineRule="auto" w:before="248" w:after="0"/>
              <w:ind w:left="100" w:right="5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may suggest case studies to be presented to the trainees. The trainer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adopt a power point presentation or video format for such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whichever is deemed suitable but it’s important that only those cases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54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2" w:lineRule="auto" w:before="242" w:after="0"/>
              <w:ind w:left="100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the purpose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information / data, actively participate in the discussions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the problem / situation. </w:t>
            </w:r>
          </w:p>
          <w:p>
            <w:pPr>
              <w:autoSpaceDN w:val="0"/>
              <w:autoSpaceDE w:val="0"/>
              <w:widowControl/>
              <w:spacing w:line="233" w:lineRule="auto" w:before="24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54" w:lineRule="auto" w:before="244" w:after="0"/>
              <w:ind w:left="8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good quality trade specific documentary ( At least 2-3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54" w:lineRule="auto" w:before="734" w:after="0"/>
              <w:ind w:left="88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33" w:lineRule="auto" w:before="28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Field visits( At least one visit to a trade specific major industry/ site must be </w:t>
            </w:r>
          </w:p>
          <w:p>
            <w:pPr>
              <w:autoSpaceDN w:val="0"/>
              <w:autoSpaceDE w:val="0"/>
              <w:widowControl/>
              <w:spacing w:line="233" w:lineRule="auto" w:before="12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arranged by the training institute)</w:t>
            </w:r>
          </w:p>
        </w:tc>
      </w:tr>
      <w:tr>
        <w:trPr>
          <w:trHeight w:hRule="exact" w:val="2816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11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Outcome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of the Course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Knowledge Proficiency Details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37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PLM (Product Lifecycle Management) principles and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capabilities with particular emphasis on the CAD (computer aided design)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&amp; CAM (Computer Aided Manufacturing).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digitalizing the products manufacturing.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the DFM (Design for Manufacturing) &amp; DFA (Design for </w:t>
            </w:r>
          </w:p>
        </w:tc>
      </w:tr>
    </w:tbl>
    <w:p>
      <w:pPr>
        <w:autoSpaceDN w:val="0"/>
        <w:autoSpaceDE w:val="0"/>
        <w:widowControl/>
        <w:spacing w:line="245" w:lineRule="auto" w:before="228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7914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Assembling)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Knowledge of programing on digital data through software, to machine a </w:t>
            </w:r>
          </w:p>
          <w:p>
            <w:pPr>
              <w:autoSpaceDN w:val="0"/>
              <w:autoSpaceDE w:val="0"/>
              <w:widowControl/>
              <w:spacing w:line="233" w:lineRule="auto" w:before="126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physical component. </w:t>
            </w:r>
          </w:p>
          <w:p>
            <w:pPr>
              <w:autoSpaceDN w:val="0"/>
              <w:autoSpaceDE w:val="0"/>
              <w:widowControl/>
              <w:spacing w:line="246" w:lineRule="exact" w:before="37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Skills Proficiency Details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37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Ability to understand Design intent in product, for applying in </w:t>
            </w:r>
          </w:p>
          <w:p>
            <w:pPr>
              <w:autoSpaceDN w:val="0"/>
              <w:autoSpaceDE w:val="0"/>
              <w:widowControl/>
              <w:spacing w:line="233" w:lineRule="auto" w:before="136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Hands on experience to develop Solid Modeling and techniques.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Capable to apply concepts of parametric modeling with 3D surfacing and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geometric constrains.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38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Capable to apply concepts to develop drawings and techniques to apply </w:t>
            </w:r>
          </w:p>
          <w:p>
            <w:pPr>
              <w:autoSpaceDN w:val="0"/>
              <w:autoSpaceDE w:val="0"/>
              <w:widowControl/>
              <w:spacing w:line="235" w:lineRule="auto" w:before="132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GD&amp;T (Geometric Dimensioning and Tolerances).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Able to understand and make Template drawings, Dimensioning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methodology, 2D Orthographic Projections, Section and Auxiliary Views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38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 methodology of product.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38" w:lineRule="auto" w:before="12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Able to perform programing of CNC turning and CNC Multi Axis milling </w:t>
            </w:r>
          </w:p>
          <w:p>
            <w:pPr>
              <w:autoSpaceDN w:val="0"/>
              <w:autoSpaceDE w:val="0"/>
              <w:widowControl/>
              <w:spacing w:line="233" w:lineRule="auto" w:before="138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through CAM (Computer Aided Manufacturing) software.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Ability to generate cutting tool path and G&amp;M codes file.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Capable of analysis tool path defects, and detect gouges in CAM </w:t>
            </w:r>
          </w:p>
          <w:p>
            <w:pPr>
              <w:autoSpaceDN w:val="0"/>
              <w:autoSpaceDE w:val="0"/>
              <w:widowControl/>
              <w:spacing w:line="235" w:lineRule="auto" w:before="126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(Computer Aided Manufacturing) to secure component. </w:t>
            </w:r>
          </w:p>
        </w:tc>
      </w:tr>
    </w:tbl>
    <w:p>
      <w:pPr>
        <w:autoSpaceDN w:val="0"/>
        <w:autoSpaceDE w:val="0"/>
        <w:widowControl/>
        <w:spacing w:line="197" w:lineRule="auto" w:before="5228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3108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10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Course Execution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Plan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Total Duration of Course: 6 Months (26 Weeks)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 Hours: 4 Hours per day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Theory: 20% Practical: 80% </w:t>
            </w:r>
          </w:p>
          <w:p>
            <w:pPr>
              <w:autoSpaceDN w:val="0"/>
              <w:autoSpaceDE w:val="0"/>
              <w:widowControl/>
              <w:spacing w:line="233" w:lineRule="auto" w:before="37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Weekly Hours: 20 Hours Per week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Total Contact Hours:  600 Hours </w:t>
            </w:r>
          </w:p>
        </w:tc>
      </w:tr>
      <w:tr>
        <w:trPr>
          <w:trHeight w:hRule="exact" w:val="9718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2" w:lineRule="exact" w:before="106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 respective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trade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24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Honda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8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Toyota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TUSDEC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GTDMC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KTDMC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BOSS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NDC (National Development Complex)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KotSteel Pvt Ltd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8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ZNJ hygienic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Pak Fan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AMTC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Super Asia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UAE CNC Industries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Magna Ind.,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Alba Engineering Company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3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Anwar Khawaja Composites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Azeem Engineering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Boss Plastic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Fatima Fertilizer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Chenab Eng works &amp; foundry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Qadbros Engineering (pvt) Ltd.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Panther Tyres &amp; Tubes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8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F.T.M.M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Green Land Engineering </w:t>
            </w:r>
          </w:p>
        </w:tc>
      </w:tr>
    </w:tbl>
    <w:p>
      <w:pPr>
        <w:autoSpaceDN w:val="0"/>
        <w:autoSpaceDE w:val="0"/>
        <w:widowControl/>
        <w:spacing w:line="245" w:lineRule="auto" w:before="316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12692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PAEC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Pak Fan (Wahid Ind)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KSA CNC Industries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3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OGDCL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Darson Industries (Pvt) Ltd.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Diamond Engineering Works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Gondal Precasting Industries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K.B. International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Master Poly Plastic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Mughal Engineering, Gujranwala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3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Tariq Engineering Products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Tetra Link Technologies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 Plastic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Packages Intl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Manan Shahid Co.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Climax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Qatar CNC Industries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8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SNGPL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HMC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SABRO Islamabad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Shahsons Pakistan (Pvt) Ltd.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Services Industries Ltd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Spell Lahore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Slandered Engineering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3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Syed Engineering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Faisal Sanitary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KotSteel Pvt Ltd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Tetra Link Technologies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Omar Jibran Co.,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FICO Co.,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40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Oman CNC Industries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38" w:lineRule="auto" w:before="124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Pakistan Railways </w:t>
            </w:r>
          </w:p>
        </w:tc>
      </w:tr>
    </w:tbl>
    <w:p>
      <w:pPr>
        <w:autoSpaceDN w:val="0"/>
        <w:autoSpaceDE w:val="0"/>
        <w:widowControl/>
        <w:spacing w:line="197" w:lineRule="auto" w:before="450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57"/>
        <w:gridCol w:w="5057"/>
      </w:tblGrid>
      <w:tr>
        <w:trPr>
          <w:trHeight w:hRule="exact" w:val="750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Job Opportunities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Product Designer, CNC Programmer, CAM Operator, Product developer </w:t>
            </w:r>
          </w:p>
        </w:tc>
      </w:tr>
      <w:tr>
        <w:trPr>
          <w:trHeight w:hRule="exact" w:val="692"/>
        </w:trPr>
        <w:tc>
          <w:tcPr>
            <w:tcW w:type="dxa" w:w="216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No of Students </w:t>
            </w:r>
          </w:p>
        </w:tc>
        <w:tc>
          <w:tcPr>
            <w:tcW w:type="dxa" w:w="791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1066"/>
        </w:trPr>
        <w:tc>
          <w:tcPr>
            <w:tcW w:type="dxa" w:w="216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Place </w:t>
            </w:r>
          </w:p>
        </w:tc>
        <w:tc>
          <w:tcPr>
            <w:tcW w:type="dxa" w:w="791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3" w:lineRule="auto" w:before="24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Classroom, CNC Simulation Lab,  CNC Workshop with 3Axis and 5 Axis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machining Centers </w:t>
            </w:r>
          </w:p>
        </w:tc>
      </w:tr>
      <w:tr>
        <w:trPr>
          <w:trHeight w:hRule="exact" w:val="2870"/>
        </w:trPr>
        <w:tc>
          <w:tcPr>
            <w:tcW w:type="dxa" w:w="21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116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Resources </w:t>
            </w:r>
          </w:p>
        </w:tc>
        <w:tc>
          <w:tcPr>
            <w:tcW w:type="dxa" w:w="79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52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1- CNC Milling Machine, CNC Operating by Training Department, GTDMC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2- Applied CNC Machining (Josh Mitchell, McGraw-Hill </w:t>
            </w:r>
          </w:p>
          <w:p>
            <w:pPr>
              <w:autoSpaceDN w:val="0"/>
              <w:autoSpaceDE w:val="0"/>
              <w:widowControl/>
              <w:spacing w:line="233" w:lineRule="auto" w:before="372" w:after="0"/>
              <w:ind w:left="64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(Publisher: (May 10, 2008)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46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3- Wikipedia Resources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5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(Course outline/ TLM) </w:t>
            </w:r>
          </w:p>
        </w:tc>
      </w:tr>
    </w:tbl>
    <w:p>
      <w:pPr>
        <w:autoSpaceDN w:val="0"/>
        <w:autoSpaceDE w:val="0"/>
        <w:widowControl/>
        <w:spacing w:line="12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006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1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Module Title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Learning Units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Remarks </w:t>
            </w:r>
          </w:p>
        </w:tc>
      </w:tr>
      <w:tr>
        <w:trPr>
          <w:trHeight w:hRule="exact" w:val="299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Motivational Lecture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Course Introduction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Success stories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Job market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Course Applications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Institute/work ethics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6" w:val="left"/>
              </w:tabs>
              <w:autoSpaceDE w:val="0"/>
              <w:widowControl/>
              <w:spacing w:line="380" w:lineRule="exact" w:before="108" w:after="0"/>
              <w:ind w:left="106" w:right="432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Assignment </w:t>
            </w:r>
          </w:p>
        </w:tc>
      </w:tr>
      <w:tr>
        <w:trPr>
          <w:trHeight w:hRule="exact" w:val="219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48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Engineering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Drawing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Basic Engineering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Drawing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Basic Measurements (scales)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Difference between Absolute and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Increment System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</w:tc>
      </w:tr>
    </w:tbl>
    <w:p>
      <w:pPr>
        <w:autoSpaceDN w:val="0"/>
        <w:autoSpaceDE w:val="0"/>
        <w:widowControl/>
        <w:spacing w:line="197" w:lineRule="auto" w:before="290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271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38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Isometric Drawings, Pictorial Drawing,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Orthographic Views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First Angle of Projection and Third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Angle of Projection, Sectioning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Dimensioning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Isometric Drawings, Pictorial Drawing,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Orthographic Views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6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413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3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Software Interface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CAD/CAM and digital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 for product design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CAD/CAM software’s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Principles and Elements of a Design.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Getting familiar with user interface of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CAD/CAM software.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 Annexure-II)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47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518"/>
        </w:trPr>
        <w:tc>
          <w:tcPr>
            <w:tcW w:type="dxa" w:w="133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8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4 </w:t>
            </w:r>
          </w:p>
        </w:tc>
        <w:tc>
          <w:tcPr>
            <w:tcW w:type="dxa" w:w="2128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52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References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Parameterization </w:t>
            </w:r>
          </w:p>
        </w:tc>
        <w:tc>
          <w:tcPr>
            <w:tcW w:type="dxa" w:w="4754"/>
            <w:tcBorders>
              <w:start w:sz="3.2000000000000455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Datum (Lines, Planes,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points etc.)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Coordinate systems.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Parametric modeling and Associativity.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Understand the basics of sketcher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environment.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sketch geometry. </w:t>
            </w:r>
          </w:p>
        </w:tc>
        <w:tc>
          <w:tcPr>
            <w:tcW w:type="dxa" w:w="1872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86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48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5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Sketch Geometry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Analyze sketch geometry.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Edit existing profiles.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3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Dimension sketch geometry and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modify it with constraints.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parametric solid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</w:tc>
      </w:tr>
    </w:tbl>
    <w:p>
      <w:pPr>
        <w:autoSpaceDN w:val="0"/>
        <w:autoSpaceDE w:val="0"/>
        <w:widowControl/>
        <w:spacing w:line="245" w:lineRule="auto" w:before="290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2536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and manage a solid model.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Modify the solid models.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Transform the solid model.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6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  <w:p>
            <w:pPr>
              <w:autoSpaceDN w:val="0"/>
              <w:autoSpaceDE w:val="0"/>
              <w:widowControl/>
              <w:spacing w:line="240" w:lineRule="auto" w:before="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592"/>
        </w:trPr>
        <w:tc>
          <w:tcPr>
            <w:tcW w:type="dxa" w:w="13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6 </w:t>
            </w:r>
          </w:p>
        </w:tc>
        <w:tc>
          <w:tcPr>
            <w:tcW w:type="dxa" w:w="2128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Constraint </w:t>
            </w:r>
          </w:p>
        </w:tc>
        <w:tc>
          <w:tcPr>
            <w:tcW w:type="dxa" w:w="4754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Dressing up the solid model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Constraint management.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Workplace ethics</w:t>
            </w:r>
          </w:p>
        </w:tc>
        <w:tc>
          <w:tcPr>
            <w:tcW w:type="dxa" w:w="1872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autoSpaceDE w:val="0"/>
              <w:widowControl/>
              <w:spacing w:line="244" w:lineRule="exact" w:before="1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Annexure-!</w:t>
            </w:r>
          </w:p>
        </w:tc>
      </w:tr>
      <w:tr>
        <w:trPr>
          <w:trHeight w:hRule="exact" w:val="352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7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Drafting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Generate drawings from part model.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Ballooning and Bill of material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generation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3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GD&amp;T in drawing.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Symbol understanding like surface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finish etc.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516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4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8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Surface and Solid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Modeling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 sketches within a 3D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environment.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Difference between solid and surface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modeling.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Create and manage a surface model.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4" w:lineRule="exact" w:before="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68" w:lineRule="exact" w:before="534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782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9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5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Surface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Dressing up the surface model.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5" w:lineRule="auto" w:before="196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290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Management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Modify the surface models.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Workplace ethics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23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90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10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8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Wireframes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Geometry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24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Creating the wireframes.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Transform the surface model.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Constraint management.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130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 Annexure-II)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46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52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4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11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5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Jig an Fixtures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tooling development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(Dies, Molds, Jigs and fixture) through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assembly module.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 parts in the context of product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4" w:lineRule="exact" w:before="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4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58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12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Assembly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assembly and its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constrains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Top-Down and Bottom-Up Assemblies.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Degrees of freedom.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 Annexure-II)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45" w:lineRule="auto" w:before="224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172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88" w:right="288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4226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13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46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Geometric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Dimensioning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Tolerances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GD&amp;T for assembly.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Re-use existing data to complete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assemblies.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Manage relationships between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assembled parts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46" w:lineRule="exact" w:before="13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 </w:t>
            </w:r>
          </w:p>
          <w:p>
            <w:pPr>
              <w:autoSpaceDN w:val="0"/>
              <w:autoSpaceDE w:val="0"/>
              <w:widowControl/>
              <w:spacing w:line="246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518"/>
        </w:trPr>
        <w:tc>
          <w:tcPr>
            <w:tcW w:type="dxa" w:w="133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14 </w:t>
            </w:r>
          </w:p>
        </w:tc>
        <w:tc>
          <w:tcPr>
            <w:tcW w:type="dxa" w:w="2128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8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Visualization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Rendering </w:t>
            </w:r>
          </w:p>
        </w:tc>
        <w:tc>
          <w:tcPr>
            <w:tcW w:type="dxa" w:w="4754"/>
            <w:tcBorders>
              <w:start w:sz="3.2000000000000455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Analyze and annotate your design.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Visualization techniques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Workplace ethics</w:t>
            </w:r>
          </w:p>
        </w:tc>
        <w:tc>
          <w:tcPr>
            <w:tcW w:type="dxa" w:w="1872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25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15 </w:t>
            </w:r>
          </w:p>
        </w:tc>
        <w:tc>
          <w:tcPr>
            <w:tcW w:type="dxa" w:w="8754"/>
            <w:gridSpan w:val="3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6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Mid-Term Assignment/Exam </w:t>
            </w:r>
          </w:p>
        </w:tc>
      </w:tr>
      <w:tr>
        <w:trPr>
          <w:trHeight w:hRule="exact" w:val="243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16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Tool Design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tool design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 intent in Dies and Mold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manufacturing.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Task-</w:t>
            </w:r>
          </w:p>
          <w:p>
            <w:pPr>
              <w:autoSpaceDN w:val="0"/>
              <w:autoSpaceDE w:val="0"/>
              <w:widowControl/>
              <w:spacing w:line="248" w:lineRule="exact" w:before="130" w:after="0"/>
              <w:ind w:left="0" w:right="57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28A </w:t>
            </w:r>
          </w:p>
        </w:tc>
      </w:tr>
    </w:tbl>
    <w:p>
      <w:pPr>
        <w:autoSpaceDN w:val="0"/>
        <w:autoSpaceDE w:val="0"/>
        <w:widowControl/>
        <w:spacing w:line="197" w:lineRule="auto" w:before="544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87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06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266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17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Mold Designing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Designing of injection mold / sheet </w:t>
            </w:r>
          </w:p>
          <w:p>
            <w:pPr>
              <w:autoSpaceDN w:val="0"/>
              <w:autoSpaceDE w:val="0"/>
              <w:widowControl/>
              <w:spacing w:line="233" w:lineRule="auto" w:before="138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metal die Assignment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4" w:lineRule="exact" w:before="1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 Annexure-II  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4140"/>
        </w:trPr>
        <w:tc>
          <w:tcPr>
            <w:tcW w:type="dxa" w:w="133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18 </w:t>
            </w:r>
          </w:p>
        </w:tc>
        <w:tc>
          <w:tcPr>
            <w:tcW w:type="dxa" w:w="2128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8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Digital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 </w:t>
            </w:r>
          </w:p>
        </w:tc>
        <w:tc>
          <w:tcPr>
            <w:tcW w:type="dxa" w:w="4754"/>
            <w:tcBorders>
              <w:start w:sz="3.2000000000000455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CAM/Digital </w:t>
            </w:r>
          </w:p>
          <w:p>
            <w:pPr>
              <w:autoSpaceDN w:val="0"/>
              <w:autoSpaceDE w:val="0"/>
              <w:widowControl/>
              <w:spacing w:line="235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Manufacturing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CNC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0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</w:tc>
        <w:tc>
          <w:tcPr>
            <w:tcW w:type="dxa" w:w="1872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51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4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19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 AND M CODES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G&amp;M codes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Addresses &amp; Commands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Workplace ethics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autoSpaceDE w:val="0"/>
              <w:widowControl/>
              <w:spacing w:line="268" w:lineRule="exact" w:before="536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50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4914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20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Cam Software’s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of GUI (Graphical User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interface) of CAM software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to Cutting Tool Geometry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 </w:t>
            </w:r>
          </w:p>
          <w:p>
            <w:pPr>
              <w:autoSpaceDN w:val="0"/>
              <w:autoSpaceDE w:val="0"/>
              <w:widowControl/>
              <w:spacing w:line="246" w:lineRule="exact" w:before="138" w:after="0"/>
              <w:ind w:left="0" w:right="57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35A </w:t>
            </w:r>
          </w:p>
          <w:p>
            <w:pPr>
              <w:autoSpaceDN w:val="0"/>
              <w:autoSpaceDE w:val="0"/>
              <w:widowControl/>
              <w:spacing w:line="244" w:lineRule="exact" w:before="55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749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21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Employable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Project/Assignment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(6 weeks i.e. 21-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26) in addition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regular classes. </w:t>
            </w:r>
          </w:p>
          <w:p>
            <w:pPr>
              <w:autoSpaceDN w:val="0"/>
              <w:autoSpaceDE w:val="0"/>
              <w:widowControl/>
              <w:spacing w:line="246" w:lineRule="exact" w:before="36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93" w:lineRule="auto" w:before="378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job training ( 2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weeks)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Guidelines to the Trainees for selection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students employable project like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final year project (FYP)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36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Assign Independent project to each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Trainee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 project based on trainee’s aptitude </w:t>
            </w:r>
          </w:p>
          <w:p>
            <w:pPr>
              <w:autoSpaceDN w:val="0"/>
              <w:autoSpaceDE w:val="0"/>
              <w:widowControl/>
              <w:spacing w:line="233" w:lineRule="auto" w:before="136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acquired skills.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Designed by keeping in view the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emerging trends in the local market as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well as across the globe.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project idea may be based on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Entrepreneur.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Leading to the successful employment.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duration of the project will be 6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weeks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738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288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Ideas may be generated via different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sites such as: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Final viva/assessment will be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conducted on project assignments.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At the end of session the project will be </w:t>
            </w:r>
          </w:p>
          <w:p>
            <w:pPr>
              <w:autoSpaceDN w:val="0"/>
              <w:autoSpaceDE w:val="0"/>
              <w:widowControl/>
              <w:spacing w:line="233" w:lineRule="auto" w:before="138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presented in skills competition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skill competition will be conducted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on zonal, regional and National level.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project will be presented in front of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Industrialists for commercialization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best business idea will be placed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 NAVTTC business incubation center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for commercialization. </w:t>
            </w:r>
          </w:p>
          <w:p>
            <w:pPr>
              <w:autoSpaceDN w:val="0"/>
              <w:autoSpaceDE w:val="0"/>
              <w:widowControl/>
              <w:spacing w:line="235" w:lineRule="auto" w:before="372" w:after="0"/>
              <w:ind w:left="4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--------------------------------------------------------- </w:t>
            </w:r>
          </w:p>
          <w:p>
            <w:pPr>
              <w:autoSpaceDN w:val="0"/>
              <w:autoSpaceDE w:val="0"/>
              <w:widowControl/>
              <w:spacing w:line="246" w:lineRule="exact" w:before="36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48" w:lineRule="exact" w:before="37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On job training for 2 weeks: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7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to provide 2 weeks industrial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to the Trainees as part of </w:t>
            </w:r>
          </w:p>
          <w:p>
            <w:pPr>
              <w:autoSpaceDN w:val="0"/>
              <w:autoSpaceDE w:val="0"/>
              <w:widowControl/>
              <w:spacing w:line="235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overall training program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Ideal for the manufacturing trades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 an alternate to the projects that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involve expensive equipment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Focuses on increasing Trainee’s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motivation, productivity, efficiency and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quick learning approach.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1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0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5" w:lineRule="auto" w:before="252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798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22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Application of suitable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Operations/Strategy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130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please see  Annexure-II)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306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23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52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Settings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4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Applying blank/work piece to required </w:t>
            </w:r>
          </w:p>
          <w:p>
            <w:pPr>
              <w:autoSpaceDN w:val="0"/>
              <w:autoSpaceDE w:val="0"/>
              <w:widowControl/>
              <w:spacing w:line="233" w:lineRule="auto" w:before="130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CAD drawings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Preprocessing of tool path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Parameters setting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Step over, depth of cut, feed rate,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RPM, selection of tool diameter and </w:t>
            </w:r>
          </w:p>
          <w:p>
            <w:pPr>
              <w:autoSpaceDN w:val="0"/>
              <w:autoSpaceDE w:val="0"/>
              <w:widowControl/>
              <w:spacing w:line="235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types etc.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Parameter Settings of non-cutting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moves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3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Setting of Rapid moves and tool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engage method.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Basic Practical Training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Workplace ethics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46" w:lineRule="exact" w:before="55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4532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4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24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46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Development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NC files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Simulating tool path in CAM software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Collision detection, gouge checking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Post processing of tool path to NC file </w:t>
            </w:r>
          </w:p>
          <w:p>
            <w:pPr>
              <w:autoSpaceDN w:val="0"/>
              <w:autoSpaceDE w:val="0"/>
              <w:widowControl/>
              <w:spacing w:line="233" w:lineRule="auto" w:before="136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(i.e. G&amp;M Code files)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Back plot G&amp;M code file on computer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simulator software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Basic Practical Training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44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1310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Week 25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Numeric Control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2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Back plot G&amp;M code file on computer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simulator software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50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</w:tc>
      </w:tr>
    </w:tbl>
    <w:p>
      <w:pPr>
        <w:autoSpaceDN w:val="0"/>
        <w:autoSpaceDE w:val="0"/>
        <w:widowControl/>
        <w:spacing w:line="245" w:lineRule="auto" w:before="196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2194"/>
        </w:trPr>
        <w:tc>
          <w:tcPr>
            <w:tcW w:type="dxa" w:w="133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NC File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Run NC file on CNC machine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36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Basic Practical Training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1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32" w:after="0"/>
              <w:ind w:left="826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detail please see Annexure III)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44" w:right="144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  <w:tr>
        <w:trPr>
          <w:trHeight w:hRule="exact" w:val="3020"/>
        </w:trPr>
        <w:tc>
          <w:tcPr>
            <w:tcW w:type="dxa" w:w="2528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46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Advance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Machining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2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Advance CAM 4-axis &amp; 5-axis machine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call in software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Make simultaneous operations and </w:t>
            </w:r>
          </w:p>
          <w:p>
            <w:pPr>
              <w:autoSpaceDN w:val="0"/>
              <w:autoSpaceDE w:val="0"/>
              <w:widowControl/>
              <w:spacing w:line="233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tool path for complex geometries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38" w:lineRule="auto" w:before="12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Practical Training on Machines with </w:t>
            </w:r>
          </w:p>
          <w:p>
            <w:pPr>
              <w:autoSpaceDN w:val="0"/>
              <w:autoSpaceDE w:val="0"/>
              <w:widowControl/>
              <w:spacing w:line="235" w:lineRule="auto" w:before="132" w:after="0"/>
              <w:ind w:left="8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Fanuc /Heidenhain Controller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0" w:lineRule="auto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Project assignment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12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Week 26 </w:t>
            </w:r>
          </w:p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11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Entrepreneurship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and 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Assessment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project </w:t>
            </w:r>
          </w:p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46" w:lineRule="auto" w:before="242" w:after="0"/>
              <w:ind w:left="1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Job Market Searching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Self-employment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Freelancing 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Fundamentals of Business Development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Entrepreneurship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Startup Funding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Incubation and Acceleration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Value Statement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Business Model Canvas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Sales and Marketing Strategies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How to Reach Customers and Engage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CxOs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Stakeholders Power Grid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RACI Model, SWOT Analysis, PEST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SMART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OKRs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Cost Management (OPEX, CAPEX, ROCE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85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Task-1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70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Task-2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68" w:lineRule="exact" w:before="12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46" w:lineRule="exact" w:before="56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6" w:lineRule="exact" w:before="2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45" w:lineRule="auto" w:before="216" w:after="0"/>
        <w:ind w:left="364" w:right="576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8"/>
        <w:gridCol w:w="2528"/>
        <w:gridCol w:w="2528"/>
        <w:gridCol w:w="2528"/>
      </w:tblGrid>
      <w:tr>
        <w:trPr>
          <w:trHeight w:hRule="exact" w:val="1562"/>
        </w:trPr>
        <w:tc>
          <w:tcPr>
            <w:tcW w:type="dxa" w:w="133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54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354" w:lineRule="exact" w:before="0" w:after="0"/>
              <w:ind w:left="168" w:right="288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Final Assessment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For further detail please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>see  Annexure-II)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  <w:tc>
          <w:tcPr>
            <w:tcW w:type="dxa" w:w="1872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6" w:lineRule="exact" w:before="860" w:after="252"/>
        <w:ind w:left="36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List of Machinery / Equipment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08.0000000000001" w:type="dxa"/>
      </w:tblPr>
      <w:tblGrid>
        <w:gridCol w:w="3371"/>
        <w:gridCol w:w="3371"/>
        <w:gridCol w:w="3371"/>
      </w:tblGrid>
      <w:tr>
        <w:trPr>
          <w:trHeight w:hRule="exact" w:val="1088"/>
        </w:trPr>
        <w:tc>
          <w:tcPr>
            <w:tcW w:type="dxa" w:w="122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2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Sr. No </w:t>
            </w:r>
          </w:p>
        </w:tc>
        <w:tc>
          <w:tcPr>
            <w:tcW w:type="dxa" w:w="437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2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Name of item as per curriculum </w:t>
            </w:r>
          </w:p>
        </w:tc>
        <w:tc>
          <w:tcPr>
            <w:tcW w:type="dxa" w:w="32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6" w:lineRule="exact" w:before="1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Quantity physically available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at the training location </w:t>
            </w:r>
          </w:p>
        </w:tc>
      </w:tr>
      <w:tr>
        <w:trPr>
          <w:trHeight w:hRule="exact" w:val="708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43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Desktop Computers </w:t>
            </w:r>
          </w:p>
        </w:tc>
        <w:tc>
          <w:tcPr>
            <w:tcW w:type="dxa" w:w="32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712"/>
        </w:trPr>
        <w:tc>
          <w:tcPr>
            <w:tcW w:type="dxa" w:w="122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43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CAD CAM software </w:t>
            </w:r>
          </w:p>
        </w:tc>
        <w:tc>
          <w:tcPr>
            <w:tcW w:type="dxa" w:w="32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01 </w:t>
            </w:r>
          </w:p>
        </w:tc>
      </w:tr>
      <w:tr>
        <w:trPr>
          <w:trHeight w:hRule="exact" w:val="71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4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Measuring Tools </w:t>
            </w:r>
          </w:p>
        </w:tc>
        <w:tc>
          <w:tcPr>
            <w:tcW w:type="dxa" w:w="32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25 </w:t>
            </w:r>
          </w:p>
        </w:tc>
      </w:tr>
      <w:tr>
        <w:trPr>
          <w:trHeight w:hRule="exact" w:val="710"/>
        </w:trPr>
        <w:tc>
          <w:tcPr>
            <w:tcW w:type="dxa" w:w="12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43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Laser Printer </w:t>
            </w:r>
          </w:p>
        </w:tc>
        <w:tc>
          <w:tcPr>
            <w:tcW w:type="dxa" w:w="32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01 </w:t>
            </w:r>
          </w:p>
        </w:tc>
      </w:tr>
    </w:tbl>
    <w:p>
      <w:pPr>
        <w:autoSpaceDN w:val="0"/>
        <w:autoSpaceDE w:val="0"/>
        <w:widowControl/>
        <w:spacing w:line="246" w:lineRule="exact" w:before="242" w:after="254"/>
        <w:ind w:left="36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1. Software List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24.0" w:type="dxa"/>
      </w:tblPr>
      <w:tblGrid>
        <w:gridCol w:w="5057"/>
        <w:gridCol w:w="5057"/>
      </w:tblGrid>
      <w:tr>
        <w:trPr>
          <w:trHeight w:hRule="exact" w:val="710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Sr. No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0cec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3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Software Name </w:t>
            </w:r>
          </w:p>
        </w:tc>
      </w:tr>
      <w:tr>
        <w:trPr>
          <w:trHeight w:hRule="exact" w:val="1342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5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Dassault Catia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37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Complete PLM software (CAD, CAM, CAE, Motion and simulation) </w:t>
            </w:r>
          </w:p>
        </w:tc>
      </w:tr>
      <w:tr>
        <w:trPr>
          <w:trHeight w:hRule="exact" w:val="1726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389" w:lineRule="auto" w:before="24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Swan Soft Computer Numeric Control (SSCNC)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Simulator for most of CNC control Panels with material removal (Fanuc,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Fagor, Heidenhain etc) </w:t>
            </w:r>
          </w:p>
        </w:tc>
      </w:tr>
      <w:tr>
        <w:trPr>
          <w:trHeight w:hRule="exact" w:val="1262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1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403" w:lineRule="auto" w:before="240" w:after="0"/>
              <w:ind w:left="100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Cimco Edit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Numeric control NC file back plot to tool path </w:t>
            </w:r>
          </w:p>
        </w:tc>
      </w:tr>
    </w:tbl>
    <w:p>
      <w:pPr>
        <w:autoSpaceDN w:val="0"/>
        <w:autoSpaceDE w:val="0"/>
        <w:widowControl/>
        <w:spacing w:line="197" w:lineRule="auto" w:before="49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050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0.0" w:type="dxa"/>
      </w:tblPr>
      <w:tblGrid>
        <w:gridCol w:w="4680"/>
        <w:gridCol w:w="4680"/>
      </w:tblGrid>
      <w:tr>
        <w:trPr>
          <w:trHeight w:hRule="exact" w:val="880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Basic simulation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12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Communication with CNC </w:t>
            </w:r>
          </w:p>
        </w:tc>
      </w:tr>
      <w:tr>
        <w:trPr>
          <w:trHeight w:hRule="exact" w:val="1300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Siemens NX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38" w:lineRule="auto" w:before="372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Complete PLM software (CAD, CAM, CAE, Motion and simulation) </w:t>
            </w:r>
          </w:p>
        </w:tc>
      </w:tr>
      <w:tr>
        <w:trPr>
          <w:trHeight w:hRule="exact" w:val="1308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4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403" w:lineRule="auto" w:before="248" w:after="0"/>
              <w:ind w:left="100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AutoCAD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Advanced  CAD software for mechanical drafting </w:t>
            </w:r>
          </w:p>
        </w:tc>
      </w:tr>
      <w:tr>
        <w:trPr>
          <w:trHeight w:hRule="exact" w:val="1300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4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6.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Power Mill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40" w:lineRule="auto" w:before="37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Usage is for CAM computer aided manufacturing </w:t>
            </w:r>
          </w:p>
        </w:tc>
      </w:tr>
      <w:tr>
        <w:trPr>
          <w:trHeight w:hRule="exact" w:val="1300"/>
        </w:trPr>
        <w:tc>
          <w:tcPr>
            <w:tcW w:type="dxa" w:w="12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3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7. </w:t>
            </w:r>
          </w:p>
        </w:tc>
        <w:tc>
          <w:tcPr>
            <w:tcW w:type="dxa" w:w="75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406" w:lineRule="auto" w:before="240" w:after="0"/>
              <w:ind w:left="100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Master CAM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Usage is for CAM computer aided manufacturing </w:t>
            </w:r>
          </w:p>
        </w:tc>
      </w:tr>
    </w:tbl>
    <w:p>
      <w:pPr>
        <w:autoSpaceDN w:val="0"/>
        <w:autoSpaceDE w:val="0"/>
        <w:widowControl/>
        <w:spacing w:line="246" w:lineRule="exact" w:before="862" w:after="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2. Minimum Qualification of Teachers / Instructor </w:t>
      </w:r>
    </w:p>
    <w:p>
      <w:pPr>
        <w:autoSpaceDN w:val="0"/>
        <w:autoSpaceDE w:val="0"/>
        <w:widowControl/>
        <w:spacing w:line="394" w:lineRule="auto" w:before="372" w:after="0"/>
        <w:ind w:left="0" w:right="14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The qualification of teachers / instructor of this course should be: </w:t>
      </w:r>
      <w:r>
        <w:br/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B.Sc./BE Mechanical/Industrial &amp; Manufacturing Engineering with minimum of 1-Years related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Experience </w:t>
      </w:r>
    </w:p>
    <w:p>
      <w:pPr>
        <w:autoSpaceDN w:val="0"/>
        <w:autoSpaceDE w:val="0"/>
        <w:widowControl/>
        <w:spacing w:line="233" w:lineRule="auto" w:before="378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OR </w:t>
      </w:r>
    </w:p>
    <w:p>
      <w:pPr>
        <w:autoSpaceDN w:val="0"/>
        <w:autoSpaceDE w:val="0"/>
        <w:widowControl/>
        <w:spacing w:line="233" w:lineRule="auto" w:before="374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B. Tech / Honors Mechanical with 2 Years related Experience </w:t>
      </w:r>
    </w:p>
    <w:p>
      <w:pPr>
        <w:autoSpaceDN w:val="0"/>
        <w:autoSpaceDE w:val="0"/>
        <w:widowControl/>
        <w:spacing w:line="233" w:lineRule="auto" w:before="374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OR </w:t>
      </w:r>
    </w:p>
    <w:p>
      <w:pPr>
        <w:autoSpaceDN w:val="0"/>
        <w:autoSpaceDE w:val="0"/>
        <w:widowControl/>
        <w:spacing w:line="233" w:lineRule="auto" w:before="372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D.A.E. in Mechanical, Civil / CAD CAM Designers / Operators with 3to 5 Years related </w:t>
      </w:r>
    </w:p>
    <w:p>
      <w:pPr>
        <w:autoSpaceDN w:val="0"/>
        <w:autoSpaceDE w:val="0"/>
        <w:widowControl/>
        <w:spacing w:line="233" w:lineRule="auto" w:before="130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experiences </w:t>
      </w:r>
    </w:p>
    <w:p>
      <w:pPr>
        <w:autoSpaceDN w:val="0"/>
        <w:autoSpaceDE w:val="0"/>
        <w:widowControl/>
        <w:spacing w:line="197" w:lineRule="auto" w:before="1464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44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246" w:lineRule="exact" w:before="0" w:after="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3. Supportive Notes </w:t>
      </w:r>
    </w:p>
    <w:p>
      <w:pPr>
        <w:autoSpaceDN w:val="0"/>
        <w:autoSpaceDE w:val="0"/>
        <w:widowControl/>
        <w:spacing w:line="246" w:lineRule="exact" w:before="988" w:after="320"/>
        <w:ind w:left="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Teaching Learning Material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4.00000000000006" w:type="dxa"/>
      </w:tblPr>
      <w:tblGrid>
        <w:gridCol w:w="4680"/>
        <w:gridCol w:w="4680"/>
      </w:tblGrid>
      <w:tr>
        <w:trPr>
          <w:trHeight w:hRule="exact" w:val="830"/>
        </w:trPr>
        <w:tc>
          <w:tcPr>
            <w:tcW w:type="dxa" w:w="388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Books Name </w:t>
            </w:r>
          </w:p>
        </w:tc>
        <w:tc>
          <w:tcPr>
            <w:tcW w:type="dxa" w:w="495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Author </w:t>
            </w:r>
          </w:p>
        </w:tc>
      </w:tr>
      <w:tr>
        <w:trPr>
          <w:trHeight w:hRule="exact" w:val="830"/>
        </w:trPr>
        <w:tc>
          <w:tcPr>
            <w:tcW w:type="dxa" w:w="3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2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CAD CAM Notes</w:t>
            </w:r>
          </w:p>
        </w:tc>
        <w:tc>
          <w:tcPr>
            <w:tcW w:type="dxa" w:w="49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6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James H Earl </w:t>
            </w:r>
          </w:p>
        </w:tc>
      </w:tr>
      <w:tr>
        <w:trPr>
          <w:trHeight w:hRule="exact" w:val="832"/>
        </w:trPr>
        <w:tc>
          <w:tcPr>
            <w:tcW w:type="dxa" w:w="3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2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AutoCAD</w:t>
            </w:r>
          </w:p>
        </w:tc>
        <w:tc>
          <w:tcPr>
            <w:tcW w:type="dxa" w:w="49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Dessualt </w:t>
            </w:r>
          </w:p>
        </w:tc>
      </w:tr>
      <w:tr>
        <w:trPr>
          <w:trHeight w:hRule="exact" w:val="824"/>
        </w:trPr>
        <w:tc>
          <w:tcPr>
            <w:tcW w:type="dxa" w:w="38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Autocad CBT Curriculum </w:t>
            </w:r>
          </w:p>
        </w:tc>
        <w:tc>
          <w:tcPr>
            <w:tcW w:type="dxa" w:w="49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TSSP website developed by NAVTTC/GIZ </w:t>
            </w:r>
          </w:p>
        </w:tc>
      </w:tr>
      <w:tr>
        <w:trPr>
          <w:trHeight w:hRule="exact" w:val="832"/>
        </w:trPr>
        <w:tc>
          <w:tcPr>
            <w:tcW w:type="dxa" w:w="388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342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Applied CNC Machining</w:t>
            </w:r>
          </w:p>
        </w:tc>
        <w:tc>
          <w:tcPr>
            <w:tcW w:type="dxa" w:w="495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Josh Mitchell </w:t>
            </w:r>
          </w:p>
        </w:tc>
      </w:tr>
      <w:tr>
        <w:trPr>
          <w:trHeight w:hRule="exact" w:val="1450"/>
        </w:trPr>
        <w:tc>
          <w:tcPr>
            <w:tcW w:type="dxa" w:w="388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CAD CAM II Handbook</w:t>
            </w:r>
          </w:p>
        </w:tc>
        <w:tc>
          <w:tcPr>
            <w:tcW w:type="dxa" w:w="495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Hassan Jawad, Training Department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Gujranwala Tools Dies and Moulds Center </w:t>
            </w:r>
          </w:p>
        </w:tc>
      </w:tr>
      <w:tr>
        <w:trPr>
          <w:trHeight w:hRule="exact" w:val="1450"/>
        </w:trPr>
        <w:tc>
          <w:tcPr>
            <w:tcW w:type="dxa" w:w="388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CNC Programming Handbook</w:t>
            </w:r>
          </w:p>
        </w:tc>
        <w:tc>
          <w:tcPr>
            <w:tcW w:type="dxa" w:w="495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Mujahid Gillani, Training Department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Gujranwala Tools Dies and Moulds Center </w:t>
            </w:r>
          </w:p>
        </w:tc>
      </w:tr>
      <w:tr>
        <w:trPr>
          <w:trHeight w:hRule="exact" w:val="1450"/>
        </w:trPr>
        <w:tc>
          <w:tcPr>
            <w:tcW w:type="dxa" w:w="388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344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CAD CAM II Handbook</w:t>
            </w:r>
          </w:p>
        </w:tc>
        <w:tc>
          <w:tcPr>
            <w:tcW w:type="dxa" w:w="495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8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Training Department </w:t>
            </w:r>
          </w:p>
          <w:p>
            <w:pPr>
              <w:autoSpaceDN w:val="0"/>
              <w:autoSpaceDE w:val="0"/>
              <w:widowControl/>
              <w:spacing w:line="233" w:lineRule="auto" w:before="374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Gujranwala Tools Dies and Moulds Center </w:t>
            </w:r>
          </w:p>
        </w:tc>
      </w:tr>
    </w:tbl>
    <w:p>
      <w:pPr>
        <w:autoSpaceDN w:val="0"/>
        <w:autoSpaceDE w:val="0"/>
        <w:widowControl/>
        <w:spacing w:line="197" w:lineRule="auto" w:before="284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44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62"/>
        <w:ind w:left="0" w:right="0"/>
      </w:pPr>
    </w:p>
    <w:p>
      <w:pPr>
        <w:autoSpaceDN w:val="0"/>
        <w:tabs>
          <w:tab w:pos="8676" w:val="left"/>
        </w:tabs>
        <w:autoSpaceDE w:val="0"/>
        <w:widowControl/>
        <w:spacing w:line="478" w:lineRule="exact" w:before="0" w:after="322"/>
        <w:ind w:left="2620" w:right="144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Annexure - I 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Tasks For Certificate in ( Auto Cad Mechanical)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83"/>
        <w:gridCol w:w="2983"/>
        <w:gridCol w:w="2983"/>
        <w:gridCol w:w="2983"/>
      </w:tblGrid>
      <w:tr>
        <w:trPr>
          <w:trHeight w:hRule="exact" w:val="658"/>
        </w:trPr>
        <w:tc>
          <w:tcPr>
            <w:tcW w:type="dxa" w:w="940"/>
            <w:tcBorders>
              <w:start w:sz="3.20000000000000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77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288" w:firstLine="136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a lettering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according  to  given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standards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auto" w:before="234" w:after="0"/>
              <w:ind w:left="46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Basic Engineering Drawing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Measurements (scales)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Lettering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</w:tr>
      <w:tr>
        <w:trPr>
          <w:trHeight w:hRule="exact" w:val="129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9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orthographic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Isometric View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given object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17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Difference between Absolute and Increment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Isometric Drawings, Pictorial Drawing, Orthographic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Views </w:t>
            </w:r>
          </w:p>
        </w:tc>
        <w:tc>
          <w:tcPr>
            <w:tcW w:type="dxa" w:w="2983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First angle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Third angle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projection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98" w:lineRule="auto" w:before="0" w:after="0"/>
              <w:ind w:left="46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First Angle of Projection and Third Angle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Projection, Sectioning and Dimensioning </w:t>
            </w:r>
          </w:p>
        </w:tc>
        <w:tc>
          <w:tcPr>
            <w:tcW w:type="dxa" w:w="2983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4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Auto Cad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400" w:after="0"/>
              <w:ind w:left="466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of CAD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Introduction &amp; Install  CAD software’s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Week-3 </w:t>
            </w:r>
          </w:p>
        </w:tc>
      </w:tr>
      <w:tr>
        <w:trPr>
          <w:trHeight w:hRule="exact" w:val="1108"/>
        </w:trPr>
        <w:tc>
          <w:tcPr>
            <w:tcW w:type="dxa" w:w="940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27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Auto Cad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659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Principles and Elements of a Design. </w:t>
            </w:r>
          </w:p>
          <w:p>
            <w:pPr>
              <w:autoSpaceDN w:val="0"/>
              <w:autoSpaceDE w:val="0"/>
              <w:widowControl/>
              <w:spacing w:line="238" w:lineRule="auto" w:before="1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Getting familiar with user interface of CAD software </w:t>
            </w:r>
          </w:p>
        </w:tc>
        <w:tc>
          <w:tcPr>
            <w:tcW w:type="dxa" w:w="2983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7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6" w:after="0"/>
              <w:ind w:left="100" w:right="144" w:firstLine="6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Coordinate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  Draw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parametric Modeling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9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Coordinate systems. </w:t>
            </w:r>
          </w:p>
          <w:p>
            <w:pPr>
              <w:autoSpaceDN w:val="0"/>
              <w:autoSpaceDE w:val="0"/>
              <w:widowControl/>
              <w:spacing w:line="238" w:lineRule="auto" w:before="27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Parametric modeling and Associativity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Week-4 </w:t>
            </w:r>
          </w:p>
        </w:tc>
      </w:tr>
      <w:tr>
        <w:trPr>
          <w:trHeight w:hRule="exact" w:val="142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28" w:after="0"/>
              <w:ind w:left="10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sketch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Geometry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272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basics of sketcher environment.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sketch geometry </w:t>
            </w:r>
          </w:p>
        </w:tc>
        <w:tc>
          <w:tcPr>
            <w:tcW w:type="dxa" w:w="2983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1526" w:after="0"/>
        <w:ind w:left="1132" w:right="676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882" w:right="0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418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 </w:t>
            </w:r>
          </w:p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2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Change   &amp; edit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existing profiles </w:t>
            </w:r>
          </w:p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388" w:after="0"/>
              <w:ind w:left="466" w:right="288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Analyze sketch geometry.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Edit existing profiles.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Week-5 </w:t>
            </w:r>
          </w:p>
        </w:tc>
      </w:tr>
      <w:tr>
        <w:trPr>
          <w:trHeight w:hRule="exact" w:val="135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92" w:after="0"/>
              <w:ind w:left="46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 solid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Model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352" w:after="0"/>
              <w:ind w:left="466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of parametric solid modeling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and manage a solid model.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1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32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Transform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Modify solid model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34" w:after="0"/>
              <w:ind w:left="466" w:right="288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Modify the solid models.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Transform the solid model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8" w:val="left"/>
              </w:tabs>
              <w:autoSpaceDE w:val="0"/>
              <w:widowControl/>
              <w:spacing w:line="274" w:lineRule="exact" w:before="54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Dress up the solid      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model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512" w:after="0"/>
              <w:ind w:left="466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Dressing up the solid model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Constraint management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Week-6 </w:t>
            </w:r>
          </w:p>
        </w:tc>
      </w:tr>
      <w:tr>
        <w:trPr>
          <w:trHeight w:hRule="exact" w:val="12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8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27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Generate part Model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30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Generate drawings from part model. </w:t>
            </w:r>
          </w:p>
          <w:p>
            <w:pPr>
              <w:autoSpaceDN w:val="0"/>
              <w:autoSpaceDE w:val="0"/>
              <w:widowControl/>
              <w:spacing w:line="238" w:lineRule="auto" w:before="13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Ballooning and Bill of material generation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Week-7 </w:t>
            </w:r>
          </w:p>
        </w:tc>
      </w:tr>
      <w:tr>
        <w:trPr>
          <w:trHeight w:hRule="exact" w:val="1668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264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GD &amp; T 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Symbols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GD&amp;T in drawing. </w:t>
            </w:r>
          </w:p>
          <w:p>
            <w:pPr>
              <w:autoSpaceDN w:val="0"/>
              <w:autoSpaceDE w:val="0"/>
              <w:widowControl/>
              <w:spacing w:line="240" w:lineRule="auto" w:before="13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Symbol understanding like surface finish etc.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8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3D sketch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given object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sketches within a 3D environment.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Week-8 </w:t>
            </w:r>
          </w:p>
        </w:tc>
      </w:tr>
      <w:tr>
        <w:trPr>
          <w:trHeight w:hRule="exact" w:val="1442"/>
        </w:trPr>
        <w:tc>
          <w:tcPr>
            <w:tcW w:type="dxa" w:w="940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27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8" w:lineRule="exact" w:before="26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solid &amp; surface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Model </w:t>
            </w:r>
          </w:p>
        </w:tc>
        <w:tc>
          <w:tcPr>
            <w:tcW w:type="dxa" w:w="659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36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Difference between solid and surface modeling.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Create and manage a surface model..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90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264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8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44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Dress up the surface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model </w:t>
            </w:r>
          </w:p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Dressing up the surface model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Week-9 </w:t>
            </w:r>
          </w:p>
        </w:tc>
      </w:tr>
      <w:tr>
        <w:trPr>
          <w:trHeight w:hRule="exact" w:val="114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2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Modify surface model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0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Modify the surface models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1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72" w:val="left"/>
              </w:tabs>
              <w:autoSpaceDE w:val="0"/>
              <w:widowControl/>
              <w:spacing w:line="268" w:lineRule="exact" w:before="41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Geometric </w:t>
            </w:r>
          </w:p>
          <w:p>
            <w:pPr>
              <w:autoSpaceDN w:val="0"/>
              <w:tabs>
                <w:tab w:pos="2020" w:val="left"/>
              </w:tabs>
              <w:autoSpaceDE w:val="0"/>
              <w:widowControl/>
              <w:spacing w:line="266" w:lineRule="exact" w:before="14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Modeling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</w:t>
            </w:r>
          </w:p>
          <w:p>
            <w:pPr>
              <w:autoSpaceDN w:val="0"/>
              <w:autoSpaceDE w:val="0"/>
              <w:widowControl/>
              <w:spacing w:line="266" w:lineRule="exact" w:before="15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wireframe method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Creating the wireframes.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Week-10 </w:t>
            </w:r>
          </w:p>
        </w:tc>
      </w:tr>
      <w:tr>
        <w:trPr>
          <w:trHeight w:hRule="exact" w:val="1842"/>
        </w:trPr>
        <w:tc>
          <w:tcPr>
            <w:tcW w:type="dxa" w:w="940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0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27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268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Transform surface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Mode </w:t>
            </w:r>
          </w:p>
        </w:tc>
        <w:tc>
          <w:tcPr>
            <w:tcW w:type="dxa" w:w="659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3" w:lineRule="auto" w:before="604" w:after="0"/>
              <w:ind w:left="466" w:right="244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Transform the surface model.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Constraint management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9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Define different types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.00000000000003" w:type="dxa"/>
            </w:tblPr>
            <w:tblGrid>
              <w:gridCol w:w="693"/>
              <w:gridCol w:w="693"/>
              <w:gridCol w:w="693"/>
              <w:gridCol w:w="693"/>
            </w:tblGrid>
            <w:tr>
              <w:trPr>
                <w:trHeight w:hRule="exact" w:val="388"/>
              </w:trPr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58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tools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use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0" w:right="18" w:firstLine="0"/>
                    <w:jc w:val="righ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8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product </w:t>
            </w:r>
          </w:p>
          <w:p>
            <w:pPr>
              <w:autoSpaceDN w:val="0"/>
              <w:autoSpaceDE w:val="0"/>
              <w:widowControl/>
              <w:spacing w:line="268" w:lineRule="exact" w:before="14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manufacturing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tooling development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Week-11 </w:t>
            </w:r>
          </w:p>
        </w:tc>
      </w:tr>
      <w:tr>
        <w:trPr>
          <w:trHeight w:hRule="exact" w:val="23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272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part through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assembly module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98" w:lineRule="auto" w:before="654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. (Dies, Molds, Jigs and fixture) through assembly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module. </w:t>
            </w:r>
          </w:p>
          <w:p>
            <w:pPr>
              <w:autoSpaceDN w:val="0"/>
              <w:autoSpaceDE w:val="0"/>
              <w:widowControl/>
              <w:spacing w:line="238" w:lineRule="auto" w:before="14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parts in the context of product manufacturing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3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8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30" w:val="left"/>
              </w:tabs>
              <w:autoSpaceDE w:val="0"/>
              <w:widowControl/>
              <w:spacing w:line="414" w:lineRule="exact" w:before="23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Top – down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Bottom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down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assemblies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3" w:lineRule="auto" w:before="704" w:after="0"/>
              <w:ind w:left="466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assembly and its constrains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Top-Down and Bottom-Up Assemblies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Week-12 </w:t>
            </w:r>
          </w:p>
        </w:tc>
      </w:tr>
      <w:tr>
        <w:trPr>
          <w:trHeight w:hRule="exact" w:val="668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252" w:after="0"/>
        <w:ind w:left="1132" w:right="648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840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32" w:val="left"/>
              </w:tabs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Correspondance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degree of  freedom </w:t>
            </w:r>
          </w:p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Degrees of freedom. </w:t>
            </w:r>
          </w:p>
        </w:tc>
        <w:tc>
          <w:tcPr>
            <w:tcW w:type="dxa" w:w="1310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5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2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GD &amp; T for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assembly drawing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GD&amp;T for  assembly.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4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Week-13 </w:t>
            </w:r>
          </w:p>
        </w:tc>
      </w:tr>
      <w:tr>
        <w:trPr>
          <w:trHeight w:hRule="exact" w:val="1668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Complete assemblies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 existing data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73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Re-use existing data to complete assemblies.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92"/>
        </w:trPr>
        <w:tc>
          <w:tcPr>
            <w:tcW w:type="dxa" w:w="940"/>
            <w:tcBorders>
              <w:start w:sz="3.20000000000000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</w:t>
            </w:r>
          </w:p>
        </w:tc>
        <w:tc>
          <w:tcPr>
            <w:tcW w:type="dxa" w:w="27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2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Create a relationship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b/w assembled parts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59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7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 relationships between assembled parts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008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71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 A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6" w:val="left"/>
              </w:tabs>
              <w:autoSpaceDE w:val="0"/>
              <w:widowControl/>
              <w:spacing w:line="245" w:lineRule="auto" w:before="4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Download professional CV template from any good site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https://www.coolfreecv.com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8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999999999999545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4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999999999999545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Analyse &amp; annotate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given design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999999999999545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8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Analyze and annotate your design.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1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Week-14 </w:t>
            </w:r>
          </w:p>
        </w:tc>
      </w:tr>
      <w:tr>
        <w:trPr>
          <w:trHeight w:hRule="exact" w:val="1328"/>
        </w:trPr>
        <w:tc>
          <w:tcPr>
            <w:tcW w:type="dxa" w:w="940"/>
            <w:tcBorders>
              <w:start w:sz="3.200000000000003" w:val="single" w:color="#000000"/>
              <w:top w:sz="3.999999999999545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 </w:t>
            </w:r>
          </w:p>
        </w:tc>
        <w:tc>
          <w:tcPr>
            <w:tcW w:type="dxa" w:w="2772"/>
            <w:tcBorders>
              <w:start w:sz="4.0" w:val="single" w:color="#000000"/>
              <w:top w:sz="3.999999999999545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8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Using visualization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Techniques create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given diagram </w:t>
            </w:r>
          </w:p>
        </w:tc>
        <w:tc>
          <w:tcPr>
            <w:tcW w:type="dxa" w:w="6598"/>
            <w:tcBorders>
              <w:start w:sz="4.0" w:val="single" w:color="#000000"/>
              <w:top w:sz="3.999999999999545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3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Visualization techniques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6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28A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1: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2: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Professional Info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3: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Linked Accounts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Step 4: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Account Security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Week-16 </w:t>
            </w:r>
          </w:p>
        </w:tc>
      </w:tr>
      <w:tr>
        <w:trPr>
          <w:trHeight w:hRule="exact" w:val="111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0" w:after="0"/>
              <w:ind w:left="10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tool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45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tool design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45" w:lineRule="auto" w:before="238" w:after="0"/>
        <w:ind w:left="1132" w:right="648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288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10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88"/>
        </w:trPr>
        <w:tc>
          <w:tcPr>
            <w:tcW w:type="dxa" w:w="940"/>
            <w:tcBorders>
              <w:start w:sz="3.20000000000000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</w:t>
            </w:r>
          </w:p>
        </w:tc>
        <w:tc>
          <w:tcPr>
            <w:tcW w:type="dxa" w:w="277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4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Use design intent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meth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od in Dies 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mold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59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7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intent in Dies and Mold manufacturing.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9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31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2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Design mold/d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ie of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given drawing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00" w:lineRule="auto" w:before="26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Designing of injection mold / sheet metal die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Assignment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Week-17 </w:t>
            </w:r>
          </w:p>
        </w:tc>
      </w:tr>
      <w:tr>
        <w:trPr>
          <w:trHeight w:hRule="exact" w:val="166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32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0" w:after="0"/>
              <w:ind w:left="10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Define digital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manufacturing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CAM/Digital Manufacturing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Week-18 </w:t>
            </w:r>
          </w:p>
        </w:tc>
      </w:tr>
      <w:tr>
        <w:trPr>
          <w:trHeight w:hRule="exact" w:val="84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33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CNC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machine operation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94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CNC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1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34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44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G&amp;M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codes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45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G&amp;M codes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Week-19 </w:t>
            </w:r>
          </w:p>
        </w:tc>
      </w:tr>
      <w:tr>
        <w:trPr>
          <w:trHeight w:hRule="exact" w:val="8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35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2" w:after="0"/>
              <w:ind w:left="100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given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commands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0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Addresses &amp; Commands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55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3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35A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search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marketplace countries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(KSA, UAE, etc.)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  <w:tab w:pos="1130" w:val="left"/>
                <w:tab w:pos="1490" w:val="left"/>
              </w:tabs>
              <w:autoSpaceDE w:val="0"/>
              <w:widowControl/>
              <w:spacing w:line="257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Browse the following website and create an account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each website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Bayt.com – The Middle East Leading Job 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Monster Gulf – The International Job Portal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Gulf Talent – Jobs in Dubai and the Middle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handy ‘search’ option at the top of your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homepage to search for the jobs that best suit your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skills. </w:t>
            </w:r>
          </w:p>
          <w:p>
            <w:pPr>
              <w:autoSpaceDN w:val="0"/>
              <w:autoSpaceDE w:val="0"/>
              <w:widowControl/>
              <w:spacing w:line="252" w:lineRule="auto" w:before="22" w:after="0"/>
              <w:ind w:left="826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job type from the first ‘Job Type’ drop-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menu, next, select the location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second drop-down menu.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0" w:lineRule="auto" w:before="2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Enter any keywords you want to use to find suitable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vacancies. </w:t>
            </w:r>
          </w:p>
          <w:p>
            <w:pPr>
              <w:autoSpaceDN w:val="0"/>
              <w:autoSpaceDE w:val="0"/>
              <w:widowControl/>
              <w:spacing w:line="240" w:lineRule="auto" w:before="2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 the results page you can search for part-time jobs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onwards </w:t>
            </w:r>
          </w:p>
        </w:tc>
      </w:tr>
    </w:tbl>
    <w:p>
      <w:pPr>
        <w:autoSpaceDN w:val="0"/>
        <w:autoSpaceDE w:val="0"/>
        <w:widowControl/>
        <w:spacing w:line="197" w:lineRule="auto" w:before="388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3970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82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only, full-time jobs only, employers only, or agencies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only. Tick the boxes as appropriate to your search. </w:t>
            </w:r>
          </w:p>
          <w:p>
            <w:pPr>
              <w:autoSpaceDN w:val="0"/>
              <w:autoSpaceDE w:val="0"/>
              <w:widowControl/>
              <w:spacing w:line="257" w:lineRule="auto" w:before="20" w:after="0"/>
              <w:ind w:left="1398" w:right="3600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Industry </w:t>
            </w:r>
          </w:p>
        </w:tc>
        <w:tc>
          <w:tcPr>
            <w:tcW w:type="dxa" w:w="1310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1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36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GUI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98" w:lineRule="auto" w:before="24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of GUI (Graphical User interface)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CAM software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7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Week-20 </w:t>
            </w:r>
          </w:p>
        </w:tc>
      </w:tr>
      <w:tr>
        <w:trPr>
          <w:trHeight w:hRule="exact" w:val="111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37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Understand cutting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tool Geometry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328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Cutting Tool Geometry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4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2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38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2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 Tool path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parameters as per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CAD drawing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auto" w:before="23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Applying blank/work piece to required CAD drawings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Preprocessing of tool path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Parameters setting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3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Week-23 </w:t>
            </w:r>
          </w:p>
        </w:tc>
      </w:tr>
      <w:tr>
        <w:trPr>
          <w:trHeight w:hRule="exact" w:val="235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3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39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  all parameters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non cutting moves as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 requirement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00" w:lineRule="auto" w:before="646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Step over, depth of cut, feed rate, RPM, selection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 diameter and types etc. </w:t>
            </w:r>
          </w:p>
          <w:p>
            <w:pPr>
              <w:autoSpaceDN w:val="0"/>
              <w:autoSpaceDE w:val="0"/>
              <w:widowControl/>
              <w:spacing w:line="238" w:lineRule="auto" w:before="136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Parameter Settings of non-cutting moves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52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40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Set Tool engage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644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of Rapid moves and tool engage method.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Practical Training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476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912"/>
        <w:gridCol w:w="2912"/>
        <w:gridCol w:w="2912"/>
        <w:gridCol w:w="2912"/>
      </w:tblGrid>
      <w:tr>
        <w:trPr>
          <w:trHeight w:hRule="exact" w:val="654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98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24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  <w:tc>
          <w:tcPr>
            <w:tcW w:type="dxa" w:w="131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28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Week </w:t>
            </w:r>
          </w:p>
        </w:tc>
      </w:tr>
      <w:tr>
        <w:trPr>
          <w:trHeight w:hRule="exact" w:val="1526"/>
        </w:trPr>
        <w:tc>
          <w:tcPr>
            <w:tcW w:type="dxa" w:w="940"/>
            <w:tcBorders>
              <w:start w:sz="3.200000000000003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41 </w:t>
            </w:r>
          </w:p>
        </w:tc>
        <w:tc>
          <w:tcPr>
            <w:tcW w:type="dxa" w:w="2772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Simulate tool path,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collision detection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CAD software </w:t>
            </w:r>
          </w:p>
        </w:tc>
        <w:tc>
          <w:tcPr>
            <w:tcW w:type="dxa" w:w="659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3" w:lineRule="auto" w:before="654" w:after="0"/>
              <w:ind w:left="466" w:right="172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Simulating tool path in CAM software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Collision detection, gouge checking 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Week-24 </w:t>
            </w:r>
          </w:p>
        </w:tc>
      </w:tr>
      <w:tr>
        <w:trPr>
          <w:trHeight w:hRule="exact" w:val="1508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42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4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Perform post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processing tool path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00" w:lineRule="auto" w:before="648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Post processing of tool path to NC file  (i.e. G&amp;M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Code files)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940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43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8" w:after="0"/>
              <w:ind w:left="100" w:right="544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Perform back plot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G&amp;M cod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 in CAD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software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17" w:lineRule="auto" w:before="234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Back plot G&amp;M code file on computer simulator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Practical Training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186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5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44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Operate CNC machine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 per given NC file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272" w:after="0"/>
              <w:ind w:left="466" w:right="244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Run NC file on CNC machine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Practical Training</w:t>
            </w:r>
          </w:p>
        </w:tc>
        <w:tc>
          <w:tcPr>
            <w:tcW w:type="dxa" w:w="1310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Week-25 </w:t>
            </w:r>
          </w:p>
        </w:tc>
      </w:tr>
      <w:tr>
        <w:trPr>
          <w:trHeight w:hRule="exact" w:val="3612"/>
        </w:trPr>
        <w:tc>
          <w:tcPr>
            <w:tcW w:type="dxa" w:w="940"/>
            <w:tcBorders>
              <w:start w:sz="3.20000000000000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6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45 </w:t>
            </w:r>
          </w:p>
        </w:tc>
        <w:tc>
          <w:tcPr>
            <w:tcW w:type="dxa" w:w="27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Perform simultaneous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for given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complex Geometries </w:t>
            </w:r>
          </w:p>
        </w:tc>
        <w:tc>
          <w:tcPr>
            <w:tcW w:type="dxa" w:w="659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341" w:lineRule="auto" w:before="236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Advance CAM 4-axis &amp; 5-axis machine call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simultaneous operations and tool path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complex geometries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Practical Training on Machines with Fanuc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/Heidenhain Controller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assignment </w:t>
            </w:r>
          </w:p>
        </w:tc>
        <w:tc>
          <w:tcPr>
            <w:tcW w:type="dxa" w:w="2912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312" w:lineRule="exact" w:before="2122" w:after="0"/>
        <w:ind w:left="0" w:right="487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Annexure II </w:t>
      </w:r>
    </w:p>
    <w:p>
      <w:pPr>
        <w:autoSpaceDN w:val="0"/>
        <w:autoSpaceDE w:val="0"/>
        <w:widowControl/>
        <w:spacing w:line="197" w:lineRule="auto" w:before="280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32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282" w:bottom="360" w:left="3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8"/>
        <w:ind w:left="0" w:right="0"/>
      </w:pPr>
    </w:p>
    <w:p>
      <w:pPr>
        <w:autoSpaceDN w:val="0"/>
        <w:autoSpaceDE w:val="0"/>
        <w:widowControl/>
        <w:spacing w:line="310" w:lineRule="exact" w:before="0" w:after="262"/>
        <w:ind w:left="197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SUCCESS STORY-1 (Auto Cad Mechanical)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05"/>
        <w:gridCol w:w="3205"/>
        <w:gridCol w:w="3205"/>
      </w:tblGrid>
      <w:tr>
        <w:trPr>
          <w:trHeight w:hRule="exact" w:val="284"/>
        </w:trPr>
        <w:tc>
          <w:tcPr>
            <w:tcW w:type="dxa" w:w="104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5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1734"/>
        </w:trPr>
        <w:tc>
          <w:tcPr>
            <w:tcW w:type="dxa" w:w="104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5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Asim Qamar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Middle class Family &amp; live in a rented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house, with 3 children &amp; parents.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B.Tech. Mechanical, freelance designing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consultant.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704"/>
        </w:trPr>
        <w:tc>
          <w:tcPr>
            <w:tcW w:type="dxa" w:w="104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5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tests, interest in lab work. </w:t>
            </w:r>
          </w:p>
        </w:tc>
      </w:tr>
      <w:tr>
        <w:trPr>
          <w:trHeight w:hRule="exact" w:val="5612"/>
        </w:trPr>
        <w:tc>
          <w:tcPr>
            <w:tcW w:type="dxa" w:w="104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5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After the graduation I am searching in any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specialized field of my trade. So I am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keeping on search where I give my full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potential &amp; get success. Then I realize I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have a passion in designing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free lancing where zero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investment required, I have generate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reasonable capital to start my own Design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house.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24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 a freelance designer you can see my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https://grabcad.com/aq-2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>)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house I have 14 nos. of designers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area Mechanical, Manufacturing,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Civil &amp; Fabrication.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24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clients are local &amp; international &amp; last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 company generate 107,000 USD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remittance.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24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After  a long journey of strive the life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going good and have own house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sufficient capital. </w:t>
            </w:r>
          </w:p>
        </w:tc>
      </w:tr>
      <w:tr>
        <w:trPr>
          <w:trHeight w:hRule="exact" w:val="1440"/>
        </w:trPr>
        <w:tc>
          <w:tcPr>
            <w:tcW w:type="dxa" w:w="104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5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always ready for the same. </w:t>
            </w:r>
          </w:p>
        </w:tc>
      </w:tr>
    </w:tbl>
    <w:p>
      <w:pPr>
        <w:autoSpaceDN w:val="0"/>
        <w:autoSpaceDE w:val="0"/>
        <w:widowControl/>
        <w:spacing w:line="310" w:lineRule="exact" w:before="512" w:after="262"/>
        <w:ind w:left="0" w:right="327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SUCCESS STORY-2 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05"/>
        <w:gridCol w:w="3205"/>
        <w:gridCol w:w="3205"/>
      </w:tblGrid>
      <w:tr>
        <w:trPr>
          <w:trHeight w:hRule="exact" w:val="288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</w:tbl>
    <w:p>
      <w:pPr>
        <w:autoSpaceDN w:val="0"/>
        <w:autoSpaceDE w:val="0"/>
        <w:widowControl/>
        <w:spacing w:line="245" w:lineRule="auto" w:before="412" w:after="0"/>
        <w:ind w:left="114" w:right="547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300" w:bottom="360" w:left="13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05"/>
        <w:gridCol w:w="3205"/>
        <w:gridCol w:w="3205"/>
      </w:tblGrid>
      <w:tr>
        <w:trPr>
          <w:trHeight w:hRule="exact" w:val="2560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2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Efthakhar Alam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Belong to Middle class Family.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Intermediate &amp; Different CAD courses  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It was 2010 and I had passed the hard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est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time in my life. I will never forget those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days. My father faced a huge loss in his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business. For this reason, our family was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unable to pass 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the days. We were nearly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hand to mouth.</w:t>
            </w:r>
          </w:p>
        </w:tc>
      </w:tr>
      <w:tr>
        <w:trPr>
          <w:trHeight w:hRule="exact" w:val="1704"/>
        </w:trPr>
        <w:tc>
          <w:tcPr>
            <w:tcW w:type="dxa" w:w="1050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8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552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tests, interest in lab work. </w:t>
            </w:r>
          </w:p>
        </w:tc>
      </w:tr>
      <w:tr>
        <w:trPr>
          <w:trHeight w:hRule="exact" w:val="3390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2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After the Intermediate, I have purchase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from my pocket money,  I 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keeping on finding where I give my full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efforts &amp; get success. Then I realize Job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 the only solution &amp; than I become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Entreprenuer.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2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my Business I have generate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USD 5000 per month.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0" w:after="0"/>
              <w:ind w:left="46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My clients are generally Automotive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0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 that time I am in a comfortable position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my Business has flourished. </w:t>
            </w:r>
          </w:p>
        </w:tc>
      </w:tr>
      <w:tr>
        <w:trPr>
          <w:trHeight w:hRule="exact" w:val="1990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0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 become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regular.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82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&amp; convert in to smart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pays in the end so be always ready for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same. </w:t>
            </w:r>
          </w:p>
        </w:tc>
      </w:tr>
    </w:tbl>
    <w:p>
      <w:pPr>
        <w:autoSpaceDN w:val="0"/>
        <w:autoSpaceDE w:val="0"/>
        <w:widowControl/>
        <w:spacing w:line="310" w:lineRule="exact" w:before="2282" w:after="258"/>
        <w:ind w:left="0" w:right="351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SUCCESS STORY-3 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05"/>
        <w:gridCol w:w="3205"/>
        <w:gridCol w:w="3205"/>
      </w:tblGrid>
      <w:tr>
        <w:trPr>
          <w:trHeight w:hRule="exact" w:val="290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</w:tbl>
    <w:p>
      <w:pPr>
        <w:autoSpaceDN w:val="0"/>
        <w:autoSpaceDE w:val="0"/>
        <w:widowControl/>
        <w:spacing w:line="197" w:lineRule="auto" w:before="348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300" w:bottom="360" w:left="13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205"/>
        <w:gridCol w:w="3205"/>
        <w:gridCol w:w="3205"/>
      </w:tblGrid>
      <w:tr>
        <w:trPr>
          <w:trHeight w:hRule="exact" w:val="1734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6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Arsalan Alam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Belong to Poor  Family.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Bs. Mechanical &amp; expertise in AUTO CAD.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82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During my teenage I have faced</w:t>
            </w:r>
            <w:r>
              <w:rPr>
                <w:rFonts w:ascii="Georgia" w:hAnsi="Georgia" w:eastAsia="Georgia"/>
                <w:b w:val="0"/>
                <w:i w:val="0"/>
                <w:color w:val="292929"/>
                <w:sz w:val="24"/>
              </w:rPr>
              <w:t xml:space="preserve"> hardest</w:t>
            </w:r>
            <w:r>
              <w:rPr>
                <w:rFonts w:ascii="Georgia" w:hAnsi="Georgia" w:eastAsia="Georgia"/>
                <w:b w:val="0"/>
                <w:i w:val="0"/>
                <w:color w:val="292929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time in m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y life.&amp; this time give me a lot of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292929"/>
                <w:sz w:val="24"/>
              </w:rPr>
              <w:t>learning.</w:t>
            </w:r>
          </w:p>
        </w:tc>
      </w:tr>
      <w:tr>
        <w:trPr>
          <w:trHeight w:hRule="exact" w:val="1706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tests, interest in lab work. </w:t>
            </w:r>
          </w:p>
        </w:tc>
      </w:tr>
      <w:tr>
        <w:trPr>
          <w:trHeight w:hRule="exact" w:val="2366"/>
        </w:trPr>
        <w:tc>
          <w:tcPr>
            <w:tcW w:type="dxa" w:w="10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55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2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After completing his Engineering.he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starting job in a small organization &amp;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passage of time he improves his skills.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Now he is become a Product Design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Engineer  . </w:t>
            </w:r>
          </w:p>
          <w:p>
            <w:pPr>
              <w:autoSpaceDN w:val="0"/>
              <w:tabs>
                <w:tab w:pos="736" w:val="left"/>
              </w:tabs>
              <w:autoSpaceDE w:val="0"/>
              <w:widowControl/>
              <w:spacing w:line="245" w:lineRule="auto" w:before="6" w:after="0"/>
              <w:ind w:left="46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 a well known company &amp; take a salary  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USD            4000 per month. </w:t>
            </w:r>
          </w:p>
        </w:tc>
      </w:tr>
      <w:tr>
        <w:trPr>
          <w:trHeight w:hRule="exact" w:val="1714"/>
        </w:trPr>
        <w:tc>
          <w:tcPr>
            <w:tcW w:type="dxa" w:w="105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55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 become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regular.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2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&amp;  pays in the end so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always ready for the same. </w:t>
            </w:r>
          </w:p>
        </w:tc>
      </w:tr>
    </w:tbl>
    <w:p>
      <w:pPr>
        <w:autoSpaceDN w:val="0"/>
        <w:autoSpaceDE w:val="0"/>
        <w:widowControl/>
        <w:spacing w:line="316" w:lineRule="exact" w:before="468" w:after="0"/>
        <w:ind w:left="114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 Success story is a source of motivation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f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 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he 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rainees and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c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an b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presented in a number of ways/forms in a NAVT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C skill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d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ev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elo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ment c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urse a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under: -</w:t>
      </w:r>
    </w:p>
    <w:p>
      <w:pPr>
        <w:autoSpaceDN w:val="0"/>
        <w:tabs>
          <w:tab w:pos="836" w:val="left"/>
        </w:tabs>
        <w:autoSpaceDE w:val="0"/>
        <w:widowControl/>
        <w:spacing w:line="298" w:lineRule="exact" w:before="220" w:after="0"/>
        <w:ind w:left="474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To call a passed out successful trainee of institute. He will narrate his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to the trainees in his own words and meet trainees as well.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To see and listen to a recorded video/clip (5 to 7 minutes) showing a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successful trainee Audio video recording that has to cover the above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mentioned points. </w:t>
      </w:r>
    </w:p>
    <w:p>
      <w:pPr>
        <w:autoSpaceDN w:val="0"/>
        <w:autoSpaceDE w:val="0"/>
        <w:widowControl/>
        <w:spacing w:line="298" w:lineRule="exact" w:before="4" w:after="0"/>
        <w:ind w:left="836" w:right="720" w:hanging="362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The teacher displays the picture of a successful trainee (name,  trade,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institute, organization, job, earning etc) and narrates his/her story in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teacher’s own motivational words. </w:t>
      </w:r>
    </w:p>
    <w:p>
      <w:pPr>
        <w:autoSpaceDN w:val="0"/>
        <w:autoSpaceDE w:val="0"/>
        <w:widowControl/>
        <w:spacing w:line="197" w:lineRule="auto" w:before="1594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300" w:bottom="360" w:left="13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9478"/>
        <w:ind w:left="0" w:right="0"/>
      </w:pPr>
    </w:p>
    <w:p>
      <w:pPr>
        <w:autoSpaceDN w:val="0"/>
        <w:autoSpaceDE w:val="0"/>
        <w:widowControl/>
        <w:spacing w:line="310" w:lineRule="exact" w:before="0" w:after="0"/>
        <w:ind w:left="0" w:right="44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Annexure III </w:t>
      </w:r>
    </w:p>
    <w:p>
      <w:pPr>
        <w:autoSpaceDN w:val="0"/>
        <w:autoSpaceDE w:val="0"/>
        <w:widowControl/>
        <w:spacing w:line="310" w:lineRule="exact" w:before="828" w:after="0"/>
        <w:ind w:left="0" w:right="2136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Motivation Lecture Template         </w:t>
      </w:r>
    </w:p>
    <w:p>
      <w:pPr>
        <w:autoSpaceDN w:val="0"/>
        <w:autoSpaceDE w:val="0"/>
        <w:widowControl/>
        <w:spacing w:line="246" w:lineRule="exact" w:before="260" w:after="0"/>
        <w:ind w:left="236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Mentor </w:t>
      </w:r>
    </w:p>
    <w:p>
      <w:pPr>
        <w:autoSpaceDN w:val="0"/>
        <w:autoSpaceDE w:val="0"/>
        <w:widowControl/>
        <w:spacing w:line="233" w:lineRule="auto" w:before="248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Mentors are provided an observation checklist form to evaluate and share their observational </w:t>
      </w:r>
    </w:p>
    <w:p>
      <w:pPr>
        <w:autoSpaceDN w:val="0"/>
        <w:autoSpaceDE w:val="0"/>
        <w:widowControl/>
        <w:spacing w:line="233" w:lineRule="auto" w:before="46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33" w:lineRule="auto" w:before="48" w:after="0"/>
        <w:ind w:left="0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The checklist is provided at two different points: Once towards the end of the course. The </w:t>
      </w:r>
    </w:p>
    <w:p>
      <w:pPr>
        <w:autoSpaceDN w:val="0"/>
        <w:autoSpaceDE w:val="0"/>
        <w:widowControl/>
        <w:spacing w:line="197" w:lineRule="auto" w:before="41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1440" w:right="1440" w:bottom="358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264" w:lineRule="auto" w:before="0" w:after="0"/>
        <w:ind w:left="114" w:right="14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based off various team activities, gameplay sessions, pitch preparation and other sessions,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giving insights on the nature of communication and teamwork taking place and how the both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learning outcomes and the student experience can be improved in the future. </w:t>
      </w:r>
    </w:p>
    <w:p>
      <w:pPr>
        <w:autoSpaceDN w:val="0"/>
        <w:autoSpaceDE w:val="0"/>
        <w:widowControl/>
        <w:spacing w:line="246" w:lineRule="exact" w:before="240" w:after="0"/>
        <w:ind w:left="11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 xml:space="preserve">Session- 1 (Communication): </w:t>
      </w:r>
    </w:p>
    <w:p>
      <w:pPr>
        <w:autoSpaceDN w:val="0"/>
        <w:autoSpaceDE w:val="0"/>
        <w:widowControl/>
        <w:spacing w:line="254" w:lineRule="auto" w:before="248" w:after="244"/>
        <w:ind w:left="114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2"/>
        </w:rPr>
        <w:t xml:space="preserve">Please find below and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2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474"/>
      </w:tblGrid>
      <w:tr>
        <w:trPr>
          <w:trHeight w:hRule="exact" w:val="262"/>
        </w:trPr>
        <w:tc>
          <w:tcPr>
            <w:tcW w:type="dxa" w:w="92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Session- 1 OVERVIEW </w:t>
            </w:r>
          </w:p>
        </w:tc>
      </w:tr>
      <w:tr>
        <w:trPr>
          <w:trHeight w:hRule="exact" w:val="264"/>
        </w:trPr>
        <w:tc>
          <w:tcPr>
            <w:tcW w:type="dxa" w:w="92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Aims and Objectives: </w:t>
            </w:r>
          </w:p>
        </w:tc>
      </w:tr>
      <w:tr>
        <w:trPr>
          <w:trHeight w:hRule="exact" w:val="1854"/>
        </w:trPr>
        <w:tc>
          <w:tcPr>
            <w:tcW w:type="dxa" w:w="925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5.99999999999994" w:type="dxa"/>
            </w:tblPr>
            <w:tblGrid>
              <w:gridCol w:w="4625"/>
              <w:gridCol w:w="4625"/>
            </w:tblGrid>
            <w:tr>
              <w:trPr>
                <w:trHeight w:hRule="exact" w:val="1600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240" w:right="11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auto" w:before="254" w:after="0"/>
                    <w:ind w:left="0" w:right="118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8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22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To introduce the communication skills and how it will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Get to know mentor and team - build rapport and develop a strong sense of a team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Provide an introduction of communication skills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Team to collaborate on an activity sheet developing their communication, teamwork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problem solving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Gain understanding of participants’ own communication skills rating at the start of 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8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programme </w:t>
            </w:r>
          </w:p>
        </w:tc>
      </w:tr>
    </w:tbl>
    <w:p>
      <w:pPr>
        <w:autoSpaceDN w:val="0"/>
        <w:autoSpaceDE w:val="0"/>
        <w:widowControl/>
        <w:spacing w:line="4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68"/>
        <w:gridCol w:w="2368"/>
        <w:gridCol w:w="2368"/>
        <w:gridCol w:w="2368"/>
      </w:tblGrid>
      <w:tr>
        <w:trPr>
          <w:trHeight w:hRule="exact" w:val="274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00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48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36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64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means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36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38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624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1862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333500" cy="1651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651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438910" cy="16382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910" cy="16382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means </w:t>
            </w:r>
          </w:p>
        </w:tc>
        <w:tc>
          <w:tcPr>
            <w:tcW w:type="dxa" w:w="4624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1.9999999999999" w:type="dxa"/>
            </w:tblPr>
            <w:tblGrid>
              <w:gridCol w:w="2312"/>
              <w:gridCol w:w="2312"/>
            </w:tblGrid>
            <w:tr>
              <w:trPr>
                <w:trHeight w:hRule="exact" w:val="1378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250" w:right="128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auto" w:before="20" w:after="0"/>
                    <w:ind w:left="130" w:right="129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Podium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Projector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Computer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Flip Chart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Marker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80" w:after="0"/>
              <w:ind w:left="102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153160" cy="15494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160" cy="15494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0" w:lineRule="auto" w:before="4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213360" cy="15621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" cy="1562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Self Confidence</w:t>
            </w:r>
            <w:r>
              <w:drawing>
                <wp:inline xmlns:a="http://schemas.openxmlformats.org/drawingml/2006/main" xmlns:pic="http://schemas.openxmlformats.org/drawingml/2006/picture">
                  <wp:extent cx="214630" cy="15621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30" cy="1562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0" w:lineRule="auto" w:before="8" w:after="0"/>
              <w:ind w:left="102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876300" cy="1549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549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utoSpaceDN w:val="0"/>
        <w:autoSpaceDE w:val="0"/>
        <w:widowControl/>
        <w:spacing w:line="245" w:lineRule="auto" w:before="408" w:after="0"/>
        <w:ind w:left="114" w:right="532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440" w:bottom="360" w:left="13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158"/>
        <w:gridCol w:w="3158"/>
        <w:gridCol w:w="3158"/>
      </w:tblGrid>
      <w:tr>
        <w:trPr>
          <w:trHeight w:hRule="exact" w:val="1072"/>
        </w:trPr>
        <w:tc>
          <w:tcPr>
            <w:tcW w:type="dxa" w:w="23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437639" cy="16510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639" cy="1651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62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9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737"/>
        <w:gridCol w:w="4737"/>
      </w:tblGrid>
      <w:tr>
        <w:trPr>
          <w:trHeight w:hRule="exact" w:val="262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Schedule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Mentor Should do </w:t>
            </w:r>
          </w:p>
        </w:tc>
      </w:tr>
      <w:tr>
        <w:trPr>
          <w:trHeight w:hRule="exact" w:val="1596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6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Provide a brief welcome to the qualification to the class.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54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6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create a team presence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important to encourage young people to get to know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other and build strong team links during the first hour;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will help to increase their motivation and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throughout the sessions. </w:t>
            </w:r>
          </w:p>
        </w:tc>
      </w:tr>
      <w:tr>
        <w:trPr>
          <w:trHeight w:hRule="exact" w:val="4568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a brief introduction of the qualification to the class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play the “Onboarding Video or Presentation”.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Explanation of the programme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Key contacts and key information – e.g. role of teacher,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mentor and SEED. Policies and procedures (user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agreements and “contact us” section). Everyone to go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Group Rules tab at the top of their screen, read out the rules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and ask everyone to verbally agree. Ensure that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consequences are clear for using the platform outside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people know what to expect (see pages 5-7 for an overview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the challenge). Allow young people to ask any questions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about the session topic. </w:t>
            </w:r>
          </w:p>
        </w:tc>
      </w:tr>
      <w:tr>
        <w:trPr>
          <w:trHeight w:hRule="exact" w:val="2034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MENTOR: Explain to the whole team that you will now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planning how to collaborate for the first and second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collaborative Team Activity that will take place outside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session. There will not be another session until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so this step is required because communicating and making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decisions outside of a session requires a different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that must be agreed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doing for this activity and how. </w:t>
            </w:r>
          </w:p>
        </w:tc>
      </w:tr>
    </w:tbl>
    <w:p>
      <w:pPr>
        <w:autoSpaceDN w:val="0"/>
        <w:autoSpaceDE w:val="0"/>
        <w:widowControl/>
        <w:spacing w:line="197" w:lineRule="auto" w:before="456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11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1440" w:bottom="360" w:left="13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4.00000000000006" w:type="dxa"/>
      </w:tblPr>
      <w:tblGrid>
        <w:gridCol w:w="5148"/>
        <w:gridCol w:w="5148"/>
      </w:tblGrid>
      <w:tr>
        <w:trPr>
          <w:trHeight w:hRule="exact" w:val="4528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3107"/>
              <w:gridCol w:w="3107"/>
            </w:tblGrid>
            <w:tr>
              <w:trPr>
                <w:trHeight w:hRule="exact" w:val="568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144" w:right="110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3"/>
                    </w:rPr>
                    <w:t></w:t>
                  </w:r>
                </w:p>
              </w:tc>
              <w:tc>
                <w:tcPr>
                  <w:tcW w:type="dxa" w:w="5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" w:after="0"/>
                    <w:ind w:left="144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“IDENTIFY ENTREPRENEURS” TEAM ACTIVITY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“BRAINSTORMING SOCIAL PROBLEMS” TEAM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2" w:lineRule="exact" w:before="0" w:after="0"/>
              <w:ind w:left="106" w:right="144" w:firstLine="72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3"/>
              </w:rPr>
              <w:t xml:space="preserve">problems in your community. Vote on the areas you feel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3"/>
              </w:rPr>
              <w:t xml:space="preserve">most passionate about as a team, then write down what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3"/>
              </w:rPr>
              <w:t xml:space="preserve">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how they want to work as a team through the activities e.g.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when they want to complete the activities, how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communicate, the role of the project manager etc. Make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sure you allocate each young person a specific week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they are project manager for the weekly activities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366"/>
        </w:trPr>
        <w:tc>
          <w:tcPr>
            <w:tcW w:type="dxa" w:w="30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2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Close the session with opportunity for anyone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3"/>
              </w:rPr>
              <w:t xml:space="preserve">Instructor: </w:t>
            </w:r>
          </w:p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3"/>
              </w:rPr>
              <w:t xml:space="preserve">Facilitate the wrap-up of the session. Quick reminder of what is </w:t>
            </w:r>
          </w:p>
          <w:p>
            <w:pPr>
              <w:autoSpaceDN w:val="0"/>
              <w:autoSpaceDE w:val="0"/>
              <w:widowControl/>
              <w:spacing w:line="197" w:lineRule="auto" w:before="52" w:after="0"/>
              <w:ind w:left="106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312" w:lineRule="exact" w:before="5132" w:after="828"/>
        <w:ind w:left="36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Motivational lectures &amp; success story   Links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32"/>
        <w:gridCol w:w="3432"/>
        <w:gridCol w:w="3432"/>
      </w:tblGrid>
      <w:tr>
        <w:trPr>
          <w:trHeight w:hRule="exact" w:val="290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S.No. </w:t>
            </w:r>
          </w:p>
        </w:tc>
        <w:tc>
          <w:tcPr>
            <w:tcW w:type="dxa" w:w="7874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380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LINK </w:t>
            </w:r>
          </w:p>
        </w:tc>
        <w:tc>
          <w:tcPr>
            <w:tcW w:type="dxa" w:w="14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Topics </w:t>
            </w:r>
          </w:p>
        </w:tc>
      </w:tr>
    </w:tbl>
    <w:p>
      <w:pPr>
        <w:autoSpaceDN w:val="0"/>
        <w:autoSpaceDE w:val="0"/>
        <w:widowControl/>
        <w:spacing w:line="197" w:lineRule="auto" w:before="676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p>
      <w:pPr>
        <w:sectPr>
          <w:pgSz w:w="12240" w:h="15840"/>
          <w:pgMar w:top="720" w:right="868" w:bottom="360" w:left="10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32"/>
        <w:gridCol w:w="3432"/>
        <w:gridCol w:w="3432"/>
      </w:tblGrid>
      <w:tr>
        <w:trPr>
          <w:trHeight w:hRule="exact" w:val="840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01. </w:t>
            </w:r>
          </w:p>
        </w:tc>
        <w:tc>
          <w:tcPr>
            <w:tcW w:type="dxa" w:w="7874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>https://www.youtube.com/watch?v=GsG5kj5sgOU</w:t>
                </w:r>
              </w:hyperlink>
            </w:r>
          </w:p>
        </w:tc>
        <w:tc>
          <w:tcPr>
            <w:tcW w:type="dxa" w:w="14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</w:t>
            </w:r>
          </w:p>
        </w:tc>
      </w:tr>
      <w:tr>
        <w:trPr>
          <w:trHeight w:hRule="exact" w:val="838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02. </w:t>
            </w:r>
          </w:p>
        </w:tc>
        <w:tc>
          <w:tcPr>
            <w:tcW w:type="dxa" w:w="7874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https://www.youtube.com/results?search_query=ethics+lecture+in+urdu</w:t>
                </w:r>
              </w:hyperlink>
            </w:r>
          </w:p>
        </w:tc>
        <w:tc>
          <w:tcPr>
            <w:tcW w:type="dxa" w:w="14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Ethics </w:t>
            </w:r>
          </w:p>
        </w:tc>
      </w:tr>
      <w:tr>
        <w:trPr>
          <w:trHeight w:hRule="exact" w:val="840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03. </w:t>
            </w:r>
          </w:p>
        </w:tc>
        <w:tc>
          <w:tcPr>
            <w:tcW w:type="dxa" w:w="7874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https://www.youtube.com/watch?v=i0uyi1MWY5Y</w:t>
                </w:r>
              </w:hyperlink>
            </w:r>
          </w:p>
        </w:tc>
        <w:tc>
          <w:tcPr>
            <w:tcW w:type="dxa" w:w="14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Future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CAD </w:t>
            </w:r>
          </w:p>
        </w:tc>
      </w:tr>
      <w:tr>
        <w:trPr>
          <w:trHeight w:hRule="exact" w:val="1114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04. </w:t>
            </w:r>
          </w:p>
        </w:tc>
        <w:tc>
          <w:tcPr>
            <w:tcW w:type="dxa" w:w="7874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9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https://www.creativemechanisms.com/blog/everything-you-need-to-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know-about-computer-aided-design-cad </w:t>
            </w:r>
          </w:p>
        </w:tc>
        <w:tc>
          <w:tcPr>
            <w:tcW w:type="dxa" w:w="14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usage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prototype </w:t>
            </w:r>
          </w:p>
        </w:tc>
      </w:tr>
    </w:tbl>
    <w:p>
      <w:pPr>
        <w:autoSpaceDN w:val="0"/>
        <w:autoSpaceDE w:val="0"/>
        <w:widowControl/>
        <w:spacing w:line="197" w:lineRule="auto" w:before="9508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52" w:after="0"/>
        <w:ind w:left="364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4"/>
        </w:rPr>
        <w:t xml:space="preserve">051-9044250 </w:t>
      </w:r>
    </w:p>
    <w:sectPr w:rsidR="00FC693F" w:rsidRPr="0006063C" w:rsidSect="00034616">
      <w:pgSz w:w="12240" w:h="15840"/>
      <w:pgMar w:top="720" w:right="868" w:bottom="360" w:left="1076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coolfreecv.com/" TargetMode="External"/><Relationship Id="rId11" Type="http://schemas.openxmlformats.org/officeDocument/2006/relationships/hyperlink" Target="https://grabcad.com/aq-2" TargetMode="External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hyperlink" Target="https://www.youtube.com/watch?v=GsG5kj5sgOU" TargetMode="External"/><Relationship Id="rId19" Type="http://schemas.openxmlformats.org/officeDocument/2006/relationships/hyperlink" Target="https://www.youtube.com/results?search_query=ethics+lecture+in+urdu" TargetMode="External"/><Relationship Id="rId20" Type="http://schemas.openxmlformats.org/officeDocument/2006/relationships/hyperlink" Target="https://www.youtube.com/watch?v=i0uyi1MWY5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