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400" w:lineRule="exact" w:before="0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36"/>
        </w:rPr>
        <w:t xml:space="preserve">Government of Pakistan </w:t>
      </w:r>
    </w:p>
    <w:p>
      <w:pPr>
        <w:autoSpaceDN w:val="0"/>
        <w:autoSpaceDE w:val="0"/>
        <w:widowControl/>
        <w:spacing w:line="412" w:lineRule="exact" w:before="268" w:after="0"/>
        <w:ind w:left="1440" w:right="144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6"/>
        </w:rPr>
        <w:t xml:space="preserve">National Vocational and Technical Training </w:t>
      </w:r>
      <w:r>
        <w:rPr>
          <w:rFonts w:ascii="Arial,Bold" w:hAnsi="Arial,Bold" w:eastAsia="Arial,Bold"/>
          <w:b/>
          <w:i w:val="0"/>
          <w:color w:val="000000"/>
          <w:sz w:val="36"/>
        </w:rPr>
        <w:t xml:space="preserve">Commission </w:t>
      </w:r>
    </w:p>
    <w:p>
      <w:pPr>
        <w:autoSpaceDN w:val="0"/>
        <w:autoSpaceDE w:val="0"/>
        <w:widowControl/>
        <w:spacing w:line="356" w:lineRule="exact" w:before="572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212121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402" w:lineRule="exact" w:before="442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36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100" w:after="0"/>
        <w:ind w:left="0" w:right="439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221739" cy="136016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1739" cy="136016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572" w:val="left"/>
          <w:tab w:pos="3780" w:val="left"/>
        </w:tabs>
        <w:autoSpaceDE w:val="0"/>
        <w:widowControl/>
        <w:spacing w:line="416" w:lineRule="exact" w:before="900" w:after="0"/>
        <w:ind w:left="0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6"/>
        </w:rPr>
        <w:t xml:space="preserve">Course Contents / Lesson Plan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36"/>
        </w:rPr>
        <w:t xml:space="preserve">Course Title: </w:t>
      </w:r>
      <w:r>
        <w:rPr>
          <w:rFonts w:ascii="Arial" w:hAnsi="Arial" w:eastAsia="Arial"/>
          <w:b w:val="0"/>
          <w:i w:val="0"/>
          <w:color w:val="000000"/>
          <w:sz w:val="32"/>
        </w:rPr>
        <w:t xml:space="preserve">Artificial Intelligence (Machine Learning &amp; Deep Learning) </w:t>
      </w:r>
      <w:r>
        <w:tab/>
      </w:r>
      <w:r>
        <w:tab/>
      </w:r>
      <w:r>
        <w:rPr>
          <w:rFonts w:ascii="Arial,Bold" w:hAnsi="Arial,Bold" w:eastAsia="Arial,Bold"/>
          <w:b/>
          <w:i w:val="0"/>
          <w:color w:val="000000"/>
          <w:sz w:val="36"/>
        </w:rPr>
        <w:t xml:space="preserve">Duration: </w:t>
      </w:r>
      <w:r>
        <w:rPr>
          <w:rFonts w:ascii="Arial" w:hAnsi="Arial" w:eastAsia="Arial"/>
          <w:b w:val="0"/>
          <w:i w:val="0"/>
          <w:color w:val="000000"/>
          <w:sz w:val="36"/>
        </w:rPr>
        <w:t xml:space="preserve">3 Months </w:t>
      </w:r>
    </w:p>
    <w:p>
      <w:pPr>
        <w:autoSpaceDN w:val="0"/>
        <w:autoSpaceDE w:val="0"/>
        <w:widowControl/>
        <w:spacing w:line="197" w:lineRule="auto" w:before="4526" w:after="0"/>
        <w:ind w:left="55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55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778" w:bottom="344" w:left="88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4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592"/>
        </w:trPr>
        <w:tc>
          <w:tcPr>
            <w:tcW w:type="dxa" w:w="319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6386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Artificial Intelligence (Machine Learning &amp; Deep Learning) </w:t>
            </w:r>
          </w:p>
        </w:tc>
      </w:tr>
      <w:tr>
        <w:trPr>
          <w:trHeight w:hRule="exact" w:val="9626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1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Objective of Course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7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Employable skills and hands on practice for Artificial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Intelligence, including specialization in Natural Language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Processing (NLP) and Microsoft Azure AI Associate </w:t>
            </w:r>
          </w:p>
          <w:p>
            <w:pPr>
              <w:autoSpaceDN w:val="0"/>
              <w:autoSpaceDE w:val="0"/>
              <w:widowControl/>
              <w:spacing w:line="254" w:lineRule="exact" w:before="252" w:after="0"/>
              <w:ind w:left="106" w:right="7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aim for the team of staff responsible for delivery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advanced IT curriculum is to provide knowledge and develop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skills related to the IT. The course will allow participants to gain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comprehensive understanding of all the aspects. It will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develop the participant’s ability to act in a professional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responsible manner. </w:t>
            </w:r>
          </w:p>
          <w:p>
            <w:pPr>
              <w:autoSpaceDN w:val="0"/>
              <w:autoSpaceDE w:val="0"/>
              <w:widowControl/>
              <w:spacing w:line="254" w:lineRule="exact" w:before="250" w:after="0"/>
              <w:ind w:left="106" w:right="7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Teaching staff will provide the technical knowledge and abilities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required to solve tasks and problems that are goal-oriented.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They will use participant-centered, practically oriented methods.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They will also develop a program of practical assessment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reflects the learning outcomes stated in the curriculum.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the IT curriculum will also develop their willingness and ability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 individuals to clarify issues, as well as think through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 development opportunities. </w:t>
            </w:r>
          </w:p>
          <w:p>
            <w:pPr>
              <w:autoSpaceDN w:val="0"/>
              <w:autoSpaceDE w:val="0"/>
              <w:widowControl/>
              <w:spacing w:line="252" w:lineRule="exact" w:before="254" w:after="0"/>
              <w:ind w:left="106" w:right="7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Teaching staff will also support trainees in developing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characteristics such as self-reliance, reliability, responsibility,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sense of duty and a willingness and ability to criticize and accept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criticism well and to adapt their future behavior accordingly. </w:t>
            </w:r>
          </w:p>
          <w:p>
            <w:pPr>
              <w:autoSpaceDN w:val="0"/>
              <w:autoSpaceDE w:val="0"/>
              <w:widowControl/>
              <w:spacing w:line="254" w:lineRule="exact" w:before="252" w:after="4"/>
              <w:ind w:left="106" w:right="7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Teaching staff also use the IT curriculum to address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development of professional competence. Trainees will acquire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ability to work in a professional environment. By the end of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798"/>
              <w:gridCol w:w="798"/>
              <w:gridCol w:w="798"/>
              <w:gridCol w:w="798"/>
              <w:gridCol w:w="798"/>
              <w:gridCol w:w="798"/>
              <w:gridCol w:w="798"/>
              <w:gridCol w:w="798"/>
            </w:tblGrid>
            <w:tr>
              <w:trPr>
                <w:trHeight w:hRule="exact" w:val="252"/>
              </w:trPr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this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course,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trainees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should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gain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</w:t>
                  </w:r>
                </w:p>
              </w:tc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following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competencies: </w:t>
            </w:r>
          </w:p>
          <w:p>
            <w:pPr>
              <w:autoSpaceDN w:val="0"/>
              <w:autoSpaceDE w:val="0"/>
              <w:widowControl/>
              <w:spacing w:line="252" w:lineRule="exact" w:before="252" w:after="0"/>
              <w:ind w:left="72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Understanding of core concepts of artificial intelligence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machine learning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State of the art machine learning techniques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Hands-on exposure to exploratory data analysis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exposure to model design, evaluation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Familiarity with tools and libraries such as scikit learn,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pandas numpy, tensorflow, pytorch and keras </w:t>
            </w:r>
          </w:p>
        </w:tc>
      </w:tr>
    </w:tbl>
    <w:p>
      <w:pPr>
        <w:autoSpaceDN w:val="0"/>
        <w:autoSpaceDE w:val="0"/>
        <w:widowControl/>
        <w:spacing w:line="197" w:lineRule="auto" w:before="2070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866" w:right="129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35"/>
        <w:gridCol w:w="4835"/>
      </w:tblGrid>
      <w:tr>
        <w:trPr>
          <w:trHeight w:hRule="exact" w:val="832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1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Outcome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After taking this course, you will be familiar with the fundamentals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Artificial Intelligence. You will gain practical experience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applying AI for problem solving, and will develop a 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understanding of the core concepts by implementing solutions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real world problems. </w:t>
            </w:r>
          </w:p>
          <w:p>
            <w:pPr>
              <w:autoSpaceDN w:val="0"/>
              <w:autoSpaceDE w:val="0"/>
              <w:widowControl/>
              <w:spacing w:line="252" w:lineRule="exact" w:before="252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By the end of this course, the trainees should gain the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competencies: </w:t>
            </w:r>
          </w:p>
          <w:p>
            <w:pPr>
              <w:autoSpaceDN w:val="0"/>
              <w:autoSpaceDE w:val="0"/>
              <w:widowControl/>
              <w:spacing w:line="252" w:lineRule="exact" w:before="252" w:after="0"/>
              <w:ind w:left="72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Understanding of core concepts of artificial intelligence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machine learning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State of the art machine learning techniques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Hands-on exposure to exploratory data analysis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exposure to model design, evaluation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Familiarity with tools and libraries such as scikit learn,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pandas numpy, tensorflow, pytorch and keras </w:t>
            </w:r>
          </w:p>
          <w:p>
            <w:pPr>
              <w:autoSpaceDN w:val="0"/>
              <w:autoSpaceDE w:val="0"/>
              <w:widowControl/>
              <w:spacing w:line="252" w:lineRule="exact" w:before="25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After the specialization in NLP, you will be comfortable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TensorFlow pipelines for NLP at the end of the course. Moreover,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You will learn to build your own models which will extract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information from textual data. You will learn text processing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fundamentals, including text normalization, stemming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lemmatization. You will learn about different evaluation metrics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models trained for NLP tasks. You will learn to make a part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speech (POS) tagging model. You will learn about named entity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recognition. You will learn advanced techniques including word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embeddings, deep learning (DL) techniques. You will learn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deploy a NLP model </w:t>
            </w:r>
          </w:p>
          <w:p>
            <w:pPr>
              <w:autoSpaceDN w:val="0"/>
              <w:autoSpaceDE w:val="0"/>
              <w:widowControl/>
              <w:spacing w:line="252" w:lineRule="exact" w:before="25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Moreover, you will learn not only all these skills but also learn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use Microsoft Azure API for Machine and Deep Learning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numerical, image and text data. </w:t>
            </w:r>
          </w:p>
        </w:tc>
      </w:tr>
      <w:tr>
        <w:trPr>
          <w:trHeight w:hRule="exact" w:val="280"/>
        </w:trPr>
        <w:tc>
          <w:tcPr>
            <w:tcW w:type="dxa" w:w="3198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Execution Plan </w:t>
            </w:r>
          </w:p>
        </w:tc>
        <w:tc>
          <w:tcPr>
            <w:tcW w:type="dxa" w:w="63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5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Total Duration of Course: 3 Months </w:t>
            </w:r>
          </w:p>
        </w:tc>
      </w:tr>
      <w:tr>
        <w:trPr>
          <w:trHeight w:hRule="exact" w:val="278"/>
        </w:trPr>
        <w:tc>
          <w:tcPr>
            <w:tcW w:type="dxa" w:w="483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5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 Hours: 4 Hours per day </w:t>
            </w:r>
          </w:p>
        </w:tc>
      </w:tr>
      <w:tr>
        <w:trPr>
          <w:trHeight w:hRule="exact" w:val="360"/>
        </w:trPr>
        <w:tc>
          <w:tcPr>
            <w:tcW w:type="dxa" w:w="483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15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Theory: 20% Practical: 80% </w:t>
            </w:r>
          </w:p>
        </w:tc>
      </w:tr>
      <w:tr>
        <w:trPr>
          <w:trHeight w:hRule="exact" w:val="310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1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Companies Offering Jobs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 the respective trade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36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Careem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Afiniti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Addo.ai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Arbisoft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5. I2c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6. Xavor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7. Fiverivers Technologies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8. Confiz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9. Crossover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10. NetSol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11. Research institutes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12. All Private Institutes who have an ML department </w:t>
            </w:r>
          </w:p>
        </w:tc>
      </w:tr>
      <w:tr>
        <w:trPr>
          <w:trHeight w:hRule="exact" w:val="80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Job Opportunities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 is the buzzword of the century, attracting attention across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industries, motivating changes in products as well as services.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is the very nature of the subject that makes its applications infinite,</w:t>
            </w:r>
          </w:p>
        </w:tc>
      </w:tr>
    </w:tbl>
    <w:p>
      <w:pPr>
        <w:autoSpaceDN w:val="0"/>
        <w:autoSpaceDE w:val="0"/>
        <w:widowControl/>
        <w:spacing w:line="197" w:lineRule="auto" w:before="0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50" w:right="1236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35"/>
        <w:gridCol w:w="4835"/>
      </w:tblGrid>
      <w:tr>
        <w:trPr>
          <w:trHeight w:hRule="exact" w:val="294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204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multiple domains. Whether you belong to a 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background or not, chances are that AI can make your job easier,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push it in the right direction. Dive in to develop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understanding of the core concepts, while gaining hands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experience and training from the industry’s finest. Trained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resources can find work as one of the following roles: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3193"/>
              <w:gridCol w:w="3193"/>
            </w:tblGrid>
            <w:tr>
              <w:trPr>
                <w:trHeight w:hRule="exact" w:val="1114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0" w:after="0"/>
                    <w:ind w:left="184" w:right="114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2" w:after="0"/>
                    <w:ind w:left="144" w:right="100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AI Associate Engineer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Machine Learning associate analyst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Assistant Data Analyst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Research Assistant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197" w:lineRule="auto" w:before="10168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50" w:right="1236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592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489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Classroom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Lab </w:t>
            </w:r>
          </w:p>
        </w:tc>
      </w:tr>
      <w:tr>
        <w:trPr>
          <w:trHeight w:hRule="exact" w:val="11830"/>
        </w:trPr>
        <w:tc>
          <w:tcPr>
            <w:tcW w:type="dxa" w:w="319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1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Instructional Resources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/ Reference Material </w:t>
            </w:r>
          </w:p>
        </w:tc>
        <w:tc>
          <w:tcPr>
            <w:tcW w:type="dxa" w:w="638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2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Linux: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Learn Linux Shell Scripting – Fundamentals of Bash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4.4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Sebastiaan Tammer - Packt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Sams Teach Yourself Shell Programming in 24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[Second Edition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, Sams Publishing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Applied Data Science – (Chapter 01)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Ian Langmore &amp; Daniel Krasner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Linux Tutorial – Basic Command Line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https://www.youtube.com/watch?v=cBokz0LTizk</w:t>
                </w:r>
              </w:hyperlink>
            </w:r>
          </w:p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2" w:lineRule="exact" w:before="27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Python: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Learning Python – 2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>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Edition (Ch:12: OOP in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Python)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B. Nagesh Rao, CyberPlus Infotech Pvt.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Python for Everybody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Dr. Charles R. Severance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Python: A Simple Tutorial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Matt Huenerfauth, University of Pennsulvania, USA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Smarter Way to Learn Python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Mark Mayers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Python Book: Beginning Python, Advanced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Python, and Python Exercises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Dave Kuhlman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Mastering Object-Oriented Python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Second Edition, Steven F. Lott, Pack Publishing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Python Official Documentation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https://docs.python.org/3/</w:t>
                </w:r>
              </w:hyperlink>
            </w:r>
          </w:p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2" w:lineRule="exact" w:before="27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Descriptive Statistics and Probability: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Probability for Machine Learning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Jason Brownlee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Making Sense of Data: A Practical Guide to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Exploratory Data Analysis and Data Mining (Ch: 02)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Second Edition, Glenn J. Myatt &amp; Wayne P.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80" w:lineRule="exact" w:before="0" w:after="0"/>
              <w:ind w:left="360" w:right="288" w:firstLine="0"/>
              <w:jc w:val="left"/>
            </w:pP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Johnson, WILEY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Practical Statistics for Data Scientists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Second Edition, Peter Bruce, Andrew Bruce, and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Peter Gedeck, O’REILLY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</w:p>
        </w:tc>
      </w:tr>
    </w:tbl>
    <w:p>
      <w:pPr>
        <w:autoSpaceDN w:val="0"/>
        <w:autoSpaceDE w:val="0"/>
        <w:widowControl/>
        <w:spacing w:line="245" w:lineRule="auto" w:before="158" w:after="0"/>
        <w:ind w:left="106" w:right="561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29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1304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  <w:tab w:pos="1080" w:val="left"/>
                <w:tab w:pos="1440" w:val="left"/>
              </w:tabs>
              <w:autoSpaceDE w:val="0"/>
              <w:widowControl/>
              <w:spacing w:line="278" w:lineRule="exact" w:before="0" w:after="0"/>
              <w:ind w:left="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Exploratory Data Analysis: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Numpy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Python for Data Analysis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(Ch:04, Appendix A: Advanced Numpy)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[Second Edition, Wes McKinney, O’REILLY] </w:t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Numpy Official Documentation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https://numpy.org/doc/1.24/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Pandas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Pandas 1.x Cookbook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Second Edition, Matt Harrison &amp; Theodore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Petrou, Pack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Python for Data Analysis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(Ch:05, 07, 10, 12)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[Second Edition, Wes McKinney, O’REILLY] </w:t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Hands-on Exploratory Data Analysis with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(Ch: 04, 06)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Suresh Kumar Mukhiya &amp; Usman Ahmed,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Pack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Pandas Official Documentation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https://pandas.pydata.org/docs/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Matplotlib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Pandas 1.x Cookbook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(Ch:13)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Second Edition, Matt Harrison &amp; Theodore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Petrou, Pack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Hands-on Exploratory Data Analysis with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(Ch: 04, 06)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Suresh Kumar Mukhiya &amp; Usman Ahmed,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Pack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Matplotlib Official Documentation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https://matplotlib.org/stable/index.html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Seaborn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Pandas 1.x Cookbook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(Ch:13)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Second Edition, Matt Harrison &amp; Theodore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Petrou, Pack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Python for Data Analysis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(Ch:09)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Second Edition, Wes McKinney, O’REILLY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tab/>
            </w:r>
            <w:r>
              <w:tab/>
            </w:r>
            <w:r>
              <w:rPr>
                <w:rFonts w:ascii="Courier New" w:hAnsi="Courier New" w:eastAsia="Courier New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Seaborn Official Documentation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>https://seaborn.pydata.org/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245" w:lineRule="auto" w:before="120" w:after="0"/>
        <w:ind w:left="106" w:right="561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29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1299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2" w:lineRule="exact" w:before="0" w:after="0"/>
              <w:ind w:left="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Machine Learning: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Machine Learning by Andrew NG (Also available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freely on Youtube)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https://www.coursera.org/collections/machine-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learning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6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Machine Learning: An Algorithmic Perspective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[Second Edition, Stephen Marsland, CRC Press]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Hands-On Machine Learning with Scikit-Learn,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Keras, and TensorFlow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Third Edition, Aurélien Géron, O’REILLY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XGBoost with Python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Jason Brownlee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Learn TensorFlow 2.0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Pramod Singh &amp; Avinash Manure, Apress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</w:p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4" w:lineRule="exact" w:before="27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Natural Language Processing: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Speech and Language Processing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Third Edition, Dan Jurafsky, James H. Martin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Deep Learning for Natural Language Processing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Jason Brownlee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Natural Language Processing Cookbook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Krishna Bhavsar, Naresh Kumar, &amp; Pratap Dangeti,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Pack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</w:p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4" w:lineRule="exact" w:before="27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Deep Learning: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Deep Learning by Andrew NG (Also available freely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Youtube)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https://www.coursera.org/learn/neural-networks-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deep-learning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7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Deep Learning with Python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Jason Brownlee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Deep Learning for Time Series Forecasting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Jason Brownlee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Long Short-Term Memory Networks with Python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Jason Brownlee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Jason Brownlee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Dive into Deep Learning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[Aston Zhang, Zachary C. Lipton, Mu Li,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Alexander J. Smola] </w:t>
            </w:r>
          </w:p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2" w:lineRule="exact" w:before="270" w:after="0"/>
              <w:ind w:left="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Microsoft Azure Machine Learning: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Mastering Azure Machine Learning: Execute Large-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Scale End-to-end Machine Learning with Azure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[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Second Edition, Christopher Korner and Marcel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Alsdorf,  Packt Publishing Ltd.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]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Microsoft Azure AI Fundamentals Training </w:t>
            </w:r>
          </w:p>
        </w:tc>
      </w:tr>
    </w:tbl>
    <w:p>
      <w:pPr>
        <w:autoSpaceDN w:val="0"/>
        <w:autoSpaceDE w:val="0"/>
        <w:widowControl/>
        <w:spacing w:line="245" w:lineRule="auto" w:before="170" w:after="0"/>
        <w:ind w:left="106" w:right="561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29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6964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78" w:lineRule="exact" w:before="0" w:after="0"/>
              <w:ind w:left="360" w:right="144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https://learn.microsoft.com/en-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us/training/paths/prepare-teach-ai-900-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8" w:history="1">
                <w:r>
                  <w:rPr>
                    <w:rStyle w:val="Hyperlink"/>
                  </w:rPr>
                  <w:t>fundamentals-academic-programs/</w:t>
                </w:r>
              </w:hyperlink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8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Microsoft Azure AI Associate Training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https://learn.microsoft.com/en-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us/training/paths/prepare-teach-ai-102-microsoft-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design-implement-azure/</w:t>
                </w:r>
              </w:hyperlink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9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Microsoft Learn for Educators Program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https://learn.microsoft.com/en-us/training/educator-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center/programs/msle/</w:t>
                </w:r>
              </w:hyperlink>
            </w:r>
          </w:p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84" w:lineRule="exact" w:before="268" w:after="0"/>
              <w:ind w:left="0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Software Download: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Anaconda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https://www.anaconda.com/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VSCode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>https://code.visualstudio.com/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PyCharm (Community Edition)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>https://www.jetbrains.com/pycharm/</w:t>
                </w:r>
              </w:hyperlink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PyTorch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4" w:history="1">
                <w:r>
                  <w:rPr>
                    <w:rStyle w:val="Hyperlink"/>
                  </w:rPr>
                  <w:t>https://pytorch.org/get-started/locally/</w:t>
                </w:r>
              </w:hyperlink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TensorFlow 2.0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https://www.tensorflow.org/install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97" w:lineRule="auto" w:before="6204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29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9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718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50" w:lineRule="exact" w:before="0" w:after="0"/>
              <w:ind w:left="22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d Week </w:t>
            </w:r>
          </w:p>
        </w:tc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4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2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109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264" w:lineRule="exact" w:before="3448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inux Shell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Scripting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Fundamentals </w:t>
            </w:r>
          </w:p>
          <w:p>
            <w:pPr>
              <w:autoSpaceDN w:val="0"/>
              <w:autoSpaceDE w:val="0"/>
              <w:widowControl/>
              <w:spacing w:line="264" w:lineRule="exact" w:before="2652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Python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undamentals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0" w:val="left"/>
              </w:tabs>
              <w:autoSpaceDE w:val="0"/>
              <w:widowControl/>
              <w:spacing w:line="302" w:lineRule="exact" w:before="0" w:after="0"/>
              <w:ind w:left="16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AI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(For further detail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552" w:after="0"/>
              <w:ind w:left="182" w:right="26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1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2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3-25 </w:t>
            </w:r>
          </w:p>
          <w:p>
            <w:pPr>
              <w:autoSpaceDN w:val="0"/>
              <w:autoSpaceDE w:val="0"/>
              <w:widowControl/>
              <w:spacing w:line="276" w:lineRule="exact" w:before="832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30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" w:val="left"/>
                <w:tab w:pos="520" w:val="left"/>
              </w:tabs>
              <w:autoSpaceDE w:val="0"/>
              <w:widowControl/>
              <w:spacing w:line="286" w:lineRule="exact" w:before="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Applications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 of career opportunities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 of industry requirements for each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career path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3, 4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06" w:val="left"/>
              </w:tabs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Installation (Anaconda, VSCode,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PyCharm, etc.)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8" w:val="left"/>
                <w:tab w:pos="308" w:val="left"/>
              </w:tabs>
              <w:autoSpaceDE w:val="0"/>
              <w:widowControl/>
              <w:spacing w:line="336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Debian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Commands: pwd, cd, ls, cat, sudo,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man, redirection, mkdir, rm, rmdir, cp, mv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file, reading, cat, more, less, head, alias,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06" w:val="left"/>
              </w:tabs>
              <w:autoSpaceDE w:val="0"/>
              <w:widowControl/>
              <w:spacing w:line="276" w:lineRule="exact" w:before="0" w:after="0"/>
              <w:ind w:left="10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shutdown, restart, touch, nano, bash, sh,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chmod, ps, kill, dpkg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Package update and upgrade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Environment Variables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6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8" w:val="left"/>
              </w:tabs>
              <w:autoSpaceDE w:val="0"/>
              <w:widowControl/>
              <w:spacing w:line="276" w:lineRule="exact" w:before="0" w:after="0"/>
              <w:ind w:left="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Values, expressions, and statements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Numbers, Booleans, Strings </w:t>
            </w:r>
          </w:p>
          <w:p>
            <w:pPr>
              <w:autoSpaceDN w:val="0"/>
              <w:autoSpaceDE w:val="0"/>
              <w:widowControl/>
              <w:spacing w:line="272" w:lineRule="exact" w:before="2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Operators, variables and keywords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String operations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Input and Type casting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&amp; 2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8" w:right="3312" w:hanging="108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Data Structures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Lists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Tuples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331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Dictionaries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Sets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91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&amp; 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576" w:hanging="108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Conditional Execution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If, elif, and else statements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Break, continue, and pass statements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>Artific</w:t>
      </w:r>
      <w:r>
        <w:rPr>
          <w:rFonts w:ascii="Calibri" w:hAnsi="Calibri" w:eastAsia="Calibri"/>
          <w:b w:val="0"/>
          <w:i w:val="0"/>
          <w:color w:val="000000"/>
          <w:sz w:val="24"/>
        </w:rPr>
        <w:t>i</w:t>
      </w:r>
      <w:r>
        <w:rPr>
          <w:rFonts w:ascii="Calibri" w:hAnsi="Calibri" w:eastAsia="Calibri"/>
          <w:b w:val="0"/>
          <w:i w:val="0"/>
          <w:color w:val="000000"/>
          <w:sz w:val="24"/>
        </w:rPr>
        <w:t>al Intelligence Mach</w:t>
      </w:r>
      <w:r>
        <w:rPr>
          <w:rFonts w:ascii="Calibri" w:hAnsi="Calibri" w:eastAsia="Calibri"/>
          <w:b w:val="0"/>
          <w:i w:val="0"/>
          <w:color w:val="000000"/>
          <w:sz w:val="24"/>
        </w:rPr>
        <w:t>i</w:t>
      </w:r>
      <w:r>
        <w:rPr>
          <w:rFonts w:ascii="Calibri" w:hAnsi="Calibri" w:eastAsia="Calibri"/>
          <w:b w:val="0"/>
          <w:i w:val="0"/>
          <w:color w:val="000000"/>
          <w:sz w:val="24"/>
        </w:rPr>
        <w:t>ne Lea</w:t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rning </w:t>
      </w:r>
    </w:p>
    <w:p>
      <w:pPr>
        <w:autoSpaceDN w:val="0"/>
        <w:autoSpaceDE w:val="0"/>
        <w:widowControl/>
        <w:spacing w:line="197" w:lineRule="auto" w:before="52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1012" w:right="222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91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0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Nested conditionals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Conditional (Ternary) Expression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0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0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While, for loops and use of enumerate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Nested loops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List comprehension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Iterators and Iterables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9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1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Python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Fundamentals </w:t>
            </w:r>
          </w:p>
          <w:p>
            <w:pPr>
              <w:autoSpaceDN w:val="0"/>
              <w:autoSpaceDE w:val="0"/>
              <w:widowControl/>
              <w:spacing w:line="254" w:lineRule="exact" w:before="2280" w:after="0"/>
              <w:ind w:left="0" w:right="16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mplementation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OOP Principals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Python </w:t>
            </w:r>
          </w:p>
          <w:p>
            <w:pPr>
              <w:autoSpaceDN w:val="0"/>
              <w:autoSpaceDE w:val="0"/>
              <w:widowControl/>
              <w:spacing w:line="252" w:lineRule="exact" w:before="6328" w:after="0"/>
              <w:ind w:left="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escriptive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Statistics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Probability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3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42" w:val="left"/>
              </w:tabs>
              <w:autoSpaceDE w:val="0"/>
              <w:widowControl/>
              <w:spacing w:line="282" w:lineRule="exact" w:before="284" w:after="0"/>
              <w:ind w:left="1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26-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27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49-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51 </w:t>
            </w:r>
          </w:p>
          <w:p>
            <w:pPr>
              <w:autoSpaceDN w:val="0"/>
              <w:autoSpaceDE w:val="0"/>
              <w:widowControl/>
              <w:spacing w:line="276" w:lineRule="exact" w:before="1058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3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2, 3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32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40" w:right="72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Functions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Functions and variable scope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Lambda expression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Map and Filter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Inner/Nested functions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58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140" w:right="115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File Handling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Exception Handling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1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40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Classes and Objects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Instance Variables and Methods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Class Variables and Functions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Constructors and Destructors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58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07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40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Inheritance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Multilevel Inheritance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Hierarchical Inheritance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Multiple Inheritance, Method Resolution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Order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3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1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Access Specifiers: Private, Public, Protected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Name Mangling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Inner/Nested Class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Association, Aggregation, Composition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Polymorphism and Operator Overloading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Magic Functions/Dunder Functions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8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Dynamic Polymorphism (subclass as base </w:t>
            </w:r>
          </w:p>
          <w:p>
            <w:pPr>
              <w:autoSpaceDN w:val="0"/>
              <w:autoSpaceDE w:val="0"/>
              <w:widowControl/>
              <w:spacing w:line="248" w:lineRule="exact" w:before="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83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0" w:lineRule="exact" w:before="10" w:after="0"/>
                    <w:ind w:left="140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Abstract Method and Class, Empty Class,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Data Class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Keyword Arguments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1, 2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50" w:val="left"/>
              </w:tabs>
              <w:autoSpaceDE w:val="0"/>
              <w:widowControl/>
              <w:spacing w:line="270" w:lineRule="exact" w:before="4" w:after="0"/>
              <w:ind w:left="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Data and its types (structured, Unstructured) </w:t>
            </w:r>
          </w:p>
          <w:p>
            <w:pPr>
              <w:autoSpaceDN w:val="0"/>
              <w:tabs>
                <w:tab w:pos="450" w:val="left"/>
              </w:tabs>
              <w:autoSpaceDE w:val="0"/>
              <w:widowControl/>
              <w:spacing w:line="270" w:lineRule="exact" w:before="8" w:after="0"/>
              <w:ind w:left="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Quantitative data, Numerical, Continuous, </w:t>
            </w:r>
          </w:p>
          <w:p>
            <w:pPr>
              <w:autoSpaceDN w:val="0"/>
              <w:autoSpaceDE w:val="0"/>
              <w:widowControl/>
              <w:spacing w:line="246" w:lineRule="exact" w:before="30" w:after="0"/>
              <w:ind w:left="4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Discrete variables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28" w:after="0"/>
        <w:ind w:left="794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22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85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Overview </w:t>
            </w:r>
          </w:p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50" w:val="left"/>
              </w:tabs>
              <w:autoSpaceDE w:val="0"/>
              <w:widowControl/>
              <w:spacing w:line="268" w:lineRule="exact" w:before="2" w:after="0"/>
              <w:ind w:left="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Qualitative data, Categorical, Nominal, </w:t>
            </w:r>
          </w:p>
          <w:p>
            <w:pPr>
              <w:autoSpaceDN w:val="0"/>
              <w:autoSpaceDE w:val="0"/>
              <w:widowControl/>
              <w:spacing w:line="246" w:lineRule="exact" w:before="32" w:after="0"/>
              <w:ind w:left="4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Ordinal, and Binary variables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74" w:lineRule="exact" w:before="0" w:after="0"/>
              <w:ind w:left="0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Measures of Central Tendency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Mean, Mode, Median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4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Measures of Dispersion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1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Variance, Standard deviation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Co-efficient of variation, skewness and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kurtosis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3, 4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76" w:lineRule="exact" w:before="0" w:after="0"/>
              <w:ind w:left="0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Measures of Position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Z-Score, Percentile, Quartile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Descriptive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Statistics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robability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Overview </w:t>
            </w:r>
          </w:p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54" w:lineRule="exact" w:before="3542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Python Support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Libraries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Exploratory Data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Analysis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-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NUMPY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20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74" w:lineRule="exact" w:before="294" w:after="0"/>
              <w:ind w:left="3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28-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48 </w:t>
            </w:r>
          </w:p>
          <w:p>
            <w:pPr>
              <w:autoSpaceDN w:val="0"/>
              <w:autoSpaceDE w:val="0"/>
              <w:widowControl/>
              <w:spacing w:line="276" w:lineRule="exact" w:before="824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581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Correlation Coefficient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8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Univariate, bivariate and multivariate plots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Probability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Joint, Marginal and Conditional probability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1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57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Probability Distributions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7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3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4" w:lineRule="exact" w:before="0" w:after="0"/>
                    <w:ind w:left="140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Discrete and Continuous probability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distributions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Bayesian Probability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Numpy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10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80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3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4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Creating Numpy Arrays (from Python list,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from built-in methods, from random)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Array Attributes and Methods (reshape, max,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6" w:after="8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min, argmax, argmin, shape, dtype, size,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52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46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8" w:lineRule="exact" w:before="0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ndim)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Operations on Arrays (copying, append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8" w:lineRule="exact" w:before="0" w:after="0"/>
              <w:ind w:left="462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Insert, Sorting, Removing/Deleting,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Combining/Concatenating, Splitting)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5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03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56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Data Loading &amp; Saving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NumPy Indexing and Selection (Indexing a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2D array, Logical Selection)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Broadcasting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03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5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Type Casting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Arthmetic Operations (Add, Subtract, Multiply,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Divide, Exponentiation)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Universal Array Functions (sqrt, exp, max,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196" w:after="0"/>
        <w:ind w:left="794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22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8"/>
        <w:gridCol w:w="1898"/>
        <w:gridCol w:w="1898"/>
        <w:gridCol w:w="1898"/>
        <w:gridCol w:w="1898"/>
        <w:gridCol w:w="1898"/>
      </w:tblGrid>
      <w:tr>
        <w:trPr>
          <w:trHeight w:hRule="exact" w:val="46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46" w:lineRule="exact" w:before="510" w:after="0"/>
              <w:ind w:left="3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-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Pandas </w:t>
            </w:r>
          </w:p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sin, etc)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82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3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Pandas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5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54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14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Series and DataFrame and Data Input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Selection and Indexing (rows, columns,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0" w:after="0"/>
              <w:ind w:left="46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conditional selection, selection of subset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rows and columns, index setting, etc)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88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52" w:lineRule="exact" w:before="1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Operations on DataFrames (head, unique,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value counts, applying custom functions,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getting column and index names, sorting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ordering, null value check, value replacement,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dropping rows and columns, etc)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8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Missing data &amp; its handling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0" w:val="left"/>
                <w:tab w:pos="720" w:val="left"/>
              </w:tabs>
              <w:autoSpaceDE w:val="0"/>
              <w:widowControl/>
              <w:spacing w:line="252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Python Support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Libraries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xploratory Data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Analysis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-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Pandas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-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Seaborn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20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28-48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7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Merging, Joining, and Concatenation (inner, </w:t>
            </w:r>
          </w:p>
          <w:p>
            <w:pPr>
              <w:autoSpaceDN w:val="0"/>
              <w:autoSpaceDE w:val="0"/>
              <w:widowControl/>
              <w:spacing w:line="246" w:lineRule="exact" w:before="3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outer, right and left joins)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85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34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GroupBy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Discretization and Binning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Operations on DataFrames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Data output/saving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Pandas for Plotting (area, bar, density, hist,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0" w:after="0"/>
              <w:ind w:left="46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line, scatter, barh, box, hexbin, kde, and pie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plots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Seaborn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0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2" w:lineRule="exact" w:before="0" w:after="0"/>
              <w:ind w:left="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Distribution Plots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distplot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jointplot (pairplot, rugplot, kdeplot)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82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56" w:lineRule="exact" w:before="0" w:after="0"/>
              <w:ind w:left="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Categorical Data Plots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factorplot, boxplot, violinplot, stripplot,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swarmplot, barplot, countplot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0" w:lineRule="exact" w:before="0" w:after="0"/>
              <w:ind w:left="0" w:right="345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Matrix Plots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Heatmap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Machine learning introduction and types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3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54" w:lineRule="exact" w:before="14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Classical machine learning pipeline (data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collection, preprocessing, feature crafting,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modeling, testing and evaluation,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deployment)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2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1,2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81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Supervised machine learning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Regression and classification problems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Components of supervised machine learning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0" w:after="0"/>
              <w:ind w:left="46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(labeled data, hypothesis, cost function,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optimizer)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Univariate Linear Regression with Gradient </w:t>
            </w:r>
          </w:p>
          <w:p>
            <w:pPr>
              <w:autoSpaceDN w:val="0"/>
              <w:autoSpaceDE w:val="0"/>
              <w:widowControl/>
              <w:spacing w:line="248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Descent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>Artific</w:t>
      </w:r>
      <w:r>
        <w:rPr>
          <w:rFonts w:ascii="Calibri" w:hAnsi="Calibri" w:eastAsia="Calibri"/>
          <w:b w:val="0"/>
          <w:i w:val="0"/>
          <w:color w:val="000000"/>
          <w:sz w:val="24"/>
        </w:rPr>
        <w:t>i</w:t>
      </w:r>
      <w:r>
        <w:rPr>
          <w:rFonts w:ascii="Calibri" w:hAnsi="Calibri" w:eastAsia="Calibri"/>
          <w:b w:val="0"/>
          <w:i w:val="0"/>
          <w:color w:val="000000"/>
          <w:sz w:val="24"/>
        </w:rPr>
        <w:t>al Intelligence Mach</w:t>
      </w:r>
      <w:r>
        <w:rPr>
          <w:rFonts w:ascii="Calibri" w:hAnsi="Calibri" w:eastAsia="Calibri"/>
          <w:b w:val="0"/>
          <w:i w:val="0"/>
          <w:color w:val="000000"/>
          <w:sz w:val="24"/>
        </w:rPr>
        <w:t>i</w:t>
      </w:r>
      <w:r>
        <w:rPr>
          <w:rFonts w:ascii="Calibri" w:hAnsi="Calibri" w:eastAsia="Calibri"/>
          <w:b w:val="0"/>
          <w:i w:val="0"/>
          <w:color w:val="000000"/>
          <w:sz w:val="24"/>
        </w:rPr>
        <w:t>ne Lea</w:t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rning </w:t>
      </w:r>
    </w:p>
    <w:p>
      <w:pPr>
        <w:autoSpaceDN w:val="0"/>
        <w:autoSpaceDE w:val="0"/>
        <w:widowControl/>
        <w:spacing w:line="197" w:lineRule="auto" w:before="52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04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85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Univariate Linear Regression with Gradient </w:t>
            </w:r>
          </w:p>
          <w:p>
            <w:pPr>
              <w:autoSpaceDN w:val="0"/>
              <w:autoSpaceDE w:val="0"/>
              <w:widowControl/>
              <w:spacing w:line="246" w:lineRule="exact" w:before="3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Descent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1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Without Vectorization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With Vectorization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7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Machine Learning-I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76" w:lineRule="exact" w:before="288" w:after="0"/>
              <w:ind w:left="10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–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51,52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80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1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Multivariate Linear Regression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Polynomial Regression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Logistic Regression (Binary Classification)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6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Logistic Regression (Multiclass Classification)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Code practice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54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Natural Language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Processing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74" w:lineRule="exact" w:before="566" w:after="0"/>
              <w:ind w:left="3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53-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55 </w:t>
            </w:r>
          </w:p>
          <w:p>
            <w:pPr>
              <w:autoSpaceDN w:val="0"/>
              <w:autoSpaceDE w:val="0"/>
              <w:widowControl/>
              <w:spacing w:line="276" w:lineRule="exact" w:before="1360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1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Natural Language Processing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7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0" w:lineRule="exact" w:before="10" w:after="0"/>
                    <w:ind w:left="14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Syntax, Semantics, Pragmatics, and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Discourse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NLP curves and future directions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Data pre-processing for NLP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NLTK/SpaCy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Noise removal (stopwords, punctuation, etc)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32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4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Word and sentence tokenization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Word segmentation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Stemming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Text normalization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Regular expression for string parsing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40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2-3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 tagging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1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NER tagging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1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Chunking and Chinking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1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Lemmatization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1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WordNet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8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140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Words as features (BoW model)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Feature Selection and Extraction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Document Similarity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Machine Learning II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Testing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52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140" w:right="72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Evaluation Metrics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Classification and Regression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136" w:after="0"/>
        <w:ind w:left="794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22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8"/>
        <w:gridCol w:w="1898"/>
        <w:gridCol w:w="1898"/>
        <w:gridCol w:w="1898"/>
        <w:gridCol w:w="1898"/>
        <w:gridCol w:w="1898"/>
      </w:tblGrid>
      <w:tr>
        <w:trPr>
          <w:trHeight w:hRule="exact" w:val="53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Dataset imbalance and its remedies </w:t>
            </w:r>
          </w:p>
          <w:p>
            <w:pPr>
              <w:autoSpaceDN w:val="0"/>
              <w:autoSpaceDE w:val="0"/>
              <w:widowControl/>
              <w:spacing w:line="248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(Augmentation)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4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Support Vector Machine (SVM)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Decision Tree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Decision Tree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4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Bagging – Random Forest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78"/>
        </w:trPr>
        <w:tc>
          <w:tcPr>
            <w:tcW w:type="dxa" w:w="9630"/>
            <w:gridSpan w:val="5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508" w:after="0"/>
              <w:ind w:left="0" w:right="286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Build Your CV – Mid-term Exam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7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28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Deep Learning I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2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56-64 </w:t>
            </w:r>
          </w:p>
          <w:p>
            <w:pPr>
              <w:autoSpaceDN w:val="0"/>
              <w:autoSpaceDE w:val="0"/>
              <w:widowControl/>
              <w:spacing w:line="276" w:lineRule="exact" w:before="806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5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51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Boosting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870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MLP Feed Forward Neural Network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Forward and backward passes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Nonlinearity: Activation functions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Cross-Entropy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Computational graph and Backpropagation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Vanishing and exploding gradients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Overfitting, underfitting, dropout regularization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782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and implementation of neural </w:t>
            </w:r>
          </w:p>
          <w:p>
            <w:pPr>
              <w:autoSpaceDN w:val="0"/>
              <w:autoSpaceDE w:val="0"/>
              <w:widowControl/>
              <w:spacing w:line="246" w:lineRule="exact" w:before="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networks using appropriate deep learning API </w:t>
            </w:r>
          </w:p>
          <w:p>
            <w:pPr>
              <w:autoSpaceDN w:val="0"/>
              <w:autoSpaceDE w:val="0"/>
              <w:widowControl/>
              <w:spacing w:line="246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choice (TensorFlow, PyTorch, Keras)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32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1-2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2" w:lineRule="exact" w:before="0" w:after="0"/>
              <w:ind w:left="0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Convolutional Neural Network (CNN)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2D CNN for image classification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1D CNN for text document classification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14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Code Practice Neural Networks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Code Practice Neural Networks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42"/>
        </w:trPr>
        <w:tc>
          <w:tcPr>
            <w:tcW w:type="dxa" w:w="144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Deep Learning II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8"/>
        </w:trPr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Recurrent Neural Networks (RNNs)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66"/>
        </w:trPr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Long-Short-Term-Memory Networks (LSTM)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LSTM Code Practice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0"/>
        </w:trPr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Gated Recurrent Unit Networks </w:t>
            </w:r>
          </w:p>
        </w:tc>
        <w:tc>
          <w:tcPr>
            <w:tcW w:type="dxa" w:w="1898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262" w:after="0"/>
        <w:ind w:left="794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04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770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#1,2,3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GRU Code Practice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48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Deep Learning II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8" w:lineRule="exact" w:before="10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Word Embeddings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Word2vec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Continuous BOW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Continuous Skip-gram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76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Gensim and Custom Embedding Training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7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Sequence Models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79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Sequence Models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to 1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to Many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8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2" w:lineRule="exact" w:before="0" w:after="0"/>
              <w:ind w:left="0" w:right="302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Sequence Models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Many to 1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Many to Many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22"/>
        </w:trPr>
        <w:tc>
          <w:tcPr>
            <w:tcW w:type="dxa" w:w="144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Deep Learning II </w:t>
            </w:r>
          </w:p>
          <w:p>
            <w:pPr>
              <w:autoSpaceDN w:val="0"/>
              <w:autoSpaceDE w:val="0"/>
              <w:widowControl/>
              <w:spacing w:line="258" w:lineRule="exact" w:before="152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Employable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/ Assignment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(2 weeks, 11-12)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addition of regular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classes. </w:t>
            </w:r>
          </w:p>
          <w:p>
            <w:pPr>
              <w:autoSpaceDN w:val="0"/>
              <w:autoSpaceDE w:val="0"/>
              <w:widowControl/>
              <w:spacing w:line="256" w:lineRule="exact" w:before="4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 job training (2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weeks)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65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32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Bi-Directional LSTM/RNN in Sequence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Models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66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Attention Mechanism in Models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46"/>
        </w:trPr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4,5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Selection of Project, architecture discussion,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preparation.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52" w:lineRule="exact" w:before="18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Guidelines to the Trainees for selection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employable project like final year project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(FYP).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8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Assignment of Independent project to each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Trainee.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2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 project based on trainee's aptitude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acquired skills.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52" w:lineRule="exact" w:before="18" w:after="4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Designed by keeping in view the emerging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trends in the local market as well as across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57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5" w:lineRule="auto" w:before="248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globe. </w:t>
                  </w:r>
                </w:p>
                <w:p>
                  <w:pPr>
                    <w:autoSpaceDN w:val="0"/>
                    <w:autoSpaceDE w:val="0"/>
                    <w:widowControl/>
                    <w:spacing w:line="256" w:lineRule="exact" w:before="10" w:after="0"/>
                    <w:ind w:left="140" w:right="86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project idea may be based 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entrepreneurship. </w:t>
                  </w:r>
                </w:p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140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Leading to the successful employment.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duration of the project will be 2 weeks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Ideas may be generated via different sites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0" w:after="0"/>
              <w:ind w:left="462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https://1000projects.org/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https://nevonprojects.com/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https://www.freestudentprojects.com/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182" w:after="0"/>
        <w:ind w:left="794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22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6484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2"/>
              <w:ind w:left="432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https://technofizi.net/best-computer- science-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and-engineering-cse-project- topics-ideas-for-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260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8" w:lineRule="auto" w:before="248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8" w:lineRule="exact" w:before="0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students/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Final viva/assessment will be conducted 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project assignments. 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12" w:after="0"/>
                    <w:ind w:left="140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At the end of session, the project will be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presented in skills competition.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56" w:lineRule="exact" w:before="10" w:after="0"/>
                    <w:ind w:left="140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skill competition will be conducted 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zonal, regional and National level. </w:t>
                  </w:r>
                </w:p>
                <w:p>
                  <w:pPr>
                    <w:autoSpaceDN w:val="0"/>
                    <w:autoSpaceDE w:val="0"/>
                    <w:widowControl/>
                    <w:spacing w:line="260" w:lineRule="exact" w:before="6" w:after="0"/>
                    <w:ind w:left="140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project will be presented in front of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Industrialists for commercialization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The best business idea will be placed 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0" w:after="0"/>
              <w:ind w:left="46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NAVTTC business incubation center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commercialization.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0" w:lineRule="exact" w:before="0" w:after="4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 job training for 2 weeks: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Aims to provide 2 weeks industrial training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Trainees as part of overall training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9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5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0" w:after="0"/>
                    <w:ind w:left="140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program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Ideal for the manufacturing trades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As an alternate to the projects that involve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56" w:lineRule="exact" w:before="0" w:after="0"/>
              <w:ind w:left="102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expensive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Focuses on increasing Trainee's motivation,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productivity, efficiency and quick learning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approach.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24"/>
        </w:trPr>
        <w:tc>
          <w:tcPr>
            <w:tcW w:type="dxa" w:w="144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11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MS Azure AI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Service </w:t>
            </w:r>
          </w:p>
        </w:tc>
        <w:tc>
          <w:tcPr>
            <w:tcW w:type="dxa" w:w="628"/>
            <w:vMerge w:val="restart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10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65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300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2,3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58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Selection of Microsoft Azure AI Service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Selection the appropriate service for a vision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solution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Selection the appropriate service for a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language analysis solution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4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Selection the appropriate service for a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decision support solution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96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1,2 </w:t>
            </w:r>
          </w:p>
        </w:tc>
        <w:tc>
          <w:tcPr>
            <w:tcW w:type="dxa" w:w="49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7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0" w:lineRule="exact" w:before="10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Selection the appropriate service in Cognitive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Services for a speech solution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Selection the appropriate Applied AI services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362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85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5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5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8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Configuring Security for Microsoft Azure AI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Service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Manage account keys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Manage authentication for a resource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Secure services by using Azure Virtual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Networks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Plan for a solution that meets Responsible AI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principles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54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2" w:lineRule="exact" w:before="0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&amp; Manage Microsoft Azure AI Service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an Azure AI resource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Configure diagnostic logging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22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54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52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140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Manage costs for Azure AI services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Monitor an Azure AI resource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7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1-2 </w:t>
            </w:r>
          </w:p>
        </w:tc>
        <w:tc>
          <w:tcPr>
            <w:tcW w:type="dxa" w:w="49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107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Deploy Microsoft Azure AI Services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Determine a default endpoint for a service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Create a resource by using the Azure portal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Integrate Azure AI services into a continuous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4" w:after="4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integration/continuous deployment (CI/CD)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8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48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2" w:lineRule="exact" w:before="0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pipeline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Plan a container deployment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Implement prebuilt containers in a connected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environment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12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Microsoft Azure Creation of Solutions for Anomaly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Detection Content Improvement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 solution that uses Anomaly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Detector, part of Cognitive Services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 solution that uses Azure Content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Moderator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 solution that uses Personalizer, part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Cognitive Services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 solution that uses Azure Metrics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Advisor, part of Azure Applied AI Services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 solution that uses Azure Immersive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Reader, part of Azure Applied AI Services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1-2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0" w:lineRule="exact" w:before="0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Microsoft Azure Implementation of Image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Video Processing Solutions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Analyze images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Extract text from images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8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3-4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Implement image classification and object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detection by using the Custom Vision service,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part of Azure Cognitive Services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1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46" w:lineRule="exact" w:before="1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0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Task 65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1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2,3,4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Process videos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2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  <w:tab w:pos="464" w:val="left"/>
              </w:tabs>
              <w:autoSpaceDE w:val="0"/>
              <w:widowControl/>
              <w:spacing w:line="262" w:lineRule="exact" w:before="0" w:after="0"/>
              <w:ind w:left="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Microsoft Azure Natural Language Processing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(NLP) Solutions Implementation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Analyze text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Process speech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Translate language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1,2,3,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474"/>
              <w:gridCol w:w="2474"/>
            </w:tblGrid>
            <w:tr>
              <w:trPr>
                <w:trHeight w:hRule="exact" w:val="77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0" w:lineRule="exact" w:before="10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Build and manage a language understanding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model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Create a question answering solution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Hour#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Build and manage a language understanding </w:t>
            </w:r>
          </w:p>
          <w:p>
            <w:pPr>
              <w:autoSpaceDN w:val="0"/>
              <w:autoSpaceDE w:val="0"/>
              <w:widowControl/>
              <w:spacing w:line="246" w:lineRule="exact" w:before="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model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2-4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Microsoft Azure Knowledge Mining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Implementation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1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# 1-4 </w:t>
            </w:r>
          </w:p>
        </w:tc>
        <w:tc>
          <w:tcPr>
            <w:tcW w:type="dxa" w:w="49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Microsoft Azure Conversational AI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Implementation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82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222" w:bottom="344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958"/>
        <w:ind w:left="0" w:right="0"/>
      </w:pPr>
    </w:p>
    <w:p>
      <w:pPr>
        <w:autoSpaceDN w:val="0"/>
        <w:autoSpaceDE w:val="0"/>
        <w:widowControl/>
        <w:spacing w:line="245" w:lineRule="auto" w:before="0" w:after="0"/>
        <w:ind w:left="0" w:right="547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1440" w:right="1440" w:bottom="34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28"/>
        <w:ind w:left="0" w:right="0"/>
      </w:pPr>
    </w:p>
    <w:p>
      <w:pPr>
        <w:autoSpaceDN w:val="0"/>
        <w:tabs>
          <w:tab w:pos="5084" w:val="left"/>
        </w:tabs>
        <w:autoSpaceDE w:val="0"/>
        <w:widowControl/>
        <w:spacing w:line="512" w:lineRule="exact" w:before="0" w:after="158"/>
        <w:ind w:left="4908" w:right="489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 </w:t>
      </w:r>
      <w:r>
        <w:br/>
      </w:r>
      <w:r>
        <w:rPr>
          <w:rFonts w:ascii="Arial" w:hAnsi="Arial" w:eastAsia="Arial"/>
          <w:b w:val="0"/>
          <w:i w:val="0"/>
          <w:color w:val="000000"/>
          <w:sz w:val="36"/>
        </w:rPr>
        <w:t>List of Tasks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84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 Title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 </w:t>
            </w:r>
          </w:p>
        </w:tc>
      </w:tr>
      <w:tr>
        <w:trPr>
          <w:trHeight w:hRule="exact" w:val="139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Installation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50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and install Anaconda3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PyTorch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TensorFlow 2.0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VSCode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PyCharm </w:t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11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 these commands: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pwd, cd, ls, cat, sudo, man, redirection, mkdir, rm, rmdir, cp, mv, file, reading,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cat, more, less, head, alias, shutdown, restart, touch, nano, bash, sh, chmod, ps,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kill, dpkg </w:t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469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5391150" cy="29718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0" cy="29718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</w:tbl>
    <w:p>
      <w:pPr>
        <w:autoSpaceDN w:val="0"/>
        <w:autoSpaceDE w:val="0"/>
        <w:widowControl/>
        <w:spacing w:line="245" w:lineRule="auto" w:before="3692" w:after="0"/>
        <w:ind w:left="1240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848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466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5391150" cy="294259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0" cy="29425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02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5267960" cy="249555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960" cy="24955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38140" cy="67564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140" cy="67564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</w:tbl>
    <w:p>
      <w:pPr>
        <w:autoSpaceDN w:val="0"/>
        <w:autoSpaceDE w:val="0"/>
        <w:widowControl/>
        <w:spacing w:line="197" w:lineRule="auto" w:before="3484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553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48300" cy="349631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8300" cy="34963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478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58460" cy="3028950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8460" cy="30289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</w:tbl>
    <w:p>
      <w:pPr>
        <w:autoSpaceDN w:val="0"/>
        <w:autoSpaceDE w:val="0"/>
        <w:widowControl/>
        <w:spacing w:line="197" w:lineRule="auto" w:before="2856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733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29250" cy="240030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0" cy="24003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76240" cy="2247900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6240" cy="22479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</w:tbl>
    <w:p>
      <w:pPr>
        <w:autoSpaceDN w:val="0"/>
        <w:autoSpaceDE w:val="0"/>
        <w:widowControl/>
        <w:spacing w:line="197" w:lineRule="auto" w:before="5836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772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20360" cy="489585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0360" cy="48958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369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38140" cy="2332990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140" cy="23329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1152"/>
        </w:trPr>
        <w:tc>
          <w:tcPr>
            <w:tcW w:type="dxa" w:w="736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14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76240" cy="71247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6240" cy="71247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</w:tbl>
    <w:p>
      <w:pPr>
        <w:autoSpaceDN w:val="0"/>
        <w:autoSpaceDE w:val="0"/>
        <w:widowControl/>
        <w:spacing w:line="197" w:lineRule="auto" w:before="596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277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38140" cy="1743710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140" cy="17437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408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29250" cy="258064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0" cy="258064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319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5438140" cy="2019300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140" cy="20193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8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for loops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0" w:history="1">
                <w:r>
                  <w:rPr>
                    <w:rStyle w:val="Hyperlink"/>
                  </w:rPr>
                  <w:t>https://www.geeksforgeeks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0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0" w:history="1">
                <w:r>
                  <w:rPr>
                    <w:rStyle w:val="Hyperlink"/>
                  </w:rPr>
                  <w:t>org/python-for-loops/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6" w:right="37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While loops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1" w:history="1">
                <w:r>
                  <w:rPr>
                    <w:rStyle w:val="Hyperlink"/>
                  </w:rPr>
                  <w:t>https://www.geeksforgeeks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1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1" w:history="1">
                <w:r>
                  <w:rPr>
                    <w:rStyle w:val="Hyperlink"/>
                  </w:rPr>
                  <w:t>org/python-while-loops/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6" w:right="316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hyperlink r:id="rId42" w:history="1">
                <w:r>
                  <w:rPr>
                    <w:rStyle w:val="Hyperlink"/>
                  </w:rPr>
                  <w:t xml:space="preserve">Exercise on Break statement in Python: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2" w:history="1">
                <w:r>
                  <w:rPr>
                    <w:rStyle w:val="Hyperlink"/>
                  </w:rPr>
                  <w:t>https://www.geeksforgeeks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2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2" w:history="1">
                <w:r>
                  <w:rPr>
                    <w:rStyle w:val="Hyperlink"/>
                  </w:rPr>
                  <w:t>org/python-break-statement/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6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hyperlink r:id="rId43" w:history="1">
                <w:r>
                  <w:rPr>
                    <w:rStyle w:val="Hyperlink"/>
                  </w:rPr>
                  <w:t xml:space="preserve">Exercise on Continue statement in Python: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3" w:history="1">
                <w:r>
                  <w:rPr>
                    <w:rStyle w:val="Hyperlink"/>
                  </w:rPr>
                  <w:t>https://www.geeksforgeeks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3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3" w:history="1">
                <w:r>
                  <w:rPr>
                    <w:rStyle w:val="Hyperlink"/>
                  </w:rPr>
                  <w:t>org/python-continue-statement/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19.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6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hyperlink r:id="rId44" w:history="1">
                <w:r>
                  <w:rPr>
                    <w:rStyle w:val="Hyperlink"/>
                  </w:rPr>
                  <w:t xml:space="preserve">Exercise on various looping techniques in Python: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4" w:history="1">
                <w:r>
                  <w:rPr>
                    <w:rStyle w:val="Hyperlink"/>
                  </w:rPr>
                  <w:t>https://www.geeksforgeeks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4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4" w:history="1">
                <w:r>
                  <w:rPr>
                    <w:rStyle w:val="Hyperlink"/>
                  </w:rPr>
                  <w:t>org/looping-techniques-python/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6" w:right="360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hyperlink r:id="rId45" w:history="1">
                <w:r>
                  <w:rPr>
                    <w:rStyle w:val="Hyperlink"/>
                  </w:rPr>
                  <w:t xml:space="preserve">Exercise on User defined functions in Python: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5" w:history="1">
                <w:r>
                  <w:rPr>
                    <w:rStyle w:val="Hyperlink"/>
                  </w:rPr>
                  <w:t>https://www.geeksforgeeks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5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5" w:history="1">
                <w:r>
                  <w:rPr>
                    <w:rStyle w:val="Hyperlink"/>
                  </w:rPr>
                  <w:t>org/functions-in-python/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 </w:t>
            </w:r>
          </w:p>
        </w:tc>
      </w:tr>
    </w:tbl>
    <w:p>
      <w:pPr>
        <w:autoSpaceDN w:val="0"/>
        <w:autoSpaceDE w:val="0"/>
        <w:widowControl/>
        <w:spacing w:line="197" w:lineRule="auto" w:before="18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24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21.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60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List data type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6" w:history="1">
                <w:r>
                  <w:rPr>
                    <w:rStyle w:val="Hyperlink"/>
                  </w:rPr>
                  <w:t>https://www.programiz.com/python-programming/list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22.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Tuple data type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7" w:history="1">
                <w:r>
                  <w:rPr>
                    <w:rStyle w:val="Hyperlink"/>
                  </w:rPr>
                  <w:t>https://www.programiz.com/python-programming/tuple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23.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6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String data type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8" w:history="1">
                <w:r>
                  <w:rPr>
                    <w:rStyle w:val="Hyperlink"/>
                  </w:rPr>
                  <w:t>https://www.programiz.com/python-programming/string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24.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60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Set data type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49" w:history="1">
                <w:r>
                  <w:rPr>
                    <w:rStyle w:val="Hyperlink"/>
                  </w:rPr>
                  <w:t>https://www.programiz.com/python-programming/set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Dictionary data type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0" w:history="1">
                <w:r>
                  <w:rPr>
                    <w:rStyle w:val="Hyperlink"/>
                  </w:rPr>
                  <w:t>https://www.programiz.com/python-programming/dictionary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26.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Exception Handling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1" w:history="1">
                <w:r>
                  <w:rPr>
                    <w:rStyle w:val="Hyperlink"/>
                  </w:rPr>
                  <w:t>https://www.programiz.com/python-programming/exception-handling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 </w:t>
            </w:r>
          </w:p>
        </w:tc>
      </w:tr>
      <w:tr>
        <w:trPr>
          <w:trHeight w:hRule="exact" w:val="5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27.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Python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User defined Exception Handling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2" w:history="1">
                <w:r>
                  <w:rPr>
                    <w:rStyle w:val="Hyperlink"/>
                  </w:rPr>
                  <w:t>https://www.programiz.com/python-programming/user-defined-exception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28.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244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create Array Using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3" w:history="1">
                <w:r>
                  <w:rPr>
                    <w:rStyle w:val="Hyperlink"/>
                  </w:rPr>
                  <w:t>https://www.w3schools.com/python/numpy_creating_arrays.asp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29.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44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Indexing in Array Using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4" w:history="1">
                <w:r>
                  <w:rPr>
                    <w:rStyle w:val="Hyperlink"/>
                  </w:rPr>
                  <w:t>https://www.w3schools.com/python/numpy_array_indexing.asp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30.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73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Slicing in Array Using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5" w:history="1">
                <w:r>
                  <w:rPr>
                    <w:rStyle w:val="Hyperlink"/>
                  </w:rPr>
                  <w:t>https://www.w3schools.com/python/numpy_array_slicing.asp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31. </w:t>
            </w:r>
          </w:p>
        </w:tc>
        <w:tc>
          <w:tcPr>
            <w:tcW w:type="dxa" w:w="14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Slicing in Array Using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6" w:history="1">
                <w:r>
                  <w:rPr>
                    <w:rStyle w:val="Hyperlink"/>
                  </w:rPr>
                  <w:t>https://www.w3schools.com/python/numpy_data_types.asp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32. </w:t>
            </w:r>
          </w:p>
        </w:tc>
        <w:tc>
          <w:tcPr>
            <w:tcW w:type="dxa" w:w="144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coping and viewing 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7" w:history="1">
                <w:r>
                  <w:rPr>
                    <w:rStyle w:val="Hyperlink"/>
                  </w:rPr>
                  <w:t>https://www.w3schools.com/python/numpy_copy_vs_view.asp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33.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273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Shaping 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8" w:history="1">
                <w:r>
                  <w:rPr>
                    <w:rStyle w:val="Hyperlink"/>
                  </w:rPr>
                  <w:t>https://www.w3schools.com/python/numpy_array_shape.asp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2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34.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reshaping 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59" w:history="1">
                <w:r>
                  <w:rPr>
                    <w:rStyle w:val="Hyperlink"/>
                  </w:rPr>
                  <w:t>https://www.w3schools.com/python/numpy_array_reshape.asp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35.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iteration: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0" w:history="1">
                <w:r>
                  <w:rPr>
                    <w:rStyle w:val="Hyperlink"/>
                  </w:rPr>
                  <w:t>https://www.w3schools.com/python/numpy_array_iterating.asp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6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36.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Exercise on Numpy Matrix joining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61" w:history="1">
                <w:r>
                  <w:rPr>
                    <w:rStyle w:val="Hyperlink"/>
                  </w:rPr>
                  <w:t>https://www.w3schools.c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61" w:history="1">
                <w:r>
                  <w:rPr>
                    <w:rStyle w:val="Hyperlink"/>
                  </w:rPr>
                  <w:t>o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61" w:history="1">
                <w:r>
                  <w:rPr>
                    <w:rStyle w:val="Hyperlink"/>
                  </w:rPr>
                  <w:t>m/python/numpy_array_join Week 4.asp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37.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88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splitting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2" w:history="1">
                <w:r>
                  <w:rPr>
                    <w:rStyle w:val="Hyperlink"/>
                  </w:rPr>
                  <w:t>https://www.w3schools.com/python/numpy_array_split.asp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38. </w:t>
            </w:r>
          </w:p>
        </w:tc>
        <w:tc>
          <w:tcPr>
            <w:tcW w:type="dxa" w:w="144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73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searching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3" w:history="1">
                <w:r>
                  <w:rPr>
                    <w:rStyle w:val="Hyperlink"/>
                  </w:rPr>
                  <w:t>https://www.w3schools.com/python/numpy_array_search.asp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39. </w:t>
            </w:r>
          </w:p>
        </w:tc>
        <w:tc>
          <w:tcPr>
            <w:tcW w:type="dxa" w:w="1440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302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sorting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4" w:history="1">
                <w:r>
                  <w:rPr>
                    <w:rStyle w:val="Hyperlink"/>
                  </w:rPr>
                  <w:t>https://www.w3schools.com/python/numpy_array_sort.asp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40.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Numpy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16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Numpy Array Random technique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5" w:history="1">
                <w:r>
                  <w:rPr>
                    <w:rStyle w:val="Hyperlink"/>
                  </w:rPr>
                  <w:t>https://www.w3schools.com/python/numpy_random.asp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41. </w:t>
            </w:r>
          </w:p>
        </w:tc>
        <w:tc>
          <w:tcPr>
            <w:tcW w:type="dxa" w:w="144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16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basics: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6" w:history="1">
                <w:r>
                  <w:rPr>
                    <w:rStyle w:val="Hyperlink"/>
                  </w:rPr>
                  <w:t>https://www.w3schools.com/python/pandas_tutorial.asp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42.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244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installation: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7" w:history="1">
                <w:r>
                  <w:rPr>
                    <w:rStyle w:val="Hyperlink"/>
                  </w:rPr>
                  <w:t>https://www.w3schools.com/python/pandas_getting_started.asp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43.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Series data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8" w:history="1">
                <w:r>
                  <w:rPr>
                    <w:rStyle w:val="Hyperlink"/>
                  </w:rPr>
                  <w:t>https://www.w3schools.com/python/pandas_series.asp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44.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73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Data Frame: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69" w:history="1">
                <w:r>
                  <w:rPr>
                    <w:rStyle w:val="Hyperlink"/>
                  </w:rPr>
                  <w:t>https://www.w3schools.com/python/pandas_dataframes.asp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45.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60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Open CSV files: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0" w:history="1">
                <w:r>
                  <w:rPr>
                    <w:rStyle w:val="Hyperlink"/>
                  </w:rPr>
                  <w:t>https://www.w3schools.com/python/pandas_csv.asp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</w:tbl>
    <w:p>
      <w:pPr>
        <w:autoSpaceDN w:val="0"/>
        <w:autoSpaceDE w:val="0"/>
        <w:widowControl/>
        <w:spacing w:line="245" w:lineRule="auto" w:before="220" w:after="0"/>
        <w:ind w:left="1240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65"/>
        <w:gridCol w:w="2965"/>
        <w:gridCol w:w="2965"/>
        <w:gridCol w:w="2965"/>
      </w:tblGrid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46.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02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Data analyzation: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1" w:history="1">
                <w:r>
                  <w:rPr>
                    <w:rStyle w:val="Hyperlink"/>
                  </w:rPr>
                  <w:t>https://www.w3schools.com/python/pandas_analyzing.asp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47.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302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Data Cleaning techniques: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2" w:history="1">
                <w:r>
                  <w:rPr>
                    <w:rStyle w:val="Hyperlink"/>
                  </w:rPr>
                  <w:t>https://www.w3schools.com/python/pandas_cleaning.asp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48.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Pandas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6" w:right="273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Pandas Data Correlation: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3" w:history="1">
                <w:r>
                  <w:rPr>
                    <w:rStyle w:val="Hyperlink"/>
                  </w:rPr>
                  <w:t>https://www.w3schools.com/python/pandas_correlations.asp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3,4 </w:t>
            </w:r>
          </w:p>
        </w:tc>
      </w:tr>
      <w:tr>
        <w:trPr>
          <w:trHeight w:hRule="exact" w:val="51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49.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Mean, Midian and mode: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4" w:history="1">
                <w:r>
                  <w:rPr>
                    <w:rStyle w:val="Hyperlink"/>
                  </w:rPr>
                  <w:t>https://www.w3schools.com/python/python_ml_mean_median_mode.asp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 </w:t>
            </w:r>
          </w:p>
        </w:tc>
      </w:tr>
      <w:tr>
        <w:trPr>
          <w:trHeight w:hRule="exact" w:val="51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50.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Stats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Standard Deviation: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5" w:history="1">
                <w:r>
                  <w:rPr>
                    <w:rStyle w:val="Hyperlink"/>
                  </w:rPr>
                  <w:t>https://www.w3schools.com/python/python_ml_standard_deviation.asp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 </w:t>
            </w:r>
          </w:p>
        </w:tc>
      </w:tr>
      <w:tr>
        <w:trPr>
          <w:trHeight w:hRule="exact" w:val="56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51.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Implement Linear Regression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6" w:history="1">
                <w:r>
                  <w:rPr>
                    <w:rStyle w:val="Hyperlink"/>
                  </w:rPr>
                  <w:t>https://stackabuse.com/linear-regression-in-python-with-scikit-learn/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 </w:t>
            </w:r>
          </w:p>
        </w:tc>
      </w:tr>
      <w:tr>
        <w:trPr>
          <w:trHeight w:hRule="exact" w:val="127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52.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Logistics Regression: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7" w:history="1">
                <w:r>
                  <w:rPr>
                    <w:rStyle w:val="Hyperlink"/>
                  </w:rPr>
                  <w:t>https://towardsdatascience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7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7" w:history="1">
                <w:r>
                  <w:rPr>
                    <w:rStyle w:val="Hyperlink"/>
                  </w:rPr>
                  <w:t>com/logistic-regression-using-python-sklearn-numpy-mnist-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7" w:history="1">
                <w:r>
                  <w:rPr>
                    <w:rStyle w:val="Hyperlink"/>
                  </w:rPr>
                  <w:t xml:space="preserve">handwriting-recognition-matplotlib-a6b31e2b166a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8" w:history="1">
                <w:r>
                  <w:rPr>
                    <w:rStyle w:val="Hyperlink"/>
                  </w:rPr>
                  <w:t>https://www.datacamp.com/community/tutorials/understanding-logistic-regression-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8" w:history="1">
                <w:r>
                  <w:rPr>
                    <w:rStyle w:val="Hyperlink"/>
                  </w:rPr>
                  <w:t>python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 </w:t>
            </w:r>
          </w:p>
        </w:tc>
      </w:tr>
      <w:tr>
        <w:trPr>
          <w:trHeight w:hRule="exact" w:val="560"/>
        </w:trPr>
        <w:tc>
          <w:tcPr>
            <w:tcW w:type="dxa" w:w="736"/>
            <w:tcBorders>
              <w:start w:sz="3.20000000000000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53. </w:t>
            </w:r>
          </w:p>
        </w:tc>
        <w:tc>
          <w:tcPr>
            <w:tcW w:type="dxa" w:w="144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06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Decision Tree: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79" w:history="1">
                <w:r>
                  <w:rPr>
                    <w:rStyle w:val="Hyperlink"/>
                  </w:rPr>
                  <w:t>https://www.datacamp.com/community/tutorials/decision-tree-classification-python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 </w:t>
            </w:r>
          </w:p>
        </w:tc>
      </w:tr>
      <w:tr>
        <w:trPr>
          <w:trHeight w:hRule="exact" w:val="566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54.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SVM: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0" w:history="1">
                <w:r>
                  <w:rPr>
                    <w:rStyle w:val="Hyperlink"/>
                  </w:rPr>
                  <w:t>https://stackabuse.com/implementing-svm-and-kernel-svm-with-pythons-scikit-learn/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 </w:t>
            </w:r>
          </w:p>
        </w:tc>
      </w:tr>
      <w:tr>
        <w:trPr>
          <w:trHeight w:hRule="exact" w:val="56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55.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6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Time Series Analysis: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1" w:history="1">
                <w:r>
                  <w:rPr>
                    <w:rStyle w:val="Hyperlink"/>
                  </w:rPr>
                  <w:t>https://www.dataquest.io/blog/tutorial-time-series-analysis-with-pandas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 </w:t>
            </w:r>
          </w:p>
        </w:tc>
      </w:tr>
      <w:tr>
        <w:trPr>
          <w:trHeight w:hRule="exact" w:val="77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56.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Demonstration of Neural Networks: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2" w:history="1">
                <w:r>
                  <w:rPr>
                    <w:rStyle w:val="Hyperlink"/>
                  </w:rPr>
                  <w:t>https://www.analyticsvidhy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2" w:history="1">
                <w:r>
                  <w:rPr>
                    <w:rStyle w:val="Hyperlink"/>
                  </w:rPr>
                  <w:t>a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2" w:history="1">
                <w:r>
                  <w:rPr>
                    <w:rStyle w:val="Hyperlink"/>
                  </w:rPr>
                  <w:t>.com/blog/2020/07/neural-networks-from-scratch-in-python-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2" w:history="1">
                <w:r>
                  <w:rPr>
                    <w:rStyle w:val="Hyperlink"/>
                  </w:rPr>
                  <w:t>and-r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56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57.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MLP: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3" w:history="1">
                <w:r>
                  <w:rPr>
                    <w:rStyle w:val="Hyperlink"/>
                  </w:rPr>
                  <w:t>https://machinelearningmastery.com/neural-networks-crash-course/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564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58.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230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Feed Forward neural networks: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4" w:history="1">
                <w:r>
                  <w:rPr>
                    <w:rStyle w:val="Hyperlink"/>
                  </w:rPr>
                  <w:t>https://builtin.com/data-science/feedforward-neural-network-intro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77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59.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Neural Network: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5" w:history="1">
                <w:r>
                  <w:rPr>
                    <w:rStyle w:val="Hyperlink"/>
                  </w:rPr>
                  <w:t>https://www.analyticsvidhya.com/blog/2019/08/detailed-guide-7-loss-functions-machine-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5" w:history="1">
                <w:r>
                  <w:rPr>
                    <w:rStyle w:val="Hyperlink"/>
                  </w:rPr>
                  <w:t>learning-python-code/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76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60.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Exercise on Linguistics using Machine learning in python: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6" w:history="1">
                <w:r>
                  <w:rPr>
                    <w:rStyle w:val="Hyperlink"/>
                  </w:rPr>
                  <w:t>https://medium.com/towards-artificial-intelligence/natural-language-processing-nlp-with-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6" w:history="1">
                <w:r>
                  <w:rPr>
                    <w:rStyle w:val="Hyperlink"/>
                  </w:rPr>
                  <w:t>python-tutorial-for-beginners-1f54e610a1a0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56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61.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50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Text processing: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7" w:history="1">
                <w:r>
                  <w:rPr>
                    <w:rStyle w:val="Hyperlink"/>
                  </w:rPr>
                  <w:t>https://pythonspot.com/cat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7" w:history="1">
                <w:r>
                  <w:rPr>
                    <w:rStyle w:val="Hyperlink"/>
                  </w:rPr>
                  <w:t>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7" w:history="1">
                <w:r>
                  <w:rPr>
                    <w:rStyle w:val="Hyperlink"/>
                  </w:rPr>
                  <w:t>gory/nltk/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77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62.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Text Analysis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6" w:history="1">
                <w:r>
                  <w:rPr>
                    <w:rStyle w:val="Hyperlink"/>
                  </w:rPr>
                  <w:t>https://medium.com/towards-artificial-intelligence/natural-language-processing-nlp-with-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6" w:history="1">
                <w:r>
                  <w:rPr>
                    <w:rStyle w:val="Hyperlink"/>
                  </w:rPr>
                  <w:t>python-tutorial-for-beginners-1f54e610a1a0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770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63.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Demonstrate Convolution Neural Network: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8" w:history="1">
                <w:r>
                  <w:rPr>
                    <w:rStyle w:val="Hyperlink"/>
                  </w:rPr>
                  <w:t>https://towardsdatascience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8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8" w:history="1">
                <w:r>
                  <w:rPr>
                    <w:rStyle w:val="Hyperlink"/>
                  </w:rPr>
                  <w:t>com/a-comprehensive-guide-to-convolutional-neural-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8" w:history="1">
                <w:r>
                  <w:rPr>
                    <w:rStyle w:val="Hyperlink"/>
                  </w:rPr>
                  <w:t>networks-the-eli5-way-3bd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8" w:history="1">
                <w:r>
                  <w:rPr>
                    <w:rStyle w:val="Hyperlink"/>
                  </w:rPr>
                  <w:t>2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8" w:history="1">
                <w:r>
                  <w:rPr>
                    <w:rStyle w:val="Hyperlink"/>
                  </w:rPr>
                  <w:t>b1164a53</w:t>
                </w:r>
              </w:hyperlink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768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64.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CNN on CIFAR-10 Dataset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hyperlink r:id="rId89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9" w:history="1">
                <w:r>
                  <w:rPr>
                    <w:rStyle w:val="Hyperlink"/>
                  </w:rPr>
                  <w:t>https://www.analyticsvidhya.com/blog/2020/02/learn-image-classification-cnn-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2"/>
                <w:u w:val="single"/>
              </w:rPr>
              <w:hyperlink r:id="rId89" w:history="1">
                <w:r>
                  <w:rPr>
                    <w:rStyle w:val="Hyperlink"/>
                  </w:rPr>
                  <w:t>convolutional-neural-networks-3-datasets/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hyperlink r:id="rId89" w:history="1">
                <w:r>
                  <w:rPr>
                    <w:rStyle w:val="Hyperlink"/>
                  </w:rPr>
                  <w:t>)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 </w:t>
            </w:r>
          </w:p>
        </w:tc>
      </w:tr>
      <w:tr>
        <w:trPr>
          <w:trHeight w:hRule="exact" w:val="562"/>
        </w:trPr>
        <w:tc>
          <w:tcPr>
            <w:tcW w:type="dxa" w:w="736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65. </w:t>
            </w:r>
          </w:p>
        </w:tc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Microsoft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Azure </w:t>
            </w:r>
          </w:p>
        </w:tc>
        <w:tc>
          <w:tcPr>
            <w:tcW w:type="dxa" w:w="8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Microsoft Azure Video Lectures at Microsoft Learning </w:t>
            </w:r>
          </w:p>
        </w:tc>
        <w:tc>
          <w:tcPr>
            <w:tcW w:type="dxa" w:w="82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11,12 </w:t>
            </w:r>
          </w:p>
        </w:tc>
      </w:tr>
    </w:tbl>
    <w:p>
      <w:pPr>
        <w:autoSpaceDN w:val="0"/>
        <w:autoSpaceDE w:val="0"/>
        <w:widowControl/>
        <w:spacing w:line="245" w:lineRule="auto" w:before="202" w:after="0"/>
        <w:ind w:left="1240" w:right="662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80" w:bottom="344" w:left="2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10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66" w:lineRule="exact" w:before="218" w:after="0"/>
        <w:ind w:left="10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SUGGESTIVE FORMAT AND SEQUENCE ORDER OF MOTIVATIONAL 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LECTURE. </w:t>
      </w:r>
    </w:p>
    <w:p>
      <w:pPr>
        <w:autoSpaceDN w:val="0"/>
        <w:autoSpaceDE w:val="0"/>
        <w:widowControl/>
        <w:spacing w:line="318" w:lineRule="exact" w:before="214" w:after="0"/>
        <w:ind w:left="10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observational feedback on how students within each team engage and collaborate in a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learning environment. The checklist is provided at two different points: Once towards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end of the course. The checklists are an opportunity for mentors to share their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unique perspective on group dynamics based on various team activities, gameplay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sessions, pitch preparation, and other sessions, giving insights on the nature of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communication and teamwork taking place and how both learning outcomes and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student experience can be improved in the future. </w:t>
      </w:r>
    </w:p>
    <w:p>
      <w:pPr>
        <w:autoSpaceDN w:val="0"/>
        <w:autoSpaceDE w:val="0"/>
        <w:widowControl/>
        <w:spacing w:line="320" w:lineRule="exact" w:before="188" w:after="250"/>
        <w:ind w:left="106" w:right="72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support 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466"/>
      </w:tblGrid>
      <w:tr>
        <w:trPr>
          <w:trHeight w:hRule="exact" w:val="288"/>
        </w:trPr>
        <w:tc>
          <w:tcPr>
            <w:tcW w:type="dxa" w:w="92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286"/>
        </w:trPr>
        <w:tc>
          <w:tcPr>
            <w:tcW w:type="dxa" w:w="92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304"/>
        </w:trPr>
        <w:tc>
          <w:tcPr>
            <w:tcW w:type="dxa" w:w="92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</w:p>
        </w:tc>
      </w:tr>
      <w:tr>
        <w:trPr>
          <w:trHeight w:hRule="exact" w:val="2006"/>
        </w:trPr>
        <w:tc>
          <w:tcPr>
            <w:tcW w:type="dxa" w:w="92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84" w:lineRule="exact" w:before="8" w:after="0"/>
              <w:ind w:left="46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66"/>
        <w:gridCol w:w="2366"/>
        <w:gridCol w:w="2366"/>
        <w:gridCol w:w="2366"/>
      </w:tblGrid>
      <w:tr>
        <w:trPr>
          <w:trHeight w:hRule="exact" w:val="284"/>
        </w:trPr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Participant Time </w:t>
            </w:r>
          </w:p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40"/>
        </w:trPr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10" w:right="4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5" w:lineRule="auto" w:before="622" w:after="0"/>
        <w:ind w:left="106" w:right="547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2" w:right="144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66"/>
        <w:gridCol w:w="2366"/>
        <w:gridCol w:w="2366"/>
        <w:gridCol w:w="2366"/>
      </w:tblGrid>
      <w:tr>
        <w:trPr>
          <w:trHeight w:hRule="exact" w:val="1392"/>
        </w:trPr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4626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Resources: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3370"/>
        </w:trPr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12" w:after="0"/>
              <w:ind w:left="294" w:right="144" w:hanging="18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94" w:val="left"/>
              </w:tabs>
              <w:autoSpaceDE w:val="0"/>
              <w:widowControl/>
              <w:spacing w:line="276" w:lineRule="exact" w:before="16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6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2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5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5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3"/>
        <w:gridCol w:w="4733"/>
      </w:tblGrid>
      <w:tr>
        <w:trPr>
          <w:trHeight w:hRule="exact" w:val="28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840"/>
        </w:trPr>
        <w:tc>
          <w:tcPr>
            <w:tcW w:type="dxa" w:w="308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 </w:t>
            </w:r>
          </w:p>
        </w:tc>
        <w:tc>
          <w:tcPr>
            <w:tcW w:type="dxa" w:w="62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112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6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</w:tc>
      </w:tr>
      <w:tr>
        <w:trPr>
          <w:trHeight w:hRule="exact" w:val="842"/>
        </w:trPr>
        <w:tc>
          <w:tcPr>
            <w:tcW w:type="dxa" w:w="308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6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10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26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</w:tbl>
    <w:p>
      <w:pPr>
        <w:autoSpaceDN w:val="0"/>
        <w:autoSpaceDE w:val="0"/>
        <w:widowControl/>
        <w:spacing w:line="197" w:lineRule="auto" w:before="258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44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3"/>
        <w:gridCol w:w="4733"/>
      </w:tblGrid>
      <w:tr>
        <w:trPr>
          <w:trHeight w:hRule="exact" w:val="497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129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</w:t>
            </w:r>
          </w:p>
          <w:p>
            <w:pPr>
              <w:autoSpaceDN w:val="0"/>
              <w:autoSpaceDE w:val="0"/>
              <w:widowControl/>
              <w:spacing w:line="278" w:lineRule="exact" w:before="0" w:after="0"/>
              <w:ind w:left="11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418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 minutes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72" w:val="left"/>
                <w:tab w:pos="832" w:val="left"/>
              </w:tabs>
              <w:autoSpaceDE w:val="0"/>
              <w:widowControl/>
              <w:spacing w:line="278" w:lineRule="exact" w:before="16" w:after="0"/>
              <w:ind w:left="112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</w:p>
        </w:tc>
      </w:tr>
    </w:tbl>
    <w:p>
      <w:pPr>
        <w:autoSpaceDN w:val="0"/>
        <w:autoSpaceDE w:val="0"/>
        <w:widowControl/>
        <w:spacing w:line="197" w:lineRule="auto" w:before="4010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44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3"/>
        <w:gridCol w:w="4733"/>
      </w:tblGrid>
      <w:tr>
        <w:trPr>
          <w:trHeight w:hRule="exact" w:val="332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288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6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72" w:lineRule="exact" w:before="2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7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11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0" w:lineRule="exact" w:before="0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97" w:lineRule="auto" w:before="8176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0" w:right="1440" w:bottom="344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12" w:lineRule="exact" w:before="0" w:after="524"/>
        <w:ind w:left="0" w:right="3066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Motivational Lectures Link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347"/>
        <w:gridCol w:w="3347"/>
        <w:gridCol w:w="3347"/>
      </w:tblGrid>
      <w:tr>
        <w:trPr>
          <w:trHeight w:hRule="exact" w:val="33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8"/>
              </w:rPr>
              <w:t xml:space="preserve">Topic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8"/>
              </w:rPr>
              <w:t xml:space="preserve">Speaker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8"/>
              </w:rPr>
              <w:t xml:space="preserve">Link </w:t>
            </w:r>
          </w:p>
        </w:tc>
      </w:tr>
      <w:tr>
        <w:trPr>
          <w:trHeight w:hRule="exact" w:val="1344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face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Problems in life </w:t>
            </w:r>
          </w:p>
        </w:tc>
        <w:tc>
          <w:tcPr>
            <w:tcW w:type="dxa" w:w="2128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0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Qasim Ali Shah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Mr. Menk </w:t>
            </w:r>
          </w:p>
        </w:tc>
        <w:tc>
          <w:tcPr>
            <w:tcW w:type="dxa" w:w="608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108" w:right="0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>https:/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0" w:history="1">
                <w:r>
                  <w:rPr>
                    <w:rStyle w:val="Hyperlink"/>
                  </w:rPr>
                  <w:t>/www.youtube.com/watch?v=OrQte08Ml90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  <w:r>
              <w:br/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https://www.youtube.com/watch?v=jL28c7n2Wzo&amp;pp=y 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1" w:history="1">
                <w:r>
                  <w:rPr>
                    <w:rStyle w:val="Hyperlink"/>
                  </w:rPr>
                  <w:t>gUPbWVuayBtb3RpdmF0aW9u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  <w:tr>
        <w:trPr>
          <w:trHeight w:hRule="exact" w:val="1080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1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8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0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Qasim Ali Shah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Mr. Menk </w:t>
            </w:r>
          </w:p>
        </w:tc>
        <w:tc>
          <w:tcPr>
            <w:tcW w:type="dxa" w:w="608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7.99999999999955" w:type="dxa"/>
            </w:tblPr>
            <w:tblGrid>
              <w:gridCol w:w="3040"/>
              <w:gridCol w:w="3040"/>
            </w:tblGrid>
            <w:tr>
              <w:trPr>
                <w:trHeight w:hRule="exact" w:val="254"/>
              </w:trPr>
              <w:tc>
                <w:tcPr>
                  <w:tcW w:type="dxa" w:w="4602"/>
                  <w:tcBorders>
                    <w:bottom w:sz="6.399999999999864" w:val="single" w:color="#4F81BC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4F81BD"/>
                      <w:sz w:val="24"/>
                    </w:rPr>
                    <w:t xml:space="preserve">https://www.youtube.com/watch?v=JzFs </w:t>
                  </w:r>
                </w:p>
              </w:tc>
              <w:tc>
                <w:tcPr>
                  <w:tcW w:type="dxa" w:w="1120"/>
                  <w:tcBorders>
                    <w:bottom w:sz="6.399999999999864" w:val="single" w:color="#4F81BC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4F81BD"/>
                      <w:sz w:val="24"/>
                    </w:rPr>
                    <w:t xml:space="preserve">yJt-w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80" w:after="0"/>
              <w:ind w:left="108" w:right="0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2" w:history="1">
                <w:r>
                  <w:rPr>
                    <w:rStyle w:val="Hyperlink"/>
                  </w:rPr>
                  <w:t>https://www.youtube.com/watch?v=UDE52Cr3c3w</w:t>
                </w:r>
              </w:hyperlink>
            </w:r>
          </w:p>
        </w:tc>
      </w:tr>
      <w:tr>
        <w:trPr>
          <w:trHeight w:hRule="exact" w:val="1080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8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0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Qasim Ali Shah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Mr. Menk </w:t>
            </w:r>
          </w:p>
        </w:tc>
        <w:tc>
          <w:tcPr>
            <w:tcW w:type="dxa" w:w="608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0" w:lineRule="exact" w:before="0" w:after="0"/>
              <w:ind w:left="108" w:right="288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>https:/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3" w:history="1">
                <w:r>
                  <w:rPr>
                    <w:rStyle w:val="Hyperlink"/>
                  </w:rPr>
                  <w:t>/www.youtube.com/watch?v=PhHAQEGehKc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4" w:history="1">
                <w:r>
                  <w:rPr>
                    <w:rStyle w:val="Hyperlink"/>
                  </w:rPr>
                  <w:t>https://www.youtube.com/watch?v=pK5bDFAjvpc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  <w:tr>
        <w:trPr>
          <w:trHeight w:hRule="exact" w:val="166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attitude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Tony Robbins </w:t>
            </w:r>
          </w:p>
          <w:p>
            <w:pPr>
              <w:autoSpaceDN w:val="0"/>
              <w:autoSpaceDE w:val="0"/>
              <w:widowControl/>
              <w:spacing w:line="268" w:lineRule="exact" w:before="56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Mr. Menk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4" w:lineRule="exact" w:before="0" w:after="0"/>
              <w:ind w:left="108" w:right="432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>https:/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5" w:history="1">
                <w:r>
                  <w:rPr>
                    <w:rStyle w:val="Hyperlink"/>
                  </w:rPr>
                  <w:t xml:space="preserve">/www.youtube.com/watch?v=5fS3rj6eIFg </w:t>
                </w:r>
              </w:hyperlink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6" w:history="1">
                <w:r>
                  <w:rPr>
                    <w:rStyle w:val="Hyperlink"/>
                  </w:rPr>
                  <w:t xml:space="preserve">https://www.youtube.com/watch?v=9vxH7iWS100 </w:t>
                </w:r>
              </w:hyperlink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7" w:history="1">
                <w:r>
                  <w:rPr>
                    <w:rStyle w:val="Hyperlink"/>
                  </w:rPr>
                  <w:t>https://www.youtube.com/watch?v=LJbRAK_Sp9E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  <w:tr>
        <w:trPr>
          <w:trHeight w:hRule="exact" w:val="1614"/>
        </w:trPr>
        <w:tc>
          <w:tcPr>
            <w:tcW w:type="dxa" w:w="180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1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8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12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Ahmed </w:t>
            </w:r>
          </w:p>
          <w:p>
            <w:pPr>
              <w:autoSpaceDN w:val="0"/>
              <w:autoSpaceDE w:val="0"/>
              <w:widowControl/>
              <w:spacing w:line="268" w:lineRule="exact" w:before="278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Mr. Menk </w:t>
            </w:r>
          </w:p>
        </w:tc>
        <w:tc>
          <w:tcPr>
            <w:tcW w:type="dxa" w:w="6080"/>
            <w:tcBorders>
              <w:start w:sz="3.2000000000000455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4" w:lineRule="exact" w:before="0" w:after="0"/>
              <w:ind w:left="0" w:right="720" w:firstLine="0"/>
              <w:jc w:val="center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>https:/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8" w:history="1">
                <w:r>
                  <w:rPr>
                    <w:rStyle w:val="Hyperlink"/>
                  </w:rPr>
                  <w:t>/www.youtube.com/watch?v=s10dzfbozd4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99" w:history="1">
                <w:r>
                  <w:rPr>
                    <w:rStyle w:val="Hyperlink"/>
                  </w:rPr>
                  <w:t>https://www.youtube.com/watch?v=ifz4ni6Os0E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100" w:history="1">
                <w:r>
                  <w:rPr>
                    <w:rStyle w:val="Hyperlink"/>
                  </w:rPr>
                  <w:t>https://www.youtube.com/watch?v=3MqN7Iptaj4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  <w:tr>
        <w:trPr>
          <w:trHeight w:hRule="exact" w:val="558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" w:after="0"/>
              <w:ind w:left="0" w:right="43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eagle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>https:/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101" w:history="1">
                <w:r>
                  <w:rPr>
                    <w:rStyle w:val="Hyperlink"/>
                  </w:rPr>
                  <w:t>/www.youtube.com/watch?v=bEU7V5rJTtw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  <w:tr>
        <w:trPr>
          <w:trHeight w:hRule="exact" w:val="566"/>
        </w:trPr>
        <w:tc>
          <w:tcPr>
            <w:tcW w:type="dxa" w:w="18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attitude </w:t>
            </w:r>
          </w:p>
        </w:tc>
        <w:tc>
          <w:tcPr>
            <w:tcW w:type="dxa" w:w="2128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02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8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8" w:right="0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>https:/</w:t>
            </w: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103" w:history="1">
                <w:r>
                  <w:rPr>
                    <w:rStyle w:val="Hyperlink"/>
                  </w:rPr>
                  <w:t>/www.youtube.com/watch?v=r8LJ5X2ejqU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2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ace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exams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Mr. Zia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hyperlink r:id="rId104" w:history="1">
                <w:r>
                  <w:rPr>
                    <w:rStyle w:val="Hyperlink"/>
                  </w:rPr>
                  <w:t>https://www.youtube.com/watch?v=F4pP4O-VPn0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Hopelessness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Mr. Ali </w:t>
            </w:r>
          </w:p>
        </w:tc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8" w:right="0" w:firstLine="0"/>
              <w:jc w:val="left"/>
            </w:pPr>
            <w:r>
              <w:rPr>
                <w:u w:val="single" w:color="4f81bc"/>
                <w:rFonts w:ascii="Arial" w:hAnsi="Arial" w:eastAsia="Arial"/>
                <w:b w:val="0"/>
                <w:i w:val="0"/>
                <w:color w:val="4F81BD"/>
                <w:sz w:val="24"/>
              </w:rPr>
              <w:t>https://www.youtube.com/watch?v=yaVEqDU8Rkg</w:t>
            </w:r>
            <w:r>
              <w:rPr>
                <w:rFonts w:ascii="Arial" w:hAnsi="Arial" w:eastAsia="Arial"/>
                <w:b w:val="0"/>
                <w:i w:val="0"/>
                <w:color w:val="4F81BD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2696" w:after="0"/>
        <w:ind w:left="3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</w:p>
    <w:p>
      <w:pPr>
        <w:autoSpaceDN w:val="0"/>
        <w:autoSpaceDE w:val="0"/>
        <w:widowControl/>
        <w:spacing w:line="197" w:lineRule="auto" w:before="52" w:after="0"/>
        <w:ind w:left="3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2240" w:h="15840"/>
          <w:pgMar w:top="722" w:right="1090" w:bottom="344" w:left="11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506" w:lineRule="exact" w:before="0" w:after="0"/>
        <w:ind w:left="3888" w:right="4032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  <w:r>
        <w:br/>
      </w:r>
      <w:r>
        <w:rPr>
          <w:rFonts w:ascii="Arial" w:hAnsi="Arial" w:eastAsia="Arial"/>
          <w:b w:val="0"/>
          <w:i w:val="0"/>
          <w:color w:val="000000"/>
          <w:sz w:val="28"/>
        </w:rPr>
        <w:t xml:space="preserve">Success Story </w:t>
      </w:r>
    </w:p>
    <w:p>
      <w:pPr>
        <w:autoSpaceDN w:val="0"/>
        <w:tabs>
          <w:tab w:pos="360" w:val="left"/>
        </w:tabs>
        <w:autoSpaceDE w:val="0"/>
        <w:widowControl/>
        <w:spacing w:line="380" w:lineRule="exact" w:before="252" w:after="0"/>
        <w:ind w:left="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ways/forms in a NAVTTC skill development course as under: - </w:t>
      </w:r>
      <w:r>
        <w:br/>
      </w: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360" w:val="left"/>
        </w:tabs>
        <w:autoSpaceDE w:val="0"/>
        <w:widowControl/>
        <w:spacing w:line="298" w:lineRule="exact" w:before="0" w:after="0"/>
        <w:ind w:left="0" w:right="0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job, earning, etc) and narrates his/her story in the teacher’s own motivational words. </w:t>
      </w:r>
    </w:p>
    <w:p>
      <w:pPr>
        <w:autoSpaceDN w:val="0"/>
        <w:autoSpaceDE w:val="0"/>
        <w:widowControl/>
        <w:spacing w:line="268" w:lineRule="exact" w:before="78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 xml:space="preserve">Annex-II </w:t>
      </w:r>
    </w:p>
    <w:p>
      <w:pPr>
        <w:autoSpaceDN w:val="0"/>
        <w:autoSpaceDE w:val="0"/>
        <w:widowControl/>
        <w:spacing w:line="245" w:lineRule="auto" w:before="8890" w:after="0"/>
        <w:ind w:left="360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1911" w:h="16841"/>
          <w:pgMar w:top="354" w:right="816" w:bottom="844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>Workplace/Insti</w:t>
      </w:r>
      <w:r>
        <w:rPr>
          <w:rFonts w:ascii="Arial,Bold" w:hAnsi="Arial,Bold" w:eastAsia="Arial,Bold"/>
          <w:b/>
          <w:i w:val="0"/>
          <w:color w:val="000000"/>
          <w:sz w:val="32"/>
        </w:rPr>
        <w:t>t</w:t>
      </w:r>
      <w:r>
        <w:rPr>
          <w:rFonts w:ascii="Arial,Bold" w:hAnsi="Arial,Bold" w:eastAsia="Arial,Bold"/>
          <w:b/>
          <w:i w:val="0"/>
          <w:color w:val="000000"/>
          <w:sz w:val="32"/>
        </w:rPr>
        <w:t>u</w:t>
      </w:r>
      <w:r>
        <w:rPr>
          <w:rFonts w:ascii="Arial,Bold" w:hAnsi="Arial,Bold" w:eastAsia="Arial,Bold"/>
          <w:b/>
          <w:i w:val="0"/>
          <w:color w:val="000000"/>
          <w:sz w:val="32"/>
        </w:rPr>
        <w:t>t</w:t>
      </w:r>
      <w:r>
        <w:rPr>
          <w:rFonts w:ascii="Arial,Bold" w:hAnsi="Arial,Bold" w:eastAsia="Arial,Bold"/>
          <w:b/>
          <w:i w:val="0"/>
          <w:color w:val="000000"/>
          <w:sz w:val="32"/>
        </w:rPr>
        <w:t>e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E</w:t>
      </w:r>
      <w:r>
        <w:rPr>
          <w:rFonts w:ascii="Arial,Bold" w:hAnsi="Arial,Bold" w:eastAsia="Arial,Bold"/>
          <w:b/>
          <w:i w:val="0"/>
          <w:color w:val="000000"/>
          <w:sz w:val="32"/>
        </w:rPr>
        <w:t>t</w:t>
      </w:r>
      <w:r>
        <w:rPr>
          <w:rFonts w:ascii="Arial,Bold" w:hAnsi="Arial,Bold" w:eastAsia="Arial,Bold"/>
          <w:b/>
          <w:i w:val="0"/>
          <w:color w:val="000000"/>
          <w:sz w:val="32"/>
        </w:rPr>
        <w:t>h</w:t>
      </w:r>
      <w:r>
        <w:rPr>
          <w:rFonts w:ascii="Arial,Bold" w:hAnsi="Arial,Bold" w:eastAsia="Arial,Bold"/>
          <w:b/>
          <w:i w:val="0"/>
          <w:color w:val="000000"/>
          <w:sz w:val="32"/>
        </w:rPr>
        <w:t>ics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Gu</w:t>
      </w:r>
      <w:r>
        <w:rPr>
          <w:rFonts w:ascii="Arial,Bold" w:hAnsi="Arial,Bold" w:eastAsia="Arial,Bold"/>
          <w:b/>
          <w:i w:val="0"/>
          <w:color w:val="000000"/>
          <w:sz w:val="32"/>
        </w:rPr>
        <w:t>ide</w:t>
      </w:r>
    </w:p>
    <w:p>
      <w:pPr>
        <w:autoSpaceDN w:val="0"/>
        <w:autoSpaceDE w:val="0"/>
        <w:widowControl/>
        <w:spacing w:line="414" w:lineRule="exact" w:before="300" w:after="0"/>
        <w:ind w:left="28" w:right="48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constitutes good work ethics often varies. Different businesses have different expectations.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ethic is a belief that hard work and diligence have a moral benefit and an inherent ability, virtue, or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 to strengthen character and individual abilities. It is a set of values-centered on the importance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6" w:lineRule="exact" w:before="428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416" w:lineRule="exact" w:before="536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 at work every day possible, plan your absences don’t abuse leave time. Be punctual every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day. </w:t>
      </w:r>
    </w:p>
    <w:p>
      <w:pPr>
        <w:autoSpaceDN w:val="0"/>
        <w:autoSpaceDE w:val="0"/>
        <w:widowControl/>
        <w:spacing w:line="414" w:lineRule="exact" w:before="4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Honesty is the single most important factor having a direct bearing on the final success of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individual, corporation, or product. Complete assigned tasks correctly and promptly. Look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improve your skills. </w:t>
      </w:r>
    </w:p>
    <w:p>
      <w:pPr>
        <w:autoSpaceDN w:val="0"/>
        <w:autoSpaceDE w:val="0"/>
        <w:widowControl/>
        <w:spacing w:line="332" w:lineRule="exact" w:before="8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Team Work: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ability to get along with others including those you don’t necessarily like. The ability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carry your weight and help others who are struggling. Recognize when to speak up with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idea and when to compromise by blend ideas together.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78" w:after="0"/>
        <w:ind w:left="388" w:right="0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Dress for success set your best foot forward, personal hygiene, good manner, remember that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first impression of who you are can last a lifetime </w:t>
      </w:r>
      <w:r>
        <w:br/>
      </w: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Listen to suggestions and be positive, accept responsibility. If you make a mistake, admit it.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332" w:lineRule="exact" w:before="86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Do the work correctly, quality and timelines are prized. Get along with fellows, cooperation is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key to productivity. Help out whenever asked, do extra without being asked. Take pride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 your work, do things the best you know-how. Eagerly focuses energy on accomplishing </w:t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197" w:lineRule="auto" w:before="0" w:after="0"/>
        <w:ind w:left="74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1911" w:h="16841"/>
          <w:pgMar w:top="348" w:right="602" w:bottom="844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58"/>
        <w:ind w:left="0" w:right="0"/>
      </w:pPr>
    </w:p>
    <w:p>
      <w:pPr>
        <w:autoSpaceDN w:val="0"/>
        <w:autoSpaceDE w:val="0"/>
        <w:widowControl/>
        <w:spacing w:line="330" w:lineRule="exact" w:before="0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Make an effort to improve, learn ways to better yourself. Time management; utilize time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416" w:lineRule="exact" w:before="82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Written   communication,   being   able   to   correctly   write   reports   and   memos.   Verbal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communications, being able to communicate one on one or to a group. </w:t>
      </w:r>
    </w:p>
    <w:p>
      <w:pPr>
        <w:autoSpaceDN w:val="0"/>
        <w:autoSpaceDE w:val="0"/>
        <w:widowControl/>
        <w:spacing w:line="414" w:lineRule="exact" w:before="2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Follow institute rules and regulations, learn and follow expectations. Get along with fellows,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cooperation is the key to productivity.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2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Respect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hard, work to the best of your ability. Carry out orders, do what’s asked the first time.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245" w:lineRule="auto" w:before="7482" w:after="0"/>
        <w:ind w:left="360" w:right="5904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p>
      <w:pPr>
        <w:sectPr>
          <w:pgSz w:w="11911" w:h="16841"/>
          <w:pgMar w:top="378" w:right="632" w:bottom="844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958"/>
        <w:ind w:left="0" w:right="0"/>
      </w:pPr>
    </w:p>
    <w:p>
      <w:pPr>
        <w:autoSpaceDN w:val="0"/>
        <w:autoSpaceDE w:val="0"/>
        <w:widowControl/>
        <w:spacing w:line="245" w:lineRule="auto" w:before="0" w:after="0"/>
        <w:ind w:left="0" w:right="547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Artificial Intelligence Machine Learning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Deep Learning </w:t>
      </w:r>
    </w:p>
    <w:sectPr w:rsidR="00FC693F" w:rsidRPr="0006063C" w:rsidSect="00034616">
      <w:pgSz w:w="12240" w:h="15840"/>
      <w:pgMar w:top="1440" w:right="1440" w:bottom="344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cBokz0LTizk" TargetMode="External"/><Relationship Id="rId11" Type="http://schemas.openxmlformats.org/officeDocument/2006/relationships/hyperlink" Target="https://docs.python.org/3/" TargetMode="External"/><Relationship Id="rId12" Type="http://schemas.openxmlformats.org/officeDocument/2006/relationships/hyperlink" Target="https://numpy.org/doc/1.24/" TargetMode="External"/><Relationship Id="rId13" Type="http://schemas.openxmlformats.org/officeDocument/2006/relationships/hyperlink" Target="https://pandas.pydata.org/docs/" TargetMode="External"/><Relationship Id="rId14" Type="http://schemas.openxmlformats.org/officeDocument/2006/relationships/hyperlink" Target="https://matplotlib.org/stable/index.html" TargetMode="External"/><Relationship Id="rId15" Type="http://schemas.openxmlformats.org/officeDocument/2006/relationships/hyperlink" Target="https://seaborn.pydata.org/" TargetMode="External"/><Relationship Id="rId16" Type="http://schemas.openxmlformats.org/officeDocument/2006/relationships/hyperlink" Target="https://www.coursera.org/collections/machine-learning" TargetMode="External"/><Relationship Id="rId17" Type="http://schemas.openxmlformats.org/officeDocument/2006/relationships/hyperlink" Target="https://www.coursera.org/learn/neural-networks-deep-learning" TargetMode="External"/><Relationship Id="rId18" Type="http://schemas.openxmlformats.org/officeDocument/2006/relationships/hyperlink" Target="https://learn.microsoft.com/en-us/training/paths/prepare-teach-ai-900-fundamentals-academic-programs/" TargetMode="External"/><Relationship Id="rId19" Type="http://schemas.openxmlformats.org/officeDocument/2006/relationships/hyperlink" Target="https://learn.microsoft.com/en-us/training/paths/prepare-teach-ai-102-microsoft-design-implement-azure/" TargetMode="External"/><Relationship Id="rId20" Type="http://schemas.openxmlformats.org/officeDocument/2006/relationships/hyperlink" Target="https://learn.microsoft.com/en-us/training/educator-center/programs/msle/" TargetMode="External"/><Relationship Id="rId21" Type="http://schemas.openxmlformats.org/officeDocument/2006/relationships/hyperlink" Target="https://www.anaconda.com/" TargetMode="External"/><Relationship Id="rId22" Type="http://schemas.openxmlformats.org/officeDocument/2006/relationships/hyperlink" Target="https://code.visualstudio.com/" TargetMode="External"/><Relationship Id="rId23" Type="http://schemas.openxmlformats.org/officeDocument/2006/relationships/hyperlink" Target="https://www.jetbrains.com/pycharm/" TargetMode="External"/><Relationship Id="rId24" Type="http://schemas.openxmlformats.org/officeDocument/2006/relationships/hyperlink" Target="https://pytorch.org/get-started/locally/" TargetMode="External"/><Relationship Id="rId25" Type="http://schemas.openxmlformats.org/officeDocument/2006/relationships/hyperlink" Target="https://www.tensorflow.org/install" TargetMode="External"/><Relationship Id="rId26" Type="http://schemas.openxmlformats.org/officeDocument/2006/relationships/image" Target="media/image2.png"/><Relationship Id="rId27" Type="http://schemas.openxmlformats.org/officeDocument/2006/relationships/image" Target="media/image3.png"/><Relationship Id="rId28" Type="http://schemas.openxmlformats.org/officeDocument/2006/relationships/image" Target="media/image4.png"/><Relationship Id="rId29" Type="http://schemas.openxmlformats.org/officeDocument/2006/relationships/image" Target="media/image5.png"/><Relationship Id="rId30" Type="http://schemas.openxmlformats.org/officeDocument/2006/relationships/image" Target="media/image6.png"/><Relationship Id="rId31" Type="http://schemas.openxmlformats.org/officeDocument/2006/relationships/image" Target="media/image7.png"/><Relationship Id="rId32" Type="http://schemas.openxmlformats.org/officeDocument/2006/relationships/image" Target="media/image8.png"/><Relationship Id="rId33" Type="http://schemas.openxmlformats.org/officeDocument/2006/relationships/image" Target="media/image9.png"/><Relationship Id="rId34" Type="http://schemas.openxmlformats.org/officeDocument/2006/relationships/image" Target="media/image10.png"/><Relationship Id="rId35" Type="http://schemas.openxmlformats.org/officeDocument/2006/relationships/image" Target="media/image11.png"/><Relationship Id="rId36" Type="http://schemas.openxmlformats.org/officeDocument/2006/relationships/image" Target="media/image12.png"/><Relationship Id="rId37" Type="http://schemas.openxmlformats.org/officeDocument/2006/relationships/image" Target="media/image13.png"/><Relationship Id="rId38" Type="http://schemas.openxmlformats.org/officeDocument/2006/relationships/image" Target="media/image14.png"/><Relationship Id="rId39" Type="http://schemas.openxmlformats.org/officeDocument/2006/relationships/image" Target="media/image15.png"/><Relationship Id="rId40" Type="http://schemas.openxmlformats.org/officeDocument/2006/relationships/hyperlink" Target="https://www.geeksforgeeks.org/python-for-loops/" TargetMode="External"/><Relationship Id="rId41" Type="http://schemas.openxmlformats.org/officeDocument/2006/relationships/hyperlink" Target="https://www.geeksforgeeks.org/python-while-loops/" TargetMode="External"/><Relationship Id="rId42" Type="http://schemas.openxmlformats.org/officeDocument/2006/relationships/hyperlink" Target="https://www.geeksforgeeks.org/python-break-statement/" TargetMode="External"/><Relationship Id="rId43" Type="http://schemas.openxmlformats.org/officeDocument/2006/relationships/hyperlink" Target="https://www.geeksforgeeks.org/python-continue-statement/" TargetMode="External"/><Relationship Id="rId44" Type="http://schemas.openxmlformats.org/officeDocument/2006/relationships/hyperlink" Target="https://www.geeksforgeeks.org/looping-techniques-python/" TargetMode="External"/><Relationship Id="rId45" Type="http://schemas.openxmlformats.org/officeDocument/2006/relationships/hyperlink" Target="https://www.geeksforgeeks.org/functions-in-python/" TargetMode="External"/><Relationship Id="rId46" Type="http://schemas.openxmlformats.org/officeDocument/2006/relationships/hyperlink" Target="https://www.programiz.com/python-programming/list" TargetMode="External"/><Relationship Id="rId47" Type="http://schemas.openxmlformats.org/officeDocument/2006/relationships/hyperlink" Target="https://www.programiz.com/python-programming/tuple" TargetMode="External"/><Relationship Id="rId48" Type="http://schemas.openxmlformats.org/officeDocument/2006/relationships/hyperlink" Target="https://www.programiz.com/python-programming/string" TargetMode="External"/><Relationship Id="rId49" Type="http://schemas.openxmlformats.org/officeDocument/2006/relationships/hyperlink" Target="https://www.programiz.com/python-programming/set" TargetMode="External"/><Relationship Id="rId50" Type="http://schemas.openxmlformats.org/officeDocument/2006/relationships/hyperlink" Target="https://www.programiz.com/python-programming/dictionary" TargetMode="External"/><Relationship Id="rId51" Type="http://schemas.openxmlformats.org/officeDocument/2006/relationships/hyperlink" Target="https://www.programiz.com/python-programming/exception-handling" TargetMode="External"/><Relationship Id="rId52" Type="http://schemas.openxmlformats.org/officeDocument/2006/relationships/hyperlink" Target="https://www.programiz.com/python-programming/user-defined-exception" TargetMode="External"/><Relationship Id="rId53" Type="http://schemas.openxmlformats.org/officeDocument/2006/relationships/hyperlink" Target="https://www.w3schools.com/python/numpy_creating_arrays.asp" TargetMode="External"/><Relationship Id="rId54" Type="http://schemas.openxmlformats.org/officeDocument/2006/relationships/hyperlink" Target="https://www.w3schools.com/python/numpy_array_indexing.asp" TargetMode="External"/><Relationship Id="rId55" Type="http://schemas.openxmlformats.org/officeDocument/2006/relationships/hyperlink" Target="https://www.w3schools.com/python/numpy_array_slicing.asp" TargetMode="External"/><Relationship Id="rId56" Type="http://schemas.openxmlformats.org/officeDocument/2006/relationships/hyperlink" Target="https://www.w3schools.com/python/numpy_data_types.asp" TargetMode="External"/><Relationship Id="rId57" Type="http://schemas.openxmlformats.org/officeDocument/2006/relationships/hyperlink" Target="https://www.w3schools.com/python/numpy_copy_vs_view.asp" TargetMode="External"/><Relationship Id="rId58" Type="http://schemas.openxmlformats.org/officeDocument/2006/relationships/hyperlink" Target="https://www.w3schools.com/python/numpy_array_shape.asp" TargetMode="External"/><Relationship Id="rId59" Type="http://schemas.openxmlformats.org/officeDocument/2006/relationships/hyperlink" Target="https://www.w3schools.com/python/numpy_array_reshape.asp" TargetMode="External"/><Relationship Id="rId60" Type="http://schemas.openxmlformats.org/officeDocument/2006/relationships/hyperlink" Target="https://www.w3schools.com/python/numpy_array_iterating.asp" TargetMode="External"/><Relationship Id="rId61" Type="http://schemas.openxmlformats.org/officeDocument/2006/relationships/hyperlink" Target="https://www.w3schools.com/python/numpy_array_join%20Week%204.asp" TargetMode="External"/><Relationship Id="rId62" Type="http://schemas.openxmlformats.org/officeDocument/2006/relationships/hyperlink" Target="https://www.w3schools.com/python/numpy_array_split.asp" TargetMode="External"/><Relationship Id="rId63" Type="http://schemas.openxmlformats.org/officeDocument/2006/relationships/hyperlink" Target="https://www.w3schools.com/python/numpy_array_search.asp" TargetMode="External"/><Relationship Id="rId64" Type="http://schemas.openxmlformats.org/officeDocument/2006/relationships/hyperlink" Target="https://www.w3schools.com/python/numpy_array_sort.asp" TargetMode="External"/><Relationship Id="rId65" Type="http://schemas.openxmlformats.org/officeDocument/2006/relationships/hyperlink" Target="https://www.w3schools.com/python/numpy_random.asp" TargetMode="External"/><Relationship Id="rId66" Type="http://schemas.openxmlformats.org/officeDocument/2006/relationships/hyperlink" Target="https://www.w3schools.com/python/pandas_tutorial.asp" TargetMode="External"/><Relationship Id="rId67" Type="http://schemas.openxmlformats.org/officeDocument/2006/relationships/hyperlink" Target="https://www.w3schools.com/python/pandas_getting_started.asp" TargetMode="External"/><Relationship Id="rId68" Type="http://schemas.openxmlformats.org/officeDocument/2006/relationships/hyperlink" Target="https://www.w3schools.com/python/pandas_series.asp" TargetMode="External"/><Relationship Id="rId69" Type="http://schemas.openxmlformats.org/officeDocument/2006/relationships/hyperlink" Target="https://www.w3schools.com/python/pandas_dataframes.asp" TargetMode="External"/><Relationship Id="rId70" Type="http://schemas.openxmlformats.org/officeDocument/2006/relationships/hyperlink" Target="https://www.w3schools.com/python/pandas_csv.asp" TargetMode="External"/><Relationship Id="rId71" Type="http://schemas.openxmlformats.org/officeDocument/2006/relationships/hyperlink" Target="https://www.w3schools.com/python/pandas_analyzing.asp" TargetMode="External"/><Relationship Id="rId72" Type="http://schemas.openxmlformats.org/officeDocument/2006/relationships/hyperlink" Target="https://www.w3schools.com/python/pandas_cleaning.asp" TargetMode="External"/><Relationship Id="rId73" Type="http://schemas.openxmlformats.org/officeDocument/2006/relationships/hyperlink" Target="https://www.w3schools.com/python/pandas_correlations.asp" TargetMode="External"/><Relationship Id="rId74" Type="http://schemas.openxmlformats.org/officeDocument/2006/relationships/hyperlink" Target="https://www.w3schools.com/python/python_ml_mean_median_mode.asp" TargetMode="External"/><Relationship Id="rId75" Type="http://schemas.openxmlformats.org/officeDocument/2006/relationships/hyperlink" Target="https://www.w3schools.com/python/python_ml_standard_deviation.asp" TargetMode="External"/><Relationship Id="rId76" Type="http://schemas.openxmlformats.org/officeDocument/2006/relationships/hyperlink" Target="https://stackabuse.com/linear-regression-in-python-with-scikit-learn/" TargetMode="External"/><Relationship Id="rId77" Type="http://schemas.openxmlformats.org/officeDocument/2006/relationships/hyperlink" Target="https://towardsdatascience.com/logistic-regression-using-python-sklearn-numpy-mnist-handwriting-recognition-matplotlib-a6b31e2b166a" TargetMode="External"/><Relationship Id="rId78" Type="http://schemas.openxmlformats.org/officeDocument/2006/relationships/hyperlink" Target="https://www.datacamp.com/community/tutorials/understanding-logistic-regression-python" TargetMode="External"/><Relationship Id="rId79" Type="http://schemas.openxmlformats.org/officeDocument/2006/relationships/hyperlink" Target="https://www.datacamp.com/community/tutorials/decision-tree-classification-python" TargetMode="External"/><Relationship Id="rId80" Type="http://schemas.openxmlformats.org/officeDocument/2006/relationships/hyperlink" Target="https://stackabuse.com/implementing-svm-and-kernel-svm-with-pythons-scikit-learn/" TargetMode="External"/><Relationship Id="rId81" Type="http://schemas.openxmlformats.org/officeDocument/2006/relationships/hyperlink" Target="https://www.dataquest.io/blog/tutorial-time-series-analysis-with-pandas" TargetMode="External"/><Relationship Id="rId82" Type="http://schemas.openxmlformats.org/officeDocument/2006/relationships/hyperlink" Target="https://www.analyticsvidhya.com/blog/2020/07/neural-networks-from-scratch-in-python-and-r" TargetMode="External"/><Relationship Id="rId83" Type="http://schemas.openxmlformats.org/officeDocument/2006/relationships/hyperlink" Target="https://machinelearningmastery.com/neural-networks-crash-course/" TargetMode="External"/><Relationship Id="rId84" Type="http://schemas.openxmlformats.org/officeDocument/2006/relationships/hyperlink" Target="https://builtin.com/data-science/feedforward-neural-network-intro" TargetMode="External"/><Relationship Id="rId85" Type="http://schemas.openxmlformats.org/officeDocument/2006/relationships/hyperlink" Target="https://www.analyticsvidhya.com/blog/2019/08/detailed-guide-7-loss-functions-machine-learning-python-code/" TargetMode="External"/><Relationship Id="rId86" Type="http://schemas.openxmlformats.org/officeDocument/2006/relationships/hyperlink" Target="https://medium.com/towards-artificial-intelligence/natural-language-processing-nlp-with-python-tutorial-for-beginners-1f54e610a1a0" TargetMode="External"/><Relationship Id="rId87" Type="http://schemas.openxmlformats.org/officeDocument/2006/relationships/hyperlink" Target="https://pythonspot.com/category/nltk/" TargetMode="External"/><Relationship Id="rId88" Type="http://schemas.openxmlformats.org/officeDocument/2006/relationships/hyperlink" Target="https://towardsdatascience.com/a-comprehensive-guide-to-convolutional-neural-networks-the-eli5-way-3bd2b1164a53" TargetMode="External"/><Relationship Id="rId89" Type="http://schemas.openxmlformats.org/officeDocument/2006/relationships/hyperlink" Target="https://www.analyticsvidhya.com/blog/2020/02/learn-image-classification-cnn-convolutional-neural-networks-3-datasets/" TargetMode="External"/><Relationship Id="rId90" Type="http://schemas.openxmlformats.org/officeDocument/2006/relationships/hyperlink" Target="http://www.youtube.com/watch?v=OrQte08Ml90" TargetMode="External"/><Relationship Id="rId91" Type="http://schemas.openxmlformats.org/officeDocument/2006/relationships/hyperlink" Target="https://www.youtube.com/watch?v=jL28c7n2Wzo&amp;pp=ygUPbWVuayBtb3RpdmF0aW9u" TargetMode="External"/><Relationship Id="rId92" Type="http://schemas.openxmlformats.org/officeDocument/2006/relationships/hyperlink" Target="https://www.youtube.com/watch?v=UDE52Cr3c3w" TargetMode="External"/><Relationship Id="rId93" Type="http://schemas.openxmlformats.org/officeDocument/2006/relationships/hyperlink" Target="http://www.youtube.com/watch?v=PhHAQEGehKc" TargetMode="External"/><Relationship Id="rId94" Type="http://schemas.openxmlformats.org/officeDocument/2006/relationships/hyperlink" Target="https://www.youtube.com/watch?v=pK5bDFAjvpc" TargetMode="External"/><Relationship Id="rId95" Type="http://schemas.openxmlformats.org/officeDocument/2006/relationships/hyperlink" Target="http://www.youtube.com/watch?v=5fS3rj6eIFg" TargetMode="External"/><Relationship Id="rId96" Type="http://schemas.openxmlformats.org/officeDocument/2006/relationships/hyperlink" Target="https://www.youtube.com/watch?v=9vxH7iWS100" TargetMode="External"/><Relationship Id="rId97" Type="http://schemas.openxmlformats.org/officeDocument/2006/relationships/hyperlink" Target="https://www.youtube.com/watch?v=LJbRAK_Sp9E" TargetMode="External"/><Relationship Id="rId98" Type="http://schemas.openxmlformats.org/officeDocument/2006/relationships/hyperlink" Target="http://www.youtube.com/watch?v=s10dzfbozd4" TargetMode="External"/><Relationship Id="rId99" Type="http://schemas.openxmlformats.org/officeDocument/2006/relationships/hyperlink" Target="https://www.youtube.com/watch?v=ifz4ni6Os0E" TargetMode="External"/><Relationship Id="rId100" Type="http://schemas.openxmlformats.org/officeDocument/2006/relationships/hyperlink" Target="https://www.youtube.com/watch?v=3MqN7Iptaj4" TargetMode="External"/><Relationship Id="rId101" Type="http://schemas.openxmlformats.org/officeDocument/2006/relationships/hyperlink" Target="http://www.youtube.com/watch?v=bEU7V5rJTtw" TargetMode="External"/><Relationship Id="rId102" Type="http://schemas.openxmlformats.org/officeDocument/2006/relationships/hyperlink" Target="https://www.youtube.com/channel/UCYZqloPdsqvRoxjj81SHwAg" TargetMode="External"/><Relationship Id="rId103" Type="http://schemas.openxmlformats.org/officeDocument/2006/relationships/hyperlink" Target="http://www.youtube.com/watch?v=r8LJ5X2ejqU" TargetMode="External"/><Relationship Id="rId104" Type="http://schemas.openxmlformats.org/officeDocument/2006/relationships/hyperlink" Target="https://www.youtube.com/watch?v=F4pP4O-VPn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