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10"/>
        <w:ind w:left="0" w:right="0"/>
      </w:pPr>
    </w:p>
    <w:p>
      <w:pPr>
        <w:autoSpaceDN w:val="0"/>
        <w:autoSpaceDE w:val="0"/>
        <w:widowControl/>
        <w:spacing w:line="366" w:lineRule="exact" w:before="0" w:after="0"/>
        <w:ind w:left="1584" w:right="1584" w:firstLine="0"/>
        <w:jc w:val="center"/>
      </w:pP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Government of Pakistan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250" w:lineRule="exact" w:before="728" w:after="0"/>
        <w:ind w:left="0" w:right="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Prime Minister’s Hunarmand Pakistan Program </w:t>
      </w:r>
    </w:p>
    <w:p>
      <w:pPr>
        <w:autoSpaceDN w:val="0"/>
        <w:autoSpaceDE w:val="0"/>
        <w:widowControl/>
        <w:spacing w:line="250" w:lineRule="exact" w:before="352" w:after="0"/>
        <w:ind w:left="0" w:right="3932" w:firstLine="0"/>
        <w:jc w:val="right"/>
      </w:pP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"Skills for All" </w:t>
      </w:r>
    </w:p>
    <w:p>
      <w:pPr>
        <w:autoSpaceDN w:val="0"/>
        <w:autoSpaceDE w:val="0"/>
        <w:widowControl/>
        <w:spacing w:line="240" w:lineRule="auto" w:before="1006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273810" cy="14605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460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98" w:lineRule="exact" w:before="888" w:after="0"/>
        <w:ind w:left="2592" w:right="2592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Contents / Lesson Plan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Title: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Duration: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6 Months </w:t>
      </w:r>
    </w:p>
    <w:p>
      <w:pPr>
        <w:autoSpaceDN w:val="0"/>
        <w:autoSpaceDE w:val="0"/>
        <w:widowControl/>
        <w:spacing w:line="252" w:lineRule="exact" w:before="5202" w:after="0"/>
        <w:ind w:left="0" w:right="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Revised Edition </w:t>
      </w:r>
    </w:p>
    <w:p>
      <w:pPr>
        <w:sectPr>
          <w:pgSz w:w="12240" w:h="15840"/>
          <w:pgMar w:top="328" w:right="1440" w:bottom="1164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76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Trainer Name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66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Title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50" w:after="0"/>
              <w:ind w:left="0" w:right="242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Agriculture Farm Manager </w:t>
            </w:r>
          </w:p>
        </w:tc>
      </w:tr>
      <w:tr>
        <w:trPr>
          <w:trHeight w:hRule="exact" w:val="12256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Objectives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Expectations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Employable skills and hands-on practice for Agribusiness</w:t>
            </w:r>
          </w:p>
          <w:p>
            <w:pPr>
              <w:autoSpaceDN w:val="0"/>
              <w:autoSpaceDE w:val="0"/>
              <w:widowControl/>
              <w:spacing w:line="260" w:lineRule="exact" w:before="26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offers a broad, cross-disciplinary learning experience for students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looking to pursue careers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Agriculture Farm Manager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management,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data analysis, leadership, marketing and sales, finance, accounting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business skill development. The course is designed to span a wide range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management platform. </w:t>
            </w:r>
          </w:p>
          <w:p>
            <w:pPr>
              <w:autoSpaceDN w:val="0"/>
              <w:autoSpaceDE w:val="0"/>
              <w:widowControl/>
              <w:spacing w:line="258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this course, students are introduced to key aspects of the design farm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skills, from research/strategy, creative brief development,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campaign development to teamwork and presentation and content creation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 that they can enter in the business of farm management as strong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candidates for beginner to intermediate level design jobs. </w:t>
            </w:r>
          </w:p>
          <w:p>
            <w:pPr>
              <w:autoSpaceDN w:val="0"/>
              <w:autoSpaceDE w:val="0"/>
              <w:widowControl/>
              <w:spacing w:line="262" w:lineRule="exact" w:before="252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Main Expectations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short, the course under reference should be delivered by professional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in such a robust hands-on manner that the trainees are comfortably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able to employ their skills for earning money (through wage/self-employment)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 its conclusion. </w:t>
            </w:r>
          </w:p>
          <w:p>
            <w:pPr>
              <w:autoSpaceDN w:val="0"/>
              <w:autoSpaceDE w:val="0"/>
              <w:widowControl/>
              <w:spacing w:line="258" w:lineRule="exact" w:before="4" w:after="0"/>
              <w:ind w:left="96" w:right="0" w:firstLine="6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thus clearly goes beyond the domain of the traditional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in vogue and underscores an expectation that a market-centric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approach will be adopted as the main driving force while delivering it.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should therefore be experienced enough to be able to identify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needs for the possible market roles available out there. Moreover,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they should also know the strengths and weaknesses of each trainee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prepare them for such market roles during/after the training.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0" w:lineRule="exact" w:before="258" w:after="4"/>
              <w:ind w:left="20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Specially designed practical tasks to be performed by the trainees have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been included in the Annexure-I to this document. The record of all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tasks performed individually or in groups must be preserved by the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of the training Institute clearly labeling name, trade,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56.0000000000002" w:type="dxa"/>
            </w:tblPr>
            <w:tblGrid>
              <w:gridCol w:w="787"/>
              <w:gridCol w:w="787"/>
              <w:gridCol w:w="787"/>
              <w:gridCol w:w="787"/>
              <w:gridCol w:w="787"/>
              <w:gridCol w:w="787"/>
              <w:gridCol w:w="787"/>
              <w:gridCol w:w="787"/>
              <w:gridCol w:w="787"/>
              <w:gridCol w:w="787"/>
            </w:tblGrid>
            <w:tr>
              <w:trPr>
                <w:trHeight w:hRule="exact" w:val="260"/>
              </w:trPr>
              <w:tc>
                <w:tcPr>
                  <w:tcW w:type="dxa" w:w="1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92" w:firstLine="0"/>
                    <w:jc w:val="righ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session,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etc.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so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that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these </w:t>
                  </w:r>
                </w:p>
              </w:tc>
              <w:tc>
                <w:tcPr>
                  <w:tcW w:type="dxa" w:w="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are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ready </w:t>
                  </w:r>
                </w:p>
              </w:tc>
              <w:tc>
                <w:tcPr>
                  <w:tcW w:type="dxa" w:w="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to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be </w:t>
                  </w:r>
                </w:p>
              </w:tc>
              <w:tc>
                <w:tcPr>
                  <w:tcW w:type="dxa" w:w="11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4" w:after="0"/>
                    <w:ind w:left="118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physically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58" w:lineRule="exact" w:before="0" w:after="0"/>
              <w:ind w:left="756" w:right="0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inspected/verified through monitoring visits from time to time.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weekly distribution of tasks has also been indicated in the weekly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lesson plan given in this document.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0" w:lineRule="exact" w:before="0" w:after="0"/>
              <w:ind w:left="1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materialize the main expectations, a special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Job Search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&amp; Entrepreneurial Skills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been included in the latter part of this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course (5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&amp; 6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month) through which, the trainees will be made aware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Job search techniques in the local as well as international job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markets (Gulf countries). Awareness around the visa process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immigration laws of the most favored labor destination countries also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form a part of this module. Moreover, the trainees would also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encouraged to venture into self-employment and exposed to the main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requirements in this regard. It is also expected that a sense of civic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duties/roles and responsibilities will also be inculcated in the trainees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make them responsible citizens of the country. </w:t>
            </w:r>
          </w:p>
          <w:p>
            <w:pPr>
              <w:autoSpaceDN w:val="0"/>
              <w:autoSpaceDE w:val="0"/>
              <w:widowControl/>
              <w:spacing w:line="252" w:lineRule="exact" w:before="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Work Place Ethics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also been included to highlight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iii. </w:t>
            </w:r>
          </w:p>
          <w:p>
            <w:pPr>
              <w:autoSpaceDN w:val="0"/>
              <w:autoSpaceDE w:val="0"/>
              <w:widowControl/>
              <w:spacing w:line="252" w:lineRule="exact" w:before="2" w:after="0"/>
              <w:ind w:left="78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the importance of good and positive behavior in the workplace in the</w:t>
            </w:r>
          </w:p>
        </w:tc>
      </w:tr>
    </w:tbl>
    <w:p>
      <w:pPr>
        <w:autoSpaceDN w:val="0"/>
        <w:autoSpaceDE w:val="0"/>
        <w:widowControl/>
        <w:spacing w:line="260" w:lineRule="exact" w:before="14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387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756" w:right="56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line with the best practices elsewhere in the world. An outline of such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qualities has been given in the Appendix to this document.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importance should be conveyed in a format that is attractive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interesting for the trainees such as through PPT slides +short video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documentaries. Needless to say, that if the training provider puts 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heart and soul into these otherwise non-technical components,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image of the Pakistani workforce would undergo a positive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transformation in the local as well as international job markets. </w:t>
            </w:r>
          </w:p>
          <w:p>
            <w:pPr>
              <w:autoSpaceDN w:val="0"/>
              <w:tabs>
                <w:tab w:pos="770" w:val="left"/>
              </w:tabs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maintain interest and motivation of the trainees throughout the course,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modern techniques such as: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These techniques would be employed as an additional training tool wherever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possible (these are explained in the subsequent section on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4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Lastly, evaluation of the competencies acquired by the trainees will be done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objectively at various stages of the training and a proper record of the same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maintained. Suffice to say that for such evaluations, practical tasks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be designed by the training providers to gauge the problem-solving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abilities of the trainees.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0" w:lineRule="exact" w:before="252" w:after="0"/>
              <w:ind w:left="96" w:right="0" w:firstLine="0"/>
              <w:jc w:val="left"/>
            </w:pPr>
            <w:r>
              <w:tab/>
            </w:r>
            <w:r>
              <w:rPr>
                <w:w w:val="101.62883238358931"/>
                <w:rFonts w:ascii="CIDFont+F2" w:hAnsi="CIDFont+F2" w:eastAsia="CIDFont+F2"/>
                <w:b/>
                <w:i w:val="0"/>
                <w:color w:val="000000"/>
                <w:sz w:val="22"/>
              </w:rPr>
              <w:t xml:space="preserve">(i)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proposed methodology for the training under reference employs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 as a tool. Hence besides the purely technical content, a trainer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required to include elements of motivation in his/her lecture. To inspire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trainees to utilize the training opportunity to the full and strive towards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professional excellence. Motivational lectures may also include general topics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such as the importance of moral values and civic role &amp; responsibilities as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Pakistani. A motivational lecture should be delivered with enough zeal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produce a deep impact on the trainees. It may comprise of the following: </w:t>
            </w:r>
          </w:p>
          <w:p>
            <w:pPr>
              <w:autoSpaceDN w:val="0"/>
              <w:autoSpaceDE w:val="0"/>
              <w:widowControl/>
              <w:spacing w:line="276" w:lineRule="exact" w:before="254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Clear Purpose to convey the message to trainees effectively.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Personal Story to quote as an example to follow.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56" w:lineRule="exact" w:before="22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Trainees Fit so that the situation is actionable by trainees and not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represent a just idealism.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Ending Points to persuade the trainees on changing themselves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  <w:u w:val="single"/>
              </w:rPr>
              <w:t>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56" w:lineRule="exact" w:before="266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motivational lecture should help drive creativity, curiosity, and spark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desire needed for trainees to want to learn more.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impact of a successful motivational strategy is amongst others commonly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visible in increased class participation ratios. It increases the trainees’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willingness to be engaged on the practical tasks for a longer time without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boredom and loss of interest because they can see in their mind's eye where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hard work would take them in short (1-3 years); medium (3 -10 years)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long term (more than 10 years).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96" w:right="0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 this tool is expected that the training providers would make arrangements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regular well planned motivational lectures as part of a coordinated strategy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interspersed throughout the training period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plans in this document. </w:t>
            </w:r>
          </w:p>
          <w:p>
            <w:pPr>
              <w:autoSpaceDN w:val="0"/>
              <w:autoSpaceDE w:val="0"/>
              <w:widowControl/>
              <w:spacing w:line="250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Course-related motivational lectures online link is available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Annexure-II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  <w:highlight w:val="yellow"/>
              </w:rPr>
              <w:t>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5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3838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48" w:after="0"/>
              <w:ind w:left="96" w:right="0" w:firstLine="338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(ii)     Success Stories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Another effective way of motivating the trainees is using Success Stories.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inclusion in the weekly lesson plan at regular intervals has been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recommended till the end of the training. </w:t>
            </w:r>
          </w:p>
          <w:p>
            <w:pPr>
              <w:autoSpaceDN w:val="0"/>
              <w:tabs>
                <w:tab w:pos="494" w:val="left"/>
                <w:tab w:pos="832" w:val="left"/>
              </w:tabs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success story may be disseminated orally, through a presentation, or using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video/documentary of someone that has risen to fortune, acclaim, or brilliant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achievement. A success story shows how a person achieved his goal through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hard work, dedication, and devotion. An inspiring success story contains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compelling and significant facts articulated clearly and easily comprehendible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words. Moreover, it is helpful if it is assumed that the reader/listener knows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nothing of what is being revealed. The optimum impact is created when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story is revealed in the form of: -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Directly in person (At least 2-3 cases must be arranged by the training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institute)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Through an audio/ videotaped message (2-3 high-quality videos must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arranged by the training institute)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expected that the training provider would collect relevant high-quality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for inclusion in the training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 given in this document. </w:t>
            </w:r>
          </w:p>
          <w:p>
            <w:pPr>
              <w:autoSpaceDN w:val="0"/>
              <w:autoSpaceDE w:val="0"/>
              <w:widowControl/>
              <w:spacing w:line="25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Suggestive structure an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 sequence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a sample success story and its various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shapes can be seen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 III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2" w:lineRule="exact" w:before="514" w:after="0"/>
              <w:ind w:left="96" w:right="0" w:firstLine="0"/>
              <w:jc w:val="left"/>
            </w:pPr>
            <w:r>
              <w:tab/>
            </w:r>
            <w:r>
              <w:rPr>
                <w:w w:val="101.62883238358931"/>
                <w:rFonts w:ascii="CIDFont+F2" w:hAnsi="CIDFont+F2" w:eastAsia="CIDFont+F2"/>
                <w:b/>
                <w:i w:val="0"/>
                <w:color w:val="000000"/>
                <w:sz w:val="22"/>
              </w:rPr>
              <w:t xml:space="preserve">(iii)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Where a situation allows, case studies can also be presented to the trainees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widen their understanding of the real-life specific problem/situation and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explore the solutions.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simple terms, the case study method of teaching uses a real-life case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example/a typical case to demonstrate a phenomenon in action and explain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as well as practical aspects of the knowledge related to the same.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an effective way to help the trainees comprehend in depth both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and practical aspects of the complex phenomenon in depth with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ease. Case teaching can also stimulate the trainees to participate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discussions and thereby boost their confidence. It also makes the classroom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atmosphere interesting thus maintaining the trainee interest in training till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end of the course.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96" w:right="0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Depending on suitability to the trade, the weekly lesson plan in this document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may suggest case studies be presented to the trainees. The trainer may adopt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PowerPoint presentation or video format for such case studies whichever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deemed suitable but only those cases must be selected that are relevant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a learning value.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Trainees should be required and supervised to carefully analyze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54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this purpose, they must be encouraged to inquire and collect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information/data, actively participate in the discussions, and intended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solutions to the problem/situation. </w:t>
            </w:r>
          </w:p>
          <w:p>
            <w:pPr>
              <w:autoSpaceDN w:val="0"/>
              <w:tabs>
                <w:tab w:pos="832" w:val="left"/>
                <w:tab w:pos="1508" w:val="left"/>
                <w:tab w:pos="1510" w:val="left"/>
              </w:tabs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can be implemented in the following ways: -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quality trade-specific documentary (At least 2-3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 must be arranged by the training institute) </w:t>
            </w:r>
          </w:p>
          <w:p>
            <w:pPr>
              <w:autoSpaceDN w:val="0"/>
              <w:tabs>
                <w:tab w:pos="1508" w:val="left"/>
                <w:tab w:pos="1510" w:val="left"/>
              </w:tabs>
              <w:autoSpaceDE w:val="0"/>
              <w:widowControl/>
              <w:spacing w:line="264" w:lineRule="exact" w:before="234" w:after="0"/>
              <w:ind w:left="83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Health &amp;Safety case studies (2 cases regarding safety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industrial accidents must be arranged by the training institute) </w:t>
            </w:r>
          </w:p>
        </w:tc>
      </w:tr>
    </w:tbl>
    <w:p>
      <w:pPr>
        <w:autoSpaceDN w:val="0"/>
        <w:autoSpaceDE w:val="0"/>
        <w:widowControl/>
        <w:spacing w:line="260" w:lineRule="exact" w:before="8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4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83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52" w:lineRule="exact" w:before="246" w:after="0"/>
              <w:ind w:left="83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iii.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visits (At least one visit to a trade-specific major industry/ </w:t>
            </w:r>
          </w:p>
          <w:p>
            <w:pPr>
              <w:autoSpaceDN w:val="0"/>
              <w:autoSpaceDE w:val="0"/>
              <w:widowControl/>
              <w:spacing w:line="250" w:lineRule="exact" w:before="6" w:after="0"/>
              <w:ind w:left="150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site must be arranged by the training institute) </w:t>
            </w:r>
          </w:p>
        </w:tc>
      </w:tr>
      <w:tr>
        <w:trPr>
          <w:trHeight w:hRule="exact" w:val="836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Entry-level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trainees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Intermediate </w:t>
            </w:r>
          </w:p>
        </w:tc>
      </w:tr>
      <w:tr>
        <w:trPr>
          <w:trHeight w:hRule="exact" w:val="8880"/>
        </w:trPr>
        <w:tc>
          <w:tcPr>
            <w:tcW w:type="dxa" w:w="1916"/>
            <w:tcBorders>
              <w:start w:sz="23.19999999999999" w:val="single" w:color="#000000"/>
              <w:top w:sz="23.199999999999932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Learning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course </w:t>
            </w:r>
          </w:p>
        </w:tc>
        <w:tc>
          <w:tcPr>
            <w:tcW w:type="dxa" w:w="7868"/>
            <w:tcBorders>
              <w:start w:sz="23.199999999999818" w:val="single" w:color="#000000"/>
              <w:top w:sz="23.199999999999932" w:val="single" w:color="#000000"/>
              <w:end w:sz="21.600000000000364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10" w:val="left"/>
                <w:tab w:pos="1450" w:val="left"/>
                <w:tab w:pos="1452" w:val="left"/>
              </w:tabs>
              <w:autoSpaceDE w:val="0"/>
              <w:widowControl/>
              <w:spacing w:line="256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By the end of this course, students will be able to: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the ability to analyze data and draw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appropriate statistical conclusions.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56" w:lineRule="exact" w:before="8" w:after="0"/>
              <w:ind w:left="1110" w:right="100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the ability to communicate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effectively both orally and in writing. </w:t>
            </w:r>
          </w:p>
          <w:p>
            <w:pPr>
              <w:autoSpaceDN w:val="0"/>
              <w:autoSpaceDE w:val="0"/>
              <w:widowControl/>
              <w:spacing w:line="258" w:lineRule="exact" w:before="6" w:after="0"/>
              <w:ind w:left="1112" w:right="0" w:hanging="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knowledge of the legal and ethical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environment impacting agriculture organizations and exhibit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understanding and appreciation of the ethical implications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decisions.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60" w:lineRule="exact" w:before="0" w:after="0"/>
              <w:ind w:left="111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an understanding of and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appreciation for the importance of the impact of globalization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diversity in modern agriculture organizations.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60" w:lineRule="exact" w:before="0" w:after="0"/>
              <w:ind w:left="111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an ability to engage in critical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thinking by analyzing situations and constructing and selecting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viable solutions to solve problems.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56" w:lineRule="exact" w:before="4" w:after="0"/>
              <w:ind w:left="111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demonstrate an ability to work effectively with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others.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1112" w:right="0" w:hanging="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understand and analyze the current events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issues that are occurring in agriculture and how they affect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future of agriculture.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58" w:lineRule="exact" w:before="2" w:after="0"/>
              <w:ind w:left="111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be able to recognize and examine the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relationships between inputs and outputs in their agricultural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to make effective and profitable decisions. </w:t>
            </w:r>
          </w:p>
          <w:p>
            <w:pPr>
              <w:autoSpaceDN w:val="0"/>
              <w:autoSpaceDE w:val="0"/>
              <w:widowControl/>
              <w:spacing w:line="258" w:lineRule="exact" w:before="6" w:after="0"/>
              <w:ind w:left="1112" w:right="0" w:hanging="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be able to effectively evaluate the impact of trade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policy, common markets, trading blocks, market instability,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commodity problems, trade agreements and environmental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regulations on imports and exports in international trade to be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able to improve production decision making. 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60" w:lineRule="exact" w:before="0" w:after="0"/>
              <w:ind w:left="111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understand how all aspects of agriculture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combine and are used by scientists, marketers, and producers.</w:t>
            </w:r>
          </w:p>
          <w:p>
            <w:pPr>
              <w:autoSpaceDN w:val="0"/>
              <w:tabs>
                <w:tab w:pos="1450" w:val="left"/>
                <w:tab w:pos="1452" w:val="left"/>
              </w:tabs>
              <w:autoSpaceDE w:val="0"/>
              <w:widowControl/>
              <w:spacing w:line="258" w:lineRule="exact" w:before="4" w:after="0"/>
              <w:ind w:left="111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•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Students will understand how employer characteristics and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decision-making at various levels enhance the success of an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agricultural enterprise. </w:t>
            </w:r>
          </w:p>
        </w:tc>
      </w:tr>
      <w:tr>
        <w:trPr>
          <w:trHeight w:hRule="exact" w:val="1610"/>
        </w:trPr>
        <w:tc>
          <w:tcPr>
            <w:tcW w:type="dxa" w:w="1916"/>
            <w:tcBorders>
              <w:start w:sz="23.19999999999999" w:val="single" w:color="#000000"/>
              <w:top w:sz="23.20000000000072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Execution Plan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728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216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total duration of the course: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6 months (26 Weeks)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4 hours per day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Theory: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Practical: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80%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Weekly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 hours per week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Total contact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520hours </w:t>
            </w:r>
          </w:p>
        </w:tc>
      </w:tr>
    </w:tbl>
    <w:p>
      <w:pPr>
        <w:autoSpaceDN w:val="0"/>
        <w:autoSpaceDE w:val="0"/>
        <w:widowControl/>
        <w:spacing w:line="260" w:lineRule="exact" w:before="176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5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2210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Companies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offering jobs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respective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trade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434" w:right="41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1. Ali Akbar Farms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2. Evyol group Farms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3. Chaudhry Maher Din Farms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4. Gauva Research Farms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5. Citrus Research Farms </w:t>
            </w:r>
          </w:p>
        </w:tc>
      </w:tr>
      <w:tr>
        <w:trPr>
          <w:trHeight w:hRule="exact" w:val="4520"/>
        </w:trPr>
        <w:tc>
          <w:tcPr>
            <w:tcW w:type="dxa" w:w="1916"/>
            <w:tcBorders>
              <w:start w:sz="23.19999999999999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Opportunities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09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Agriculture    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professionals     are     not      just      farmers     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ranchers.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Opportunities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this field include areas as diverse as science,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engineering, finance, marketing, and exporting.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Careers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these areas have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expanded as the production and processing of food and fiber have become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more specialized and technological.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: </w:t>
            </w:r>
          </w:p>
          <w:p>
            <w:pPr>
              <w:autoSpaceDN w:val="0"/>
              <w:autoSpaceDE w:val="0"/>
              <w:widowControl/>
              <w:spacing w:line="276" w:lineRule="exact" w:before="26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Biochemist.</w:t>
            </w:r>
          </w:p>
          <w:p>
            <w:pPr>
              <w:autoSpaceDN w:val="0"/>
              <w:autoSpaceDE w:val="0"/>
              <w:widowControl/>
              <w:spacing w:line="276" w:lineRule="exact" w:before="5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Environmental technician.</w:t>
            </w:r>
          </w:p>
          <w:p>
            <w:pPr>
              <w:autoSpaceDN w:val="0"/>
              <w:autoSpaceDE w:val="0"/>
              <w:widowControl/>
              <w:spacing w:line="276" w:lineRule="exact" w:before="58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Bioinformatics Scientist.</w:t>
            </w:r>
          </w:p>
          <w:p>
            <w:pPr>
              <w:autoSpaceDN w:val="0"/>
              <w:autoSpaceDE w:val="0"/>
              <w:widowControl/>
              <w:spacing w:line="276" w:lineRule="exact" w:before="52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Agronomy Sales Manager.</w:t>
            </w:r>
          </w:p>
          <w:p>
            <w:pPr>
              <w:autoSpaceDN w:val="0"/>
              <w:autoSpaceDE w:val="0"/>
              <w:widowControl/>
              <w:spacing w:line="276" w:lineRule="exact" w:before="50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Farm Mechanics Technician.</w:t>
            </w:r>
          </w:p>
          <w:p>
            <w:pPr>
              <w:autoSpaceDN w:val="0"/>
              <w:autoSpaceDE w:val="0"/>
              <w:widowControl/>
              <w:spacing w:line="276" w:lineRule="exact" w:before="56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Food Scientist.</w:t>
            </w:r>
          </w:p>
          <w:p>
            <w:pPr>
              <w:autoSpaceDN w:val="0"/>
              <w:autoSpaceDE w:val="0"/>
              <w:widowControl/>
              <w:spacing w:line="276" w:lineRule="exact" w:before="52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Animal breeder.</w:t>
            </w:r>
          </w:p>
          <w:p>
            <w:pPr>
              <w:autoSpaceDN w:val="0"/>
              <w:autoSpaceDE w:val="0"/>
              <w:widowControl/>
              <w:spacing w:line="276" w:lineRule="exact" w:before="48" w:after="0"/>
              <w:ind w:left="9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Agricultural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>Operations Manager</w:t>
            </w:r>
          </w:p>
        </w:tc>
      </w:tr>
      <w:tr>
        <w:trPr>
          <w:trHeight w:hRule="exact" w:val="314"/>
        </w:trPr>
        <w:tc>
          <w:tcPr>
            <w:tcW w:type="dxa" w:w="1916"/>
            <w:tcBorders>
              <w:start w:sz="23.19999999999999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No of Students</w:t>
            </w:r>
          </w:p>
        </w:tc>
        <w:tc>
          <w:tcPr>
            <w:tcW w:type="dxa" w:w="7868"/>
            <w:tcBorders>
              <w:start w:sz="23.199999999999818" w:val="single" w:color="#000000"/>
              <w:top w:sz="23.199999999999818" w:val="single" w:color="#000000"/>
              <w:end w:sz="21.600000000000364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25</w:t>
            </w:r>
          </w:p>
        </w:tc>
      </w:tr>
      <w:tr>
        <w:trPr>
          <w:trHeight w:hRule="exact" w:val="316"/>
        </w:trPr>
        <w:tc>
          <w:tcPr>
            <w:tcW w:type="dxa" w:w="1916"/>
            <w:tcBorders>
              <w:start w:sz="23.19999999999999" w:val="single" w:color="#000000"/>
              <w:top w:sz="23.200000000000273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Place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273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Classroom / Lab</w:t>
            </w:r>
          </w:p>
        </w:tc>
      </w:tr>
      <w:tr>
        <w:trPr>
          <w:trHeight w:hRule="exact" w:val="5512"/>
        </w:trPr>
        <w:tc>
          <w:tcPr>
            <w:tcW w:type="dxa" w:w="1916"/>
            <w:tcBorders>
              <w:start w:sz="23.19999999999999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Instructional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Resources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09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https://www.youtube.com/watch?v=_TwBclP1Yd8&amp;ab_channel=loginAgri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agriculture farm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https://www.youtube.com/watch?v=Yocja_N5s1I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Agriculture Revolution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https://www.youtube.com/watch?v=2H9bPswF0Ts&amp;ab_channel=ApexStudie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https://www.youtube.com/watch?v=HgwZR3jsyIo&amp;ab_channel=WaterManag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Future of Farm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https://www.youtube.com/watch?v=UZwbZwWWjLI&amp;ab_channel=IRFARM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innovation for Farm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https://www.youtube.com/watch?v=HgwZR3jsyIo&amp;t=48s&amp;ab_channel=Water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management department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https://www.youtube.com/watch?v=KRSGtnk6plc&amp;ab_channel=BakhabarKis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san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to adopt farm management as profitable business? </w:t>
            </w:r>
          </w:p>
          <w:p>
            <w:pPr>
              <w:autoSpaceDN w:val="0"/>
              <w:autoSpaceDE w:val="0"/>
              <w:widowControl/>
              <w:spacing w:line="256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https://www.youtube.com/watch?v=rQEHBI6MoTc&amp;ab_channel=AzadChaiw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ala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management marketing </w:t>
            </w:r>
          </w:p>
        </w:tc>
      </w:tr>
    </w:tbl>
    <w:p>
      <w:pPr>
        <w:autoSpaceDN w:val="0"/>
        <w:autoSpaceDE w:val="0"/>
        <w:widowControl/>
        <w:spacing w:line="260" w:lineRule="exact" w:before="105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6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autoSpaceDE w:val="0"/>
        <w:widowControl/>
        <w:spacing w:line="250" w:lineRule="exact" w:before="0" w:after="350"/>
        <w:ind w:left="0" w:right="0" w:firstLine="0"/>
        <w:jc w:val="center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MODULES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828"/>
        </w:trPr>
        <w:tc>
          <w:tcPr>
            <w:tcW w:type="dxa" w:w="1294"/>
            <w:tcBorders>
              <w:start w:sz="4.0" w:val="single" w:color="#000000"/>
              <w:top w:sz="2.400000000000034" w:val="single" w:color="#000000"/>
              <w:end w:sz="3.199999999999932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144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Schedule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 Week </w:t>
            </w:r>
          </w:p>
        </w:tc>
        <w:tc>
          <w:tcPr>
            <w:tcW w:type="dxa" w:w="2488"/>
            <w:tcBorders>
              <w:start w:sz="3.199999999999932" w:val="single" w:color="#000000"/>
              <w:top w:sz="2.400000000000034" w:val="single" w:color="#000000"/>
              <w:end w:sz="3.199999999999818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Module Title</w:t>
            </w:r>
          </w:p>
        </w:tc>
        <w:tc>
          <w:tcPr>
            <w:tcW w:type="dxa" w:w="4384"/>
            <w:tcBorders>
              <w:start w:sz="3.199999999999818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Units</w:t>
            </w:r>
          </w:p>
        </w:tc>
        <w:tc>
          <w:tcPr>
            <w:tcW w:type="dxa" w:w="1668"/>
            <w:tcBorders>
              <w:start w:sz="4.0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Remarks</w:t>
            </w:r>
          </w:p>
        </w:tc>
      </w:tr>
      <w:tr>
        <w:trPr>
          <w:trHeight w:hRule="exact" w:val="4844"/>
        </w:trPr>
        <w:tc>
          <w:tcPr>
            <w:tcW w:type="dxa" w:w="1294"/>
            <w:tcBorders>
              <w:start w:sz="4.0" w:val="single" w:color="#000000"/>
              <w:top w:sz="2.3999999999999773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</w:t>
            </w:r>
          </w:p>
        </w:tc>
        <w:tc>
          <w:tcPr>
            <w:tcW w:type="dxa" w:w="2488"/>
            <w:tcBorders>
              <w:start w:sz="3.199999999999932" w:val="single" w:color="#000000"/>
              <w:top w:sz="2.39999999999997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4" w:val="left"/>
              </w:tabs>
              <w:autoSpaceDE w:val="0"/>
              <w:widowControl/>
              <w:spacing w:line="258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2" w:lineRule="exact" w:before="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Course Introduction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Job market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Course Applications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Institute/work ethics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to Agriculture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Agriculture Business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 of Agriculture in the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Economic Development of a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country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Importance of Agriculture in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Pakistan Economy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 and importance of Agriculture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Contribution to National Income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Source of Food Supply </w:t>
            </w:r>
          </w:p>
        </w:tc>
        <w:tc>
          <w:tcPr>
            <w:tcW w:type="dxa" w:w="1668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704" w:after="0"/>
              <w:ind w:left="25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Assignment</w:t>
            </w:r>
          </w:p>
          <w:p>
            <w:pPr>
              <w:autoSpaceDN w:val="0"/>
              <w:autoSpaceDE w:val="0"/>
              <w:widowControl/>
              <w:spacing w:line="276" w:lineRule="exact" w:before="256" w:after="0"/>
              <w:ind w:left="458" w:right="304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 </w:t>
            </w:r>
          </w:p>
          <w:p>
            <w:pPr>
              <w:autoSpaceDN w:val="0"/>
              <w:autoSpaceDE w:val="0"/>
              <w:widowControl/>
              <w:spacing w:line="260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5580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4" w:val="left"/>
              </w:tabs>
              <w:autoSpaceDE w:val="0"/>
              <w:widowControl/>
              <w:spacing w:line="25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SOIL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6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380" w:lineRule="exact" w:before="11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Have good knowledge of soils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types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Sandy Soils. </w:t>
            </w:r>
          </w:p>
          <w:p>
            <w:pPr>
              <w:autoSpaceDN w:val="0"/>
              <w:autoSpaceDE w:val="0"/>
              <w:widowControl/>
              <w:spacing w:line="276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Clayey/ heavy soils. </w:t>
            </w:r>
          </w:p>
          <w:p>
            <w:pPr>
              <w:autoSpaceDN w:val="0"/>
              <w:autoSpaceDE w:val="0"/>
              <w:widowControl/>
              <w:spacing w:line="276" w:lineRule="exact" w:before="22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Loam/ Productive soils.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346" w:lineRule="exact" w:before="148" w:after="0"/>
              <w:ind w:left="440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Less productive/Poor soils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Alter soil properties for keeping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soil productive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Bulk density. </w:t>
            </w:r>
          </w:p>
          <w:p>
            <w:pPr>
              <w:autoSpaceDN w:val="0"/>
              <w:autoSpaceDE w:val="0"/>
              <w:widowControl/>
              <w:spacing w:line="276" w:lineRule="exact" w:before="22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ph. </w:t>
            </w:r>
          </w:p>
          <w:p>
            <w:pPr>
              <w:autoSpaceDN w:val="0"/>
              <w:autoSpaceDE w:val="0"/>
              <w:widowControl/>
              <w:spacing w:line="276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EC. </w:t>
            </w:r>
          </w:p>
          <w:p>
            <w:pPr>
              <w:autoSpaceDN w:val="0"/>
              <w:autoSpaceDE w:val="0"/>
              <w:widowControl/>
              <w:spacing w:line="264" w:lineRule="exact" w:before="230" w:after="0"/>
              <w:ind w:left="440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Organic matter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holding capacity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716" w:after="0"/>
              <w:ind w:left="432" w:right="304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 </w:t>
            </w:r>
          </w:p>
          <w:p>
            <w:pPr>
              <w:autoSpaceDN w:val="0"/>
              <w:autoSpaceDE w:val="0"/>
              <w:widowControl/>
              <w:spacing w:line="260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038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3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</w:tabs>
              <w:autoSpaceDE w:val="0"/>
              <w:widowControl/>
              <w:spacing w:line="266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GDP IN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1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Aeration. </w:t>
            </w:r>
          </w:p>
          <w:p>
            <w:pPr>
              <w:autoSpaceDN w:val="0"/>
              <w:autoSpaceDE w:val="0"/>
              <w:widowControl/>
              <w:spacing w:line="500" w:lineRule="exact" w:before="0" w:after="0"/>
              <w:ind w:left="440" w:right="86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Good microbial community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Well Drained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324" w:after="0"/>
              <w:ind w:left="458" w:right="304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6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7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8 </w:t>
            </w:r>
          </w:p>
          <w:p>
            <w:pPr>
              <w:autoSpaceDN w:val="0"/>
              <w:autoSpaceDE w:val="0"/>
              <w:widowControl/>
              <w:spacing w:line="256" w:lineRule="exact" w:before="266" w:after="0"/>
              <w:ind w:left="576" w:right="144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8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7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28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3596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780" w:right="432" w:hanging="34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Managing optimum level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essential nutrients and ensure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availability </w:t>
            </w:r>
          </w:p>
          <w:p>
            <w:pPr>
              <w:autoSpaceDN w:val="0"/>
              <w:autoSpaceDE w:val="0"/>
              <w:widowControl/>
              <w:spacing w:line="276" w:lineRule="exact" w:before="21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Macronutrients </w:t>
            </w:r>
          </w:p>
          <w:p>
            <w:pPr>
              <w:autoSpaceDN w:val="0"/>
              <w:autoSpaceDE w:val="0"/>
              <w:widowControl/>
              <w:spacing w:line="276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Secondary nutrients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Micronutrients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6" w:lineRule="exact" w:before="242" w:after="4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Roles of nutrients in biomass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grain production/ disease control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16.00000000000023" w:type="dxa"/>
            </w:tblPr>
            <w:tblGrid>
              <w:gridCol w:w="2192"/>
              <w:gridCol w:w="2192"/>
            </w:tblGrid>
            <w:tr>
              <w:trPr>
                <w:trHeight w:hRule="exact" w:val="512"/>
              </w:trPr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6" w:lineRule="exact" w:before="238" w:after="0"/>
                    <w:ind w:left="0" w:right="72" w:firstLine="0"/>
                    <w:jc w:val="right"/>
                  </w:pPr>
                  <w:r>
                    <w:rPr>
                      <w:w w:val="97.90108722189198"/>
                      <w:rFonts w:ascii="CIDFont+F5" w:hAnsi="CIDFont+F5" w:eastAsia="CIDFont+F5"/>
                      <w:b w:val="0"/>
                      <w:i w:val="0"/>
                      <w:color w:val="000000"/>
                      <w:sz w:val="23"/>
                    </w:rPr>
                    <w:t></w:t>
                  </w:r>
                </w:p>
              </w:tc>
              <w:tc>
                <w:tcPr>
                  <w:tcW w:type="dxa" w:w="3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4" w:after="0"/>
                    <w:ind w:left="104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and quality of produce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7330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4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754" w:val="left"/>
              </w:tabs>
              <w:autoSpaceDE w:val="0"/>
              <w:widowControl/>
              <w:spacing w:line="266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SOIL TYPES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32" w:after="0"/>
              <w:ind w:left="780" w:right="144" w:hanging="34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Soil organic matter (SOM) and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importance/ role in crop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444" w:lineRule="exact" w:before="52" w:after="0"/>
              <w:ind w:left="440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Definition and Origin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Quantity/ distribution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 in nutrient availability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Physical properties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properties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Productivity of soil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various kind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fertilizers and their nutrient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contents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Nitrogen fertilizers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Phosphatic fertilizers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Micronutrient fertilizers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Compound fertilizers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Organic manures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94" w:val="left"/>
              </w:tabs>
              <w:autoSpaceDE w:val="0"/>
              <w:widowControl/>
              <w:spacing w:line="272" w:lineRule="exact" w:before="2596" w:after="0"/>
              <w:ind w:left="45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9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10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monthly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60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906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5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80" w:val="left"/>
              </w:tabs>
              <w:autoSpaceDE w:val="0"/>
              <w:widowControl/>
              <w:spacing w:line="25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SOIL TEXTURE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28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32" w:after="0"/>
              <w:ind w:left="780" w:right="0" w:hanging="34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Problem soils (salt-affected, water-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logged, heavy metal polluted)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management </w:t>
            </w:r>
          </w:p>
          <w:p>
            <w:pPr>
              <w:autoSpaceDN w:val="0"/>
              <w:autoSpaceDE w:val="0"/>
              <w:widowControl/>
              <w:spacing w:line="276" w:lineRule="exact" w:before="22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Salt affected/ saline soils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Sodic/ water-logged soils </w:t>
            </w:r>
          </w:p>
          <w:p>
            <w:pPr>
              <w:autoSpaceDN w:val="0"/>
              <w:autoSpaceDE w:val="0"/>
              <w:widowControl/>
              <w:spacing w:line="274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Saline sodic soils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38" w:after="0"/>
              <w:ind w:left="458" w:right="180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11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12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13 </w:t>
            </w:r>
          </w:p>
          <w:p>
            <w:pPr>
              <w:autoSpaceDN w:val="0"/>
              <w:autoSpaceDE w:val="0"/>
              <w:widowControl/>
              <w:spacing w:line="260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14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8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3848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368" w:lineRule="exact" w:before="1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Calcareous soils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Alkaline soils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Acid soils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Heavy metal (Pb, Cr, Hg polluted)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Soil conservation (Terracing in hilly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areas and across slope cultivation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slight slope areas)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erosion and its control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Wind erosion and its control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944"/>
        </w:trPr>
        <w:tc>
          <w:tcPr>
            <w:tcW w:type="dxa" w:w="1294"/>
            <w:tcBorders>
              <w:start w:sz="4.0" w:val="single" w:color="#000000"/>
              <w:top w:sz="3.2000000000000455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6</w:t>
            </w:r>
          </w:p>
        </w:tc>
        <w:tc>
          <w:tcPr>
            <w:tcW w:type="dxa" w:w="2488"/>
            <w:tcBorders>
              <w:start w:sz="3.199999999999932" w:val="single" w:color="#000000"/>
              <w:top w:sz="3.2000000000000455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18" w:val="left"/>
              </w:tabs>
              <w:autoSpaceDE w:val="0"/>
              <w:widowControl/>
              <w:spacing w:line="258" w:lineRule="exact" w:before="0" w:after="0"/>
              <w:ind w:left="98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CROP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8" w:lineRule="exact" w:before="234" w:after="0"/>
              <w:ind w:left="440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Knowing various kinds of field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</w:p>
          <w:p>
            <w:pPr>
              <w:autoSpaceDN w:val="0"/>
              <w:autoSpaceDE w:val="0"/>
              <w:widowControl/>
              <w:spacing w:line="274" w:lineRule="exact" w:before="23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Cereal crops. </w:t>
            </w:r>
          </w:p>
          <w:p>
            <w:pPr>
              <w:autoSpaceDN w:val="0"/>
              <w:autoSpaceDE w:val="0"/>
              <w:widowControl/>
              <w:spacing w:line="276" w:lineRule="exact" w:before="22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Legume crops. </w:t>
            </w:r>
          </w:p>
          <w:p>
            <w:pPr>
              <w:autoSpaceDN w:val="0"/>
              <w:autoSpaceDE w:val="0"/>
              <w:widowControl/>
              <w:spacing w:line="274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Cotton &amp; sugarcane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6" w:lineRule="exact" w:before="23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Other field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Crops/ cropping patterns. systems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suitable for various kinds of soils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6" w:lineRule="exact" w:before="246" w:after="0"/>
              <w:ind w:left="440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Suitability of crops/ cropping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pattern to kinds of soil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4" w:lineRule="exact" w:before="238" w:after="0"/>
              <w:ind w:left="440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Cropping patterns in various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ecological zones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Economics of various cropping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patterns/ systems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proper cropping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seasons of various crops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0" w:lineRule="exact" w:before="258" w:after="0"/>
              <w:ind w:left="440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Sowing/ harvesting seasons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crops. </w:t>
            </w:r>
          </w:p>
          <w:p>
            <w:pPr>
              <w:autoSpaceDN w:val="0"/>
              <w:autoSpaceDE w:val="0"/>
              <w:widowControl/>
              <w:spacing w:line="276" w:lineRule="exact" w:before="236" w:after="2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Effects of early/ late planting 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16.00000000000023" w:type="dxa"/>
            </w:tblPr>
            <w:tblGrid>
              <w:gridCol w:w="2192"/>
              <w:gridCol w:w="2192"/>
            </w:tblGrid>
            <w:tr>
              <w:trPr>
                <w:trHeight w:hRule="exact" w:val="506"/>
              </w:trPr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6" w:lineRule="exact" w:before="236" w:after="0"/>
                    <w:ind w:left="0" w:right="72" w:firstLine="0"/>
                    <w:jc w:val="right"/>
                  </w:pPr>
                  <w:r>
                    <w:rPr>
                      <w:w w:val="97.90108722189198"/>
                      <w:rFonts w:ascii="CIDFont+F5" w:hAnsi="CIDFont+F5" w:eastAsia="CIDFont+F5"/>
                      <w:b w:val="0"/>
                      <w:i w:val="0"/>
                      <w:color w:val="000000"/>
                      <w:sz w:val="23"/>
                    </w:rPr>
                    <w:t></w:t>
                  </w:r>
                </w:p>
              </w:tc>
              <w:tc>
                <w:tcPr>
                  <w:tcW w:type="dxa" w:w="2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" w:after="0"/>
                    <w:ind w:left="104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crop yields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6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366" w:after="0"/>
              <w:ind w:left="458" w:right="180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14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15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16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17 </w:t>
            </w:r>
          </w:p>
          <w:p>
            <w:pPr>
              <w:autoSpaceDN w:val="0"/>
              <w:autoSpaceDE w:val="0"/>
              <w:widowControl/>
              <w:spacing w:line="260" w:lineRule="exact" w:before="78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128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7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PRINCIPLES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HIGH YEILD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</w:p>
          <w:p>
            <w:pPr>
              <w:autoSpaceDN w:val="0"/>
              <w:autoSpaceDE w:val="0"/>
              <w:widowControl/>
              <w:spacing w:line="250" w:lineRule="exact" w:before="268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34" w:after="0"/>
              <w:ind w:left="1120" w:right="0" w:hanging="34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 good land preparation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using proper tillage techniques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various kinds of soils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</w:p>
          <w:p>
            <w:pPr>
              <w:autoSpaceDN w:val="0"/>
              <w:autoSpaceDE w:val="0"/>
              <w:widowControl/>
              <w:spacing w:line="274" w:lineRule="exact" w:before="228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Simples Cultivators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238" w:after="0"/>
              <w:ind w:left="458" w:right="180" w:firstLine="0"/>
              <w:jc w:val="both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18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19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20 </w:t>
            </w:r>
          </w:p>
          <w:p>
            <w:pPr>
              <w:autoSpaceDN w:val="0"/>
              <w:autoSpaceDE w:val="0"/>
              <w:widowControl/>
              <w:spacing w:line="262" w:lineRule="exact" w:before="504" w:after="0"/>
              <w:ind w:left="576" w:right="144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5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9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Agriculture Farm Manager 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7392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16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Chisel plow </w:t>
            </w:r>
          </w:p>
          <w:p>
            <w:pPr>
              <w:autoSpaceDN w:val="0"/>
              <w:autoSpaceDE w:val="0"/>
              <w:widowControl/>
              <w:spacing w:line="276" w:lineRule="exact" w:before="224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Mouldbold/ rotavator. </w:t>
            </w:r>
          </w:p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256" w:lineRule="exact" w:before="240" w:after="0"/>
              <w:ind w:left="780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Ridges/ Raised-bed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preparation. </w:t>
            </w:r>
          </w:p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268" w:lineRule="exact" w:before="234" w:after="0"/>
              <w:ind w:left="778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Puddling for rice sowing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Arrange proper crop rotations/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inter/ mix cropping </w:t>
            </w:r>
          </w:p>
          <w:p>
            <w:pPr>
              <w:autoSpaceDN w:val="0"/>
              <w:autoSpaceDE w:val="0"/>
              <w:widowControl/>
              <w:spacing w:line="276" w:lineRule="exact" w:before="220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Various crop rotations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Cropping patterns </w:t>
            </w:r>
          </w:p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266" w:lineRule="exact" w:before="228" w:after="0"/>
              <w:ind w:left="778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Mix/ inter-cropping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of high yielding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varieties/ importance of quality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seed </w:t>
            </w:r>
          </w:p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258" w:lineRule="exact" w:before="244" w:after="0"/>
              <w:ind w:left="78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High yielding/ disease resisting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varieties of various crops.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77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Healthy seed selection </w:t>
            </w:r>
          </w:p>
          <w:p>
            <w:pPr>
              <w:autoSpaceDN w:val="0"/>
              <w:tabs>
                <w:tab w:pos="780" w:val="left"/>
                <w:tab w:pos="1120" w:val="left"/>
              </w:tabs>
              <w:autoSpaceDE w:val="0"/>
              <w:widowControl/>
              <w:spacing w:line="268" w:lineRule="exact" w:before="228" w:after="0"/>
              <w:ind w:left="444" w:right="864" w:firstLine="0"/>
              <w:jc w:val="left"/>
            </w:pP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Seed cleaning to avoid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germination of weeds,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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etc.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280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8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COMPONENTS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>please see Page No: 4</w:t>
            </w:r>
          </w:p>
          <w:p>
            <w:pPr>
              <w:autoSpaceDN w:val="0"/>
              <w:autoSpaceDE w:val="0"/>
              <w:widowControl/>
              <w:spacing w:line="252" w:lineRule="exact" w:before="422" w:after="0"/>
              <w:ind w:left="10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18" w:val="left"/>
                <w:tab w:pos="780" w:val="left"/>
                <w:tab w:pos="984" w:val="left"/>
                <w:tab w:pos="1120" w:val="left"/>
              </w:tabs>
              <w:autoSpaceDE w:val="0"/>
              <w:widowControl/>
              <w:spacing w:line="342" w:lineRule="exact" w:before="132" w:after="0"/>
              <w:ind w:left="104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Know proper fertilizer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recommendation,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calculations &amp;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application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Fertilizer recommendation for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yield potentials of cereal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Recommendation for legume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Calculation based on yield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potential and soil type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Weed management, disease/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control, </w:t>
            </w:r>
          </w:p>
          <w:p>
            <w:pPr>
              <w:autoSpaceDN w:val="0"/>
              <w:autoSpaceDE w:val="0"/>
              <w:widowControl/>
              <w:spacing w:line="488" w:lineRule="exact" w:before="250" w:after="0"/>
              <w:ind w:left="144" w:right="72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Weed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(Physical or chemical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94" w:val="left"/>
              </w:tabs>
              <w:autoSpaceDE w:val="0"/>
              <w:widowControl/>
              <w:spacing w:line="268" w:lineRule="exact" w:before="2342" w:after="0"/>
              <w:ind w:left="45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21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22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23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monthly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3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10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654"/>
        </w:trPr>
        <w:tc>
          <w:tcPr>
            <w:tcW w:type="dxa" w:w="1294"/>
            <w:tcBorders>
              <w:start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256" w:lineRule="exact" w:before="112" w:after="0"/>
              <w:ind w:left="78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Kinds of weedicide/ pesticide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respective </w:t>
            </w:r>
          </w:p>
        </w:tc>
        <w:tc>
          <w:tcPr>
            <w:tcW w:type="dxa" w:w="1668"/>
            <w:tcBorders>
              <w:start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60" w:lineRule="exact" w:before="1332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11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4598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20" w:val="left"/>
              </w:tabs>
              <w:autoSpaceDE w:val="0"/>
              <w:widowControl/>
              <w:spacing w:line="380" w:lineRule="exact" w:before="0" w:after="0"/>
              <w:ind w:left="778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Organic farming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Basics of organic farming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Its suitability for certain soils/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Yield/ Quality aspect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Harvesting technologies &amp;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storage methods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Machinery for harvesting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Benefits of machines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storage method/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6264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9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818" w:val="left"/>
              </w:tabs>
              <w:autoSpaceDE w:val="0"/>
              <w:widowControl/>
              <w:spacing w:line="26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WATER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detail, please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see Page No: 4 &amp;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208" w:after="0"/>
              <w:ind w:left="440" w:right="144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Importance of water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 of water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4" w:lineRule="exact" w:before="236" w:after="0"/>
              <w:ind w:left="440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Nutrient uptake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Transportation of nutrients/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photosynthate within plant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2" w:lineRule="exact" w:before="508" w:after="0"/>
              <w:ind w:left="440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General plant growth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development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requirements for various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crops </w:t>
            </w:r>
          </w:p>
          <w:p>
            <w:pPr>
              <w:autoSpaceDN w:val="0"/>
              <w:autoSpaceDE w:val="0"/>
              <w:widowControl/>
              <w:spacing w:line="276" w:lineRule="exact" w:before="206" w:after="0"/>
              <w:ind w:left="440" w:right="1584" w:hanging="316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Water requirement for: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Cereals except rice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Rice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Sugarcane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Fodder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Vegetables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2" w:lineRule="exact" w:before="238" w:after="0"/>
              <w:ind w:left="44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Fruits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Various irrigation types/systems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(Furrows/Basin Irrigation)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186" w:after="0"/>
              <w:ind w:left="432" w:right="180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24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25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654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10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70" w:val="left"/>
              </w:tabs>
              <w:autoSpaceDE w:val="0"/>
              <w:widowControl/>
              <w:spacing w:line="256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IRRIGATION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440" w:right="100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Flood irrigation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Furrow &amp; Basin irrigation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Raised bed irrigation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Sprinkler irrigation </w:t>
            </w:r>
          </w:p>
          <w:p>
            <w:pPr>
              <w:autoSpaceDN w:val="0"/>
              <w:autoSpaceDE w:val="0"/>
              <w:widowControl/>
              <w:spacing w:line="276" w:lineRule="exact" w:before="248" w:after="0"/>
              <w:ind w:left="440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Drip irrigation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Climate/ weather forecasting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0" w:lineRule="exact" w:before="258" w:after="0"/>
              <w:ind w:left="440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Watching/ listening weather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forecast on electronic media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262" w:after="0"/>
              <w:ind w:left="432" w:right="180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26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27 </w:t>
            </w:r>
          </w:p>
          <w:p>
            <w:pPr>
              <w:autoSpaceDN w:val="0"/>
              <w:autoSpaceDE w:val="0"/>
              <w:widowControl/>
              <w:spacing w:line="258" w:lineRule="exact" w:before="27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Details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45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12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1826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2" w:lineRule="exact" w:before="22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Adjustment of irrigation according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forecast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 water harvesting/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Watershed management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Cultivation across the slop to catch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surface runoff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922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11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1128" w:val="left"/>
              </w:tabs>
              <w:autoSpaceDE w:val="0"/>
              <w:widowControl/>
              <w:spacing w:line="262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IRRIGATION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PRACTICESS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NORTHERN AREAS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6" w:lineRule="exact" w:before="8" w:after="0"/>
              <w:ind w:left="44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Terracing in hilly areas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Plowing of fallow land to absorb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rain water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2" w:lineRule="exact" w:before="24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Storage (in ponds)/ harvesting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water in slopped hilly areas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(Rodekohi systems)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Managing high efficiency irrigation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systems </w:t>
            </w:r>
          </w:p>
          <w:p>
            <w:pPr>
              <w:autoSpaceDN w:val="0"/>
              <w:autoSpaceDE w:val="0"/>
              <w:widowControl/>
              <w:spacing w:line="272" w:lineRule="exact" w:before="228" w:after="0"/>
              <w:ind w:left="440" w:right="158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Sprinkler irrigation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Drip Irrigation </w:t>
            </w:r>
          </w:p>
          <w:p>
            <w:pPr>
              <w:autoSpaceDN w:val="0"/>
              <w:autoSpaceDE w:val="0"/>
              <w:widowControl/>
              <w:spacing w:line="264" w:lineRule="exact" w:before="23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Solar pumps and irrigation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Maintenance of pumps/ tube wells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022" w:after="0"/>
              <w:ind w:left="0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28 </w:t>
            </w:r>
          </w:p>
          <w:p>
            <w:pPr>
              <w:autoSpaceDN w:val="0"/>
              <w:autoSpaceDE w:val="0"/>
              <w:widowControl/>
              <w:spacing w:line="260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8124"/>
        </w:trPr>
        <w:tc>
          <w:tcPr>
            <w:tcW w:type="dxa" w:w="1294"/>
            <w:tcBorders>
              <w:start w:sz="4.0" w:val="single" w:color="#000000"/>
              <w:top w:sz="3.200000000000273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12</w:t>
            </w:r>
          </w:p>
        </w:tc>
        <w:tc>
          <w:tcPr>
            <w:tcW w:type="dxa" w:w="2488"/>
            <w:tcBorders>
              <w:start w:sz="3.199999999999932" w:val="single" w:color="#000000"/>
              <w:top w:sz="3.200000000000273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818" w:val="left"/>
              </w:tabs>
              <w:autoSpaceDE w:val="0"/>
              <w:widowControl/>
              <w:spacing w:line="266" w:lineRule="exact" w:before="0" w:after="0"/>
              <w:ind w:left="98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IRRIGATION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EQUIPMENTS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780" w:val="left"/>
              </w:tabs>
              <w:autoSpaceDE w:val="0"/>
              <w:widowControl/>
              <w:spacing w:line="380" w:lineRule="exact" w:before="96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Tuning/ maintenance of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Pumps and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Tube wells to save energy and get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maximum water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budgeting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Estimation of total water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availability per year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Growing type and number of crops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according to water availability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course management &amp;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other water saving techniques/their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application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of various: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Citrus fruits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Mangoes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Dates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Other fruits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during collection/ picking 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transportation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Measures to avoid/ or minimize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post-harvest losses of all crops </w:t>
            </w:r>
          </w:p>
        </w:tc>
        <w:tc>
          <w:tcPr>
            <w:tcW w:type="dxa" w:w="1668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986" w:after="0"/>
              <w:ind w:left="432" w:right="180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29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30 </w:t>
            </w:r>
          </w:p>
          <w:p>
            <w:pPr>
              <w:autoSpaceDN w:val="0"/>
              <w:autoSpaceDE w:val="0"/>
              <w:widowControl/>
              <w:spacing w:line="258" w:lineRule="exact" w:before="27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1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13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772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Timely harvest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156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Build your CV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</w:tabs>
              <w:autoSpaceDE w:val="0"/>
              <w:widowControl/>
              <w:spacing w:line="268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Download professional CV template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 good site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(https://www.coolfreecv.com or relevant)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Personal Information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Educational details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Experience/Portfolio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contact details/profile links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72"/>
        </w:trPr>
        <w:tc>
          <w:tcPr>
            <w:tcW w:type="dxa" w:w="1294"/>
            <w:tcBorders>
              <w:start w:sz="4.0" w:val="single" w:color="#000000"/>
              <w:top w:sz="3.2000000000000455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13</w:t>
            </w:r>
          </w:p>
        </w:tc>
        <w:tc>
          <w:tcPr>
            <w:tcW w:type="dxa" w:w="6872"/>
            <w:gridSpan w:val="2"/>
            <w:tcBorders>
              <w:start w:sz="3.199999999999932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1708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Mid-Term Assignment/Exam </w:t>
            </w:r>
          </w:p>
        </w:tc>
        <w:tc>
          <w:tcPr>
            <w:tcW w:type="dxa" w:w="166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866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14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0" w:val="left"/>
                <w:tab w:pos="754" w:val="left"/>
              </w:tabs>
              <w:autoSpaceDE w:val="0"/>
              <w:widowControl/>
              <w:spacing w:line="258" w:lineRule="exact" w:before="0" w:after="0"/>
              <w:ind w:left="0" w:right="144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390" w:lineRule="exact" w:before="106" w:after="0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harvesting/ threshing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procedure/ implements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harvesting/ picking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vegetables and transportation to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collection/ packing of fruit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processing of ways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Cleaning of water courses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Precision land leveling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Dividing land into standard/ small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pieces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Drip/ sprinkler systems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use efficiency of crops for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optimum water productivity. </w:t>
            </w:r>
          </w:p>
          <w:p>
            <w:pPr>
              <w:autoSpaceDN w:val="0"/>
              <w:tabs>
                <w:tab w:pos="440" w:val="left"/>
                <w:tab w:pos="780" w:val="left"/>
              </w:tabs>
              <w:autoSpaceDE w:val="0"/>
              <w:widowControl/>
              <w:spacing w:line="354" w:lineRule="exact" w:before="148" w:after="0"/>
              <w:ind w:left="10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Applying water at right times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Growing crops with less water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productivity i.e.,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quantity of grain/ biomass production per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unit quantity water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002" w:after="0"/>
              <w:ind w:left="0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31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240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14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3062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15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0" w:right="432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POST-HARVEST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2" w:lineRule="exact" w:before="264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8" w:lineRule="exact" w:before="234" w:after="0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Types and causes of postharvest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</w:t>
            </w:r>
          </w:p>
          <w:p>
            <w:pPr>
              <w:autoSpaceDN w:val="0"/>
              <w:autoSpaceDE w:val="0"/>
              <w:widowControl/>
              <w:spacing w:line="276" w:lineRule="exact" w:before="22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of field crops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of vegetable crops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4" w:lineRule="exact" w:before="23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of fruits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Assessments of losses for various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crops and their economic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values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96" w:after="0"/>
              <w:ind w:left="0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32 </w:t>
            </w:r>
          </w:p>
          <w:p>
            <w:pPr>
              <w:autoSpaceDN w:val="0"/>
              <w:autoSpaceDE w:val="0"/>
              <w:widowControl/>
              <w:spacing w:line="260" w:lineRule="exact" w:before="262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1091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15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2624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780" w:val="left"/>
              </w:tabs>
              <w:autoSpaceDE w:val="0"/>
              <w:widowControl/>
              <w:spacing w:line="302" w:lineRule="exact" w:before="176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of various: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Cereal field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Legumes field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Cotton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sugarcane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Forages/ fodders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Assessment of post-harvest losses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various vegetable crop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628"/>
        </w:trPr>
        <w:tc>
          <w:tcPr>
            <w:tcW w:type="dxa" w:w="1294"/>
            <w:tcBorders>
              <w:start w:sz="4.0" w:val="single" w:color="#000000"/>
              <w:top w:sz="2.3999999999998636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2.399999999999863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an account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profile on Fiverr (at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gigs)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Upwork</w:t>
            </w:r>
          </w:p>
        </w:tc>
        <w:tc>
          <w:tcPr>
            <w:tcW w:type="dxa" w:w="4384"/>
            <w:tcBorders>
              <w:start w:sz="3.199999999999818" w:val="single" w:color="#000000"/>
              <w:top w:sz="2.3999999999998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by following these steps: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1: Personal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2: Professional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3: Linked Accounts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Step 4: Account Security</w:t>
            </w:r>
          </w:p>
        </w:tc>
        <w:tc>
          <w:tcPr>
            <w:tcW w:type="dxa" w:w="1668"/>
            <w:tcBorders>
              <w:start w:sz="4.0" w:val="single" w:color="#000000"/>
              <w:top w:sz="2.3999999999998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128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16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0" w:val="left"/>
                <w:tab w:pos="440" w:val="left"/>
                <w:tab w:pos="1514" w:val="left"/>
              </w:tabs>
              <w:autoSpaceDE w:val="0"/>
              <w:widowControl/>
              <w:spacing w:line="258" w:lineRule="exact" w:before="0" w:after="0"/>
              <w:ind w:left="0" w:right="144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Yield losses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further </w:t>
            </w:r>
          </w:p>
          <w:p>
            <w:pPr>
              <w:autoSpaceDN w:val="0"/>
              <w:autoSpaceDE w:val="0"/>
              <w:widowControl/>
              <w:spacing w:line="280" w:lineRule="exact" w:before="4" w:after="0"/>
              <w:ind w:left="440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4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of various: </w:t>
            </w:r>
          </w:p>
          <w:p>
            <w:pPr>
              <w:autoSpaceDN w:val="0"/>
              <w:autoSpaceDE w:val="0"/>
              <w:widowControl/>
              <w:spacing w:line="276" w:lineRule="exact" w:before="22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Winter vegetable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Summer vegetables </w:t>
            </w:r>
          </w:p>
          <w:p>
            <w:pPr>
              <w:autoSpaceDN w:val="0"/>
              <w:tabs>
                <w:tab w:pos="526" w:val="left"/>
                <w:tab w:pos="780" w:val="left"/>
                <w:tab w:pos="868" w:val="left"/>
              </w:tabs>
              <w:autoSpaceDE w:val="0"/>
              <w:widowControl/>
              <w:spacing w:line="266" w:lineRule="exact" w:before="23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during collection/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transportation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Assessment of post-harvest losses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of various fruit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Concept of proper storage of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Building proper storage according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harvest times of harvest and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marketing trends/ prices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94" w:val="left"/>
              </w:tabs>
              <w:autoSpaceDE w:val="0"/>
              <w:widowControl/>
              <w:spacing w:line="266" w:lineRule="exact" w:before="10" w:after="0"/>
              <w:ind w:left="45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33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rd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monthly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8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586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17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an account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profile on Fiverr (at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gigs)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Upwork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26" w:val="left"/>
              </w:tabs>
              <w:autoSpaceDE w:val="0"/>
              <w:widowControl/>
              <w:spacing w:line="260" w:lineRule="exact" w:before="0" w:after="0"/>
              <w:ind w:left="104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by following these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steps: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1: Personal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2: Professional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3: Linked Accounts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Step 4: Account Security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60" w:lineRule="exact" w:before="300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16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3372"/>
        </w:trPr>
        <w:tc>
          <w:tcPr>
            <w:tcW w:type="dxa" w:w="1294"/>
            <w:tcBorders>
              <w:start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48" w:after="0"/>
              <w:ind w:left="98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STORAGE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2" w:lineRule="exact" w:before="264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80" w:lineRule="exact" w:before="4" w:after="0"/>
              <w:ind w:left="440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8" w:val="left"/>
              </w:tabs>
              <w:autoSpaceDE w:val="0"/>
              <w:widowControl/>
              <w:spacing w:line="266" w:lineRule="exact" w:before="224" w:after="0"/>
              <w:ind w:left="52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Advantages of storage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Losses during storage and their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 </w:t>
            </w:r>
          </w:p>
          <w:p>
            <w:pPr>
              <w:autoSpaceDN w:val="0"/>
              <w:tabs>
                <w:tab w:pos="868" w:val="left"/>
              </w:tabs>
              <w:autoSpaceDE w:val="0"/>
              <w:widowControl/>
              <w:spacing w:line="258" w:lineRule="exact" w:before="240" w:after="0"/>
              <w:ind w:left="526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Insect pests’ losses and their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 </w:t>
            </w:r>
          </w:p>
          <w:p>
            <w:pPr>
              <w:autoSpaceDN w:val="0"/>
              <w:tabs>
                <w:tab w:pos="868" w:val="left"/>
              </w:tabs>
              <w:autoSpaceDE w:val="0"/>
              <w:widowControl/>
              <w:spacing w:line="262" w:lineRule="exact" w:before="244" w:after="0"/>
              <w:ind w:left="526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Fungal and bacterial losses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control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Fruit and vegetable preservation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and their effects on nutritional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value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18" w:after="0"/>
              <w:ind w:left="432" w:right="144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34 </w:t>
            </w:r>
          </w:p>
          <w:p>
            <w:pPr>
              <w:autoSpaceDN w:val="0"/>
              <w:autoSpaceDE w:val="0"/>
              <w:widowControl/>
              <w:spacing w:line="260" w:lineRule="exact" w:before="252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324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18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STORAGE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CONDITIONS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</w:p>
          <w:p>
            <w:pPr>
              <w:autoSpaceDN w:val="0"/>
              <w:autoSpaceDE w:val="0"/>
              <w:widowControl/>
              <w:spacing w:line="250" w:lineRule="exact" w:before="260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96" w:lineRule="exact" w:before="0" w:after="0"/>
              <w:ind w:left="440" w:right="86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harvest/ collection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packing techniques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72" w:after="0"/>
              <w:ind w:left="432" w:right="144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35 </w:t>
            </w:r>
          </w:p>
        </w:tc>
      </w:tr>
    </w:tbl>
    <w:p>
      <w:pPr>
        <w:autoSpaceDN w:val="0"/>
        <w:autoSpaceDE w:val="0"/>
        <w:widowControl/>
        <w:spacing w:line="260" w:lineRule="exact" w:before="928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17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3596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440" w:right="288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8" w:lineRule="exact" w:before="234" w:after="0"/>
              <w:ind w:left="44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processing methods/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to conserve nutrition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4" w:lineRule="exact" w:before="230" w:after="0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Adding proper preservatives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Storage of grains (methods,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precautions and stored grain pest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control), post- harvest losses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shelf life of different fruits </w:t>
            </w:r>
          </w:p>
          <w:p>
            <w:pPr>
              <w:autoSpaceDN w:val="0"/>
              <w:autoSpaceDE w:val="0"/>
              <w:widowControl/>
              <w:spacing w:line="276" w:lineRule="exact" w:before="23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storage </w:t>
            </w:r>
          </w:p>
          <w:p>
            <w:pPr>
              <w:autoSpaceDN w:val="0"/>
              <w:tabs>
                <w:tab w:pos="526" w:val="left"/>
              </w:tabs>
              <w:autoSpaceDE w:val="0"/>
              <w:widowControl/>
              <w:spacing w:line="264" w:lineRule="exact" w:before="228" w:after="0"/>
              <w:ind w:left="440" w:right="172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aeration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Moisture control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600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19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FUMIGATION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STORAGE HOUSE </w:t>
            </w:r>
          </w:p>
          <w:p>
            <w:pPr>
              <w:autoSpaceDN w:val="0"/>
              <w:tabs>
                <w:tab w:pos="440" w:val="left"/>
                <w:tab w:pos="688" w:val="left"/>
              </w:tabs>
              <w:autoSpaceDE w:val="0"/>
              <w:widowControl/>
              <w:spacing w:line="276" w:lineRule="exact" w:before="208" w:after="0"/>
              <w:ind w:left="98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16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Fumigation </w:t>
            </w:r>
          </w:p>
          <w:p>
            <w:pPr>
              <w:autoSpaceDN w:val="0"/>
              <w:autoSpaceDE w:val="0"/>
              <w:widowControl/>
              <w:spacing w:line="276" w:lineRule="exact" w:before="226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Sealing entries of insects/ pests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0" w:lineRule="exact" w:before="244" w:after="0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Occasional checkups/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observations for insects/ microbial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disease attacks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Storage diseases/ insects/ pests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t heir control </w:t>
            </w:r>
          </w:p>
          <w:p>
            <w:pPr>
              <w:autoSpaceDN w:val="0"/>
              <w:autoSpaceDE w:val="0"/>
              <w:widowControl/>
              <w:spacing w:line="276" w:lineRule="exact" w:before="22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Insects/pests </w:t>
            </w:r>
          </w:p>
          <w:p>
            <w:pPr>
              <w:autoSpaceDN w:val="0"/>
              <w:autoSpaceDE w:val="0"/>
              <w:widowControl/>
              <w:spacing w:line="276" w:lineRule="exact" w:before="22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Bacterial diseases </w:t>
            </w:r>
          </w:p>
          <w:p>
            <w:pPr>
              <w:autoSpaceDN w:val="0"/>
              <w:tabs>
                <w:tab w:pos="526" w:val="left"/>
                <w:tab w:pos="868" w:val="left"/>
              </w:tabs>
              <w:autoSpaceDE w:val="0"/>
              <w:widowControl/>
              <w:spacing w:line="262" w:lineRule="exact" w:before="236" w:after="0"/>
              <w:ind w:left="44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Fungal diseases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control measures for all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these diseases/ problems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780" w:after="0"/>
              <w:ind w:left="432" w:right="144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36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37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5100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20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PICKING METHODS </w:t>
            </w:r>
          </w:p>
          <w:p>
            <w:pPr>
              <w:autoSpaceDN w:val="0"/>
              <w:autoSpaceDE w:val="0"/>
              <w:widowControl/>
              <w:spacing w:line="274" w:lineRule="exact" w:before="216" w:after="0"/>
              <w:ind w:left="440" w:right="288" w:hanging="34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lecture 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further detail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  <w:tab w:pos="954" w:val="left"/>
                <w:tab w:pos="1292" w:val="left"/>
              </w:tabs>
              <w:autoSpaceDE w:val="0"/>
              <w:widowControl/>
              <w:spacing w:line="380" w:lineRule="exact" w:before="11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Physiology and biochemistry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fruits and vegetables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Fruit/ grains bearing times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Stages of maximum nutrition/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water requirement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Ripening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Harvesting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Hand/ mechanical harvesting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hand picking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mechanical method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Advantages/ economics of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hand picking and mechanical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8" w:val="left"/>
              </w:tabs>
              <w:autoSpaceDE w:val="0"/>
              <w:widowControl/>
              <w:spacing w:line="264" w:lineRule="exact" w:before="516" w:after="0"/>
              <w:ind w:left="528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38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39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th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thly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8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67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18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13906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21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Employable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Project/Assignment (6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 i.e., 21-26)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addition of regular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classes.</w:t>
            </w:r>
          </w:p>
          <w:p>
            <w:pPr>
              <w:autoSpaceDN w:val="0"/>
              <w:tabs>
                <w:tab w:pos="1076" w:val="left"/>
              </w:tabs>
              <w:autoSpaceDE w:val="0"/>
              <w:widowControl/>
              <w:spacing w:line="260" w:lineRule="exact" w:before="0" w:after="0"/>
              <w:ind w:left="100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 job training (2 </w:t>
            </w:r>
          </w:p>
          <w:p>
            <w:pPr>
              <w:autoSpaceDN w:val="0"/>
              <w:autoSpaceDE w:val="0"/>
              <w:widowControl/>
              <w:spacing w:line="252" w:lineRule="exact" w:before="42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weeks) 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20" w:after="0"/>
              <w:ind w:left="780" w:right="0" w:hanging="34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Guidelines to the Trainees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selection of student’s employable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 like final year project (FYP)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0" w:lineRule="exact" w:before="228" w:after="0"/>
              <w:ind w:left="44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Assign Independent project to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Trainee </w:t>
            </w:r>
          </w:p>
          <w:p>
            <w:pPr>
              <w:autoSpaceDN w:val="0"/>
              <w:autoSpaceDE w:val="0"/>
              <w:widowControl/>
              <w:spacing w:line="268" w:lineRule="exact" w:before="204" w:after="0"/>
              <w:ind w:left="780" w:right="720" w:hanging="34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A project based on trainee’s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aptitude and acquired skills. </w:t>
            </w:r>
          </w:p>
          <w:p>
            <w:pPr>
              <w:autoSpaceDN w:val="0"/>
              <w:autoSpaceDE w:val="0"/>
              <w:widowControl/>
              <w:spacing w:line="260" w:lineRule="exact" w:before="228" w:after="0"/>
              <w:ind w:left="780" w:right="288" w:hanging="34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Designed by keeping in view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emerging trends in the local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 as well as across the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globe.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2" w:lineRule="exact" w:before="198" w:after="0"/>
              <w:ind w:left="44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The project idea may be based 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Entrepreneur.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0" w:lineRule="exact" w:before="204" w:after="0"/>
              <w:ind w:left="440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Leading to the successful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employment.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2" w:lineRule="exact" w:before="202" w:after="0"/>
              <w:ind w:left="44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The duration of the project will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6 weeks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2" w:lineRule="exact" w:before="200" w:after="0"/>
              <w:ind w:left="440" w:right="72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Ideas may be generated via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sites such as: </w:t>
            </w:r>
          </w:p>
          <w:p>
            <w:pPr>
              <w:autoSpaceDN w:val="0"/>
              <w:autoSpaceDE w:val="0"/>
              <w:widowControl/>
              <w:spacing w:line="252" w:lineRule="exact" w:before="230" w:after="0"/>
              <w:ind w:left="78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https://1000projects.org/ </w:t>
            </w:r>
          </w:p>
          <w:p>
            <w:pPr>
              <w:autoSpaceDN w:val="0"/>
              <w:autoSpaceDE w:val="0"/>
              <w:widowControl/>
              <w:spacing w:line="250" w:lineRule="exact" w:before="234" w:after="0"/>
              <w:ind w:left="78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https://nevonprojects.com/ </w:t>
            </w:r>
          </w:p>
          <w:p>
            <w:pPr>
              <w:autoSpaceDN w:val="0"/>
              <w:autoSpaceDE w:val="0"/>
              <w:widowControl/>
              <w:spacing w:line="272" w:lineRule="exact" w:before="200" w:after="0"/>
              <w:ind w:left="780" w:right="0" w:firstLine="4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https://www.freestudentprojects.co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m/ </w:t>
            </w:r>
          </w:p>
          <w:p>
            <w:pPr>
              <w:autoSpaceDN w:val="0"/>
              <w:autoSpaceDE w:val="0"/>
              <w:widowControl/>
              <w:spacing w:line="264" w:lineRule="exact" w:before="210" w:after="0"/>
              <w:ind w:left="78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https://technofizi.net/best-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computer-science-and-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engineering-case-project-topics-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ideas-for-students/ </w:t>
            </w:r>
          </w:p>
          <w:p>
            <w:pPr>
              <w:autoSpaceDN w:val="0"/>
              <w:tabs>
                <w:tab w:pos="780" w:val="left"/>
                <w:tab w:pos="792" w:val="left"/>
              </w:tabs>
              <w:autoSpaceDE w:val="0"/>
              <w:widowControl/>
              <w:spacing w:line="264" w:lineRule="exact" w:before="21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Final viva/assessment will be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conducted on project assignments.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At the end of session, the project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presented in skills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competition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skill competition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conducted on zonal, regional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National level.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2" w:lineRule="exact" w:before="12" w:after="0"/>
              <w:ind w:left="440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project will be presented 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front of Industrialists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commercialization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best business idea will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placed in NAVTTC business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incubation center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commercialization.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8" w:val="left"/>
              </w:tabs>
              <w:autoSpaceDE w:val="0"/>
              <w:widowControl/>
              <w:spacing w:line="268" w:lineRule="exact" w:before="494" w:after="0"/>
              <w:ind w:left="3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40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41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42 </w:t>
            </w:r>
          </w:p>
          <w:p>
            <w:pPr>
              <w:autoSpaceDN w:val="0"/>
              <w:autoSpaceDE w:val="0"/>
              <w:widowControl/>
              <w:spacing w:line="260" w:lineRule="exact" w:before="79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6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19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5088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97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</w:t>
            </w:r>
          </w:p>
          <w:p>
            <w:pPr>
              <w:autoSpaceDN w:val="0"/>
              <w:autoSpaceDE w:val="0"/>
              <w:widowControl/>
              <w:spacing w:line="252" w:lineRule="exact" w:before="236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 job training for 2 weeks: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6" w:lineRule="exact" w:before="23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Aims to provide 2 weeks industrial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to the Trainees as part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overall training program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Ideal for the manufacturing trades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 an alternate to the projects that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involve expensive equipment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Focuses on increasing Trainee’s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motivation, productivity, efficiency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quick learning approach.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568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22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RECORD </w:t>
            </w:r>
          </w:p>
          <w:p>
            <w:pPr>
              <w:autoSpaceDN w:val="0"/>
              <w:autoSpaceDE w:val="0"/>
              <w:widowControl/>
              <w:spacing w:line="250" w:lineRule="exact" w:before="236" w:after="0"/>
              <w:ind w:left="9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84" w:lineRule="exact" w:before="458" w:after="0"/>
              <w:ind w:left="440" w:right="288" w:firstLine="248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442" w:val="left"/>
                <w:tab w:pos="780" w:val="left"/>
              </w:tabs>
              <w:autoSpaceDE w:val="0"/>
              <w:widowControl/>
              <w:spacing w:line="418" w:lineRule="exact" w:before="74" w:after="0"/>
              <w:ind w:left="10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Output and their returns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Profits/ loss records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farm record system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Cropping history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Production records of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Livestock/ herd records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Weather/ rainfall records and their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impacts on production/ losses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Different systems of book keeping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Maintaining records of all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Inputs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Labor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Output/ production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248" w:after="0"/>
              <w:ind w:left="432" w:right="180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43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44 </w:t>
            </w:r>
          </w:p>
          <w:p>
            <w:pPr>
              <w:autoSpaceDN w:val="0"/>
              <w:autoSpaceDE w:val="0"/>
              <w:widowControl/>
              <w:spacing w:line="260" w:lineRule="exact" w:before="52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60" w:lineRule="exact" w:before="331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20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8340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apply for jobs in at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labor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marketplace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countries (KSA, UAE,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etc.)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8" w:val="left"/>
                <w:tab w:pos="964" w:val="left"/>
                <w:tab w:pos="1302" w:val="left"/>
              </w:tabs>
              <w:autoSpaceDE w:val="0"/>
              <w:widowControl/>
              <w:spacing w:line="278" w:lineRule="exact" w:before="0" w:after="0"/>
              <w:ind w:left="3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Browse the following website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on each website </w:t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Bayt.com – The Middle East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Leading Job 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Monster Gulf – The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Job Portal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Gulf Talent – Jobs in Dubai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the Middle East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handy ‘search’ option at the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top of your homepage to search for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jobs that best suit your skills.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678" w:right="0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job type from the first ‘Job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Type’ drop-down menu, next, select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the location from the second drop-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down menu. </w:t>
            </w:r>
          </w:p>
          <w:p>
            <w:pPr>
              <w:autoSpaceDN w:val="0"/>
              <w:tabs>
                <w:tab w:pos="678" w:val="left"/>
              </w:tabs>
              <w:autoSpaceDE w:val="0"/>
              <w:widowControl/>
              <w:spacing w:line="272" w:lineRule="exact" w:before="24" w:after="0"/>
              <w:ind w:left="3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Enter any keywords you want to use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find suitable job vacancies.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678" w:right="0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results page you can search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part-time jobs only, full-time jobs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only, employers only, or agencies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only. Tick the boxes as appropriate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your search.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1216" w:right="1728" w:hanging="876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Agency </w:t>
            </w:r>
          </w:p>
          <w:p>
            <w:pPr>
              <w:autoSpaceDN w:val="0"/>
              <w:autoSpaceDE w:val="0"/>
              <w:widowControl/>
              <w:spacing w:line="274" w:lineRule="exact" w:before="23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92"/>
        </w:trPr>
        <w:tc>
          <w:tcPr>
            <w:tcW w:type="dxa" w:w="1294"/>
            <w:tcBorders>
              <w:start w:sz="4.0" w:val="single" w:color="#000000"/>
              <w:top w:sz="3.199999999999818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23</w:t>
            </w:r>
          </w:p>
        </w:tc>
        <w:tc>
          <w:tcPr>
            <w:tcW w:type="dxa" w:w="2488"/>
            <w:tcBorders>
              <w:start w:sz="3.199999999999932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0" w:val="left"/>
              </w:tabs>
              <w:autoSpaceDE w:val="0"/>
              <w:widowControl/>
              <w:spacing w:line="252" w:lineRule="exact" w:before="0" w:after="0"/>
              <w:ind w:left="0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PROFIT/LOSS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No: 4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>&amp; 5)</w:t>
            </w:r>
          </w:p>
        </w:tc>
        <w:tc>
          <w:tcPr>
            <w:tcW w:type="dxa" w:w="438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34" w:after="0"/>
              <w:ind w:left="780" w:right="144" w:hanging="34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Profit and loss account/income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statement Bank Accounts,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cheques, discount, interest debts. </w:t>
            </w:r>
          </w:p>
          <w:p>
            <w:pPr>
              <w:autoSpaceDN w:val="0"/>
              <w:autoSpaceDE w:val="0"/>
              <w:widowControl/>
              <w:spacing w:line="250" w:lineRule="exact" w:before="23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Keeping records of all: </w:t>
            </w:r>
          </w:p>
          <w:p>
            <w:pPr>
              <w:autoSpaceDN w:val="0"/>
              <w:autoSpaceDE w:val="0"/>
              <w:widowControl/>
              <w:spacing w:line="276" w:lineRule="exact" w:before="22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Inputs and their cost </w:t>
            </w:r>
          </w:p>
          <w:p>
            <w:pPr>
              <w:autoSpaceDN w:val="0"/>
              <w:autoSpaceDE w:val="0"/>
              <w:widowControl/>
              <w:spacing w:line="276" w:lineRule="exact" w:before="218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Profits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8" w:lineRule="exact" w:before="238" w:after="0"/>
              <w:ind w:left="440" w:right="86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Bank deposits/ with drawls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statements </w:t>
            </w:r>
          </w:p>
        </w:tc>
        <w:tc>
          <w:tcPr>
            <w:tcW w:type="dxa" w:w="166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45 </w:t>
            </w:r>
          </w:p>
        </w:tc>
      </w:tr>
    </w:tbl>
    <w:p>
      <w:pPr>
        <w:autoSpaceDN w:val="0"/>
        <w:autoSpaceDE w:val="0"/>
        <w:widowControl/>
        <w:spacing w:line="260" w:lineRule="exact" w:before="234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21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772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8" w:val="left"/>
              </w:tabs>
              <w:autoSpaceDE w:val="0"/>
              <w:widowControl/>
              <w:spacing w:line="258" w:lineRule="exact" w:before="18" w:after="0"/>
              <w:ind w:left="526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good returning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(interest) accounts.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834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24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2" w:lineRule="exact" w:before="0" w:after="0"/>
              <w:ind w:left="100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RECORDS </w:t>
            </w:r>
          </w:p>
          <w:p>
            <w:pPr>
              <w:autoSpaceDN w:val="0"/>
              <w:tabs>
                <w:tab w:pos="440" w:val="left"/>
                <w:tab w:pos="754" w:val="left"/>
              </w:tabs>
              <w:autoSpaceDE w:val="0"/>
              <w:widowControl/>
              <w:spacing w:line="276" w:lineRule="exact" w:before="212" w:after="0"/>
              <w:ind w:left="98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6" w:lineRule="exact" w:before="224" w:after="0"/>
              <w:ind w:left="44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Appreciation and depreciation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stocks. </w:t>
            </w:r>
          </w:p>
          <w:p>
            <w:pPr>
              <w:autoSpaceDN w:val="0"/>
              <w:tabs>
                <w:tab w:pos="440" w:val="left"/>
                <w:tab w:pos="780" w:val="left"/>
              </w:tabs>
              <w:autoSpaceDE w:val="0"/>
              <w:widowControl/>
              <w:spacing w:line="428" w:lineRule="exact" w:before="60" w:after="0"/>
              <w:ind w:left="104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Appreciation of: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Live and dead stocks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Land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Buildings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Machinery &amp; plants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Selling/ buying of stock according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market trends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Preparation of trading, profit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 account and balance sheet. </w:t>
            </w:r>
          </w:p>
          <w:p>
            <w:pPr>
              <w:autoSpaceDN w:val="0"/>
              <w:tabs>
                <w:tab w:pos="526" w:val="left"/>
                <w:tab w:pos="780" w:val="left"/>
                <w:tab w:pos="868" w:val="left"/>
              </w:tabs>
              <w:autoSpaceDE w:val="0"/>
              <w:widowControl/>
              <w:spacing w:line="406" w:lineRule="exact" w:before="84" w:after="0"/>
              <w:ind w:left="44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Purchases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Sales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Profits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Losses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Situation analysis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Dealing with Patwari (Land record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holding Govt official) and other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govt. revenue officers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Land record keeping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Land revenue calculation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Water charges (Aabiana)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calculation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● Other revenue calculation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Land purchasing and transfer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procedures 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504" w:after="0"/>
              <w:ind w:left="432" w:right="180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46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47 </w:t>
            </w:r>
          </w:p>
          <w:p>
            <w:pPr>
              <w:autoSpaceDN w:val="0"/>
              <w:autoSpaceDE w:val="0"/>
              <w:widowControl/>
              <w:spacing w:line="260" w:lineRule="exact" w:before="27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298"/>
        </w:trPr>
        <w:tc>
          <w:tcPr>
            <w:tcW w:type="dxa" w:w="1294"/>
            <w:tcBorders>
              <w:start w:sz="4.0" w:val="single" w:color="#000000"/>
              <w:top w:sz="4.0" w:val="single" w:color="#000000"/>
              <w:end w:sz="3.199999999999932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25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PERFORM HEALTH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SAFETY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Lecture </w:t>
            </w:r>
          </w:p>
          <w:p>
            <w:pPr>
              <w:autoSpaceDN w:val="0"/>
              <w:autoSpaceDE w:val="0"/>
              <w:widowControl/>
              <w:spacing w:line="252" w:lineRule="exact" w:before="266" w:after="0"/>
              <w:ind w:left="0" w:right="412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90" w:val="left"/>
                <w:tab w:pos="528" w:val="left"/>
              </w:tabs>
              <w:autoSpaceDE w:val="0"/>
              <w:widowControl/>
              <w:spacing w:line="372" w:lineRule="exact" w:before="118" w:after="0"/>
              <w:ind w:left="10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Ensure personnel safety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 must be able to: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Execute pictorial guidelines and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instruction of personal safety in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working premises.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Ensure proper clothing for safe working</w:t>
            </w:r>
          </w:p>
        </w:tc>
        <w:tc>
          <w:tcPr>
            <w:tcW w:type="dxa" w:w="166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498" w:after="0"/>
              <w:ind w:left="432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48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49 </w:t>
            </w:r>
          </w:p>
        </w:tc>
      </w:tr>
    </w:tbl>
    <w:p>
      <w:pPr>
        <w:autoSpaceDN w:val="0"/>
        <w:autoSpaceDE w:val="0"/>
        <w:widowControl/>
        <w:spacing w:line="260" w:lineRule="exact" w:before="6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22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5704"/>
        </w:trPr>
        <w:tc>
          <w:tcPr>
            <w:tcW w:type="dxa" w:w="1294"/>
            <w:tcBorders>
              <w:start w:sz="4.0" w:val="single" w:color="#000000"/>
              <w:top w:sz="3.1999999999999886" w:val="single" w:color="#000000"/>
              <w:end w:sz="3.199999999999932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488"/>
            <w:tcBorders>
              <w:start w:sz="3.199999999999932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8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28" w:val="left"/>
              </w:tabs>
              <w:autoSpaceDE w:val="0"/>
              <w:widowControl/>
              <w:spacing w:line="258" w:lineRule="exact" w:before="18" w:after="0"/>
              <w:ind w:left="19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 safety kit during farm operations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 per requirement </w:t>
            </w:r>
          </w:p>
          <w:p>
            <w:pPr>
              <w:autoSpaceDN w:val="0"/>
              <w:autoSpaceDE w:val="0"/>
              <w:widowControl/>
              <w:spacing w:line="252" w:lineRule="exact" w:before="228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 must be able to: </w:t>
            </w:r>
          </w:p>
          <w:p>
            <w:pPr>
              <w:autoSpaceDN w:val="0"/>
              <w:tabs>
                <w:tab w:pos="528" w:val="left"/>
              </w:tabs>
              <w:autoSpaceDE w:val="0"/>
              <w:widowControl/>
              <w:spacing w:line="268" w:lineRule="exact" w:before="230" w:after="0"/>
              <w:ind w:left="188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Arrange first aid kit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Deal with different injuries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hazards </w:t>
            </w:r>
          </w:p>
          <w:p>
            <w:pPr>
              <w:autoSpaceDN w:val="0"/>
              <w:autoSpaceDE w:val="0"/>
              <w:widowControl/>
              <w:spacing w:line="250" w:lineRule="exact" w:before="234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 will be able to: </w:t>
            </w:r>
          </w:p>
          <w:p>
            <w:pPr>
              <w:autoSpaceDN w:val="0"/>
              <w:tabs>
                <w:tab w:pos="528" w:val="left"/>
              </w:tabs>
              <w:autoSpaceDE w:val="0"/>
              <w:widowControl/>
              <w:spacing w:line="258" w:lineRule="exact" w:before="246" w:after="0"/>
              <w:ind w:left="19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Execute guidelines and instruction for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safe working environment. </w:t>
            </w:r>
          </w:p>
          <w:p>
            <w:pPr>
              <w:autoSpaceDN w:val="0"/>
              <w:tabs>
                <w:tab w:pos="190" w:val="left"/>
                <w:tab w:pos="416" w:val="left"/>
                <w:tab w:pos="528" w:val="left"/>
              </w:tabs>
              <w:autoSpaceDE w:val="0"/>
              <w:widowControl/>
              <w:spacing w:line="262" w:lineRule="exact" w:before="14" w:after="0"/>
              <w:ind w:left="16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Ensure that relevant protective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clothing and equipment is cleaned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stored in proper place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Deal with the potential threats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(biological, chemical and physical)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 the specific working area for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specific operations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Implement anti-theft measures and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secure farm valuables </w:t>
            </w:r>
          </w:p>
        </w:tc>
        <w:tc>
          <w:tcPr>
            <w:tcW w:type="dxa" w:w="166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5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5210"/>
        </w:trPr>
        <w:tc>
          <w:tcPr>
            <w:tcW w:type="dxa" w:w="1294"/>
            <w:vMerge w:val="restart"/>
            <w:tcBorders>
              <w:start w:sz="4.0" w:val="single" w:color="#000000"/>
              <w:top w:sz="4.0" w:val="single" w:color="#000000"/>
              <w:end w:sz="3.199999999999932" w:val="single" w:color="#000000"/>
              <w:bottom w:sz="5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26</w:t>
            </w:r>
          </w:p>
        </w:tc>
        <w:tc>
          <w:tcPr>
            <w:tcW w:type="dxa" w:w="2488"/>
            <w:tcBorders>
              <w:start w:sz="3.199999999999932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ENTREPRENEURSHI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 AND FINAL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ASSESMENT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2" w:lineRule="exact" w:before="264" w:after="0"/>
              <w:ind w:left="0" w:right="412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4" w:after="0"/>
              <w:ind w:left="0" w:right="0" w:firstLine="0"/>
              <w:jc w:val="center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38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74" w:val="left"/>
              </w:tabs>
              <w:autoSpaceDE w:val="0"/>
              <w:widowControl/>
              <w:spacing w:line="270" w:lineRule="exact" w:before="218" w:after="0"/>
              <w:ind w:left="2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Job Market Searching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Self-employment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Freelancing sites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Identification of cropping seasons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knowledge on crop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Able to understand post-harvest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farm inputs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How to reach farmer and engage 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modern farm technologies. </w:t>
            </w:r>
          </w:p>
          <w:p>
            <w:pPr>
              <w:autoSpaceDN w:val="0"/>
              <w:tabs>
                <w:tab w:pos="574" w:val="left"/>
              </w:tabs>
              <w:autoSpaceDE w:val="0"/>
              <w:widowControl/>
              <w:spacing w:line="266" w:lineRule="exact" w:before="10" w:after="0"/>
              <w:ind w:left="2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Sales and Marketing Strategies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Stakeholders Power Grid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RACI Model, SWOT Analysis, PEST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Analysis </w:t>
            </w:r>
          </w:p>
        </w:tc>
        <w:tc>
          <w:tcPr>
            <w:tcW w:type="dxa" w:w="166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5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504" w:after="0"/>
              <w:ind w:left="0" w:right="178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50 </w:t>
            </w:r>
          </w:p>
          <w:p>
            <w:pPr>
              <w:autoSpaceDN w:val="0"/>
              <w:autoSpaceDE w:val="0"/>
              <w:widowControl/>
              <w:spacing w:line="258" w:lineRule="exact" w:before="130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may be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754"/>
        </w:trPr>
        <w:tc>
          <w:tcPr>
            <w:tcW w:type="dxa" w:w="2466"/>
            <w:vMerge/>
            <w:tcBorders>
              <w:start w:sz="4.0" w:val="single" w:color="#000000"/>
              <w:top w:sz="4.0" w:val="single" w:color="#000000"/>
              <w:end w:sz="3.199999999999932" w:val="single" w:color="#000000"/>
              <w:bottom w:sz="5.600000000000364" w:val="single" w:color="#000000"/>
            </w:tcBorders>
          </w:tcPr>
          <w:p/>
        </w:tc>
        <w:tc>
          <w:tcPr>
            <w:tcW w:type="dxa" w:w="6872"/>
            <w:gridSpan w:val="2"/>
            <w:tcBorders>
              <w:start w:sz="3.199999999999932" w:val="single" w:color="#000000"/>
              <w:top w:sz="4.0" w:val="single" w:color="#000000"/>
              <w:end w:sz="4.0" w:val="single" w:color="#000000"/>
              <w:bottom w:sz="5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14" w:after="0"/>
              <w:ind w:left="23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      Final exams </w:t>
            </w:r>
          </w:p>
        </w:tc>
        <w:tc>
          <w:tcPr>
            <w:tcW w:type="dxa" w:w="2466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5.60000000000036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60" w:lineRule="exact" w:before="230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23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2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14"/>
        <w:ind w:left="0" w:right="0"/>
      </w:pPr>
    </w:p>
    <w:p>
      <w:pPr>
        <w:autoSpaceDN w:val="0"/>
        <w:autoSpaceDE w:val="0"/>
        <w:widowControl/>
        <w:spacing w:line="252" w:lineRule="exact" w:before="0" w:after="254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List of Machinery / Equipment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748.0" w:type="dxa"/>
      </w:tblPr>
      <w:tblGrid>
        <w:gridCol w:w="3203"/>
        <w:gridCol w:w="3203"/>
        <w:gridCol w:w="3203"/>
      </w:tblGrid>
      <w:tr>
        <w:trPr>
          <w:trHeight w:hRule="exact" w:val="1478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cfcdcd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1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Sr. No 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shd w:fill="cfcdcd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1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Name of item as per curriculum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shd w:fill="cfcdcd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88" w:lineRule="exact" w:before="90" w:after="0"/>
              <w:ind w:left="288" w:right="144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Quantity physically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available at the training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location </w:t>
            </w:r>
          </w:p>
        </w:tc>
      </w:tr>
      <w:tr>
        <w:trPr>
          <w:trHeight w:hRule="exact" w:val="1018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0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1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364" w:val="left"/>
              </w:tabs>
              <w:autoSpaceDE w:val="0"/>
              <w:widowControl/>
              <w:spacing w:line="252" w:lineRule="exact" w:before="226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Tractor Fiat-480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(can be hired for </w:t>
            </w:r>
          </w:p>
          <w:p>
            <w:pPr>
              <w:autoSpaceDN w:val="0"/>
              <w:autoSpaceDE w:val="0"/>
              <w:widowControl/>
              <w:spacing w:line="252" w:lineRule="exact" w:before="13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cultivation)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6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01 </w:t>
            </w:r>
          </w:p>
        </w:tc>
      </w:tr>
      <w:tr>
        <w:trPr>
          <w:trHeight w:hRule="exact" w:val="698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18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2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Cultivator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01 </w:t>
            </w:r>
          </w:p>
        </w:tc>
      </w:tr>
      <w:tr>
        <w:trPr>
          <w:trHeight w:hRule="exact" w:val="698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0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3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6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Ridger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26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01 </w:t>
            </w:r>
          </w:p>
        </w:tc>
      </w:tr>
      <w:tr>
        <w:trPr>
          <w:trHeight w:hRule="exact" w:val="698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18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4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Rotavator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01 </w:t>
            </w:r>
          </w:p>
        </w:tc>
      </w:tr>
      <w:tr>
        <w:trPr>
          <w:trHeight w:hRule="exact" w:val="702"/>
        </w:trPr>
        <w:tc>
          <w:tcPr>
            <w:tcW w:type="dxa" w:w="114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2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5</w:t>
            </w:r>
          </w:p>
        </w:tc>
        <w:tc>
          <w:tcPr>
            <w:tcW w:type="dxa" w:w="4112"/>
            <w:tcBorders>
              <w:start w:sz="4.0" w:val="single" w:color="#000000"/>
              <w:top w:sz="2.400000000000091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8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Spray Machines (knap sack sprayer) </w:t>
            </w:r>
          </w:p>
        </w:tc>
        <w:tc>
          <w:tcPr>
            <w:tcW w:type="dxa" w:w="3084"/>
            <w:tcBorders>
              <w:start w:sz="3.199999999999818" w:val="single" w:color="#000000"/>
              <w:top w:sz="2.400000000000091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8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05 </w:t>
            </w:r>
          </w:p>
        </w:tc>
      </w:tr>
      <w:tr>
        <w:trPr>
          <w:trHeight w:hRule="exact" w:val="692"/>
        </w:trPr>
        <w:tc>
          <w:tcPr>
            <w:tcW w:type="dxa" w:w="114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18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6</w:t>
            </w:r>
          </w:p>
        </w:tc>
        <w:tc>
          <w:tcPr>
            <w:tcW w:type="dxa" w:w="4112"/>
            <w:tcBorders>
              <w:start w:sz="4.0" w:val="single" w:color="#000000"/>
              <w:top w:sz="4.0" w:val="single" w:color="#000000"/>
              <w:end w:sz="3.199999999999818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Suhaga </w:t>
            </w:r>
          </w:p>
        </w:tc>
        <w:tc>
          <w:tcPr>
            <w:tcW w:type="dxa" w:w="3084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2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01 </w:t>
            </w:r>
          </w:p>
        </w:tc>
      </w:tr>
      <w:tr>
        <w:trPr>
          <w:trHeight w:hRule="exact" w:val="1016"/>
        </w:trPr>
        <w:tc>
          <w:tcPr>
            <w:tcW w:type="dxa" w:w="1148"/>
            <w:tcBorders>
              <w:start w:sz="4.0" w:val="single" w:color="#000000"/>
              <w:top w:sz="2.399999999999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82" w:after="0"/>
              <w:ind w:left="0" w:right="0" w:firstLine="0"/>
              <w:jc w:val="center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>7</w:t>
            </w:r>
          </w:p>
        </w:tc>
        <w:tc>
          <w:tcPr>
            <w:tcW w:type="dxa" w:w="4112"/>
            <w:tcBorders>
              <w:start w:sz="4.0" w:val="single" w:color="#000000"/>
              <w:top w:sz="2.39999999999963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84" w:lineRule="exact" w:before="104" w:after="0"/>
              <w:ind w:left="102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Spade, Ramba,Kasola and other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tillage implements </w:t>
            </w:r>
          </w:p>
        </w:tc>
        <w:tc>
          <w:tcPr>
            <w:tcW w:type="dxa" w:w="3084"/>
            <w:tcBorders>
              <w:start w:sz="3.199999999999818" w:val="single" w:color="#000000"/>
              <w:top w:sz="2.39999999999963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34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30 each </w:t>
            </w:r>
          </w:p>
        </w:tc>
      </w:tr>
    </w:tbl>
    <w:p>
      <w:pPr>
        <w:autoSpaceDN w:val="0"/>
        <w:tabs>
          <w:tab w:pos="340" w:val="left"/>
          <w:tab w:pos="678" w:val="left"/>
          <w:tab w:pos="1198" w:val="left"/>
          <w:tab w:pos="1224" w:val="left"/>
          <w:tab w:pos="4796" w:val="left"/>
        </w:tabs>
        <w:autoSpaceDE w:val="0"/>
        <w:widowControl/>
        <w:spacing w:line="532" w:lineRule="exact" w:before="0" w:after="0"/>
        <w:ind w:left="0" w:right="864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Minimum Qualification of Teachers / Instructor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qualification of teacher/instructor for this course should be </w:t>
      </w:r>
      <w:r>
        <w:br/>
      </w:r>
      <w:r>
        <w:tab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M.Sc. (Hons) Agri with major subject Agronomy/ Horticulture / Soil Science </w:t>
      </w:r>
      <w:r>
        <w:tab/>
      </w:r>
      <w:r>
        <w:tab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Or </w:t>
      </w:r>
      <w:r>
        <w:br/>
      </w:r>
      <w:r>
        <w:tab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B.Sc. (Hons) Agri with major subject Agronomy/ Horticulture / Soil Science </w:t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Supportive Notes </w:t>
      </w:r>
      <w:r>
        <w:br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Assessment context </w:t>
      </w:r>
      <w:r>
        <w:br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Critical aspects </w:t>
      </w:r>
      <w:r>
        <w:br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Assessment condition </w:t>
      </w:r>
      <w:r>
        <w:br/>
      </w:r>
      <w:r>
        <w:tab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Resources required for assessment </w:t>
      </w:r>
    </w:p>
    <w:p>
      <w:pPr>
        <w:autoSpaceDN w:val="0"/>
        <w:autoSpaceDE w:val="0"/>
        <w:widowControl/>
        <w:spacing w:line="260" w:lineRule="exact" w:before="52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24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636" w:right="1440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autoSpaceDE w:val="0"/>
        <w:widowControl/>
        <w:spacing w:line="250" w:lineRule="exact" w:before="0" w:after="314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Teaching Learning Material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79.9999999999999" w:type="dxa"/>
      </w:tblPr>
      <w:tblGrid>
        <w:gridCol w:w="4804"/>
        <w:gridCol w:w="4804"/>
      </w:tblGrid>
      <w:tr>
        <w:trPr>
          <w:trHeight w:hRule="exact" w:val="814"/>
        </w:trPr>
        <w:tc>
          <w:tcPr>
            <w:tcW w:type="dxa" w:w="6606"/>
            <w:tcBorders>
              <w:start w:sz="3.199999999999932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20" w:after="0"/>
              <w:ind w:left="9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Books Name </w:t>
            </w:r>
          </w:p>
        </w:tc>
        <w:tc>
          <w:tcPr>
            <w:tcW w:type="dxa" w:w="2478"/>
            <w:tcBorders>
              <w:start w:sz="4.0" w:val="single" w:color="#000000"/>
              <w:top w:sz="2.39999999999997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26"/>
        </w:trPr>
        <w:tc>
          <w:tcPr>
            <w:tcW w:type="dxa" w:w="6606"/>
            <w:tcBorders>
              <w:start w:sz="3.199999999999932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594" w:lineRule="exact" w:before="0" w:after="0"/>
              <w:ind w:left="94" w:right="345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 Business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Core Skills </w:t>
            </w:r>
          </w:p>
        </w:tc>
        <w:tc>
          <w:tcPr>
            <w:tcW w:type="dxa" w:w="24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20" w:after="0"/>
              <w:ind w:left="9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Peter Nuthall </w:t>
            </w:r>
          </w:p>
        </w:tc>
      </w:tr>
    </w:tbl>
    <w:p>
      <w:pPr>
        <w:autoSpaceDN w:val="0"/>
        <w:autoSpaceDE w:val="0"/>
        <w:widowControl/>
        <w:spacing w:line="260" w:lineRule="exact" w:before="1117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25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440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tabs>
          <w:tab w:pos="4452" w:val="left"/>
        </w:tabs>
        <w:autoSpaceDE w:val="0"/>
        <w:widowControl/>
        <w:spacing w:line="256" w:lineRule="exact" w:before="0" w:after="506"/>
        <w:ind w:left="2308" w:right="2736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Tasks for Certificate in Agriculture Farm Manager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14"/>
        <w:gridCol w:w="2614"/>
        <w:gridCol w:w="2614"/>
        <w:gridCol w:w="2614"/>
      </w:tblGrid>
      <w:tr>
        <w:trPr>
          <w:trHeight w:hRule="exact" w:val="524"/>
        </w:trPr>
        <w:tc>
          <w:tcPr>
            <w:tcW w:type="dxa" w:w="1112"/>
            <w:tcBorders>
              <w:start w:sz="4.0" w:val="single" w:color="#000000"/>
              <w:top w:sz="3.199999999999932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288" w:right="288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no. </w:t>
            </w:r>
          </w:p>
        </w:tc>
        <w:tc>
          <w:tcPr>
            <w:tcW w:type="dxa" w:w="2542"/>
            <w:tcBorders>
              <w:start w:sz="4.0" w:val="single" w:color="#000000"/>
              <w:top w:sz="3.199999999999932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Task</w:t>
            </w:r>
          </w:p>
        </w:tc>
        <w:tc>
          <w:tcPr>
            <w:tcW w:type="dxa" w:w="4332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Description</w:t>
            </w:r>
          </w:p>
        </w:tc>
        <w:tc>
          <w:tcPr>
            <w:tcW w:type="dxa" w:w="1874"/>
            <w:tcBorders>
              <w:start w:sz="3.199999999999818" w:val="single" w:color="#000000"/>
              <w:top w:sz="3.199999999999932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</w:t>
            </w:r>
          </w:p>
        </w:tc>
      </w:tr>
      <w:tr>
        <w:trPr>
          <w:trHeight w:hRule="exact" w:val="820"/>
        </w:trPr>
        <w:tc>
          <w:tcPr>
            <w:tcW w:type="dxa" w:w="111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1.</w:t>
            </w:r>
          </w:p>
        </w:tc>
        <w:tc>
          <w:tcPr>
            <w:tcW w:type="dxa" w:w="254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Search any three-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farm manger in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Pakistan? </w:t>
            </w:r>
          </w:p>
        </w:tc>
        <w:tc>
          <w:tcPr>
            <w:tcW w:type="dxa" w:w="4332"/>
            <w:tcBorders>
              <w:start w:sz="4.0" w:val="single" w:color="#000000"/>
              <w:top w:sz="2.39999999999997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Google agriculture farm manager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a chart of these farm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manger techniques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302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 </w:t>
            </w:r>
          </w:p>
        </w:tc>
      </w:tr>
      <w:tr>
        <w:trPr>
          <w:trHeight w:hRule="exact" w:val="109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Find out the status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agriculture in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Pakistan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worldwide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out the status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agriculture in Pakistan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out status worldwide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Compare between both status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1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contribution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agriculture in GDP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14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concept of GDP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Devise the ways to maximize the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economy through agriculture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4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soil types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Pakistan?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4" w:val="left"/>
              </w:tabs>
              <w:autoSpaceDE w:val="0"/>
              <w:widowControl/>
              <w:spacing w:line="256" w:lineRule="exact" w:before="0" w:after="0"/>
              <w:ind w:left="98" w:right="72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Sandy, clay and loam soils.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04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 </w:t>
            </w:r>
          </w:p>
        </w:tc>
      </w:tr>
      <w:tr>
        <w:trPr>
          <w:trHeight w:hRule="exact" w:val="1368"/>
        </w:trPr>
        <w:tc>
          <w:tcPr>
            <w:tcW w:type="dxa" w:w="111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5.</w:t>
            </w:r>
          </w:p>
        </w:tc>
        <w:tc>
          <w:tcPr>
            <w:tcW w:type="dxa" w:w="254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factors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effecting soil texture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 Pakistan </w:t>
            </w:r>
          </w:p>
        </w:tc>
        <w:tc>
          <w:tcPr>
            <w:tcW w:type="dxa" w:w="4332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4" w:val="left"/>
                <w:tab w:pos="836" w:val="left"/>
              </w:tabs>
              <w:autoSpaceDE w:val="0"/>
              <w:widowControl/>
              <w:spacing w:line="266" w:lineRule="exact" w:before="0" w:after="0"/>
              <w:ind w:left="98" w:right="100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Find out soil chemistry;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Organic mater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holding capacity.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11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6.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abiotic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factors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34" w:right="259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Rainfall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Climate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Humidity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Aeration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55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3 </w:t>
            </w:r>
          </w:p>
        </w:tc>
      </w:tr>
      <w:tr>
        <w:trPr>
          <w:trHeight w:hRule="exact" w:val="81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7.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soil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biology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434" w:right="0" w:hanging="336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Knowledge of beneficial microorganisms;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Nematodes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Earthworm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07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8.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role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soil fertilizers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80" w:val="left"/>
                <w:tab w:pos="820" w:val="left"/>
              </w:tabs>
              <w:autoSpaceDE w:val="0"/>
              <w:widowControl/>
              <w:spacing w:line="262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Awareness about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Macronutrients: N, P, K, S, C, M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Micronutrients: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Fe, B, Mn, Z, Co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108"/>
        </w:trPr>
        <w:tc>
          <w:tcPr>
            <w:tcW w:type="dxa" w:w="11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9.</w:t>
            </w:r>
          </w:p>
        </w:tc>
        <w:tc>
          <w:tcPr>
            <w:tcW w:type="dxa" w:w="254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4" w:after="0"/>
              <w:ind w:left="100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organic matter </w:t>
            </w:r>
          </w:p>
        </w:tc>
        <w:tc>
          <w:tcPr>
            <w:tcW w:type="dxa" w:w="43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4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Plant residue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Animal waste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Living biomass of microbes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Humus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4 </w:t>
            </w:r>
          </w:p>
        </w:tc>
      </w:tr>
      <w:tr>
        <w:trPr>
          <w:trHeight w:hRule="exact" w:val="52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10.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inorganic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matter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Detailed study of soil nutrients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4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11.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major soil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problems in Pakistan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4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factors affecting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soil health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1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5 </w:t>
            </w:r>
          </w:p>
        </w:tc>
      </w:tr>
      <w:tr>
        <w:trPr>
          <w:trHeight w:hRule="exact" w:val="81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12.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Evaluate the effects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heavy metals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soil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Observe Problems related to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heavy metal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Heavy metals management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6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13.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72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Soil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erosion issues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12" w:after="0"/>
              <w:ind w:left="432" w:right="1296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Types of soil erosion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Erosion management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5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14.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60" w:val="left"/>
              </w:tabs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 herbarium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rabi and kharif crops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434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Visit field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Collect rabi and kharif crop 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0" w:after="0"/>
              <w:ind w:left="434" w:right="1584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samples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a herbarium </w:t>
            </w:r>
          </w:p>
        </w:tc>
        <w:tc>
          <w:tcPr>
            <w:tcW w:type="dxa" w:w="2614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60" w:lineRule="exact" w:before="186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26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4" w:right="614" w:bottom="470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2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72"/>
        <w:gridCol w:w="2472"/>
        <w:gridCol w:w="2472"/>
        <w:gridCol w:w="2472"/>
      </w:tblGrid>
      <w:tr>
        <w:trPr>
          <w:trHeight w:hRule="exact" w:val="544"/>
        </w:trPr>
        <w:tc>
          <w:tcPr>
            <w:tcW w:type="dxa" w:w="1112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3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15.</w:t>
            </w:r>
          </w:p>
        </w:tc>
        <w:tc>
          <w:tcPr>
            <w:tcW w:type="dxa" w:w="2542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crop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patterns in Pakistan </w:t>
            </w:r>
          </w:p>
        </w:tc>
        <w:tc>
          <w:tcPr>
            <w:tcW w:type="dxa" w:w="4332"/>
            <w:tcBorders>
              <w:start w:sz="4.0" w:val="single" w:color="#000000"/>
              <w:top w:sz="2.4000000000000057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4" w:val="left"/>
              </w:tabs>
              <w:autoSpaceDE w:val="0"/>
              <w:widowControl/>
              <w:spacing w:line="258" w:lineRule="exact" w:before="0" w:after="0"/>
              <w:ind w:left="98" w:right="129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Major types of crop pattern; </w:t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Monocropping </w:t>
            </w:r>
          </w:p>
        </w:tc>
        <w:tc>
          <w:tcPr>
            <w:tcW w:type="dxa" w:w="1874"/>
            <w:tcBorders>
              <w:start w:sz="3.199999999999818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60" w:lineRule="exact" w:before="1350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27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292" w:right="115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72"/>
        <w:gridCol w:w="2472"/>
        <w:gridCol w:w="2472"/>
        <w:gridCol w:w="2472"/>
      </w:tblGrid>
      <w:tr>
        <w:trPr>
          <w:trHeight w:hRule="exact" w:val="832"/>
        </w:trPr>
        <w:tc>
          <w:tcPr>
            <w:tcW w:type="dxa" w:w="111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32"/>
            <w:tcBorders>
              <w:start w:sz="4.0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4" w:right="187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Mixed cropping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rotation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Intercropping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78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6 </w:t>
            </w:r>
          </w:p>
        </w:tc>
      </w:tr>
      <w:tr>
        <w:trPr>
          <w:trHeight w:hRule="exact" w:val="78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16.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advantages of crop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patterns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Economic importance in Pakistan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</w:tcPr>
          <w:p/>
        </w:tc>
      </w:tr>
      <w:tr>
        <w:trPr>
          <w:trHeight w:hRule="exact" w:val="135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17.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cropping seasons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Seasons of various crops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sowing 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Effects of early/late sowing 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</w:tcPr>
          <w:p/>
        </w:tc>
      </w:tr>
      <w:tr>
        <w:trPr>
          <w:trHeight w:hRule="exact" w:val="542"/>
        </w:trPr>
        <w:tc>
          <w:tcPr>
            <w:tcW w:type="dxa" w:w="111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18.</w:t>
            </w:r>
          </w:p>
        </w:tc>
        <w:tc>
          <w:tcPr>
            <w:tcW w:type="dxa" w:w="254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land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preparation </w:t>
            </w:r>
          </w:p>
        </w:tc>
        <w:tc>
          <w:tcPr>
            <w:tcW w:type="dxa" w:w="4332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4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land preparation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tools and equipment’s.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3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7 </w:t>
            </w:r>
          </w:p>
        </w:tc>
      </w:tr>
      <w:tr>
        <w:trPr>
          <w:trHeight w:hRule="exact" w:val="79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19.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the criteria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for high yield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varieties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4" w:lineRule="exact" w:before="22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disease resistant and high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yield varieties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34"/>
        </w:trPr>
        <w:tc>
          <w:tcPr>
            <w:tcW w:type="dxa" w:w="111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20.</w:t>
            </w:r>
          </w:p>
        </w:tc>
        <w:tc>
          <w:tcPr>
            <w:tcW w:type="dxa" w:w="254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aspects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seed selection </w:t>
            </w:r>
          </w:p>
        </w:tc>
        <w:tc>
          <w:tcPr>
            <w:tcW w:type="dxa" w:w="4332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healthy seeds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genetically pure seeds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physically sound seeds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3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21.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about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fertilizers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time of application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Dose selection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Methods of application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29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8 </w:t>
            </w:r>
          </w:p>
        </w:tc>
      </w:tr>
      <w:tr>
        <w:trPr>
          <w:trHeight w:hRule="exact" w:val="56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22.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concept of weed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Identify weeds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Weed management strategies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9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23.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harvesting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storage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techniques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8" w:lineRule="exact" w:before="8" w:after="0"/>
              <w:ind w:left="434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Methods of harvesting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tools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equipment’s. </w:t>
            </w:r>
          </w:p>
          <w:p>
            <w:pPr>
              <w:autoSpaceDN w:val="0"/>
              <w:autoSpaceDE w:val="0"/>
              <w:widowControl/>
              <w:spacing w:line="274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Suitable storage methods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9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24.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importance of water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434" w:right="1152" w:hanging="336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Effects on;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Seed germination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Plant growth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Nutrient transportation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3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9 </w:t>
            </w:r>
          </w:p>
        </w:tc>
      </w:tr>
      <w:tr>
        <w:trPr>
          <w:trHeight w:hRule="exact" w:val="82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25.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Calculate the water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requirement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12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irrigation methods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needs of water </w:t>
            </w:r>
          </w:p>
          <w:p>
            <w:pPr>
              <w:autoSpaceDN w:val="0"/>
              <w:autoSpaceDE w:val="0"/>
              <w:widowControl/>
              <w:spacing w:line="250" w:lineRule="exact" w:before="10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various crops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4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26.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Classify the irrigation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methods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different methods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irrigation in various crops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1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10 </w:t>
            </w:r>
          </w:p>
        </w:tc>
      </w:tr>
      <w:tr>
        <w:trPr>
          <w:trHeight w:hRule="exact" w:val="790"/>
        </w:trPr>
        <w:tc>
          <w:tcPr>
            <w:tcW w:type="dxa" w:w="111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27.</w:t>
            </w:r>
          </w:p>
        </w:tc>
        <w:tc>
          <w:tcPr>
            <w:tcW w:type="dxa" w:w="254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Irrigation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</w:p>
        </w:tc>
        <w:tc>
          <w:tcPr>
            <w:tcW w:type="dxa" w:w="43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8" w:after="0"/>
              <w:ind w:left="23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Irrigation management practices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crops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304"/>
        </w:trPr>
        <w:tc>
          <w:tcPr>
            <w:tcW w:type="dxa" w:w="11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28.</w:t>
            </w:r>
          </w:p>
        </w:tc>
        <w:tc>
          <w:tcPr>
            <w:tcW w:type="dxa" w:w="254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storage and irrigation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practices for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Northern areas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Pakistan </w:t>
            </w:r>
          </w:p>
        </w:tc>
        <w:tc>
          <w:tcPr>
            <w:tcW w:type="dxa" w:w="43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water storage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irrigation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on hilly/fallow lands </w:t>
            </w:r>
          </w:p>
        </w:tc>
        <w:tc>
          <w:tcPr>
            <w:tcW w:type="dxa" w:w="187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11 </w:t>
            </w:r>
          </w:p>
        </w:tc>
      </w:tr>
      <w:tr>
        <w:trPr>
          <w:trHeight w:hRule="exact" w:val="107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29.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irrigation machinery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Maintenance of irrigation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appliances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Water conservation practices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according to machinery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78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12 </w:t>
            </w:r>
          </w:p>
        </w:tc>
      </w:tr>
      <w:tr>
        <w:trPr>
          <w:trHeight w:hRule="exact" w:val="542"/>
        </w:trPr>
        <w:tc>
          <w:tcPr>
            <w:tcW w:type="dxa" w:w="11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30.</w:t>
            </w:r>
          </w:p>
        </w:tc>
        <w:tc>
          <w:tcPr>
            <w:tcW w:type="dxa" w:w="254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Analyze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Production losses </w:t>
            </w:r>
          </w:p>
        </w:tc>
        <w:tc>
          <w:tcPr>
            <w:tcW w:type="dxa" w:w="43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basic factors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affecting yield losses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60" w:lineRule="exact" w:before="18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28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15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72"/>
        <w:gridCol w:w="2472"/>
        <w:gridCol w:w="2472"/>
        <w:gridCol w:w="2472"/>
      </w:tblGrid>
      <w:tr>
        <w:trPr>
          <w:trHeight w:hRule="exact" w:val="584"/>
        </w:trPr>
        <w:tc>
          <w:tcPr>
            <w:tcW w:type="dxa" w:w="111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874"/>
            <w:gridSpan w:val="2"/>
            <w:tcBorders>
              <w:start w:sz="4.0" w:val="single" w:color="#000000"/>
              <w:top w:sz="3.1999999999999886" w:val="single" w:color="#000000"/>
              <w:end w:sz="3.199999999999818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311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Mid-term exams  </w:t>
            </w:r>
          </w:p>
        </w:tc>
        <w:tc>
          <w:tcPr>
            <w:tcW w:type="dxa" w:w="187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13 </w:t>
            </w:r>
          </w:p>
        </w:tc>
      </w:tr>
      <w:tr>
        <w:trPr>
          <w:trHeight w:hRule="exact" w:val="1614"/>
        </w:trPr>
        <w:tc>
          <w:tcPr>
            <w:tcW w:type="dxa" w:w="111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31.</w:t>
            </w:r>
          </w:p>
        </w:tc>
        <w:tc>
          <w:tcPr>
            <w:tcW w:type="dxa" w:w="25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role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harvest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technologies </w:t>
            </w:r>
          </w:p>
        </w:tc>
        <w:tc>
          <w:tcPr>
            <w:tcW w:type="dxa" w:w="4332"/>
            <w:tcBorders>
              <w:start w:sz="4.0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harvesting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methods. 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8" w:lineRule="exact" w:before="20" w:after="0"/>
              <w:ind w:left="434" w:right="100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collection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harvested crops. 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Transportation and processing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</w:t>
            </w:r>
          </w:p>
        </w:tc>
        <w:tc>
          <w:tcPr>
            <w:tcW w:type="dxa" w:w="1874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14 </w:t>
            </w:r>
          </w:p>
        </w:tc>
      </w:tr>
      <w:tr>
        <w:trPr>
          <w:trHeight w:hRule="exact" w:val="1326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32.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Knowledge of post-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harvest strategies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causes of low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yield factors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Transportation and processing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of field crops, vegetables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fruits. </w:t>
            </w:r>
          </w:p>
        </w:tc>
        <w:tc>
          <w:tcPr>
            <w:tcW w:type="dxa" w:w="1874"/>
            <w:tcBorders>
              <w:start w:sz="3.199999999999818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Week 15</w:t>
            </w:r>
          </w:p>
        </w:tc>
      </w:tr>
      <w:tr>
        <w:trPr>
          <w:trHeight w:hRule="exact" w:val="1080"/>
        </w:trPr>
        <w:tc>
          <w:tcPr>
            <w:tcW w:type="dxa" w:w="1112"/>
            <w:tcBorders>
              <w:start w:sz="4.0" w:val="single" w:color="#000000"/>
              <w:top w:sz="2.399999999999863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33.</w:t>
            </w:r>
          </w:p>
        </w:tc>
        <w:tc>
          <w:tcPr>
            <w:tcW w:type="dxa" w:w="2542"/>
            <w:tcBorders>
              <w:start w:sz="4.0" w:val="single" w:color="#000000"/>
              <w:top w:sz="2.399999999999863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post-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harvest yield losses </w:t>
            </w:r>
          </w:p>
        </w:tc>
        <w:tc>
          <w:tcPr>
            <w:tcW w:type="dxa" w:w="4332"/>
            <w:tcBorders>
              <w:start w:sz="4.0" w:val="single" w:color="#000000"/>
              <w:top w:sz="2.3999999999998636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seasonal yield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losses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Picking, Packing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transportation losses </w:t>
            </w:r>
          </w:p>
        </w:tc>
        <w:tc>
          <w:tcPr>
            <w:tcW w:type="dxa" w:w="1874"/>
            <w:tcBorders>
              <w:start w:sz="3.199999999999818" w:val="single" w:color="#000000"/>
              <w:top w:sz="2.399999999999863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16 </w:t>
            </w:r>
          </w:p>
        </w:tc>
      </w:tr>
      <w:tr>
        <w:trPr>
          <w:trHeight w:hRule="exact" w:val="1350"/>
        </w:trPr>
        <w:tc>
          <w:tcPr>
            <w:tcW w:type="dxa" w:w="111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34.</w:t>
            </w:r>
          </w:p>
        </w:tc>
        <w:tc>
          <w:tcPr>
            <w:tcW w:type="dxa" w:w="254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storage practices </w:t>
            </w:r>
          </w:p>
        </w:tc>
        <w:tc>
          <w:tcPr>
            <w:tcW w:type="dxa" w:w="4332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Benefits of storage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Suitable environmental conditions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storage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 infestation on storage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products </w:t>
            </w:r>
          </w:p>
        </w:tc>
        <w:tc>
          <w:tcPr>
            <w:tcW w:type="dxa" w:w="1874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17 </w:t>
            </w:r>
          </w:p>
        </w:tc>
      </w:tr>
      <w:tr>
        <w:trPr>
          <w:trHeight w:hRule="exact" w:val="161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35.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proper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storage conditions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Factors effecting the storage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conditions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precautionary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measures of storage house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and role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preservatives </w:t>
            </w:r>
          </w:p>
        </w:tc>
        <w:tc>
          <w:tcPr>
            <w:tcW w:type="dxa" w:w="187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80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18 </w:t>
            </w:r>
          </w:p>
        </w:tc>
      </w:tr>
      <w:tr>
        <w:trPr>
          <w:trHeight w:hRule="exact" w:val="540"/>
        </w:trPr>
        <w:tc>
          <w:tcPr>
            <w:tcW w:type="dxa" w:w="1112"/>
            <w:tcBorders>
              <w:start w:sz="4.0" w:val="single" w:color="#000000"/>
              <w:top w:sz="3.200000000000273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36.</w:t>
            </w:r>
          </w:p>
        </w:tc>
        <w:tc>
          <w:tcPr>
            <w:tcW w:type="dxa" w:w="2542"/>
            <w:tcBorders>
              <w:start w:sz="4.0" w:val="single" w:color="#000000"/>
              <w:top w:sz="3.200000000000273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fumigation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practices </w:t>
            </w:r>
          </w:p>
        </w:tc>
        <w:tc>
          <w:tcPr>
            <w:tcW w:type="dxa" w:w="4332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432" w:right="1008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of appropriate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fumigation methods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20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19 </w:t>
            </w:r>
          </w:p>
        </w:tc>
      </w:tr>
      <w:tr>
        <w:trPr>
          <w:trHeight w:hRule="exact" w:val="790"/>
        </w:trPr>
        <w:tc>
          <w:tcPr>
            <w:tcW w:type="dxa" w:w="111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37.</w:t>
            </w:r>
          </w:p>
        </w:tc>
        <w:tc>
          <w:tcPr>
            <w:tcW w:type="dxa" w:w="254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follow up of storage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house </w:t>
            </w:r>
          </w:p>
        </w:tc>
        <w:tc>
          <w:tcPr>
            <w:tcW w:type="dxa" w:w="4332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4" w:lineRule="exact" w:before="22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Regular checkups to avoid pests,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fungal and bacterial infestations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61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38.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about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chemistry of fruits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vegetables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Physiochemical studies of various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fruits and vegetables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Nutrients and water requirement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strategies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knowledge on ripening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 methods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29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20 </w:t>
            </w:r>
          </w:p>
        </w:tc>
      </w:tr>
      <w:tr>
        <w:trPr>
          <w:trHeight w:hRule="exact" w:val="786"/>
        </w:trPr>
        <w:tc>
          <w:tcPr>
            <w:tcW w:type="dxa" w:w="11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39.</w:t>
            </w:r>
          </w:p>
        </w:tc>
        <w:tc>
          <w:tcPr>
            <w:tcW w:type="dxa" w:w="254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appropriate picking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methods </w:t>
            </w:r>
          </w:p>
        </w:tc>
        <w:tc>
          <w:tcPr>
            <w:tcW w:type="dxa" w:w="4332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Manual and mechanical picking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9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40.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the training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trainees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8" w:lineRule="exact" w:before="8" w:after="0"/>
              <w:ind w:left="434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hiring skills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Training strategies for new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candidates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Time and duration of training </w:t>
            </w:r>
          </w:p>
        </w:tc>
        <w:tc>
          <w:tcPr>
            <w:tcW w:type="dxa" w:w="187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60" w:lineRule="exact" w:before="158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29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5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72"/>
        <w:gridCol w:w="2472"/>
        <w:gridCol w:w="2472"/>
        <w:gridCol w:w="2472"/>
      </w:tblGrid>
      <w:tr>
        <w:trPr>
          <w:trHeight w:hRule="exact" w:val="558"/>
        </w:trPr>
        <w:tc>
          <w:tcPr>
            <w:tcW w:type="dxa" w:w="1112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41.</w:t>
            </w:r>
          </w:p>
        </w:tc>
        <w:tc>
          <w:tcPr>
            <w:tcW w:type="dxa" w:w="25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Projects/assignments</w:t>
            </w:r>
          </w:p>
        </w:tc>
        <w:tc>
          <w:tcPr>
            <w:tcW w:type="dxa" w:w="4332"/>
            <w:tcBorders>
              <w:start w:sz="4.0" w:val="single" w:color="#000000"/>
              <w:top w:sz="3.1999999999999886" w:val="single" w:color="#000000"/>
              <w:end w:sz="3.199999999999818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12" w:after="0"/>
              <w:ind w:left="434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 generation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Development of leadership skills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1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21 </w:t>
            </w:r>
          </w:p>
        </w:tc>
      </w:tr>
      <w:tr>
        <w:trPr>
          <w:trHeight w:hRule="exact" w:val="788"/>
        </w:trPr>
        <w:tc>
          <w:tcPr>
            <w:tcW w:type="dxa" w:w="111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42.</w:t>
            </w:r>
          </w:p>
        </w:tc>
        <w:tc>
          <w:tcPr>
            <w:tcW w:type="dxa" w:w="254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Initiate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commercialization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projects </w:t>
            </w:r>
          </w:p>
        </w:tc>
        <w:tc>
          <w:tcPr>
            <w:tcW w:type="dxa" w:w="4332"/>
            <w:tcBorders>
              <w:start w:sz="4.0" w:val="single" w:color="#000000"/>
              <w:top w:sz="2.39999999999997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Assign the target-based projects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1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43.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farm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14" w:after="0"/>
              <w:ind w:left="432" w:right="432" w:firstLine="0"/>
              <w:jc w:val="center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Basic methods of farm design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Maintenance of farm tool and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equipment’s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55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22 </w:t>
            </w:r>
          </w:p>
        </w:tc>
      </w:tr>
      <w:tr>
        <w:trPr>
          <w:trHeight w:hRule="exact" w:val="138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44.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Create farm records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Input and output records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reports and data recording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Labor, livestock and dairy records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Production records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Weather changing records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630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45.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profit/loss of farms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8" w:lineRule="exact" w:before="8" w:after="0"/>
              <w:ind w:left="434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Total income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Bank deposits, statements,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cheques and accounts.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100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Profit/loss balance sheet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Interest rate </w:t>
            </w:r>
          </w:p>
        </w:tc>
        <w:tc>
          <w:tcPr>
            <w:tcW w:type="dxa" w:w="187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80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23 </w:t>
            </w:r>
          </w:p>
        </w:tc>
      </w:tr>
      <w:tr>
        <w:trPr>
          <w:trHeight w:hRule="exact" w:val="162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46.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stock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records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Balance of living/non-living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material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Construction stocks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On-farm machinery records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Preparation of records on sale,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purchase etc.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81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24 </w:t>
            </w:r>
          </w:p>
        </w:tc>
      </w:tr>
      <w:tr>
        <w:trPr>
          <w:trHeight w:hRule="exact" w:val="1614"/>
        </w:trPr>
        <w:tc>
          <w:tcPr>
            <w:tcW w:type="dxa" w:w="1112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47.</w:t>
            </w:r>
          </w:p>
        </w:tc>
        <w:tc>
          <w:tcPr>
            <w:tcW w:type="dxa" w:w="2542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Prepare land records</w:t>
            </w:r>
          </w:p>
        </w:tc>
        <w:tc>
          <w:tcPr>
            <w:tcW w:type="dxa" w:w="4332"/>
            <w:tcBorders>
              <w:start w:sz="4.0" w:val="single" w:color="#000000"/>
              <w:top w:sz="2.400000000000091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0" w:after="0"/>
              <w:ind w:left="434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dealing with land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recording Govt. officers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Calculation of land revenue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generation at farm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about land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purchase/transfer procedures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608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48.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personal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safety measures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Appropriate knowledge on safe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working environment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Basic tools and equipment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Complete knowledge 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instructions and guidelines for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personal health measures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81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25 </w:t>
            </w:r>
          </w:p>
        </w:tc>
      </w:tr>
      <w:tr>
        <w:trPr>
          <w:trHeight w:hRule="exact" w:val="1514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49.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Knowledge on first-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aid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to use first aid kit 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emergency conditions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Implementation of anti-theft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measures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902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34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50.</w:t>
            </w:r>
          </w:p>
        </w:tc>
        <w:tc>
          <w:tcPr>
            <w:tcW w:type="dxa" w:w="2542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90" w:lineRule="exact" w:before="82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entrepreneurship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4332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10" w:after="0"/>
              <w:ind w:left="434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business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development fundamentals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Freelancing capabilities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Fund’s development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Sales and marketing strategies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Awareness on jobs and self-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employment </w:t>
            </w:r>
          </w:p>
        </w:tc>
        <w:tc>
          <w:tcPr>
            <w:tcW w:type="dxa" w:w="187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558" w:after="0"/>
              <w:ind w:left="0" w:right="416" w:firstLine="0"/>
              <w:jc w:val="righ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26 </w:t>
            </w:r>
          </w:p>
        </w:tc>
      </w:tr>
    </w:tbl>
    <w:p>
      <w:pPr>
        <w:autoSpaceDN w:val="0"/>
        <w:autoSpaceDE w:val="0"/>
        <w:widowControl/>
        <w:spacing w:line="260" w:lineRule="exact" w:before="53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30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15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72"/>
        <w:gridCol w:w="2472"/>
        <w:gridCol w:w="2472"/>
        <w:gridCol w:w="2472"/>
      </w:tblGrid>
      <w:tr>
        <w:trPr>
          <w:trHeight w:hRule="exact" w:val="816"/>
        </w:trPr>
        <w:tc>
          <w:tcPr>
            <w:tcW w:type="dxa" w:w="111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332"/>
            <w:tcBorders>
              <w:start w:sz="4.0" w:val="single" w:color="#000000"/>
              <w:top w:sz="3.199999999999988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Business development incubation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centers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Final cost management </w:t>
            </w:r>
          </w:p>
        </w:tc>
        <w:tc>
          <w:tcPr>
            <w:tcW w:type="dxa" w:w="1874"/>
            <w:vMerge w:val="restart"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816"/>
        </w:trPr>
        <w:tc>
          <w:tcPr>
            <w:tcW w:type="dxa" w:w="11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874"/>
            <w:gridSpan w:val="2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    Final exam </w:t>
            </w:r>
          </w:p>
        </w:tc>
        <w:tc>
          <w:tcPr>
            <w:tcW w:type="dxa" w:w="2472"/>
            <w:vMerge/>
            <w:tcBorders>
              <w:start w:sz="3.199999999999818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60" w:lineRule="exact" w:before="1234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31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5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68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3832" w:firstLine="0"/>
        <w:jc w:val="righ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Agriculture Farm Management </w:t>
      </w:r>
    </w:p>
    <w:p>
      <w:pPr>
        <w:autoSpaceDN w:val="0"/>
        <w:autoSpaceDE w:val="0"/>
        <w:widowControl/>
        <w:spacing w:line="490" w:lineRule="exact" w:before="248" w:after="0"/>
        <w:ind w:left="24" w:right="288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freelancing and how you can make money online - BBCURDU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https://www.youtube.com/watch?v=9jCJN3Ff0kA</w:t>
      </w:r>
    </w:p>
    <w:p>
      <w:pPr>
        <w:autoSpaceDN w:val="0"/>
        <w:autoSpaceDE w:val="0"/>
        <w:widowControl/>
        <w:spacing w:line="480" w:lineRule="exact" w:before="492" w:after="0"/>
        <w:ind w:left="24" w:right="158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the Role of Good Manners in the Workplace? By Qasim Ali Shah | In 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https://www.youtube.com/watch?v=Qi6Xn7yKIlQ</w:t>
      </w:r>
    </w:p>
    <w:p>
      <w:pPr>
        <w:autoSpaceDN w:val="0"/>
        <w:autoSpaceDE w:val="0"/>
        <w:widowControl/>
        <w:spacing w:line="486" w:lineRule="exact" w:before="492" w:after="0"/>
        <w:ind w:left="24" w:right="432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Hisham Sarwar Motivational Story | Pakistani Freelancer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https://www.youtube.com/watch?v=CHm_BH7xAXk</w:t>
      </w:r>
    </w:p>
    <w:p>
      <w:pPr>
        <w:autoSpaceDN w:val="0"/>
        <w:autoSpaceDE w:val="0"/>
        <w:widowControl/>
        <w:spacing w:line="490" w:lineRule="exact" w:before="480" w:after="0"/>
        <w:ind w:left="24" w:right="100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Success story of M. Aslam from Toba Tek Singh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http://ofwm.agripunjab.gov.pk/system/files/Aslam-TTS.pdf com/watch?v=9WrmYYhr7S0</w:t>
      </w:r>
    </w:p>
    <w:p>
      <w:pPr>
        <w:autoSpaceDN w:val="0"/>
        <w:autoSpaceDE w:val="0"/>
        <w:widowControl/>
        <w:spacing w:line="252" w:lineRule="exact" w:before="720" w:after="0"/>
        <w:ind w:left="24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Success Story of a drip irrigation on strawberry. </w:t>
      </w:r>
    </w:p>
    <w:p>
      <w:pPr>
        <w:autoSpaceDN w:val="0"/>
        <w:autoSpaceDE w:val="0"/>
        <w:widowControl/>
        <w:spacing w:line="300" w:lineRule="exact" w:before="186" w:after="0"/>
        <w:ind w:left="24" w:right="230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http://ofwm.agripunjab.gov.pk/system/files/Strawberry_LiaqatAli_TTS_0.pdf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</w:rPr>
        <w:t xml:space="preserve">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e.com/watch?v=tIQ0CWgszI0</w:t>
      </w:r>
    </w:p>
    <w:p>
      <w:pPr>
        <w:autoSpaceDN w:val="0"/>
        <w:autoSpaceDE w:val="0"/>
        <w:widowControl/>
        <w:spacing w:line="390" w:lineRule="exact" w:before="586" w:after="0"/>
        <w:ind w:left="24" w:right="100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Failure to Millionaire - How to Make Money Online | Fiverr Superhero Aaliyaan Success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Story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https://www.youtube.com/watch?v=d1hocXWSpus</w:t>
      </w:r>
    </w:p>
    <w:p>
      <w:pPr>
        <w:autoSpaceDN w:val="0"/>
        <w:autoSpaceDE w:val="0"/>
        <w:widowControl/>
        <w:spacing w:line="260" w:lineRule="exact" w:before="4094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32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588" w:right="614" w:bottom="470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 </w:t>
      </w:r>
    </w:p>
    <w:p>
      <w:pPr>
        <w:autoSpaceDN w:val="0"/>
        <w:autoSpaceDE w:val="0"/>
        <w:widowControl/>
        <w:spacing w:line="252" w:lineRule="exact" w:before="236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SUGGESTIVE FORMAT AND SEQUENCE ORDER OF MOTIVATIONAL LECTURE.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02" w:lineRule="exact" w:before="186" w:after="0"/>
        <w:ind w:left="0" w:right="28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Mentor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Mentors are provided an observation checklist form to evaluate and share their observational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298" w:lineRule="exact" w:before="0" w:after="0"/>
        <w:ind w:left="0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checklist is provided at two different points: Once towards the end of the course. The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checklists are an opportunity for mentors to share their unique perspective on group dynamics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based on various team activities, gameplay sessions, pitch preparation, and other sessions, giving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insights on the nature of communication and teamwork taking place and how both learning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298" w:lineRule="exact" w:before="180" w:after="238"/>
        <w:ind w:left="0" w:right="432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Session- 1 (Communication):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Please find below an overview of the activities taking place Session plan that will support your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9832"/>
      </w:tblGrid>
      <w:tr>
        <w:trPr>
          <w:trHeight w:hRule="exact" w:val="270"/>
        </w:trPr>
        <w:tc>
          <w:tcPr>
            <w:tcW w:type="dxa" w:w="869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Session- 1 OVERVIEW</w:t>
            </w:r>
          </w:p>
        </w:tc>
      </w:tr>
      <w:tr>
        <w:trPr>
          <w:trHeight w:hRule="exact" w:val="266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Aims and Objectives:</w:t>
            </w:r>
          </w:p>
        </w:tc>
      </w:tr>
      <w:tr>
        <w:trPr>
          <w:trHeight w:hRule="exact" w:val="2162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8" w:lineRule="exact" w:before="8" w:after="0"/>
              <w:ind w:left="44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To introduce the communication skills and how it will work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Get to know mentor and team - build rapport and develop a strong sense of a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Provide an introduction to communication skills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 to collaborate on an activity sheet developing their communication,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teamwork, and problem-solving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Gain an understanding of participants’ own communication skills rating at the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start of the program </w:t>
            </w:r>
          </w:p>
        </w:tc>
      </w:tr>
    </w:tbl>
    <w:p>
      <w:pPr>
        <w:autoSpaceDN w:val="0"/>
        <w:autoSpaceDE w:val="0"/>
        <w:widowControl/>
        <w:spacing w:line="48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58"/>
        <w:gridCol w:w="2458"/>
        <w:gridCol w:w="2458"/>
        <w:gridCol w:w="2458"/>
      </w:tblGrid>
      <w:tr>
        <w:trPr>
          <w:trHeight w:hRule="exact" w:val="270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Activity: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Participant Time</w:t>
            </w:r>
          </w:p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Teacher Time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Time</w:t>
            </w:r>
          </w:p>
        </w:tc>
      </w:tr>
      <w:tr>
        <w:trPr>
          <w:trHeight w:hRule="exact" w:val="784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104" w:right="382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 Attend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contribute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scheduled.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2" w:after="0"/>
              <w:ind w:left="104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good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6"/>
        </w:trPr>
        <w:tc>
          <w:tcPr>
            <w:tcW w:type="dxa" w:w="2170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2" w:after="0"/>
              <w:ind w:left="104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</w:p>
        </w:tc>
        <w:tc>
          <w:tcPr>
            <w:tcW w:type="dxa" w:w="2176"/>
            <w:tcBorders>
              <w:start w:sz="4.0" w:val="single" w:color="#000000"/>
              <w:top w:sz="3.2000000000007276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3.2000000000007276" w:val="single" w:color="#000000"/>
              <w:end w:sz="2.39999999999963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08"/>
        </w:trPr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important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2176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3.199999999999818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2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8" w:lineRule="exact" w:before="4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Key learning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outcomes: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Resources: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8" w:lineRule="exact" w:before="4" w:after="0"/>
              <w:ind w:left="10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Enterprise skills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developed: </w:t>
            </w:r>
          </w:p>
        </w:tc>
      </w:tr>
      <w:tr>
        <w:trPr>
          <w:trHeight w:hRule="exact" w:val="110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274" w:right="288" w:hanging="172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4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Podium</w:t>
            </w:r>
          </w:p>
          <w:p>
            <w:pPr>
              <w:autoSpaceDN w:val="0"/>
              <w:autoSpaceDE w:val="0"/>
              <w:widowControl/>
              <w:spacing w:line="274" w:lineRule="exact" w:before="2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Projector </w:t>
            </w:r>
          </w:p>
          <w:p>
            <w:pPr>
              <w:autoSpaceDN w:val="0"/>
              <w:autoSpaceDE w:val="0"/>
              <w:widowControl/>
              <w:spacing w:line="274" w:lineRule="exact" w:before="14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Computer </w:t>
            </w:r>
          </w:p>
          <w:p>
            <w:pPr>
              <w:autoSpaceDN w:val="0"/>
              <w:autoSpaceDE w:val="0"/>
              <w:widowControl/>
              <w:spacing w:line="274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Flip Chart 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0" w:after="0"/>
              <w:ind w:left="150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Communication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Self Confidence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260" w:lineRule="exact" w:before="5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33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4" w:right="1216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114"/>
        </w:trPr>
        <w:tc>
          <w:tcPr>
            <w:tcW w:type="dxa" w:w="217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74" w:val="left"/>
              </w:tabs>
              <w:autoSpaceDE w:val="0"/>
              <w:widowControl/>
              <w:spacing w:line="260" w:lineRule="exact" w:before="16" w:after="0"/>
              <w:ind w:left="102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4348"/>
            <w:tcBorders>
              <w:start w:sz="4.0" w:val="single" w:color="#000000"/>
              <w:top w:sz="3.1999999999999886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Marker </w:t>
            </w:r>
          </w:p>
        </w:tc>
        <w:tc>
          <w:tcPr>
            <w:tcW w:type="dxa" w:w="2176"/>
            <w:tcBorders>
              <w:start w:sz="2.399999999999636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49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268"/>
        </w:trPr>
        <w:tc>
          <w:tcPr>
            <w:tcW w:type="dxa" w:w="28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Schedule</w:t>
            </w:r>
          </w:p>
        </w:tc>
        <w:tc>
          <w:tcPr>
            <w:tcW w:type="dxa" w:w="5836"/>
            <w:tcBorders>
              <w:start w:sz="4.0" w:val="single" w:color="#000000"/>
              <w:top w:sz="3.2000000000000455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Should do</w:t>
            </w:r>
          </w:p>
        </w:tc>
      </w:tr>
      <w:tr>
        <w:trPr>
          <w:trHeight w:hRule="exact" w:val="1562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158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Welcome: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Short welcome and ask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introduce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50" w:lineRule="exact" w:before="1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96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Note for Instructor: Throughout this session, please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 the session to ensure nothing inappropriate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being happened. </w:t>
            </w:r>
          </w:p>
        </w:tc>
      </w:tr>
      <w:tr>
        <w:trPr>
          <w:trHeight w:hRule="exact" w:val="2606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44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Icebreaker: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10 min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5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Start your session by delivering an icebreaker, this will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enable you and your team to start to build rapport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 team presentation for the tasks ahead. </w:t>
            </w:r>
          </w:p>
          <w:p>
            <w:pPr>
              <w:autoSpaceDN w:val="0"/>
              <w:autoSpaceDE w:val="0"/>
              <w:widowControl/>
              <w:spacing w:line="258" w:lineRule="exact" w:before="2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icebreaker below should work well at introductions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encouraging communication, but feel free to use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others if you think they are more appropriate. It is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to encourage young people to get to know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other and build strong team links during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hour; this will help to increase their motivation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throughout the sessions. </w:t>
            </w:r>
          </w:p>
        </w:tc>
      </w:tr>
      <w:tr>
        <w:trPr>
          <w:trHeight w:hRule="exact" w:val="4680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&amp;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Onboarding: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20mins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introduction of the qualification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your introduction cover the following: </w:t>
            </w:r>
            <w:r>
              <w:br/>
            </w: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 xml:space="preserve">1.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Explanation of the program and structure. (Kamyab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jawan Program) </w:t>
            </w:r>
            <w:r>
              <w:br/>
            </w: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 xml:space="preserve">2.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you will use your communication skills in your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professional life.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96" w:right="0" w:firstLine="0"/>
              <w:jc w:val="left"/>
            </w:pP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 xml:space="preserve">3.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Key contacts and key information – e.g., role of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teacher, mentor, and SEED. Policies and procedures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(user agreements and “contact us” section). Everyone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 to the Group Rules tab at the top of their screen,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 out the rules, and ask everyone to verbally agree. </w:t>
            </w:r>
          </w:p>
          <w:p>
            <w:pPr>
              <w:autoSpaceDN w:val="0"/>
              <w:autoSpaceDE w:val="0"/>
              <w:widowControl/>
              <w:spacing w:line="256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Ensure that the consequences are clear for using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platform outside of hours. (9am-8pm) </w:t>
            </w:r>
            <w:r>
              <w:br/>
            </w:r>
            <w:r>
              <w:rPr>
                <w:w w:val="101.2109322981401"/>
                <w:rFonts w:ascii="CIDFont+F1" w:hAnsi="CIDFont+F1" w:eastAsia="CIDFont+F1"/>
                <w:b w:val="0"/>
                <w:i w:val="0"/>
                <w:color w:val="000000"/>
                <w:sz w:val="22"/>
              </w:rPr>
              <w:t xml:space="preserve">4.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What is up next for the next 2 weeks ahead so young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people know what to expect (see pages 5-7 for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overview of the challenge). Allow young people to ask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 questions about the session topic. </w:t>
            </w:r>
          </w:p>
        </w:tc>
      </w:tr>
      <w:tr>
        <w:trPr>
          <w:trHeight w:hRule="exact" w:val="1828"/>
        </w:trPr>
        <w:tc>
          <w:tcPr>
            <w:tcW w:type="dxa" w:w="28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Team Activity Planning: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30 minutes </w:t>
            </w:r>
          </w:p>
        </w:tc>
        <w:tc>
          <w:tcPr>
            <w:tcW w:type="dxa" w:w="5836"/>
            <w:tcBorders>
              <w:start w:sz="4.0" w:val="single" w:color="#000000"/>
              <w:top w:sz="3.199999999999818" w:val="single" w:color="#000000"/>
              <w:end w:sz="3.200000000000273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MENTOR: Explain to the whole team that you will 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planning how to collaborate for the first and second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collaborative Team Activities that will take place outside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session. There will not be another session until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next session so this step is required because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communicating and making decisions outside of a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session requires a different strategy that must be </w:t>
            </w:r>
          </w:p>
        </w:tc>
      </w:tr>
    </w:tbl>
    <w:p>
      <w:pPr>
        <w:autoSpaceDN w:val="0"/>
        <w:autoSpaceDE w:val="0"/>
        <w:widowControl/>
        <w:spacing w:line="260" w:lineRule="exact" w:before="41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34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440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5228"/>
        </w:trPr>
        <w:tc>
          <w:tcPr>
            <w:tcW w:type="dxa" w:w="28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836"/>
            <w:tcBorders>
              <w:start w:sz="4.0" w:val="single" w:color="#000000"/>
              <w:top w:sz="3.1999999999999886" w:val="single" w:color="#000000"/>
              <w:end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agreed upon so that everyone knows what they are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doing for this activity and how. </w:t>
            </w:r>
          </w:p>
          <w:p>
            <w:pPr>
              <w:autoSpaceDN w:val="0"/>
              <w:tabs>
                <w:tab w:pos="436" w:val="left"/>
                <w:tab w:pos="774" w:val="left"/>
              </w:tabs>
              <w:autoSpaceDE w:val="0"/>
              <w:widowControl/>
              <w:spacing w:line="262" w:lineRule="exact" w:before="14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“IDENTIFY ENTREPRENEURS” TEAM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“BRAINSTORMING SOCIAL PROBLEMS” TEAM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ACTIVITY”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As a team, collaborate on a creative brainstorm on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social problems in your community. Vote on the areas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you feel most passionate about as a team, then write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the teams have the opportunity to talk about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they want to work as a team through the activities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e.g., when they want to complete the activities, how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communicate, the role of the project manager, etc.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you allocate each young person a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that they are the project manager for the weekly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Type up notes for their strategy if this is helpful - it can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included underneath the Team Contract. </w:t>
            </w:r>
          </w:p>
        </w:tc>
      </w:tr>
      <w:tr>
        <w:trPr>
          <w:trHeight w:hRule="exact" w:val="1566"/>
        </w:trPr>
        <w:tc>
          <w:tcPr>
            <w:tcW w:type="dxa" w:w="2898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4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Session Close: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minutes </w:t>
            </w:r>
          </w:p>
        </w:tc>
        <w:tc>
          <w:tcPr>
            <w:tcW w:type="dxa" w:w="5836"/>
            <w:tcBorders>
              <w:start w:sz="4.0" w:val="single" w:color="#000000"/>
              <w:top w:sz="3.200000000000273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MENTOR: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Close the session with the opportunity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Instructor: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Facilitate the wrap-up of the session. A quick reminder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what is coming up next and when the next session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260" w:lineRule="exact" w:before="717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35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440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244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MOTIVATIONAL LECTURES LINKS.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66"/>
        </w:trPr>
        <w:tc>
          <w:tcPr>
            <w:tcW w:type="dxa" w:w="1698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TOPIC</w:t>
            </w:r>
          </w:p>
        </w:tc>
        <w:tc>
          <w:tcPr>
            <w:tcW w:type="dxa" w:w="1992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SPEAKER</w:t>
            </w:r>
          </w:p>
        </w:tc>
        <w:tc>
          <w:tcPr>
            <w:tcW w:type="dxa" w:w="5714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LINK</w:t>
            </w:r>
          </w:p>
        </w:tc>
      </w:tr>
      <w:tr>
        <w:trPr>
          <w:trHeight w:hRule="exact" w:val="788"/>
        </w:trPr>
        <w:tc>
          <w:tcPr>
            <w:tcW w:type="dxa" w:w="16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50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Face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Problems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Life </w:t>
            </w:r>
          </w:p>
        </w:tc>
        <w:tc>
          <w:tcPr>
            <w:tcW w:type="dxa" w:w="19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https://www.youtube.com/watch?v=OrQte08Ml90</w:t>
            </w:r>
          </w:p>
        </w:tc>
      </w:tr>
      <w:tr>
        <w:trPr>
          <w:trHeight w:hRule="exact" w:val="792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Just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6.00000000000023" w:type="dxa"/>
            </w:tblPr>
            <w:tblGrid>
              <w:gridCol w:w="2857"/>
              <w:gridCol w:w="2857"/>
            </w:tblGrid>
            <w:tr>
              <w:trPr>
                <w:trHeight w:hRule="exact" w:val="294"/>
              </w:trPr>
              <w:tc>
                <w:tcPr>
                  <w:tcW w:type="dxa" w:w="4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https://www.youtube.com/watch?v=JzFs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yJt-w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  <w:tr>
        <w:trPr>
          <w:trHeight w:hRule="exact" w:val="78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Communicate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Effectively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https://www.youtube.com/watch?v=PhHAQEGehKc</w:t>
            </w:r>
          </w:p>
        </w:tc>
      </w:tr>
      <w:tr>
        <w:trPr>
          <w:trHeight w:hRule="exact" w:val="1566"/>
        </w:trPr>
        <w:tc>
          <w:tcPr>
            <w:tcW w:type="dxa" w:w="1698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is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Everything </w:t>
            </w:r>
          </w:p>
        </w:tc>
        <w:tc>
          <w:tcPr>
            <w:tcW w:type="dxa" w:w="1992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David Goggins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Jocko Willink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Wayne Dyer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Eckart Tolle </w:t>
            </w:r>
          </w:p>
        </w:tc>
        <w:tc>
          <w:tcPr>
            <w:tcW w:type="dxa" w:w="5714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https://www.youtube.com/watch?v=5fS3rj6eIFg</w:t>
            </w:r>
          </w:p>
        </w:tc>
      </w:tr>
      <w:tr>
        <w:trPr>
          <w:trHeight w:hRule="exact" w:val="1044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Your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Jim Rohn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TD Jakes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https://www.youtube.com/watch?v=chn86sH0O5U</w:t>
            </w:r>
          </w:p>
        </w:tc>
      </w:tr>
      <w:tr>
        <w:trPr>
          <w:trHeight w:hRule="exact" w:val="790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Defeat Fear,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Build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Confidence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Shaykh Atif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 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https://www.youtube.com/watch?v=s10dzfbozd4</w:t>
            </w:r>
          </w:p>
        </w:tc>
      </w:tr>
      <w:tr>
        <w:trPr>
          <w:trHeight w:hRule="exact" w:val="530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6" w:lineRule="exact" w:before="6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Wisdom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Eagle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 Kurooji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https://www.youtube.com/watch?v=bEU7V5rJTtw</w:t>
            </w:r>
          </w:p>
        </w:tc>
      </w:tr>
      <w:tr>
        <w:trPr>
          <w:trHeight w:hRule="exact" w:val="52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Power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Titan Man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https://www.youtube.com/watch?v=r8LJ5X2ejqU</w:t>
            </w:r>
          </w:p>
        </w:tc>
      </w:tr>
      <w:tr>
        <w:trPr>
          <w:trHeight w:hRule="exact" w:val="78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STOP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TIME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Arnold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Schwarzenegger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https://www.youtube.com/watch?v=kzSBrJmXqdg</w:t>
            </w:r>
          </w:p>
        </w:tc>
      </w:tr>
      <w:tr>
        <w:trPr>
          <w:trHeight w:hRule="exact" w:val="534"/>
        </w:trPr>
        <w:tc>
          <w:tcPr>
            <w:tcW w:type="dxa" w:w="1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Risk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</w:t>
            </w:r>
          </w:p>
        </w:tc>
        <w:tc>
          <w:tcPr>
            <w:tcW w:type="dxa" w:w="199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Denzel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Washington </w:t>
            </w:r>
          </w:p>
        </w:tc>
        <w:tc>
          <w:tcPr>
            <w:tcW w:type="dxa" w:w="571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https://www.youtube.com/watch?v=tbnzAVRZ9Xc</w:t>
            </w:r>
          </w:p>
        </w:tc>
      </w:tr>
    </w:tbl>
    <w:p>
      <w:pPr>
        <w:autoSpaceDN w:val="0"/>
        <w:autoSpaceDE w:val="0"/>
        <w:widowControl/>
        <w:spacing w:line="260" w:lineRule="exact" w:before="508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36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4" w:right="1440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48"/>
        <w:ind w:left="0" w:right="0"/>
      </w:pPr>
    </w:p>
    <w:p>
      <w:pPr>
        <w:autoSpaceDN w:val="0"/>
        <w:tabs>
          <w:tab w:pos="8544" w:val="left"/>
        </w:tabs>
        <w:autoSpaceDE w:val="0"/>
        <w:widowControl/>
        <w:spacing w:line="368" w:lineRule="exact" w:before="0" w:after="240"/>
        <w:ind w:left="4128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Annexure-III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SUCCESS STORY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310"/>
        <w:gridCol w:w="3310"/>
        <w:gridCol w:w="3310"/>
      </w:tblGrid>
      <w:tr>
        <w:trPr>
          <w:trHeight w:hRule="exact" w:val="548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S. No</w:t>
            </w:r>
          </w:p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Key Information</w:t>
            </w:r>
          </w:p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Detail/Description</w:t>
            </w:r>
          </w:p>
        </w:tc>
      </w:tr>
      <w:tr>
        <w:trPr>
          <w:trHeight w:hRule="exact" w:val="6280"/>
        </w:trPr>
        <w:tc>
          <w:tcPr>
            <w:tcW w:type="dxa" w:w="1076"/>
            <w:tcBorders>
              <w:start w:sz="23.19999999999999" w:val="single" w:color="#000000"/>
              <w:top w:sz="23.200000000000045" w:val="single" w:color="#000000"/>
              <w:end w:sz="23.200000000000045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1.</w:t>
            </w:r>
          </w:p>
        </w:tc>
        <w:tc>
          <w:tcPr>
            <w:tcW w:type="dxa" w:w="3036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Self &amp; Family background</w:t>
            </w:r>
          </w:p>
        </w:tc>
        <w:tc>
          <w:tcPr>
            <w:tcW w:type="dxa" w:w="5676"/>
            <w:tcBorders>
              <w:start w:sz="22.40000000000009" w:val="single" w:color="#000000"/>
              <w:top w:sz="23.200000000000045" w:val="single" w:color="#000000"/>
              <w:end w:sz="22.399999999999636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who lives in Haripur (district Hazara), is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 of how hard work and perseverance can reap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rich rewards when taking training from NAVTCC. </w:t>
            </w:r>
          </w:p>
          <w:p>
            <w:pPr>
              <w:autoSpaceDN w:val="0"/>
              <w:autoSpaceDE w:val="0"/>
              <w:widowControl/>
              <w:spacing w:line="260" w:lineRule="exact" w:before="2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Agri farm manager works exclusively 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government projects and has earned, on average,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US$10,000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per month for the past several months. But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isn’t a story of overnight success – Ahmed has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had to work hard to differentiate himself and stay true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his goal. </w:t>
            </w:r>
          </w:p>
          <w:p>
            <w:pPr>
              <w:autoSpaceDN w:val="0"/>
              <w:autoSpaceDE w:val="0"/>
              <w:widowControl/>
              <w:spacing w:line="260" w:lineRule="exact" w:before="246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was a full year later, in June 2018, when Ahmed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conclusion decided to jump in technical courses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NAVTCC. He signed up for one of the numerous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agronomy projects that connect agronomist 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entomologist with people or companies that have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small projects, like building a barren land into fertile.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 had already started a small business to help pay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his farmer friends, so he was nervous and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apprehensive about the decision. “I gave myself two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three months at most. If I didn’t succeed, then I would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 back to running the business as it was showing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potential,” he says.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If at first, you don’t succeed, try try again </w:t>
            </w:r>
          </w:p>
        </w:tc>
      </w:tr>
      <w:tr>
        <w:trPr>
          <w:trHeight w:hRule="exact" w:val="1918"/>
        </w:trPr>
        <w:tc>
          <w:tcPr>
            <w:tcW w:type="dxa" w:w="1076"/>
            <w:tcBorders>
              <w:start w:sz="23.19999999999999" w:val="single" w:color="#000000"/>
              <w:top w:sz="23.200000000000273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3036"/>
            <w:tcBorders>
              <w:start w:sz="23.200000000000045" w:val="single" w:color="#000000"/>
              <w:top w:sz="23.200000000000273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he came on board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NAVTTC Training/ or got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trained through any other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source </w:t>
            </w:r>
          </w:p>
        </w:tc>
        <w:tc>
          <w:tcPr>
            <w:tcW w:type="dxa" w:w="5676"/>
            <w:tcBorders>
              <w:start w:sz="22.40000000000009" w:val="single" w:color="#000000"/>
              <w:top w:sz="23.200000000000273" w:val="single" w:color="#000000"/>
              <w:end w:sz="22.399999999999636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62" w:val="left"/>
              </w:tabs>
              <w:autoSpaceDE w:val="0"/>
              <w:widowControl/>
              <w:spacing w:line="254" w:lineRule="exact" w:before="0" w:after="0"/>
              <w:ind w:left="100" w:right="201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Certification in farm manager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(NAVTTC partner institute). </w:t>
            </w:r>
          </w:p>
          <w:p>
            <w:pPr>
              <w:autoSpaceDN w:val="0"/>
              <w:tabs>
                <w:tab w:pos="776" w:val="left"/>
              </w:tabs>
              <w:autoSpaceDE w:val="0"/>
              <w:widowControl/>
              <w:spacing w:line="254" w:lineRule="exact" w:before="24" w:after="0"/>
              <w:ind w:left="438" w:right="86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Through radio he came to know about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NAVTCC.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 got training from their institutes. </w:t>
            </w:r>
          </w:p>
          <w:p>
            <w:pPr>
              <w:autoSpaceDN w:val="0"/>
              <w:autoSpaceDE w:val="0"/>
              <w:widowControl/>
              <w:spacing w:line="274" w:lineRule="exact" w:before="4" w:after="0"/>
              <w:ind w:left="43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Then achieve certificate from NAVTCC. </w:t>
            </w:r>
          </w:p>
        </w:tc>
      </w:tr>
      <w:tr>
        <w:trPr>
          <w:trHeight w:hRule="exact" w:val="3686"/>
        </w:trPr>
        <w:tc>
          <w:tcPr>
            <w:tcW w:type="dxa" w:w="1076"/>
            <w:tcBorders>
              <w:start w:sz="23.19999999999999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3. </w:t>
            </w:r>
          </w:p>
        </w:tc>
        <w:tc>
          <w:tcPr>
            <w:tcW w:type="dxa" w:w="3036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Post-training activities</w:t>
            </w:r>
          </w:p>
        </w:tc>
        <w:tc>
          <w:tcPr>
            <w:tcW w:type="dxa" w:w="5676"/>
            <w:tcBorders>
              <w:start w:sz="22.40000000000009" w:val="single" w:color="#000000"/>
              <w:top w:sz="23.199999999999818" w:val="single" w:color="#000000"/>
              <w:end w:sz="22.399999999999636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Ahmed’s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area of expertise is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farm manger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In 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first month using Managing techniques, he pitched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mostly for projects centered around land preparation.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it wasn’t so simple. In the first few weeks, he didn’t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hear back from even a single colleague farmer,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despite pitching for dozens of projects. </w:t>
            </w:r>
          </w:p>
          <w:p>
            <w:pPr>
              <w:autoSpaceDN w:val="0"/>
              <w:autoSpaceDE w:val="0"/>
              <w:widowControl/>
              <w:spacing w:line="260" w:lineRule="exact" w:before="256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“I needed to understand what worked, so I read blogs,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participated in forums, and analyzed profiles of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successful farm mangers. It was a difficult struggle,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I didn’t want to give up,” he explains. </w:t>
            </w:r>
          </w:p>
          <w:p>
            <w:pPr>
              <w:autoSpaceDN w:val="0"/>
              <w:autoSpaceDE w:val="0"/>
              <w:widowControl/>
              <w:spacing w:line="260" w:lineRule="exact" w:before="24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says he understands why small farmer would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be anxious giving projects to untested farm managers.</w:t>
            </w:r>
          </w:p>
        </w:tc>
      </w:tr>
    </w:tbl>
    <w:p>
      <w:pPr>
        <w:autoSpaceDN w:val="0"/>
        <w:autoSpaceDE w:val="0"/>
        <w:widowControl/>
        <w:spacing w:line="260" w:lineRule="exact" w:before="3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37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570" w:right="1118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288"/>
        <w:gridCol w:w="3288"/>
        <w:gridCol w:w="3288"/>
      </w:tblGrid>
      <w:tr>
        <w:trPr>
          <w:trHeight w:hRule="exact" w:val="4984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They have hundreds of options to choose from, 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explains, and to give a task to someone with no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experience requires a strong leap of faith. </w:t>
            </w:r>
          </w:p>
          <w:p>
            <w:pPr>
              <w:autoSpaceDN w:val="0"/>
              <w:autoSpaceDE w:val="0"/>
              <w:widowControl/>
              <w:spacing w:line="260" w:lineRule="exact" w:before="262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slow stream of projects started to come Ali’s way.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Within a few months, he was landing an average of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hundred projects every month, with a large number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repeat farmers. He also expanded the range of 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professional services, branching out from logo design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business cards, banners, Facebook cover pages,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letterheads, and stationery.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he’s had to face his fair share of challenges too.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careless state of internet infrastructure in his city,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Haripur, threatened to disrupt his farm managing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career. “Sometimes I haven’t had connectivity for two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days straight,” he explains. “That’s unthinkable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someone who makes his livelihood on the internet.” </w:t>
            </w:r>
          </w:p>
        </w:tc>
      </w:tr>
      <w:tr>
        <w:trPr>
          <w:trHeight w:hRule="exact" w:val="1626"/>
        </w:trPr>
        <w:tc>
          <w:tcPr>
            <w:tcW w:type="dxa" w:w="1076"/>
            <w:tcBorders>
              <w:start w:sz="23.19999999999999" w:val="single" w:color="#000000"/>
              <w:top w:sz="22.40000000000009" w:val="single" w:color="#000000"/>
              <w:end w:sz="23.200000000000045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3036"/>
            <w:tcBorders>
              <w:start w:sz="23.200000000000045" w:val="single" w:color="#000000"/>
              <w:top w:sz="22.40000000000009" w:val="single" w:color="#000000"/>
              <w:end w:sz="22.40000000000009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68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Message to others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(under training) </w:t>
            </w:r>
          </w:p>
        </w:tc>
        <w:tc>
          <w:tcPr>
            <w:tcW w:type="dxa" w:w="5676"/>
            <w:tcBorders>
              <w:start w:sz="22.40000000000009" w:val="single" w:color="#000000"/>
              <w:top w:sz="22.40000000000009" w:val="single" w:color="#000000"/>
              <w:end w:sz="22.399999999999636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6" w:val="left"/>
              </w:tabs>
              <w:autoSpaceDE w:val="0"/>
              <w:widowControl/>
              <w:spacing w:line="268" w:lineRule="exact" w:before="8" w:after="0"/>
              <w:ind w:left="438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Take the training opportunity seriously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Impose self-discipline and ensure regularity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Hard work pays in the end so be always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ready for the same. </w:t>
            </w:r>
          </w:p>
        </w:tc>
      </w:tr>
    </w:tbl>
    <w:p>
      <w:pPr>
        <w:autoSpaceDN w:val="0"/>
        <w:autoSpaceDE w:val="0"/>
        <w:widowControl/>
        <w:spacing w:line="300" w:lineRule="exact" w:before="438" w:after="0"/>
        <w:ind w:left="34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Note: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Success story is a source of motivation for the trainees and can be presented in several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ways/forms in a NAVTTC skill development course as under: - </w:t>
      </w:r>
    </w:p>
    <w:p>
      <w:pPr>
        <w:autoSpaceDN w:val="0"/>
        <w:tabs>
          <w:tab w:pos="678" w:val="left"/>
        </w:tabs>
        <w:autoSpaceDE w:val="0"/>
        <w:widowControl/>
        <w:spacing w:line="282" w:lineRule="exact" w:before="208" w:after="0"/>
        <w:ind w:left="340" w:right="144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call a passed out successful trainee of the institute. He will narrate his success story to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trainees in his own words and meet trainees as well. </w:t>
      </w:r>
    </w:p>
    <w:p>
      <w:pPr>
        <w:autoSpaceDN w:val="0"/>
        <w:tabs>
          <w:tab w:pos="678" w:val="left"/>
        </w:tabs>
        <w:autoSpaceDE w:val="0"/>
        <w:widowControl/>
        <w:spacing w:line="278" w:lineRule="exact" w:before="6" w:after="0"/>
        <w:ind w:left="340" w:right="432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see and listen to a recorded video/clip (5 to 7 minutes) showing a successful trainee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Audio-video recording that has to cover the above-mentioned points.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*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teacher displays the picture of a successful trainee (name, trade, institute,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organization, job, earning, etc.) and narrates his/her story in the teacher’s own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motivational words. </w:t>
      </w:r>
    </w:p>
    <w:p>
      <w:pPr>
        <w:autoSpaceDN w:val="0"/>
        <w:autoSpaceDE w:val="0"/>
        <w:widowControl/>
        <w:spacing w:line="250" w:lineRule="exact" w:before="730" w:after="0"/>
        <w:ind w:left="51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* </w:t>
      </w:r>
      <w:r>
        <w:rPr>
          <w:w w:val="97.90108722189198"/>
          <w:rFonts w:ascii="CIDFont+F7" w:hAnsi="CIDFont+F7" w:eastAsia="CIDFont+F7"/>
          <w:b w:val="0"/>
          <w:i/>
          <w:color w:val="000000"/>
          <w:sz w:val="23"/>
        </w:rPr>
        <w:t xml:space="preserve">The online success stories of renowned professional can also be obtained from </w:t>
      </w:r>
      <w:r>
        <w:rPr>
          <w:w w:val="97.90108722189198"/>
          <w:rFonts w:ascii="CIDFont+F8" w:hAnsi="CIDFont+F8" w:eastAsia="CIDFont+F8"/>
          <w:b/>
          <w:i/>
          <w:color w:val="000000"/>
          <w:sz w:val="23"/>
        </w:rPr>
        <w:t xml:space="preserve">Annex-II </w:t>
      </w:r>
    </w:p>
    <w:p>
      <w:pPr>
        <w:autoSpaceDN w:val="0"/>
        <w:autoSpaceDE w:val="0"/>
        <w:widowControl/>
        <w:spacing w:line="260" w:lineRule="exact" w:before="312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38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30" w:right="1184" w:bottom="470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tabs>
          <w:tab w:pos="8464" w:val="left"/>
        </w:tabs>
        <w:autoSpaceDE w:val="0"/>
        <w:widowControl/>
        <w:spacing w:line="320" w:lineRule="exact" w:before="0" w:after="0"/>
        <w:ind w:left="3222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Annexure-IV: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Workplace/Institute Ethics Guide </w:t>
      </w:r>
    </w:p>
    <w:p>
      <w:pPr>
        <w:autoSpaceDN w:val="0"/>
        <w:autoSpaceDE w:val="0"/>
        <w:widowControl/>
        <w:spacing w:line="392" w:lineRule="exact" w:before="230" w:after="0"/>
        <w:ind w:left="24" w:right="20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ethic is a standard of conduct and values for job performance. The modern definition of what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constitutes good work ethics often varies. Different businesses have different expectations. Work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ethic is a belief that hard work and diligence have a moral benefit and an inherent ability, virtue, or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 to strengthen character and individual abilities. It is a set of values-centered on the importance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of work and manifested by determination or desire to work hard. </w:t>
      </w:r>
    </w:p>
    <w:p>
      <w:pPr>
        <w:autoSpaceDN w:val="0"/>
        <w:autoSpaceDE w:val="0"/>
        <w:widowControl/>
        <w:spacing w:line="252" w:lineRule="exact" w:before="392" w:after="0"/>
        <w:ind w:left="24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following ten work ethics are defined as essential for student success: </w:t>
      </w:r>
    </w:p>
    <w:p>
      <w:pPr>
        <w:autoSpaceDN w:val="0"/>
        <w:autoSpaceDE w:val="0"/>
        <w:widowControl/>
        <w:spacing w:line="392" w:lineRule="exact" w:before="46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Attendance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Be at work every day possible, plan your absences don’t abuse leave time. Be punctual every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day. </w:t>
      </w:r>
    </w:p>
    <w:p>
      <w:pPr>
        <w:autoSpaceDN w:val="0"/>
        <w:autoSpaceDE w:val="0"/>
        <w:widowControl/>
        <w:spacing w:line="390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Character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Honesty is the single most important factor having a direct bearing on the final success of an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individual, corporation, or product. Complete assigned tasks correctly and promptly. Look to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improve your skills. </w:t>
      </w:r>
    </w:p>
    <w:p>
      <w:pPr>
        <w:autoSpaceDN w:val="0"/>
        <w:autoSpaceDE w:val="0"/>
        <w:widowControl/>
        <w:spacing w:line="314" w:lineRule="exact" w:before="66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Team Work: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ability to get along with others including those you don’t necessarily like. The ability to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carry your weight and help others who are struggling. Recognize when to speak up with an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idea and when to compromise by blend ideas together. </w:t>
      </w:r>
    </w:p>
    <w:p>
      <w:pPr>
        <w:autoSpaceDN w:val="0"/>
        <w:tabs>
          <w:tab w:pos="702" w:val="left"/>
        </w:tabs>
        <w:autoSpaceDE w:val="0"/>
        <w:widowControl/>
        <w:spacing w:line="390" w:lineRule="exact" w:before="38" w:after="0"/>
        <w:ind w:left="364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4.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Appearance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Dress for success set your best foot forward, personal hygiene, good manner, remember that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first impression of who you are can last a lifetime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5.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Attitude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Listen to suggestions and be positive, accept responsibility. If you make a mistake, admit it.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Values workplace safety rules and precautions for personal and co-worker safety. Avoids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unnecessary risks. Willing to learn new processes, systems, and procedures in light of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changing responsibilities. </w:t>
      </w:r>
    </w:p>
    <w:p>
      <w:pPr>
        <w:autoSpaceDN w:val="0"/>
        <w:autoSpaceDE w:val="0"/>
        <w:widowControl/>
        <w:spacing w:line="390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6.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Productivity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Do the work correctly, quality and timelines are prized. Get along with fellows, cooperation is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key to productivity. Help out whenever asked, do extra without being asked. Take pride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 your work, do things the best your know-how. Eagerly focuses energy on accomplishing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tasks, also referred to as demonstrating ownership. Takes pride in work. </w:t>
      </w:r>
    </w:p>
    <w:p>
      <w:pPr>
        <w:autoSpaceDN w:val="0"/>
        <w:autoSpaceDE w:val="0"/>
        <w:widowControl/>
        <w:spacing w:line="252" w:lineRule="exact" w:before="132" w:after="0"/>
        <w:ind w:left="364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7.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Organizational Skills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>:</w:t>
      </w:r>
    </w:p>
    <w:p>
      <w:pPr>
        <w:autoSpaceDN w:val="0"/>
        <w:autoSpaceDE w:val="0"/>
        <w:widowControl/>
        <w:spacing w:line="260" w:lineRule="exact" w:before="510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39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p>
      <w:pPr>
        <w:sectPr>
          <w:pgSz w:w="12240" w:h="15840"/>
          <w:pgMar w:top="328" w:right="1118" w:bottom="470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autoSpaceDE w:val="0"/>
        <w:widowControl/>
        <w:spacing w:line="268" w:lineRule="exact" w:before="0" w:after="0"/>
        <w:ind w:left="678" w:right="26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Make an effort to improve, learn ways to better yourself. Time management; utilize time and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resources to get the most out of both. Take an appropriate approach to social interactions at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work. Maintains focus on work responsibilities. </w:t>
      </w:r>
    </w:p>
    <w:p>
      <w:pPr>
        <w:autoSpaceDN w:val="0"/>
        <w:autoSpaceDE w:val="0"/>
        <w:widowControl/>
        <w:spacing w:line="394" w:lineRule="exact" w:before="24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8.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Communication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Written   communication, being   able   to   correctly   write    reports    and    memos. Verbal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communications, being able to communicate one on one or to a group. </w:t>
      </w:r>
    </w:p>
    <w:p>
      <w:pPr>
        <w:autoSpaceDN w:val="0"/>
        <w:autoSpaceDE w:val="0"/>
        <w:widowControl/>
        <w:spacing w:line="390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9.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Cooperation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Follow institute rules and regulations, learn and follow expectations. Get along with fellows,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cooperation is the key to productivity. Able to welcome and adapt to changing work situations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the application of new or different skills. </w:t>
      </w:r>
    </w:p>
    <w:p>
      <w:pPr>
        <w:autoSpaceDN w:val="0"/>
        <w:autoSpaceDE w:val="0"/>
        <w:widowControl/>
        <w:spacing w:line="388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>10.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Respect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hard, work to the best of your ability. Carry out orders, do what’s asked the first time.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Show respect, accept, and acknowledge an individual’s talents and knowledge. Respect’s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diversity in the workplace, including showing due respect for different perspectives, opinions,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suggestions. </w:t>
      </w:r>
    </w:p>
    <w:p>
      <w:pPr>
        <w:autoSpaceDN w:val="0"/>
        <w:autoSpaceDE w:val="0"/>
        <w:widowControl/>
        <w:spacing w:line="260" w:lineRule="exact" w:before="847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40 |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>Agriculture Farm Manager</w:t>
      </w:r>
    </w:p>
    <w:sectPr w:rsidR="00FC693F" w:rsidRPr="0006063C" w:rsidSect="00034616">
      <w:pgSz w:w="12240" w:h="15840"/>
      <w:pgMar w:top="330" w:right="1122" w:bottom="470" w:left="1192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