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4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8" w:after="0"/>
        <w:ind w:left="0" w:right="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687830" cy="160273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6027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50" w:lineRule="auto" w:before="1012" w:after="0"/>
        <w:ind w:left="1008" w:right="864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 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>Course Title: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Advance Web Application Development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3 Months </w:t>
      </w:r>
    </w:p>
    <w:p>
      <w:pPr>
        <w:autoSpaceDN w:val="0"/>
        <w:autoSpaceDE w:val="0"/>
        <w:widowControl/>
        <w:spacing w:line="197" w:lineRule="auto" w:before="594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>Revised Edition</w:t>
      </w:r>
    </w:p>
    <w:p>
      <w:pPr>
        <w:sectPr>
          <w:pgSz w:w="11906" w:h="16838"/>
          <w:pgMar w:top="392" w:right="1440" w:bottom="416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8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Advance Web Application Development </w:t>
            </w:r>
          </w:p>
        </w:tc>
      </w:tr>
      <w:tr>
        <w:trPr>
          <w:trHeight w:hRule="exact" w:val="226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Objectives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Course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86" w:right="10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provides participants an opportunity to build a Great Career in web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development world, a best web development program in KICS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UET to learn web development all in one, course start from basic level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moved toward advanced tools and techniques of web development. Program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covering HTML5, CSS, JS, jQuery, PHP, MySQL, AJAX, LARAVEL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Website Design Concepts and common tasks need for development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administration of a website. </w:t>
            </w:r>
          </w:p>
        </w:tc>
      </w:tr>
      <w:tr>
        <w:trPr>
          <w:trHeight w:hRule="exact" w:val="61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Entry-level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42" w:after="0"/>
              <w:ind w:left="0" w:right="308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Intermediate / Matric Science </w:t>
            </w:r>
          </w:p>
        </w:tc>
      </w:tr>
      <w:tr>
        <w:trPr>
          <w:trHeight w:hRule="exact" w:val="829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2" w:lineRule="exact" w:before="0" w:after="0"/>
              <w:ind w:left="18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Knowledge Proficiency Details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to build REAL world creative and modern website from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very scratch using modern web technologies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to new ways of coding, tips &amp; tricks and modern best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to build a professional website.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of wire-framing, HTML5, CSS3, jQuery and Bootstrap (+BS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5) Framework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to build a fully responsive website which will look perfect 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the small &amp; wide screens.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5" w:lineRule="auto" w:before="0" w:after="0"/>
              <w:ind w:left="43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of PHP, OOP, AJAX, MySQL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The basic of Laravel such as installation, routing, template, controller,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model, migration, seeder etc.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38" w:right="230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You will make your first crud app with Laravel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You will make Restful API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You will make Gallery app with Laravel and jQuery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You will learn blade template in Laravel </w:t>
            </w:r>
          </w:p>
          <w:p>
            <w:pPr>
              <w:autoSpaceDN w:val="0"/>
              <w:tabs>
                <w:tab w:pos="438" w:val="left"/>
                <w:tab w:pos="798" w:val="left"/>
              </w:tabs>
              <w:autoSpaceDE w:val="0"/>
              <w:widowControl/>
              <w:spacing w:line="284" w:lineRule="exact" w:before="266" w:after="0"/>
              <w:ind w:left="18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Skills Proficiency Details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Students of web 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Anyone who wants to learn how to build websites using PHP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Anyone interested in a proper certification in PHP course in Lahore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other city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People already working as web developers who want to learn the latest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techniques and tricks in PHP based web development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Employees of web development companies and software houses who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want to polish their skills further in Web Development especially with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focus on PHP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Business owners who want to build and run their own websites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themselves </w:t>
            </w:r>
          </w:p>
        </w:tc>
      </w:tr>
      <w:tr>
        <w:trPr>
          <w:trHeight w:hRule="exact" w:val="142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59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total duration of the course: 3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months (12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Class hours: 5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hours per day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25 hours per week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3"/>
        <w:gridCol w:w="5383"/>
      </w:tblGrid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300 hours </w:t>
            </w:r>
          </w:p>
        </w:tc>
      </w:tr>
      <w:tr>
        <w:trPr>
          <w:trHeight w:hRule="exact" w:val="235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438" w:right="244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Upwork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Freelancing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Fiverr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Government Institutes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5. Software Houses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6. Crossover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7. All Private Institutes who are managing software </w:t>
            </w:r>
          </w:p>
        </w:tc>
      </w:tr>
      <w:tr>
        <w:trPr>
          <w:trHeight w:hRule="exact" w:val="569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44" w:val="left"/>
              </w:tabs>
              <w:autoSpaceDE w:val="0"/>
              <w:widowControl/>
              <w:spacing w:line="245" w:lineRule="auto" w:before="280" w:after="0"/>
              <w:ind w:left="18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All over the world there is a high demand in the Information Technology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industry for developers in various field such as mobile application developer,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 developer and graphic designer. Smartphone have brought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revolution; Animation technology has come a long way since the early days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hand-drawn cartoons. Nowadays you will find websites and apps 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everything. This increase in usage of websites, apps android smart devices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created new opportunities for all to earn big and make a career out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field. With the help of this course, we will be able to give technical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trainings of Information Technology to our youth. There are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opportunities for start-up entrepreneurship due to the high demand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in following designated jobs;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Software Engineers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Mobile App Developers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DBAs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Web Developers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Network Administrator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IT Support Officer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Manager / Assistant Manager IT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33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1776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5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06" w:val="left"/>
              </w:tabs>
              <w:autoSpaceDE w:val="0"/>
              <w:widowControl/>
              <w:spacing w:line="245" w:lineRule="auto" w:before="0" w:after="0"/>
              <w:ind w:left="644" w:right="41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https:/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0" w:history="1">
                <w:r>
                  <w:rPr>
                    <w:rStyle w:val="Hyperlink"/>
                  </w:rPr>
                  <w:t xml:space="preserve">/www.php.net/ </w:t>
                </w:r>
              </w:hyperlink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https:/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1" w:history="1">
                <w:r>
                  <w:rPr>
                    <w:rStyle w:val="Hyperlink"/>
                  </w:rPr>
                  <w:t xml:space="preserve">/www.w3schools.com/ </w:t>
                </w:r>
              </w:hyperlink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https:/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2" w:history="1">
                <w:r>
                  <w:rPr>
                    <w:rStyle w:val="Hyperlink"/>
                  </w:rPr>
                  <w:t xml:space="preserve">/www.tutorialspoint.com/ </w:t>
                </w:r>
              </w:hyperlink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https://laravel.com/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Beginning Laravel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Build Websites with Laravel 8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642"/>
        </w:trPr>
        <w:tc>
          <w:tcPr>
            <w:tcW w:type="dxa" w:w="15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19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Days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Assignment </w:t>
            </w:r>
          </w:p>
        </w:tc>
      </w:tr>
      <w:tr>
        <w:trPr>
          <w:trHeight w:hRule="exact" w:val="1892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62" w:val="left"/>
                <w:tab w:pos="388" w:val="left"/>
                <w:tab w:pos="494" w:val="left"/>
                <w:tab w:pos="928" w:val="left"/>
              </w:tabs>
              <w:autoSpaceDE w:val="0"/>
              <w:widowControl/>
              <w:spacing w:line="276" w:lineRule="exact" w:before="5514" w:after="0"/>
              <w:ind w:left="20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Front-End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Development </w:t>
            </w:r>
            <w:r>
              <w:tab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(Basics)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8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4" w:after="0"/>
              <w:ind w:left="78" w:right="129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market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 Applications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3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8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World Wide Web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Website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Web Pages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types of websites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7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Architecture of static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dynamic Webpages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Compare Static websites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Dynamic websites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02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796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auto" w:before="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Difference between Frontend &amp;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Backend Language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Chrome Browser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Chrome Web Developer Tools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VS Code Editor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HTML? </w:t>
            </w:r>
          </w:p>
          <w:p>
            <w:pPr>
              <w:autoSpaceDN w:val="0"/>
              <w:autoSpaceDE w:val="0"/>
              <w:widowControl/>
              <w:spacing w:line="343" w:lineRule="auto" w:before="19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building blocks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Basic HTML Page Structure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Headings &amp; Paragraphs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9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auto" w:before="462" w:after="0"/>
              <w:ind w:left="78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Formatting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Attributes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710"/>
        </w:trPr>
        <w:tc>
          <w:tcPr>
            <w:tcW w:type="dxa" w:w="15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19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8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Block Level Element vs Inline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Element </w:t>
            </w:r>
          </w:p>
          <w:p>
            <w:pPr>
              <w:autoSpaceDN w:val="0"/>
              <w:autoSpaceDE w:val="0"/>
              <w:widowControl/>
              <w:spacing w:line="230" w:lineRule="auto" w:before="19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Tag vs. Element </w:t>
            </w:r>
          </w:p>
          <w:p>
            <w:pPr>
              <w:autoSpaceDN w:val="0"/>
              <w:autoSpaceDE w:val="0"/>
              <w:widowControl/>
              <w:spacing w:line="230" w:lineRule="auto" w:before="19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Image &amp; Link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6" w:val="left"/>
              </w:tabs>
              <w:autoSpaceDE w:val="0"/>
              <w:widowControl/>
              <w:spacing w:line="306" w:lineRule="exact" w:before="108" w:after="0"/>
              <w:ind w:left="29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  <w:r>
              <w:br/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254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1002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88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HTML &amp; CSS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4" w:after="0"/>
              <w:ind w:left="78" w:right="216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Table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Lists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Forms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6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3" w:lineRule="auto" w:before="2" w:after="0"/>
              <w:ind w:left="78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Layout Elements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Iframe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HTML Media Elements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43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CSS? </w:t>
            </w:r>
          </w:p>
          <w:p>
            <w:pPr>
              <w:autoSpaceDN w:val="0"/>
              <w:autoSpaceDE w:val="0"/>
              <w:widowControl/>
              <w:spacing w:line="314" w:lineRule="auto" w:before="190" w:after="0"/>
              <w:ind w:left="78" w:right="187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Syntax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Selector Types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2808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032" w:after="0"/>
              <w:ind w:left="288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CSS 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Bootstrap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0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auto" w:before="4" w:after="0"/>
              <w:ind w:left="78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Inclusion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Rules Overriding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Comments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Colors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Backgrounds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Borders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6" w:val="left"/>
              </w:tabs>
              <w:autoSpaceDE w:val="0"/>
              <w:widowControl/>
              <w:spacing w:line="306" w:lineRule="exact" w:before="2960" w:after="0"/>
              <w:ind w:left="29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25 </w:t>
            </w:r>
          </w:p>
        </w:tc>
      </w:tr>
      <w:tr>
        <w:trPr>
          <w:trHeight w:hRule="exact" w:val="157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2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3" w:lineRule="auto" w:before="4" w:after="0"/>
              <w:ind w:left="78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Margins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Padding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Height/Width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9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3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4" w:after="0"/>
              <w:ind w:left="78" w:right="216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Lists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Tables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Display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CSS Float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97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Day 4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Bootstrap? </w:t>
            </w:r>
          </w:p>
          <w:p>
            <w:pPr>
              <w:autoSpaceDN w:val="0"/>
              <w:autoSpaceDE w:val="0"/>
              <w:widowControl/>
              <w:spacing w:line="343" w:lineRule="auto" w:before="190" w:after="0"/>
              <w:ind w:left="78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Bootstrap Grid System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Bootstrap Colors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Bootstrap Buttons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1992"/>
        </w:trPr>
        <w:tc>
          <w:tcPr>
            <w:tcW w:type="dxa" w:w="152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8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4" w:after="0"/>
              <w:ind w:left="78" w:right="158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Bootstrap Navbar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Bootstrap Modal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Bootstrap Tables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Bootstrap Forms </w:t>
            </w:r>
          </w:p>
        </w:tc>
        <w:tc>
          <w:tcPr>
            <w:tcW w:type="dxa" w:w="194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34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8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JavaScript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JavaScript? </w:t>
            </w:r>
          </w:p>
          <w:p>
            <w:pPr>
              <w:autoSpaceDN w:val="0"/>
              <w:autoSpaceDE w:val="0"/>
              <w:widowControl/>
              <w:spacing w:line="317" w:lineRule="auto" w:before="19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Output Statements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Variables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6" w:val="left"/>
              </w:tabs>
              <w:autoSpaceDE w:val="0"/>
              <w:widowControl/>
              <w:spacing w:line="306" w:lineRule="exact" w:before="1674" w:after="0"/>
              <w:ind w:left="29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26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</w:p>
        </w:tc>
      </w:tr>
      <w:tr>
        <w:trPr>
          <w:trHeight w:hRule="exact" w:val="112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2" w:after="0"/>
              <w:ind w:left="78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Operators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Conditional Statements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54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438" w:right="1296" w:hanging="36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Loop Types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for-loop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while loop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 While loop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Functions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 Objects &amp; Arrays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372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6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jQuery &amp; PHP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4" w:after="0"/>
              <w:ind w:left="0" w:right="1728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What Is jQuery?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jQuery Selectors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566" w:after="0"/>
              <w:ind w:left="7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30 </w:t>
            </w:r>
          </w:p>
        </w:tc>
      </w:tr>
      <w:tr>
        <w:trPr>
          <w:trHeight w:hRule="exact" w:val="100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2" w:after="0"/>
              <w:ind w:left="78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jQuery Events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jQuery Effects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89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3.99999999999954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3.99999999999954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auto" w:before="4" w:after="0"/>
              <w:ind w:left="78" w:right="14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PHP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Variables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Constants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Output Statements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97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7" w:lineRule="auto" w:before="2" w:after="0"/>
              <w:ind w:left="78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Operators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Decision Making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Loop Types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88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PHP &amp; Midterm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Exam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Functions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6" w:val="left"/>
              </w:tabs>
              <w:autoSpaceDE w:val="0"/>
              <w:widowControl/>
              <w:spacing w:line="304" w:lineRule="exact" w:before="20" w:after="0"/>
              <w:ind w:left="29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31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34 </w:t>
            </w:r>
          </w:p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Arrays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9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PHP Forms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518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0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05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Midterm Exam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02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0000000000005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Midterm Exam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359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PHP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 Oriented Programming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6" w:val="left"/>
              </w:tabs>
              <w:autoSpaceDE w:val="0"/>
              <w:widowControl/>
              <w:spacing w:line="304" w:lineRule="exact" w:before="2868" w:after="0"/>
              <w:ind w:left="29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35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To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37 </w:t>
            </w:r>
          </w:p>
        </w:tc>
      </w:tr>
      <w:tr>
        <w:trPr>
          <w:trHeight w:hRule="exact" w:val="234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5" w:lineRule="auto" w:before="2" w:after="0"/>
              <w:ind w:left="78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Member Variable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Member function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Inheritance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26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7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auto" w:before="2" w:after="0"/>
              <w:ind w:left="78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Parent class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Child Class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Polymorphism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Overloading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Data Abstraction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Encapsulation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Destructors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7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5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Cookies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1276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38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PHP &amp; MYSQL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6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MYSQL basics. </w:t>
            </w:r>
          </w:p>
          <w:p>
            <w:pPr>
              <w:autoSpaceDN w:val="0"/>
              <w:autoSpaceDE w:val="0"/>
              <w:widowControl/>
              <w:spacing w:line="245" w:lineRule="auto" w:before="19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Creating a database using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Console and PHP MY ADMIN.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368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Task 38</w:t>
            </w:r>
          </w:p>
        </w:tc>
      </w:tr>
      <w:tr>
        <w:trPr>
          <w:trHeight w:hRule="exact" w:val="81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DDL, DML &amp; DRL operations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SQL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DB Integration with PHP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CRUD Operations using MYSQL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Introduction to Laravel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26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39 </w:t>
            </w:r>
          </w:p>
        </w:tc>
      </w:tr>
      <w:tr>
        <w:trPr>
          <w:trHeight w:hRule="exact" w:val="51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Architecture Concepts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49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Routing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132"/>
        <w:gridCol w:w="2132"/>
        <w:gridCol w:w="2132"/>
        <w:gridCol w:w="2132"/>
        <w:gridCol w:w="2132"/>
      </w:tblGrid>
      <w:tr>
        <w:trPr>
          <w:trHeight w:hRule="exact" w:val="844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Laravel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Blade Template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MVC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10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Laravel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Migrations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0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40 </w:t>
            </w:r>
          </w:p>
        </w:tc>
      </w:tr>
      <w:tr>
        <w:trPr>
          <w:trHeight w:hRule="exact" w:val="574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Relationships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Relationships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Security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Security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00000000000227" w:val="single" w:color="#000000"/>
            </w:tcBorders>
          </w:tcPr>
          <w:p/>
        </w:tc>
      </w:tr>
      <w:tr>
        <w:trPr>
          <w:trHeight w:hRule="exact" w:val="628"/>
        </w:trPr>
        <w:tc>
          <w:tcPr>
            <w:tcW w:type="dxa" w:w="1528"/>
            <w:vMerge w:val="restart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7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8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862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[Project 1] crud application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[Project 2] Rest API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[Project 3] Gallery App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4"/>
        </w:trPr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 Project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 Project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00000000000227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52"/>
        </w:trPr>
        <w:tc>
          <w:tcPr>
            <w:tcW w:type="dxa" w:w="1528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8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198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6" w:after="0"/>
              <w:ind w:left="288" w:right="288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Evaluation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Final Term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Exam </w:t>
            </w:r>
          </w:p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1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Evaluation </w:t>
            </w:r>
          </w:p>
        </w:tc>
        <w:tc>
          <w:tcPr>
            <w:tcW w:type="dxa" w:w="1946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2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Evaluation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8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3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Evaluation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16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4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Evaluation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20"/>
        </w:trPr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  <w:tc>
          <w:tcPr>
            <w:tcW w:type="dxa" w:w="86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Day 5 </w:t>
            </w:r>
          </w:p>
        </w:tc>
        <w:tc>
          <w:tcPr>
            <w:tcW w:type="dxa" w:w="378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 Term Exam </w:t>
            </w:r>
          </w:p>
        </w:tc>
        <w:tc>
          <w:tcPr>
            <w:tcW w:type="dxa" w:w="2132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" w:after="0"/>
        <w:ind w:left="0" w:right="4618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p>
      <w:pPr>
        <w:sectPr>
          <w:pgSz w:w="11906" w:h="16838"/>
          <w:pgMar w:top="360" w:right="668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68"/>
        <w:ind w:left="0" w:right="0"/>
      </w:pPr>
    </w:p>
    <w:p>
      <w:pPr>
        <w:autoSpaceDN w:val="0"/>
        <w:autoSpaceDE w:val="0"/>
        <w:widowControl/>
        <w:spacing w:line="197" w:lineRule="auto" w:before="0" w:after="342"/>
        <w:ind w:left="798" w:right="0" w:firstLine="0"/>
        <w:jc w:val="left"/>
      </w:pPr>
      <w:r>
        <w:rPr>
          <w:rFonts w:ascii="Calibri" w:hAnsi="Calibri" w:eastAsia="Calibri"/>
          <w:b/>
          <w:i w:val="0"/>
          <w:color w:val="365F91"/>
          <w:sz w:val="32"/>
        </w:rPr>
        <w:t xml:space="preserve">Annexure-I: Tasks for Advance Web Application Development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5.99999999999994" w:type="dxa"/>
      </w:tblPr>
      <w:tblGrid>
        <w:gridCol w:w="2636"/>
        <w:gridCol w:w="2636"/>
        <w:gridCol w:w="2636"/>
        <w:gridCol w:w="2636"/>
      </w:tblGrid>
      <w:tr>
        <w:trPr>
          <w:trHeight w:hRule="exact" w:val="540"/>
        </w:trPr>
        <w:tc>
          <w:tcPr>
            <w:tcW w:type="dxa" w:w="84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Task no. </w:t>
            </w:r>
          </w:p>
        </w:tc>
        <w:tc>
          <w:tcPr>
            <w:tcW w:type="dxa" w:w="24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1112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Task </w:t>
            </w:r>
          </w:p>
        </w:tc>
        <w:tc>
          <w:tcPr>
            <w:tcW w:type="dxa" w:w="5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2310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Description </w:t>
            </w:r>
          </w:p>
        </w:tc>
        <w:tc>
          <w:tcPr>
            <w:tcW w:type="dxa" w:w="1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</w:p>
        </w:tc>
      </w:tr>
      <w:tr>
        <w:trPr>
          <w:trHeight w:hRule="exact" w:val="1688"/>
        </w:trPr>
        <w:tc>
          <w:tcPr>
            <w:tcW w:type="dxa" w:w="84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24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8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Using Heading,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Paragraph, Line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Break, and Horizontal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Rule Tags </w:t>
            </w:r>
          </w:p>
        </w:tc>
        <w:tc>
          <w:tcPr>
            <w:tcW w:type="dxa" w:w="5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1" w:lineRule="auto" w:before="1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an HTML code that displays all 6 headings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heading on new line having paragraphs and the end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of each paragraph; place a line (Horizontal Rule).</w:t>
            </w:r>
          </w:p>
        </w:tc>
        <w:tc>
          <w:tcPr>
            <w:tcW w:type="dxa" w:w="117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55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Week 2</w:t>
            </w:r>
          </w:p>
        </w:tc>
      </w:tr>
      <w:tr>
        <w:trPr>
          <w:trHeight w:hRule="exact" w:val="4604"/>
        </w:trPr>
        <w:tc>
          <w:tcPr>
            <w:tcW w:type="dxa" w:w="84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24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8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Comments and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Include Tags in a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single code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.</w:t>
            </w:r>
          </w:p>
        </w:tc>
        <w:tc>
          <w:tcPr>
            <w:tcW w:type="dxa" w:w="5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6" w:after="0"/>
              <w:ind w:left="11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webpage Comment.html having text “I 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Internal Text” with having commented text “I 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Comment” that will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 display in the webpage. Make another webpage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</w:t>
            </w:r>
          </w:p>
          <w:p>
            <w:pPr>
              <w:autoSpaceDN w:val="0"/>
              <w:autoSpaceDE w:val="0"/>
              <w:widowControl/>
              <w:spacing w:line="298" w:lineRule="auto" w:before="570" w:after="0"/>
              <w:ind w:left="11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name IIncluded.html containing the text “I 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External Text” and </w:t>
            </w:r>
          </w:p>
          <w:p>
            <w:pPr>
              <w:autoSpaceDN w:val="0"/>
              <w:autoSpaceDE w:val="0"/>
              <w:widowControl/>
              <w:spacing w:line="233" w:lineRule="auto" w:before="570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display its contents in Comment.html webpage. </w:t>
            </w:r>
          </w:p>
        </w:tc>
        <w:tc>
          <w:tcPr>
            <w:tcW w:type="dxa" w:w="263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84"/>
        </w:trPr>
        <w:tc>
          <w:tcPr>
            <w:tcW w:type="dxa" w:w="84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24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8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Image Tag with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attributes. </w:t>
            </w:r>
          </w:p>
        </w:tc>
        <w:tc>
          <w:tcPr>
            <w:tcW w:type="dxa" w:w="5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1" w:lineRule="auto" w:before="6" w:after="0"/>
              <w:ind w:left="11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Insert image in the webpage with height=30,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width=30 having 3 border size and when we bring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mouse on the image, it displays text “I am Image 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Webpage”.</w:t>
            </w:r>
          </w:p>
        </w:tc>
        <w:tc>
          <w:tcPr>
            <w:tcW w:type="dxa" w:w="263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3358"/>
        </w:trPr>
        <w:tc>
          <w:tcPr>
            <w:tcW w:type="dxa" w:w="84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24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Hyperlink </w:t>
            </w:r>
          </w:p>
        </w:tc>
        <w:tc>
          <w:tcPr>
            <w:tcW w:type="dxa" w:w="5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4" w:after="0"/>
              <w:ind w:left="11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&lt;A HREF&gt; . . . &lt;/A&gt; Tag with all attributes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Local Link to any file. </w:t>
            </w:r>
          </w:p>
          <w:p>
            <w:pPr>
              <w:autoSpaceDN w:val="0"/>
              <w:autoSpaceDE w:val="0"/>
              <w:widowControl/>
              <w:spacing w:line="322" w:lineRule="auto" w:before="152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second link which is used to link High Level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Directory. Make third link which is used to link 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Internet website. </w:t>
            </w:r>
          </w:p>
          <w:p>
            <w:pPr>
              <w:autoSpaceDN w:val="0"/>
              <w:autoSpaceDE w:val="0"/>
              <w:widowControl/>
              <w:spacing w:line="319" w:lineRule="auto" w:before="150" w:after="0"/>
              <w:ind w:left="11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 make fourth link which contains an email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address and when user clicks the link, email editor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opens up.</w:t>
            </w:r>
          </w:p>
        </w:tc>
        <w:tc>
          <w:tcPr>
            <w:tcW w:type="dxa" w:w="263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440"/>
        </w:trPr>
        <w:tc>
          <w:tcPr>
            <w:tcW w:type="dxa" w:w="84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24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Background image </w:t>
            </w:r>
          </w:p>
        </w:tc>
        <w:tc>
          <w:tcPr>
            <w:tcW w:type="dxa" w:w="5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auto" w:before="6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webpage with image as a Background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when we scroll this webpage, the image stays fix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only the top of the webpage scrolls.</w:t>
            </w:r>
          </w:p>
        </w:tc>
        <w:tc>
          <w:tcPr>
            <w:tcW w:type="dxa" w:w="263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9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5.99999999999994" w:type="dxa"/>
      </w:tblPr>
      <w:tblGrid>
        <w:gridCol w:w="2636"/>
        <w:gridCol w:w="2636"/>
        <w:gridCol w:w="2636"/>
        <w:gridCol w:w="2636"/>
      </w:tblGrid>
      <w:tr>
        <w:trPr>
          <w:trHeight w:hRule="exact" w:val="2098"/>
        </w:trPr>
        <w:tc>
          <w:tcPr>
            <w:tcW w:type="dxa" w:w="84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6 </w:t>
            </w:r>
          </w:p>
        </w:tc>
        <w:tc>
          <w:tcPr>
            <w:tcW w:type="dxa" w:w="24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Make a complete html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form </w:t>
            </w:r>
          </w:p>
        </w:tc>
        <w:tc>
          <w:tcPr>
            <w:tcW w:type="dxa" w:w="588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1" w:lineRule="auto" w:before="6" w:after="0"/>
              <w:ind w:left="11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 following Report Form (The Country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Dropdown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List must contain 7 Countries in Ascending Order but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when form is loaded, by default Pakistan is Selected. </w:t>
            </w:r>
          </w:p>
        </w:tc>
        <w:tc>
          <w:tcPr>
            <w:tcW w:type="dxa" w:w="117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53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109"/>
        <w:gridCol w:w="2109"/>
        <w:gridCol w:w="2109"/>
        <w:gridCol w:w="2109"/>
        <w:gridCol w:w="2109"/>
      </w:tblGrid>
      <w:tr>
        <w:trPr>
          <w:trHeight w:hRule="exact" w:val="664"/>
        </w:trPr>
        <w:tc>
          <w:tcPr>
            <w:tcW w:type="dxa" w:w="90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80" w:after="0"/>
              <w:ind w:left="240" w:right="144" w:hanging="9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Task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183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9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Task </w:t>
            </w:r>
          </w:p>
        </w:tc>
        <w:tc>
          <w:tcPr>
            <w:tcW w:type="dxa" w:w="6446"/>
            <w:gridSpan w:val="2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1.5999999999999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2834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Description </w:t>
            </w:r>
          </w:p>
        </w:tc>
        <w:tc>
          <w:tcPr>
            <w:tcW w:type="dxa" w:w="1200"/>
            <w:tcBorders>
              <w:start w:sz="3.200000000000273" w:val="single" w:color="#000000"/>
              <w:top w:sz="4.0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</w:p>
        </w:tc>
      </w:tr>
      <w:tr>
        <w:trPr>
          <w:trHeight w:hRule="exact" w:val="11117"/>
        </w:trPr>
        <w:tc>
          <w:tcPr>
            <w:tcW w:type="dxa" w:w="900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3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8"/>
            <w:tcBorders>
              <w:start w:sz="3.2000000000000455" w:val="single" w:color="#000000"/>
              <w:top w:sz="1.599999999999909" w:val="single" w:color="#000000"/>
              <w:end w:sz="1.5999999999999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78"/>
            <w:tcBorders>
              <w:start w:sz="1.599999999999909" w:val="single" w:color="#000000"/>
              <w:top w:sz="0.7999999999999545" w:val="single" w:color="#000000"/>
              <w:end w:sz="0.8000000000001819" w:val="single" w:color="#000000"/>
              <w:bottom w:sz="1.599999999999454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4" w:after="0"/>
              <w:ind w:left="4" w:right="0" w:firstLine="0"/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4048759" cy="701929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8759" cy="70192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1200"/>
            <w:tcBorders>
              <w:start w:sz="0.8000000000001819" w:val="single" w:color="#000000"/>
              <w:top w:sz="3.199999999999818" w:val="single" w:color="#000000"/>
              <w:end w:sz="3.2000000000007276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0.0" w:type="dxa"/>
      </w:tblPr>
      <w:tblGrid>
        <w:gridCol w:w="2674"/>
        <w:gridCol w:w="2674"/>
        <w:gridCol w:w="2674"/>
        <w:gridCol w:w="2674"/>
      </w:tblGrid>
      <w:tr>
        <w:trPr>
          <w:trHeight w:hRule="exact" w:val="272"/>
        </w:trPr>
        <w:tc>
          <w:tcPr>
            <w:tcW w:type="dxa" w:w="900"/>
            <w:tcBorders>
              <w:start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34"/>
            <w:tcBorders>
              <w:start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448"/>
            <w:tcBorders>
              <w:start w:sz="3.2000000000000455" w:val="single" w:color="#000000"/>
              <w:end w:sz="1.600000000000363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98"/>
            <w:vMerge w:val="restart"/>
            <w:tcBorders>
              <w:start w:sz="1.6000000000003638" w:val="single" w:color="#000000"/>
              <w:end w:sz="3.2000000000007276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48"/>
        </w:trPr>
        <w:tc>
          <w:tcPr>
            <w:tcW w:type="dxa" w:w="90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498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7 </w:t>
            </w:r>
          </w:p>
        </w:tc>
        <w:tc>
          <w:tcPr>
            <w:tcW w:type="dxa" w:w="183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12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Buttons with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images </w:t>
            </w:r>
          </w:p>
        </w:tc>
        <w:tc>
          <w:tcPr>
            <w:tcW w:type="dxa" w:w="6448"/>
            <w:tcBorders>
              <w:start w:sz="3.2000000000000455" w:val="single" w:color="#000000"/>
              <w:top w:sz="4.0" w:val="single" w:color="#000000"/>
              <w:end w:sz="1.600000000000363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6" w:after="0"/>
              <w:ind w:left="11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 Submit and Reset buttons in the form having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pictures on it instead of simple text.</w:t>
            </w:r>
          </w:p>
        </w:tc>
        <w:tc>
          <w:tcPr>
            <w:tcW w:type="dxa" w:w="2674"/>
            <w:vMerge/>
            <w:tcBorders>
              <w:start w:sz="1.6000000000003638" w:val="single" w:color="#000000"/>
              <w:end w:sz="3.2000000000007276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02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7.99999999999997" w:type="dxa"/>
      </w:tblPr>
      <w:tblGrid>
        <w:gridCol w:w="2674"/>
        <w:gridCol w:w="2674"/>
        <w:gridCol w:w="2674"/>
        <w:gridCol w:w="2674"/>
      </w:tblGrid>
      <w:tr>
        <w:trPr>
          <w:trHeight w:hRule="exact" w:val="1300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08" w:after="0"/>
              <w:ind w:left="0" w:right="444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8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External Style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Sheet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9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Call an External Style Sheet in the webpage in which Font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Size of the text must be 77 points Color of the text must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green and background of the webpage must be yellow.</w:t>
            </w:r>
          </w:p>
        </w:tc>
        <w:tc>
          <w:tcPr>
            <w:tcW w:type="dxa" w:w="1120"/>
            <w:vMerge w:val="restart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444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9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on Click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Event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Change the color of the text when it is clicked.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66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0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10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on Mouse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Over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Event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4" w:after="0"/>
              <w:ind w:left="10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When we bring the mouse on the image, the image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changes its position.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686"/>
        </w:trPr>
        <w:tc>
          <w:tcPr>
            <w:tcW w:type="dxa" w:w="926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11 </w:t>
            </w:r>
          </w:p>
        </w:tc>
        <w:tc>
          <w:tcPr>
            <w:tcW w:type="dxa" w:w="178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8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Navigation bar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using CSS </w:t>
            </w:r>
          </w:p>
        </w:tc>
        <w:tc>
          <w:tcPr>
            <w:tcW w:type="dxa" w:w="6546"/>
            <w:tcBorders>
              <w:start w:sz="4.0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1" w:lineRule="auto" w:before="6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two navigation bars with CSS using class and id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attribute.  One should be on the top of the page and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second should be displayed on left of the page in shape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column.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64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12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Forms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9" w:lineRule="auto" w:before="6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login and signup form on different pages that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be displayed in the center of the page using CSS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html.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6"/>
        </w:trPr>
        <w:tc>
          <w:tcPr>
            <w:tcW w:type="dxa" w:w="926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13 </w:t>
            </w:r>
          </w:p>
        </w:tc>
        <w:tc>
          <w:tcPr>
            <w:tcW w:type="dxa" w:w="178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Dropdowns </w:t>
            </w:r>
          </w:p>
        </w:tc>
        <w:tc>
          <w:tcPr>
            <w:tcW w:type="dxa" w:w="6546"/>
            <w:tcBorders>
              <w:start w:sz="4.0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dropdowns with nested HTML tags and CSS. 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526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14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Bootstrap based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columns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Make different sizes of columns using bootstrap classes.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8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15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8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Forms using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bootstrap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10" w:after="0"/>
              <w:ind w:left="108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form using Bootstrap classes for buttons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forms.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8"/>
        </w:trPr>
        <w:tc>
          <w:tcPr>
            <w:tcW w:type="dxa" w:w="926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16 </w:t>
            </w:r>
          </w:p>
        </w:tc>
        <w:tc>
          <w:tcPr>
            <w:tcW w:type="dxa" w:w="17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Progress Bar </w:t>
            </w:r>
          </w:p>
        </w:tc>
        <w:tc>
          <w:tcPr>
            <w:tcW w:type="dxa" w:w="6546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8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progress bar for student’s skills in coding languages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bootstrap.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68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17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0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Bootstrap based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pages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auto" w:before="6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3 pages of home page, admission form, and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 page using bootstrap classes with navigation bars,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headers, footers and forms.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92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18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Output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Statement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of JavaScript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Display your name on the screen using JavaScript.</w:t>
            </w:r>
          </w:p>
        </w:tc>
        <w:tc>
          <w:tcPr>
            <w:tcW w:type="dxa" w:w="1120"/>
            <w:vMerge w:val="restart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–3 </w:t>
            </w:r>
          </w:p>
        </w:tc>
      </w:tr>
      <w:tr>
        <w:trPr>
          <w:trHeight w:hRule="exact" w:val="1248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354" w:firstLine="0"/>
              <w:jc w:val="righ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 19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8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If…else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Condition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auto" w:before="8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If...else statement of JavaScript to write a code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Display “Good Morning” or “Good Afternoon” according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current Time.</w:t>
            </w:r>
          </w:p>
        </w:tc>
        <w:tc>
          <w:tcPr>
            <w:tcW w:type="dxa" w:w="2674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5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5.99999999999994" w:type="dxa"/>
      </w:tblPr>
      <w:tblGrid>
        <w:gridCol w:w="2636"/>
        <w:gridCol w:w="2636"/>
        <w:gridCol w:w="2636"/>
        <w:gridCol w:w="2636"/>
      </w:tblGrid>
      <w:tr>
        <w:trPr>
          <w:trHeight w:hRule="exact" w:val="910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20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switch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statement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the switch statement to display “today is (whatever day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it is)” according to the current day.</w:t>
            </w:r>
          </w:p>
        </w:tc>
        <w:tc>
          <w:tcPr>
            <w:tcW w:type="dxa" w:w="1120"/>
            <w:vMerge w:val="restart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2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21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for loop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4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of loop to display a string of all the names of months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JS functions and variables.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48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22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6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Alert message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auto" w:before="10" w:after="0"/>
              <w:ind w:left="10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an alert message display on the screen if the user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clicks a button.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268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23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JavaScript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calculator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9" w:lineRule="auto" w:before="1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JavaScript calculator that should answer addition,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multiplication and subtraction question using JavaScript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variables.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420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24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Hide and show in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jQuery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paragraph line and two buttons named “hide”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“show” using HTML and hide the paragraph if the button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“hide” is clicked, and show the paragraph if the button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“show” is clicked.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10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25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Slide down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button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a button that slides down some content when clicked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using jQuery.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66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26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Switch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Statement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the Switch statement of PHP to display the current day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week.</w:t>
            </w:r>
          </w:p>
        </w:tc>
        <w:tc>
          <w:tcPr>
            <w:tcW w:type="dxa" w:w="1120"/>
            <w:vMerge w:val="restart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Week-4 </w:t>
            </w:r>
          </w:p>
        </w:tc>
      </w:tr>
      <w:tr>
        <w:trPr>
          <w:trHeight w:hRule="exact" w:val="4530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1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27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4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Loops to display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numbers on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screen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a Program to display count, from 5 to 15 (as shown </w:t>
            </w:r>
          </w:p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below) using following: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2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For Loop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2" w:lineRule="auto" w:before="0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While Loop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42" w:lineRule="auto" w:before="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Do…while Loop 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796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28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43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Output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Statement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of PHP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Display your name on the screen using PHP.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1070"/>
        </w:trPr>
        <w:tc>
          <w:tcPr>
            <w:tcW w:type="dxa" w:w="926"/>
            <w:tcBorders>
              <w:start w:sz="3.1999999999999886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1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29 </w:t>
            </w:r>
          </w:p>
        </w:tc>
        <w:tc>
          <w:tcPr>
            <w:tcW w:type="dxa" w:w="17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86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Use of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If…else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Conditi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on </w:t>
            </w:r>
          </w:p>
        </w:tc>
        <w:tc>
          <w:tcPr>
            <w:tcW w:type="dxa" w:w="6546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the If...else statement of PHP to write a code to Display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“Good Morning” or “Good Afternoon” according to current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time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. </w:t>
            </w:r>
          </w:p>
        </w:tc>
        <w:tc>
          <w:tcPr>
            <w:tcW w:type="dxa" w:w="2636"/>
            <w:vMerge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856"/>
        </w:trPr>
        <w:tc>
          <w:tcPr>
            <w:tcW w:type="dxa" w:w="926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30 </w:t>
            </w:r>
          </w:p>
        </w:tc>
        <w:tc>
          <w:tcPr>
            <w:tcW w:type="dxa" w:w="17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86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Using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JQuery </w:t>
            </w:r>
          </w:p>
        </w:tc>
        <w:tc>
          <w:tcPr>
            <w:tcW w:type="dxa" w:w="654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158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web page that includes a button and a paragraph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element. When the button is clicked, use jQuery to change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text of the paragraph to a predefined message. </w:t>
            </w:r>
          </w:p>
        </w:tc>
        <w:tc>
          <w:tcPr>
            <w:tcW w:type="dxa" w:w="1120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Week-5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6"/>
        <w:gridCol w:w="2636"/>
        <w:gridCol w:w="2636"/>
        <w:gridCol w:w="2636"/>
      </w:tblGrid>
      <w:tr>
        <w:trPr>
          <w:trHeight w:hRule="exact" w:val="552"/>
        </w:trPr>
        <w:tc>
          <w:tcPr>
            <w:tcW w:type="dxa" w:w="8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31 </w:t>
            </w:r>
          </w:p>
        </w:tc>
        <w:tc>
          <w:tcPr>
            <w:tcW w:type="dxa" w:w="1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8" w:right="576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Factorial of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Number </w:t>
            </w:r>
          </w:p>
        </w:tc>
        <w:tc>
          <w:tcPr>
            <w:tcW w:type="dxa" w:w="65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a program to calculate factorial of a number using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loop in PHP. </w:t>
            </w:r>
          </w:p>
        </w:tc>
        <w:tc>
          <w:tcPr>
            <w:tcW w:type="dxa" w:w="1172"/>
            <w:vMerge w:val="restart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Week-6</w:t>
            </w:r>
          </w:p>
        </w:tc>
      </w:tr>
      <w:tr>
        <w:trPr>
          <w:trHeight w:hRule="exact" w:val="3048"/>
        </w:trPr>
        <w:tc>
          <w:tcPr>
            <w:tcW w:type="dxa" w:w="8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32 </w:t>
            </w:r>
          </w:p>
        </w:tc>
        <w:tc>
          <w:tcPr>
            <w:tcW w:type="dxa" w:w="1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288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While Loop to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display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the pattern </w:t>
            </w:r>
          </w:p>
        </w:tc>
        <w:tc>
          <w:tcPr>
            <w:tcW w:type="dxa" w:w="65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a Program to create following pattern using while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loop: </w:t>
            </w:r>
          </w:p>
          <w:p>
            <w:pPr>
              <w:autoSpaceDN w:val="0"/>
              <w:autoSpaceDE w:val="0"/>
              <w:widowControl/>
              <w:spacing w:line="245" w:lineRule="auto" w:before="190" w:after="0"/>
              <w:ind w:left="108" w:right="5472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**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***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****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*****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******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*******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******** </w:t>
            </w:r>
          </w:p>
        </w:tc>
        <w:tc>
          <w:tcPr>
            <w:tcW w:type="dxa" w:w="2636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190"/>
        </w:trPr>
        <w:tc>
          <w:tcPr>
            <w:tcW w:type="dxa" w:w="8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33 </w:t>
            </w:r>
          </w:p>
        </w:tc>
        <w:tc>
          <w:tcPr>
            <w:tcW w:type="dxa" w:w="1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Do…while Loop to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display the </w:t>
            </w:r>
            <w:r>
              <w:br/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numbers </w:t>
            </w:r>
          </w:p>
        </w:tc>
        <w:tc>
          <w:tcPr>
            <w:tcW w:type="dxa" w:w="65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a Program to display count, from 1 to 5 using PHP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do...while loop as given below: </w:t>
            </w:r>
          </w:p>
          <w:p>
            <w:pPr>
              <w:autoSpaceDN w:val="0"/>
              <w:autoSpaceDE w:val="0"/>
              <w:widowControl/>
              <w:spacing w:line="245" w:lineRule="auto" w:before="188" w:after="0"/>
              <w:ind w:left="108" w:right="6342" w:firstLine="0"/>
              <w:jc w:val="both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1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2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3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4 </w:t>
            </w:r>
            <w:r>
              <w:br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>5</w:t>
            </w:r>
          </w:p>
        </w:tc>
        <w:tc>
          <w:tcPr>
            <w:tcW w:type="dxa" w:w="2636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  <w:tr>
        <w:trPr>
          <w:trHeight w:hRule="exact" w:val="2360"/>
        </w:trPr>
        <w:tc>
          <w:tcPr>
            <w:tcW w:type="dxa" w:w="85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5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34 </w:t>
            </w:r>
          </w:p>
        </w:tc>
        <w:tc>
          <w:tcPr>
            <w:tcW w:type="dxa" w:w="18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38" w:after="0"/>
              <w:ind w:left="108" w:right="14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Using Array and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for…each loop </w:t>
            </w:r>
          </w:p>
        </w:tc>
        <w:tc>
          <w:tcPr>
            <w:tcW w:type="dxa" w:w="65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9" w:lineRule="auto" w:before="4" w:after="0"/>
              <w:ind w:left="10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 need to write a program in PHP using for...each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loop to remove specific elements by value from an array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PHP program. </w:t>
            </w:r>
          </w:p>
          <w:p>
            <w:pPr>
              <w:autoSpaceDN w:val="0"/>
              <w:tabs>
                <w:tab w:pos="470" w:val="left"/>
                <w:tab w:pos="830" w:val="left"/>
              </w:tabs>
              <w:autoSpaceDE w:val="0"/>
              <w:widowControl/>
              <w:spacing w:line="295" w:lineRule="auto" w:before="154" w:after="0"/>
              <w:ind w:left="108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Hint: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Take an array with list of month names. </w:t>
            </w:r>
          </w:p>
          <w:p>
            <w:pPr>
              <w:autoSpaceDN w:val="0"/>
              <w:tabs>
                <w:tab w:pos="830" w:val="left"/>
              </w:tabs>
              <w:autoSpaceDE w:val="0"/>
              <w:widowControl/>
              <w:spacing w:line="228" w:lineRule="auto" w:before="14" w:after="0"/>
              <w:ind w:left="47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Take a variable with the name of value to be deleted </w:t>
            </w:r>
          </w:p>
        </w:tc>
        <w:tc>
          <w:tcPr>
            <w:tcW w:type="dxa" w:w="2636"/>
            <w:vMerge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78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90.0" w:type="dxa"/>
      </w:tblPr>
      <w:tblGrid>
        <w:gridCol w:w="2636"/>
        <w:gridCol w:w="2636"/>
        <w:gridCol w:w="2636"/>
        <w:gridCol w:w="2636"/>
      </w:tblGrid>
      <w:tr>
        <w:trPr>
          <w:trHeight w:hRule="exact" w:val="684"/>
        </w:trPr>
        <w:tc>
          <w:tcPr>
            <w:tcW w:type="dxa" w:w="8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76" w:after="0"/>
              <w:ind w:left="240" w:right="144" w:hanging="92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Task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No. </w:t>
            </w:r>
          </w:p>
        </w:tc>
        <w:tc>
          <w:tcPr>
            <w:tcW w:type="dxa" w:w="23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442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Task </w:t>
            </w:r>
          </w:p>
        </w:tc>
        <w:tc>
          <w:tcPr>
            <w:tcW w:type="dxa" w:w="61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27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Description </w:t>
            </w:r>
          </w:p>
        </w:tc>
        <w:tc>
          <w:tcPr>
            <w:tcW w:type="dxa" w:w="1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50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 </w:t>
            </w:r>
          </w:p>
        </w:tc>
      </w:tr>
      <w:tr>
        <w:trPr>
          <w:trHeight w:hRule="exact" w:val="588"/>
        </w:trPr>
        <w:tc>
          <w:tcPr>
            <w:tcW w:type="dxa" w:w="8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3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35 </w:t>
            </w:r>
          </w:p>
        </w:tc>
        <w:tc>
          <w:tcPr>
            <w:tcW w:type="dxa" w:w="23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0" w:after="0"/>
              <w:ind w:left="108" w:right="864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Sort the Array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Elements </w:t>
            </w:r>
          </w:p>
        </w:tc>
        <w:tc>
          <w:tcPr>
            <w:tcW w:type="dxa" w:w="61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Write a function to sort an array</w:t>
            </w:r>
          </w:p>
        </w:tc>
        <w:tc>
          <w:tcPr>
            <w:tcW w:type="dxa" w:w="10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Week-7 </w:t>
            </w:r>
          </w:p>
        </w:tc>
      </w:tr>
      <w:tr>
        <w:trPr>
          <w:trHeight w:hRule="exact" w:val="1264"/>
        </w:trPr>
        <w:tc>
          <w:tcPr>
            <w:tcW w:type="dxa" w:w="8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3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36 </w:t>
            </w:r>
          </w:p>
        </w:tc>
        <w:tc>
          <w:tcPr>
            <w:tcW w:type="dxa" w:w="23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108" w:right="72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Find the case of 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string </w:t>
            </w:r>
          </w:p>
        </w:tc>
        <w:tc>
          <w:tcPr>
            <w:tcW w:type="dxa" w:w="61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auto" w:before="6" w:after="0"/>
              <w:ind w:left="10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a PHP function that checks whether a string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all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lowercase.</w:t>
            </w:r>
          </w:p>
        </w:tc>
        <w:tc>
          <w:tcPr>
            <w:tcW w:type="dxa" w:w="263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1418"/>
        </w:trPr>
        <w:tc>
          <w:tcPr>
            <w:tcW w:type="dxa" w:w="81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34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37 </w:t>
            </w:r>
          </w:p>
        </w:tc>
        <w:tc>
          <w:tcPr>
            <w:tcW w:type="dxa" w:w="233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Find String Length </w:t>
            </w:r>
          </w:p>
        </w:tc>
        <w:tc>
          <w:tcPr>
            <w:tcW w:type="dxa" w:w="611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28" w:val="left"/>
              </w:tabs>
              <w:autoSpaceDE w:val="0"/>
              <w:widowControl/>
              <w:spacing w:line="317" w:lineRule="auto" w:before="6" w:after="0"/>
              <w:ind w:left="108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a PHP program to find the length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hyperlink r:id="rId14" w:history="1">
                <w:r>
                  <w:rPr>
                    <w:rStyle w:val="Hyperlink"/>
                  </w:rPr>
                  <w:t>string.</w:t>
                </w:r>
              </w:hyperlink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Hint: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4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 have to use one variable. </w:t>
            </w:r>
          </w:p>
          <w:p>
            <w:pPr>
              <w:autoSpaceDN w:val="0"/>
              <w:tabs>
                <w:tab w:pos="828" w:val="left"/>
              </w:tabs>
              <w:autoSpaceDE w:val="0"/>
              <w:widowControl/>
              <w:spacing w:line="242" w:lineRule="auto" w:before="2" w:after="0"/>
              <w:ind w:left="46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You must use a built-in PHP String Function. </w:t>
            </w:r>
          </w:p>
        </w:tc>
        <w:tc>
          <w:tcPr>
            <w:tcW w:type="dxa" w:w="2636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614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90.0" w:type="dxa"/>
      </w:tblPr>
      <w:tblGrid>
        <w:gridCol w:w="2636"/>
        <w:gridCol w:w="2636"/>
        <w:gridCol w:w="2636"/>
        <w:gridCol w:w="2636"/>
      </w:tblGrid>
      <w:tr>
        <w:trPr>
          <w:trHeight w:hRule="exact" w:val="2102"/>
        </w:trPr>
        <w:tc>
          <w:tcPr>
            <w:tcW w:type="dxa" w:w="8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38 </w:t>
            </w:r>
          </w:p>
        </w:tc>
        <w:tc>
          <w:tcPr>
            <w:tcW w:type="dxa" w:w="23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CRUD in PHP </w:t>
            </w:r>
          </w:p>
        </w:tc>
        <w:tc>
          <w:tcPr>
            <w:tcW w:type="dxa" w:w="61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6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PHP web application with CRUD functionality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managing user information, including fields for id,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first name, last name, email, and phone number,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enabling users to create, read, update, and delete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records stored in a MySQL database.</w:t>
            </w:r>
          </w:p>
        </w:tc>
        <w:tc>
          <w:tcPr>
            <w:tcW w:type="dxa" w:w="1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Week-8</w:t>
            </w:r>
          </w:p>
        </w:tc>
      </w:tr>
      <w:tr>
        <w:trPr>
          <w:trHeight w:hRule="exact" w:val="2526"/>
        </w:trPr>
        <w:tc>
          <w:tcPr>
            <w:tcW w:type="dxa" w:w="8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39 </w:t>
            </w:r>
          </w:p>
        </w:tc>
        <w:tc>
          <w:tcPr>
            <w:tcW w:type="dxa" w:w="23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2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Laravel Task 1 </w:t>
            </w:r>
          </w:p>
        </w:tc>
        <w:tc>
          <w:tcPr>
            <w:tcW w:type="dxa" w:w="61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3" w:lineRule="auto" w:before="6" w:after="0"/>
              <w:ind w:left="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Integrate a master template into a Laravel web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application to ensure consistent layout and design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across multiple pages, utilizing HTML, CSS,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JavaScript, extending the master template in individual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views, and populating dynamic content sections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data retrieved from the database or external sources.</w:t>
            </w:r>
          </w:p>
        </w:tc>
        <w:tc>
          <w:tcPr>
            <w:tcW w:type="dxa" w:w="1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4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Week-9</w:t>
            </w:r>
          </w:p>
        </w:tc>
      </w:tr>
      <w:tr>
        <w:trPr>
          <w:trHeight w:hRule="exact" w:val="2080"/>
        </w:trPr>
        <w:tc>
          <w:tcPr>
            <w:tcW w:type="dxa" w:w="81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40 </w:t>
            </w:r>
          </w:p>
        </w:tc>
        <w:tc>
          <w:tcPr>
            <w:tcW w:type="dxa" w:w="23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38" w:after="0"/>
              <w:ind w:left="10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Laravel Task 2 </w:t>
            </w:r>
          </w:p>
        </w:tc>
        <w:tc>
          <w:tcPr>
            <w:tcW w:type="dxa" w:w="611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auto" w:before="4" w:after="0"/>
              <w:ind w:left="0" w:right="432" w:firstLine="5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Laravel web application that demonstrates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one-to-one, one-to-many, one-to-many inverse,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polymorphic (one-to-many) relationships, allowing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CRUD operations and proper data management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each relationship type.</w:t>
            </w:r>
          </w:p>
        </w:tc>
        <w:tc>
          <w:tcPr>
            <w:tcW w:type="dxa" w:w="10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97" w:lineRule="auto" w:before="40" w:after="0"/>
              <w:ind w:left="0" w:right="0" w:firstLine="0"/>
              <w:jc w:val="center"/>
            </w:pP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>Week-10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70" w:lineRule="exact" w:before="210" w:after="0"/>
        <w:ind w:left="112" w:right="115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</w:p>
    <w:p>
      <w:pPr>
        <w:autoSpaceDN w:val="0"/>
        <w:autoSpaceDE w:val="0"/>
        <w:widowControl/>
        <w:spacing w:line="316" w:lineRule="exact" w:before="210" w:after="0"/>
        <w:ind w:left="112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66" w:lineRule="auto" w:before="50" w:after="0"/>
        <w:ind w:left="112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18" w:lineRule="exact" w:before="202" w:after="244"/>
        <w:ind w:left="112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10630"/>
      </w:tblGrid>
      <w:tr>
        <w:trPr>
          <w:trHeight w:hRule="exact" w:val="286"/>
        </w:trPr>
        <w:tc>
          <w:tcPr>
            <w:tcW w:type="dxa" w:w="924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VERVIEW </w:t>
            </w:r>
          </w:p>
        </w:tc>
      </w:tr>
      <w:tr>
        <w:trPr>
          <w:trHeight w:hRule="exact" w:val="284"/>
        </w:trPr>
        <w:tc>
          <w:tcPr>
            <w:tcW w:type="dxa" w:w="9246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Aims and Object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iv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es: </w:t>
            </w:r>
          </w:p>
        </w:tc>
      </w:tr>
      <w:tr>
        <w:trPr>
          <w:trHeight w:hRule="exact" w:val="2300"/>
        </w:trPr>
        <w:tc>
          <w:tcPr>
            <w:tcW w:type="dxa" w:w="9246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5" w:lineRule="auto" w:before="0" w:after="0"/>
              <w:ind w:left="46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teamwork, and 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program </w:t>
            </w:r>
          </w:p>
        </w:tc>
      </w:tr>
    </w:tbl>
    <w:p>
      <w:pPr>
        <w:autoSpaceDN w:val="0"/>
        <w:autoSpaceDE w:val="0"/>
        <w:widowControl/>
        <w:spacing w:line="51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2657"/>
        <w:gridCol w:w="2657"/>
        <w:gridCol w:w="2657"/>
        <w:gridCol w:w="2657"/>
      </w:tblGrid>
      <w:tr>
        <w:trPr>
          <w:trHeight w:hRule="exact" w:val="284"/>
        </w:trPr>
        <w:tc>
          <w:tcPr>
            <w:tcW w:type="dxa" w:w="2312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30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31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31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38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4" w:right="41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6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skills mean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90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30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2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learning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outcomes:</w:t>
            </w:r>
          </w:p>
        </w:tc>
        <w:tc>
          <w:tcPr>
            <w:tcW w:type="dxa" w:w="46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 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 </w:t>
            </w:r>
          </w:p>
        </w:tc>
        <w:tc>
          <w:tcPr>
            <w:tcW w:type="dxa" w:w="462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0" w:lineRule="auto" w:before="0" w:after="0"/>
              <w:ind w:left="15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2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43"/>
        <w:gridCol w:w="3543"/>
        <w:gridCol w:w="3543"/>
      </w:tblGrid>
      <w:tr>
        <w:trPr>
          <w:trHeight w:hRule="exact" w:val="3080"/>
        </w:trPr>
        <w:tc>
          <w:tcPr>
            <w:tcW w:type="dxa" w:w="2312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284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and how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works. </w:t>
            </w:r>
          </w:p>
          <w:p>
            <w:pPr>
              <w:autoSpaceDN w:val="0"/>
              <w:tabs>
                <w:tab w:pos="284" w:val="left"/>
              </w:tabs>
              <w:autoSpaceDE w:val="0"/>
              <w:widowControl/>
              <w:spacing w:line="245" w:lineRule="auto" w:before="2" w:after="0"/>
              <w:ind w:left="10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mean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462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4" w:right="259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23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5"/>
        <w:gridCol w:w="5315"/>
      </w:tblGrid>
      <w:tr>
        <w:trPr>
          <w:trHeight w:hRule="exact" w:val="286"/>
        </w:trPr>
        <w:tc>
          <w:tcPr>
            <w:tcW w:type="dxa" w:w="308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6206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668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monitor the session to ensure nothing inappropriate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happened. </w:t>
            </w:r>
          </w:p>
        </w:tc>
      </w:tr>
      <w:tr>
        <w:trPr>
          <w:trHeight w:hRule="exact" w:val="2770"/>
        </w:trPr>
        <w:tc>
          <w:tcPr>
            <w:tcW w:type="dxa" w:w="308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6206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enable you and your team to start to build rapport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encouraging communication, but feel free to 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others if you think they are more appropriate. It is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to encourage young people to get to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each other and build strong team links during the first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hour; this will help to increase their motivation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throughout the sessions. </w:t>
            </w:r>
          </w:p>
        </w:tc>
      </w:tr>
      <w:tr>
        <w:trPr>
          <w:trHeight w:hRule="exact" w:val="4978"/>
        </w:trPr>
        <w:tc>
          <w:tcPr>
            <w:tcW w:type="dxa" w:w="308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6206"/>
            <w:tcBorders>
              <w:start w:sz="4.0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your introduction cover the following: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jawan Program)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teacher, mentor, and SEED. Policies and procedures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(user agreements and “contact us” section).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to the Group Rules tab at the top of their screen,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that the consequences are clear for using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platform outside of hours. (9am-8pm)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know what to expect (see pages 5-7 for 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overview of the challenge). Allow young people to ask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 questions about the session topic. </w:t>
            </w:r>
          </w:p>
        </w:tc>
      </w:tr>
      <w:tr>
        <w:trPr>
          <w:trHeight w:hRule="exact" w:val="1096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planning how to collaborate for the first and second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collaborative Team Activities that will take place outside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5315"/>
        <w:gridCol w:w="5315"/>
      </w:tblGrid>
      <w:tr>
        <w:trPr>
          <w:trHeight w:hRule="exact" w:val="6392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next session so this step is required because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communicating and making decisions outside of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requires a different strategy that must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agreed upon so that everyone knows what they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doing for this activity and how. </w:t>
            </w:r>
          </w:p>
          <w:p>
            <w:pPr>
              <w:autoSpaceDN w:val="0"/>
              <w:tabs>
                <w:tab w:pos="460" w:val="left"/>
                <w:tab w:pos="820" w:val="left"/>
              </w:tabs>
              <w:autoSpaceDE w:val="0"/>
              <w:widowControl/>
              <w:spacing w:line="278" w:lineRule="exact" w:before="16" w:after="0"/>
              <w:ind w:left="100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social problems in your community. Vote on the areas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you feel most passionate about as a team, then write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they want to work as a team through the activities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e.g. when they want to complete the activities, how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communicate, the role of the project manager, etc.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you allocate each young person a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included underneath the Team Contract. </w:t>
            </w:r>
          </w:p>
        </w:tc>
      </w:tr>
      <w:tr>
        <w:trPr>
          <w:trHeight w:hRule="exact" w:val="1646"/>
        </w:trPr>
        <w:tc>
          <w:tcPr>
            <w:tcW w:type="dxa" w:w="308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6206"/>
            <w:tcBorders>
              <w:start w:sz="4.0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what is coming up next and when the next session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0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2" w:lineRule="exact" w:before="0" w:after="254"/>
        <w:ind w:left="112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43"/>
        <w:gridCol w:w="3543"/>
        <w:gridCol w:w="3543"/>
      </w:tblGrid>
      <w:tr>
        <w:trPr>
          <w:trHeight w:hRule="exact" w:val="330"/>
        </w:trPr>
        <w:tc>
          <w:tcPr>
            <w:tcW w:type="dxa" w:w="1804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8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</w:p>
        </w:tc>
      </w:tr>
      <w:tr>
        <w:trPr>
          <w:trHeight w:hRule="exact" w:val="1666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</w:p>
        </w:tc>
      </w:tr>
      <w:tr>
        <w:trPr>
          <w:trHeight w:hRule="exact" w:val="838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</w:p>
        </w:tc>
      </w:tr>
      <w:tr>
        <w:trPr>
          <w:trHeight w:hRule="exact" w:val="562"/>
        </w:trPr>
        <w:tc>
          <w:tcPr>
            <w:tcW w:type="dxa" w:w="180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8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</w:p>
        </w:tc>
      </w:tr>
      <w:tr>
        <w:trPr>
          <w:trHeight w:hRule="exact" w:val="56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15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</w:p>
        </w:tc>
      </w:tr>
      <w:tr>
        <w:trPr>
          <w:trHeight w:hRule="exact" w:val="84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</w:p>
        </w:tc>
      </w:tr>
      <w:tr>
        <w:trPr>
          <w:trHeight w:hRule="exact" w:val="540"/>
        </w:trPr>
        <w:tc>
          <w:tcPr>
            <w:tcW w:type="dxa" w:w="180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362" w:right="668" w:bottom="648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98"/>
        <w:ind w:left="0" w:right="0"/>
      </w:pPr>
    </w:p>
    <w:p>
      <w:pPr>
        <w:autoSpaceDN w:val="0"/>
        <w:tabs>
          <w:tab w:pos="8758" w:val="left"/>
        </w:tabs>
        <w:autoSpaceDE w:val="0"/>
        <w:widowControl/>
        <w:spacing w:line="444" w:lineRule="exact" w:before="0" w:after="244"/>
        <w:ind w:left="4526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SUCCESS STORY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7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640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 Saleem,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who lives in Mirpur (AJK), is 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example of how hard work and perseverance can reap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rich rewards when bidding for projects online.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graphic designer works exclusively on an online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freelancing platform and has earned, on average,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US$20,000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 month for the past several months. But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isn’t a story of overnight success – Danyal has had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work hard to differentiate himself and stay true to 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goal.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It was a full year later, in May 2017, when Danyal finally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decided to jump in. He signed up for one of the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numerous sites that connect designers or coders with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people or companies that have small projects, like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designing a logo or building a website.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 had already started a small business to help pay for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his college education, so he was nervous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apprehensive about the decision. “I gave myself two 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three months at most. If I didn’t succeed, then I would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go back to running the business as it was showing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potential,” he says.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8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4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8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Training/ 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in graphic designing from STEPS(NAVTTC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partner institute) </w:t>
            </w:r>
          </w:p>
        </w:tc>
      </w:tr>
      <w:tr>
        <w:trPr>
          <w:trHeight w:hRule="exact" w:val="3906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. In 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first month using Fiverr, he pitched mostly for projects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centered around logo designing. But it wasn’t so simple.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the first few weeks, he didn’t hear back from even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“I needed to understand what worked, so I read blogs,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participated in forums, and analyzed profiles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successful freelancers. It was an uphill struggle, but 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didn’t want to give up,” he explains.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6" w:after="0"/>
              <w:ind w:left="8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Danyal says he understands why clients would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apprehensive giving projects to untested freelancers. </w:t>
            </w:r>
          </w:p>
          <w:p>
            <w:pPr>
              <w:autoSpaceDN w:val="0"/>
              <w:autoSpaceDE w:val="0"/>
              <w:widowControl/>
              <w:spacing w:line="233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They have hundreds of options to choose from, he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6" w:h="16838"/>
          <w:pgMar w:top="618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89"/>
        <w:gridCol w:w="3589"/>
        <w:gridCol w:w="3589"/>
      </w:tblGrid>
      <w:tr>
        <w:trPr>
          <w:trHeight w:hRule="exact" w:val="5028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80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explains, and to give a project to someone with no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experience requires a strong leap of faith.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28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slow stream of projects started to come Danyal’s way.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Within a few months, he was landing an average of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hundred projects every month, with a large number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repeat clients. He also expanded the range of his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professional services, branching out from logo design to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business cards, banners, Facebook cover pages,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letterheads, and stationery.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80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But he’s had to face his fair share of challenges too.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shoddy state of internet infrastructure in his city,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Mirpur, threatened to derail his freelancing career.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80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“Sometimes I haven’t had connectivity for two days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straight,” he explains. “That’s unthinkable for someone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who makes his livelihood on the internet.”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680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8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80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196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316" w:lineRule="exact" w:before="478" w:after="0"/>
        <w:ind w:left="50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860" w:val="left"/>
        </w:tabs>
        <w:autoSpaceDE w:val="0"/>
        <w:widowControl/>
        <w:spacing w:line="298" w:lineRule="exact" w:before="220" w:after="0"/>
        <w:ind w:left="500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860" w:val="left"/>
        </w:tabs>
        <w:autoSpaceDE w:val="0"/>
        <w:widowControl/>
        <w:spacing w:line="298" w:lineRule="exact" w:before="0" w:after="0"/>
        <w:ind w:left="500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8" w:lineRule="exact" w:before="782" w:after="0"/>
        <w:ind w:left="68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>Annex-II</w:t>
      </w:r>
    </w:p>
    <w:p>
      <w:pPr>
        <w:sectPr>
          <w:pgSz w:w="11906" w:h="16838"/>
          <w:pgMar w:top="360" w:right="560" w:bottom="64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2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Annexure-IV: </w:t>
      </w:r>
    </w:p>
    <w:p>
      <w:pPr>
        <w:autoSpaceDN w:val="0"/>
        <w:autoSpaceDE w:val="0"/>
        <w:widowControl/>
        <w:spacing w:line="356" w:lineRule="exact" w:before="196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4" w:lineRule="auto" w:before="480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33" w:lineRule="auto" w:before="424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every 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Look to 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4" w:lineRule="exact" w:before="8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44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that 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is the key to productivity. Help out whenever asked, do extra without being asked. Take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pride 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66" w:lineRule="exact" w:before="148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p>
      <w:pPr>
        <w:sectPr>
          <w:pgSz w:w="11906" w:h="16838"/>
          <w:pgMar w:top="362" w:right="608" w:bottom="64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247" w:lineRule="auto" w:before="6" w:after="0"/>
        <w:ind w:left="748" w:right="26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68" w:lineRule="exact" w:before="190" w:after="86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  <w:gridCol w:w="1058"/>
      </w:tblGrid>
      <w:tr>
        <w:trPr>
          <w:trHeight w:hRule="exact" w:val="386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112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60" w:after="0"/>
              <w:ind w:left="11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33" w:lineRule="auto" w:before="88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opinions, and suggestions. </w:t>
      </w:r>
    </w:p>
    <w:sectPr w:rsidR="00FC693F" w:rsidRPr="0006063C" w:rsidSect="00034616">
      <w:pgSz w:w="11906" w:h="16838"/>
      <w:pgMar w:top="360" w:right="630" w:bottom="648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://www.php.net/" TargetMode="External"/><Relationship Id="rId11" Type="http://schemas.openxmlformats.org/officeDocument/2006/relationships/hyperlink" Target="http://www.w3schools.com/" TargetMode="External"/><Relationship Id="rId12" Type="http://schemas.openxmlformats.org/officeDocument/2006/relationships/hyperlink" Target="http://www.tutorialspoint.com/" TargetMode="External"/><Relationship Id="rId13" Type="http://schemas.openxmlformats.org/officeDocument/2006/relationships/image" Target="media/image2.png"/><Relationship Id="rId14" Type="http://schemas.openxmlformats.org/officeDocument/2006/relationships/hyperlink" Target="https://tutorialsclass.com/learn/php/php-string-handling" TargetMode="External"/><Relationship Id="rId15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