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93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2985770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016" w:right="2016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Advance Embedded Systems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760"/>
        </w:trPr>
        <w:tc>
          <w:tcPr>
            <w:tcW w:type="dxa" w:w="1934"/>
            <w:tcBorders>
              <w:start w:sz="23.200000000000045" w:val="single" w:color="#000000"/>
              <w:top w:sz="22.399999999999977" w:val="single" w:color="#000000"/>
              <w:end w:sz="21.6000000000001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28"/>
        </w:trPr>
        <w:tc>
          <w:tcPr>
            <w:tcW w:type="dxa" w:w="1934"/>
            <w:tcBorders>
              <w:start w:sz="23.200000000000045" w:val="single" w:color="#000000"/>
              <w:top w:sz="21.600000000000023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7962"/>
            <w:tcBorders>
              <w:start w:sz="21.600000000000136" w:val="single" w:color="#000000"/>
              <w:top w:sz="21.60000000000002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Advance Embedded Systems </w:t>
            </w:r>
          </w:p>
        </w:tc>
      </w:tr>
      <w:tr>
        <w:trPr>
          <w:trHeight w:hRule="exact" w:val="10436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 on practice for different microcontrollers.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Course provides an opportunity to build a great career in the field of Embedded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system design, course start from basic level and then move towards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advance level. Starting from introduction of Embedded system then move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towards design of operating system in embedded system. This course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cover the different microcontroller’s architecture likewise AVR, ARM Cortex 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>and ARM Cortex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robust hands- 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conclusion, where’s hands on practice are not valid than demonstration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required through video contents/ project prototype.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Specially designed practical tasks to be performed by the trainees have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etc so that these are ready to be physically inspected/verified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40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56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664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</w:p>
          <w:p>
            <w:pPr>
              <w:autoSpaceDN w:val="0"/>
              <w:tabs>
                <w:tab w:pos="1060" w:val="left"/>
              </w:tabs>
              <w:autoSpaceDE w:val="0"/>
              <w:widowControl/>
              <w:spacing w:line="298" w:lineRule="exact" w:before="192" w:after="0"/>
              <w:ind w:left="722" w:right="46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4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include elem-ents of motivation in his/her lecture.  To inspire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utilize the training opportunity to the full and strive towards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excellence. Motivational lectures may also include general topics such as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moral values and civic role &amp; responsibilities as a Pakistani.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 should be delivered with enough zeal to produce a deep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2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motivational lecture should help drive creativity, curiosity and spark the </w:t>
            </w:r>
          </w:p>
        </w:tc>
      </w:tr>
    </w:tbl>
    <w:p>
      <w:pPr>
        <w:autoSpaceDN w:val="0"/>
        <w:autoSpaceDE w:val="0"/>
        <w:widowControl/>
        <w:spacing w:line="274" w:lineRule="exact" w:before="346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56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well-planned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goal through hard work, dedication, and devotion. An inspiring success story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2" w:lineRule="exact" w:before="182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Directly in person (At least 2-3 cases must be arranged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institute)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0" w:lineRule="exact" w:before="18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an audio/ videotaped message (2-3 high quality videos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98" w:lineRule="exact" w:before="184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at annexure III.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</w:p>
        </w:tc>
      </w:tr>
    </w:tbl>
    <w:p>
      <w:pPr>
        <w:autoSpaceDN w:val="0"/>
        <w:autoSpaceDE w:val="0"/>
        <w:widowControl/>
        <w:spacing w:line="274" w:lineRule="exact" w:before="346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980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 / data, actively participate in the discussions, and intended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8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 specific documentary (At least 2-3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300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 specific major industry/ site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</w:p>
        </w:tc>
      </w:tr>
      <w:tr>
        <w:trPr>
          <w:trHeight w:hRule="exact" w:val="2130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trainees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40" w:val="left"/>
              </w:tabs>
              <w:autoSpaceDE w:val="0"/>
              <w:widowControl/>
              <w:spacing w:line="272" w:lineRule="exact" w:before="208" w:after="0"/>
              <w:ind w:left="2" w:right="144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Since intake level is Bachelor of Computer Science (BCS) / B.E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(Electrical Engineering) so expectations of the trainees are: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Have knowledge of Programming Concepts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Have knowledge of hardware concepts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Have studied languages such as C or C++.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Have concept of Computer system</w:t>
            </w:r>
          </w:p>
        </w:tc>
      </w:tr>
      <w:tr>
        <w:trPr>
          <w:trHeight w:hRule="exact" w:val="650"/>
        </w:trPr>
        <w:tc>
          <w:tcPr>
            <w:tcW w:type="dxa" w:w="1934"/>
            <w:tcBorders>
              <w:start w:sz="23.200000000000045" w:val="single" w:color="#000000"/>
              <w:top w:sz="21.600000000000364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the </w:t>
            </w:r>
          </w:p>
        </w:tc>
        <w:tc>
          <w:tcPr>
            <w:tcW w:type="dxa" w:w="7962"/>
            <w:tcBorders>
              <w:start w:sz="21.600000000000136" w:val="single" w:color="#000000"/>
              <w:top w:sz="21.6000000000003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After completion of this course, the trainees must be able to do: </w:t>
            </w:r>
          </w:p>
        </w:tc>
      </w:tr>
    </w:tbl>
    <w:p>
      <w:pPr>
        <w:autoSpaceDN w:val="0"/>
        <w:autoSpaceDE w:val="0"/>
        <w:widowControl/>
        <w:spacing w:line="274" w:lineRule="exact" w:before="330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1260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 Designing </w:t>
            </w:r>
          </w:p>
          <w:p>
            <w:pPr>
              <w:autoSpaceDN w:val="0"/>
              <w:autoSpaceDE w:val="0"/>
              <w:widowControl/>
              <w:spacing w:line="274" w:lineRule="exact" w:before="140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Planning, coding and designing alternative solutions in the field.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Finding problems with hardware, robust, power and even cost effective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embedded system.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key concepts and components that make embedded 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Enabling key technologies and protocols that enable embedded system.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on different devices such as AVR ATmega328, ARM Cortex M 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STM32Fx, ARM Cortex A and sensory data acquisition with RTOS to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a complete embedded system.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34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components like micro controller, actuator and sensors for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designing of a system. </w:t>
            </w:r>
          </w:p>
          <w:p>
            <w:pPr>
              <w:autoSpaceDN w:val="0"/>
              <w:autoSpaceDE w:val="0"/>
              <w:widowControl/>
              <w:spacing w:line="252" w:lineRule="exact" w:before="198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customer demand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cost analysis of customer demand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Conduct market survey for project estimation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quotation for customer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Negotiate with customer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Deal with customer and signed MOU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quotations/ invoice report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52" w:lineRule="exact" w:before="146" w:after="0"/>
              <w:ind w:left="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Soft skills /Teamwork/professionalism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professionalism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ethics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 teamwork environments principals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punctuality of time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job deliverable within assigned time frame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Show dedication and commitment with your duty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creative in your work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6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positive attitude in group task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0" w:lineRule="exact" w:before="150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willing worker attitude in teamwork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52" w:lineRule="exact" w:before="148" w:after="0"/>
              <w:ind w:left="5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goal oriented </w:t>
            </w:r>
          </w:p>
        </w:tc>
      </w:tr>
    </w:tbl>
    <w:p>
      <w:pPr>
        <w:autoSpaceDN w:val="0"/>
        <w:autoSpaceDE w:val="0"/>
        <w:widowControl/>
        <w:spacing w:line="274" w:lineRule="exact" w:before="30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165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364" w:lineRule="exact" w:before="0" w:after="0"/>
              <w:ind w:left="544" w:right="273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HSE SOPs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Obey organizational rules and regulations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loyal with your duty and organization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Honesty is best policy </w:t>
            </w:r>
          </w:p>
        </w:tc>
      </w:tr>
      <w:tr>
        <w:trPr>
          <w:trHeight w:hRule="exact" w:val="297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8" w:lineRule="exact" w:before="0" w:after="0"/>
              <w:ind w:left="2" w:right="316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2558"/>
        </w:trPr>
        <w:tc>
          <w:tcPr>
            <w:tcW w:type="dxa" w:w="1934"/>
            <w:tcBorders>
              <w:start w:sz="23.200000000000045" w:val="single" w:color="#000000"/>
              <w:top w:sz="22.40000000000009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232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Industrial Sector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Offices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Automotive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Home Appliance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50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5.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Medical Equipment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0" w:lineRule="exact" w:before="48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6.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Wearables </w:t>
            </w:r>
          </w:p>
          <w:p>
            <w:pPr>
              <w:autoSpaceDN w:val="0"/>
              <w:tabs>
                <w:tab w:pos="1168" w:val="left"/>
              </w:tabs>
              <w:autoSpaceDE w:val="0"/>
              <w:widowControl/>
              <w:spacing w:line="252" w:lineRule="exact" w:before="46" w:after="0"/>
              <w:ind w:left="6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7.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Telecom </w:t>
            </w:r>
          </w:p>
        </w:tc>
      </w:tr>
      <w:tr>
        <w:trPr>
          <w:trHeight w:hRule="exact" w:val="1186"/>
        </w:trPr>
        <w:tc>
          <w:tcPr>
            <w:tcW w:type="dxa" w:w="1934"/>
            <w:tcBorders>
              <w:start w:sz="23.200000000000045" w:val="single" w:color="#000000"/>
              <w:top w:sz="22.40000000000009" w:val="single" w:color="#000000"/>
              <w:end w:sz="21.6000000000001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Opportunities/jo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 titles </w:t>
            </w:r>
          </w:p>
        </w:tc>
        <w:tc>
          <w:tcPr>
            <w:tcW w:type="dxa" w:w="7962"/>
            <w:tcBorders>
              <w:start w:sz="21.600000000000136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Embedded Developer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4" w:lineRule="exact" w:before="40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Embedded Engineer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76" w:lineRule="exact" w:before="42" w:after="0"/>
              <w:ind w:left="66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1D1D1B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Automation Engineer</w:t>
            </w:r>
          </w:p>
        </w:tc>
      </w:tr>
      <w:tr>
        <w:trPr>
          <w:trHeight w:hRule="exact" w:val="542"/>
        </w:trPr>
        <w:tc>
          <w:tcPr>
            <w:tcW w:type="dxa" w:w="1934"/>
            <w:tcBorders>
              <w:start w:sz="23.200000000000045" w:val="single" w:color="#000000"/>
              <w:top w:sz="23.200000000000273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542"/>
        </w:trPr>
        <w:tc>
          <w:tcPr>
            <w:tcW w:type="dxa" w:w="1934"/>
            <w:tcBorders>
              <w:start w:sz="23.200000000000045" w:val="single" w:color="#000000"/>
              <w:top w:sz="22.399999999999636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636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842"/>
        </w:trPr>
        <w:tc>
          <w:tcPr>
            <w:tcW w:type="dxa" w:w="1934"/>
            <w:tcBorders>
              <w:start w:sz="23.200000000000045" w:val="single" w:color="#000000"/>
              <w:top w:sz="21.59999999999991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1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612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2"/>
        <w:ind w:left="0" w:right="0"/>
      </w:pPr>
    </w:p>
    <w:p>
      <w:pPr>
        <w:autoSpaceDN w:val="0"/>
        <w:autoSpaceDE w:val="0"/>
        <w:widowControl/>
        <w:spacing w:line="252" w:lineRule="exact" w:before="0" w:after="326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400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Introduction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Motivational Lecture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(For further detail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4)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Applications of the course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Institute/Work ethics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(For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Annexure-II at the end)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overview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Recognizing Embedded Instruments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instruments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Prototyping basics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Circuit Prototyping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Circuit Simulation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144" w:right="0" w:firstLine="0"/>
              <w:jc w:val="center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Home </w:t>
            </w:r>
            <w:r>
              <w:br/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72" w:lineRule="exact" w:before="716" w:after="0"/>
              <w:ind w:left="14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98" w:lineRule="exact" w:before="45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80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Architecture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8" w:lineRule="exact" w:before="8" w:after="0"/>
              <w:ind w:left="4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of Microcontroller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code debugging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8 bit microcontroller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Understanding Architecture of AVR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from datasheet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Atmega 328 Development Board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Register level understanding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Atmega 328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Success story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(For further detail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5 and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Annexure-III at the end)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Institute/Work ethics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(For further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detail please see Annexure-II at the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end)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0" w:val="left"/>
                <w:tab w:pos="246" w:val="left"/>
                <w:tab w:pos="272" w:val="left"/>
                <w:tab w:pos="396" w:val="left"/>
              </w:tabs>
              <w:autoSpaceDE w:val="0"/>
              <w:widowControl/>
              <w:spacing w:line="278" w:lineRule="exact" w:before="130" w:after="0"/>
              <w:ind w:left="14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to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8" w:lineRule="exact" w:before="184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54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Programming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8" w:lineRule="exact" w:before="6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Motivational Lecture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(For further detail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4)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Microcontroller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to MCU Programming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Coding with Arduino IDE for interest.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836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Coding on bare metal to control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GPIO Ports of the ATmega328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VS Code.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836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understanding of C and C++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code syntax like variable (static,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const, volatile and extern), array,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pointers, conditional statements,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functions and different loops.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6" w:val="left"/>
                <w:tab w:pos="272" w:val="left"/>
                <w:tab w:pos="428" w:val="left"/>
                <w:tab w:pos="566" w:val="left"/>
              </w:tabs>
              <w:autoSpaceDE w:val="0"/>
              <w:widowControl/>
              <w:spacing w:line="278" w:lineRule="exact" w:before="0" w:after="0"/>
              <w:ind w:left="210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 10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4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49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79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Microcontroller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application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8" w:lineRule="exact" w:before="16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GPIO Access through bare metal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register like DDRx, PORTx and PINx.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4" w:lineRule="exact" w:before="12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Arrays and its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understanding to use arrays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test on Visual studio and debug it line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line.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6" w:lineRule="exact" w:before="12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Removing delays from the system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run the system more effectively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GPIO PORT usage to dynamic LED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array Application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Institute/Work ethics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(For further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detail please see Annexure-II at the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end)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Reading GPIO with PINx registers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6" w:lineRule="exact" w:before="554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 14 </w:t>
            </w:r>
          </w:p>
          <w:p>
            <w:pPr>
              <w:autoSpaceDN w:val="0"/>
              <w:autoSpaceDE w:val="0"/>
              <w:widowControl/>
              <w:spacing w:line="250" w:lineRule="exact" w:before="27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Monthly Test1</w:t>
            </w:r>
          </w:p>
        </w:tc>
      </w:tr>
      <w:tr>
        <w:trPr>
          <w:trHeight w:hRule="exact" w:val="246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Architecture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68" w:lineRule="exact" w:before="8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Automatic control and switching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LCD Displays types and applications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LCD Interfacing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Institute/Work ethics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(For further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detail please see Annexure-II at the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end)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98" w:val="left"/>
                <w:tab w:pos="568" w:val="left"/>
              </w:tabs>
              <w:autoSpaceDE w:val="0"/>
              <w:widowControl/>
              <w:spacing w:line="258" w:lineRule="exact" w:before="414" w:after="0"/>
              <w:ind w:left="2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 17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3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34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UART and USART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protocols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86" w:lineRule="exact" w:before="0" w:after="0"/>
              <w:ind w:left="498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Usage of putty and Tera term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software.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300" w:lineRule="exact" w:before="12" w:after="0"/>
              <w:ind w:left="49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Understanding of UART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USART how it works.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98" w:lineRule="exact" w:before="12" w:after="0"/>
              <w:ind w:left="49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own function to access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UART registers.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300" w:lineRule="exact" w:before="16" w:after="0"/>
              <w:ind w:left="498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setting of UART like setting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baud rate, start and stop bit.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300" w:lineRule="exact" w:before="12" w:after="0"/>
              <w:ind w:left="49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 UDRx of the ATmega328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receive the data.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300" w:lineRule="exact" w:before="12" w:after="0"/>
              <w:ind w:left="498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Write and read it over pc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putty or Tera Term.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98" w:lineRule="exact" w:before="12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Usage of UART between controller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controller and controller to PC.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0" w:val="left"/>
                <w:tab w:pos="306" w:val="left"/>
                <w:tab w:pos="420" w:val="left"/>
                <w:tab w:pos="738" w:val="left"/>
              </w:tabs>
              <w:autoSpaceDE w:val="0"/>
              <w:widowControl/>
              <w:spacing w:line="298" w:lineRule="exact" w:before="1272" w:after="0"/>
              <w:ind w:left="244" w:right="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 22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23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I2C Interface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Understanding of I2C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Registers level of I2C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Communicating with I2C MPU6050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Access WHO_AM_I from MPU6050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Writing own driver for MPU6050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Testing and stabilizing the values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average and running average method.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Writing own driver for RTC module.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52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6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2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92"/>
              </w:trPr>
              <w:tc>
                <w:tcPr>
                  <w:tcW w:type="dxa" w:w="2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4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Controller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to </w:t>
                  </w:r>
                </w:p>
              </w:tc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16" w:firstLine="0"/>
                    <w:jc w:val="righ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controller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Processing tool to play with 6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dof system.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6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SPI Interface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6" w:lineRule="exact" w:before="1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understanding of SPI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own SPI driver on register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level.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Attaching MPU9050 and setting it up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register level.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3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Reading different register like A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A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z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G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G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G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z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and M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M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M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z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Processing tool to play with 9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dof system.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0" w:val="left"/>
                <w:tab w:pos="246" w:val="left"/>
                <w:tab w:pos="272" w:val="left"/>
              </w:tabs>
              <w:autoSpaceDE w:val="0"/>
              <w:widowControl/>
              <w:spacing w:line="372" w:lineRule="exact" w:before="54" w:after="0"/>
              <w:ind w:left="7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70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288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Interrupts, ADC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Signal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Integrity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Software Interrupts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Hardware interrupts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De-bouncing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Signal Integrity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DMA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8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</w:p>
        </w:tc>
      </w:tr>
      <w:tr>
        <w:trPr>
          <w:trHeight w:hRule="exact" w:val="300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Timers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Getting started with Timer1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ATmega328.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Setting up pre-scaler and OCR to own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clock of the timer.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knowledge of timer and internal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interrupts.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2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Usage of ISR and flags to setup own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timer interrupt.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own delay function.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project without delay 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usage of own timer.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70" w:after="0"/>
              <w:ind w:left="7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98" w:lineRule="exact" w:before="448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338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Timers PWM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PID Control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88" w:lineRule="exact" w:before="0" w:after="0"/>
              <w:ind w:left="9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Timer as Output compare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register.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ISR of timer OCR.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98" w:lineRule="exact" w:before="14" w:after="0"/>
              <w:ind w:left="90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PWM works on register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level. </w:t>
            </w:r>
          </w:p>
          <w:p>
            <w:pPr>
              <w:autoSpaceDN w:val="0"/>
              <w:autoSpaceDE w:val="0"/>
              <w:widowControl/>
              <w:spacing w:line="298" w:lineRule="exact" w:before="16" w:after="0"/>
              <w:ind w:left="1242" w:right="144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Setting timer1 parameter to get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 frequency PWM with 16 bit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resolution. </w:t>
            </w:r>
          </w:p>
          <w:p>
            <w:pPr>
              <w:autoSpaceDN w:val="0"/>
              <w:autoSpaceDE w:val="0"/>
              <w:widowControl/>
              <w:spacing w:line="298" w:lineRule="exact" w:before="18" w:after="0"/>
              <w:ind w:left="1242" w:right="0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knowledge of transistors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operate motor with PWM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variate speed of motor.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9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Getting Started with PID control.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98" w:lineRule="exact" w:before="14" w:after="0"/>
              <w:ind w:left="90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Attaching Feedback system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motor to control it through PID.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56" w:lineRule="exact" w:before="1106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17, 18 </w:t>
            </w:r>
          </w:p>
          <w:p>
            <w:pPr>
              <w:autoSpaceDN w:val="0"/>
              <w:autoSpaceDE w:val="0"/>
              <w:widowControl/>
              <w:spacing w:line="252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27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92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Enabling Wi-Fi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with the Controller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4" w:lineRule="exact" w:before="0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Wi-Fi protocol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ESP8266 module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Interface ESP8266 with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microcontroller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ESP8266 as Wi-Fi client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ESP8266 as Wi-Fi hotspot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0" w:right="74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18a</w:t>
            </w:r>
          </w:p>
          <w:p>
            <w:pPr>
              <w:autoSpaceDN w:val="0"/>
              <w:autoSpaceDE w:val="0"/>
              <w:widowControl/>
              <w:spacing w:line="300" w:lineRule="exact" w:before="446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48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Data Structures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Algorithms </w:t>
            </w:r>
          </w:p>
          <w:p>
            <w:pPr>
              <w:autoSpaceDN w:val="0"/>
              <w:autoSpaceDE w:val="0"/>
              <w:widowControl/>
              <w:spacing w:line="296" w:lineRule="exact" w:before="68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610" w:right="72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Data Structures and Algorithms\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 Object Oriented Design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-&gt;Pointers and Array based lists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28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50" w:lineRule="exact" w:before="52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38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Data Structures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Algorithms </w:t>
            </w:r>
          </w:p>
          <w:p>
            <w:pPr>
              <w:autoSpaceDN w:val="0"/>
              <w:autoSpaceDE w:val="0"/>
              <w:widowControl/>
              <w:spacing w:line="250" w:lineRule="exact" w:before="7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610" w:right="72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Data Structures and Algorithms\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-&gt;Link List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-&gt;Circular Link List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-&gt;Stack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-&gt;Queue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98" w:lineRule="exact" w:before="452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4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5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  <w:tr>
        <w:trPr>
          <w:trHeight w:hRule="exact" w:val="322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Data Structures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Algorithms </w:t>
            </w:r>
          </w:p>
          <w:p>
            <w:pPr>
              <w:autoSpaceDN w:val="0"/>
              <w:autoSpaceDE w:val="0"/>
              <w:widowControl/>
              <w:spacing w:line="250" w:lineRule="exact" w:before="7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610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Data Structures and Algorithms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-&gt;Recursions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-&gt;Searching and Sorting Algorithms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-&gt;Binary Tree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-&gt;AVL Tree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0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9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50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18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Unified Modeling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Language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4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 UML Structural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 Diagram and Class Modeling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 Modeling Principles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Object Diagram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Package Diagram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16" w:after="0"/>
              <w:ind w:left="288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24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25</w:t>
            </w:r>
          </w:p>
          <w:p>
            <w:pPr>
              <w:autoSpaceDN w:val="0"/>
              <w:autoSpaceDE w:val="0"/>
              <w:widowControl/>
              <w:spacing w:line="252" w:lineRule="exact" w:before="75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7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3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370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Ki-Cad PCB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Design </w:t>
            </w:r>
          </w:p>
          <w:p>
            <w:pPr>
              <w:autoSpaceDN w:val="0"/>
              <w:autoSpaceDE w:val="0"/>
              <w:widowControl/>
              <w:spacing w:line="250" w:lineRule="exact" w:before="72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-&gt;Schematic Reading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-&gt;Schematic Design on Ki-Cad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-&gt;Component Foot Print Designing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-&gt;PCB Designing on Ki-Cad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50" w:lineRule="exact" w:before="49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89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FreeRTOS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4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Interrupts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Multitasking and Scheduling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Resource Sharing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Semaphores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Mutex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27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98" w:lineRule="exact" w:before="710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174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FreeRTOS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Success stories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98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Message Queues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Signaling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Software Timer Management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30 </w:t>
            </w:r>
          </w:p>
          <w:p>
            <w:pPr>
              <w:autoSpaceDN w:val="0"/>
              <w:autoSpaceDE w:val="0"/>
              <w:widowControl/>
              <w:spacing w:line="298" w:lineRule="exact" w:before="968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716" w:val="left"/>
              </w:tabs>
              <w:autoSpaceDE w:val="0"/>
              <w:widowControl/>
              <w:spacing w:line="258" w:lineRule="exact" w:before="730" w:after="0"/>
              <w:ind w:left="4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5 </w:t>
            </w:r>
          </w:p>
        </w:tc>
      </w:tr>
      <w:tr>
        <w:trPr>
          <w:trHeight w:hRule="exact" w:val="127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Stepper Motor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Interfacing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142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Stepper Motor Introduction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Programming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7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48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Logic Analyzers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Debugging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142" w:right="288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JTAG Interface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SWI Interface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 xml:space="preserve">Logic Analyzer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32 </w:t>
            </w:r>
          </w:p>
          <w:p>
            <w:pPr>
              <w:autoSpaceDN w:val="0"/>
              <w:autoSpaceDE w:val="0"/>
              <w:widowControl/>
              <w:spacing w:line="298" w:lineRule="exact" w:before="452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40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Digital Filters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Designs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414" w:right="1152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Designing of filters on MatLab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Moving Average Filter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Running Exponential Filter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Butterworth Filter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Low Pass Filter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High Pass Filter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Band Pass Filter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Band Stop Filter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34 </w:t>
            </w:r>
          </w:p>
          <w:p>
            <w:pPr>
              <w:autoSpaceDN w:val="0"/>
              <w:autoSpaceDE w:val="0"/>
              <w:widowControl/>
              <w:spacing w:line="296" w:lineRule="exact" w:before="710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700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MISRA 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EMBEDDED SOFTWARE </w:t>
            </w:r>
          </w:p>
          <w:p>
            <w:pPr>
              <w:autoSpaceDN w:val="0"/>
              <w:autoSpaceDE w:val="0"/>
              <w:widowControl/>
              <w:spacing w:line="250" w:lineRule="exact" w:before="34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SECURITY, SAFETY &amp; </w:t>
            </w:r>
          </w:p>
          <w:p>
            <w:pPr>
              <w:autoSpaceDN w:val="0"/>
              <w:autoSpaceDE w:val="0"/>
              <w:widowControl/>
              <w:spacing w:line="250" w:lineRule="exact" w:before="34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 </w:t>
            </w:r>
          </w:p>
          <w:p>
            <w:pPr>
              <w:autoSpaceDN w:val="0"/>
              <w:tabs>
                <w:tab w:pos="386" w:val="left"/>
              </w:tabs>
              <w:autoSpaceDE w:val="0"/>
              <w:widowControl/>
              <w:spacing w:line="274" w:lineRule="exact" w:before="640" w:after="0"/>
              <w:ind w:left="13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Development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CxOs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316" w:right="25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37 </w:t>
            </w:r>
          </w:p>
          <w:p>
            <w:pPr>
              <w:autoSpaceDN w:val="0"/>
              <w:autoSpaceDE w:val="0"/>
              <w:widowControl/>
              <w:spacing w:line="298" w:lineRule="exact" w:before="968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2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26" w:val="left"/>
                <w:tab w:pos="386" w:val="left"/>
              </w:tabs>
              <w:autoSpaceDE w:val="0"/>
              <w:widowControl/>
              <w:spacing w:line="268" w:lineRule="exact" w:before="6" w:after="0"/>
              <w:ind w:left="13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ROCE, etc.)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3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quotation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customer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Negotiate /Deal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customer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signed MOU </w:t>
            </w:r>
          </w:p>
          <w:p>
            <w:pPr>
              <w:autoSpaceDN w:val="0"/>
              <w:autoSpaceDE w:val="0"/>
              <w:widowControl/>
              <w:spacing w:line="250" w:lineRule="exact" w:before="23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 Success stories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9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quotation for customer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 your quote clearly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logically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Include all necessary information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Try to send your quotes quickly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Include your contact information like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company name and phone number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try to follow up quotes with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message after a couple of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days. </w:t>
            </w:r>
          </w:p>
          <w:p>
            <w:pPr>
              <w:autoSpaceDN w:val="0"/>
              <w:autoSpaceDE w:val="0"/>
              <w:widowControl/>
              <w:spacing w:line="298" w:lineRule="exact" w:before="16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If you miss out on a big deal, try to get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feedback about why you were not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chosen. Was it that your price was too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high, or was your quote lacking in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 way? </w:t>
            </w:r>
          </w:p>
          <w:p>
            <w:pPr>
              <w:autoSpaceDN w:val="0"/>
              <w:autoSpaceDE w:val="0"/>
              <w:widowControl/>
              <w:spacing w:line="298" w:lineRule="exact" w:before="14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If your business can support it, try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setting generous payment terms as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incentive.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04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Negotiate / Deal with customer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signed MOU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Term/duration of the MOU. </w:t>
            </w:r>
          </w:p>
          <w:p>
            <w:pPr>
              <w:autoSpaceDN w:val="0"/>
              <w:autoSpaceDE w:val="0"/>
              <w:widowControl/>
              <w:spacing w:line="276" w:lineRule="exact" w:before="3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Cancellation provisions.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4" w:lineRule="exact" w:before="1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MOU review process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Dispute resolution, including (or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excluding) legal actions, negotiations,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consultations, or executive actions.</w:t>
            </w:r>
          </w:p>
          <w:p>
            <w:pPr>
              <w:autoSpaceDN w:val="0"/>
              <w:autoSpaceDE w:val="0"/>
              <w:widowControl/>
              <w:spacing w:line="298" w:lineRule="exact" w:before="16" w:after="0"/>
              <w:ind w:left="75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Waivers and rights involved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 to make compensation claims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related to the execution of the MOU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against one another. </w:t>
            </w:r>
          </w:p>
          <w:p>
            <w:pPr>
              <w:autoSpaceDN w:val="0"/>
              <w:autoSpaceDE w:val="0"/>
              <w:widowControl/>
              <w:spacing w:line="276" w:lineRule="exact" w:before="3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Intellectual Property provisions. </w:t>
            </w:r>
          </w:p>
          <w:p>
            <w:pPr>
              <w:autoSpaceDN w:val="0"/>
              <w:autoSpaceDE w:val="0"/>
              <w:widowControl/>
              <w:spacing w:line="314" w:lineRule="exact" w:before="0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Privacy provisions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for transferring funds (if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41 </w:t>
            </w:r>
          </w:p>
          <w:p>
            <w:pPr>
              <w:autoSpaceDN w:val="0"/>
              <w:autoSpaceDE w:val="0"/>
              <w:widowControl/>
              <w:spacing w:line="252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9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applicable).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40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Complete the 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done on site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</w:t>
            </w:r>
          </w:p>
          <w:p>
            <w:pPr>
              <w:autoSpaceDN w:val="0"/>
              <w:autoSpaceDE w:val="0"/>
              <w:widowControl/>
              <w:spacing w:line="300" w:lineRule="exact" w:before="672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Lecture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60" w:lineRule="exact" w:before="38" w:after="0"/>
              <w:ind w:left="226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Collect all related work items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Develop a process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Get organized.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226" w:right="201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Set a time to review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Just do it! </w:t>
            </w:r>
          </w:p>
          <w:p>
            <w:pPr>
              <w:autoSpaceDN w:val="0"/>
              <w:autoSpaceDE w:val="0"/>
              <w:widowControl/>
              <w:spacing w:line="250" w:lineRule="exact" w:before="27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professionalism 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272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Be productive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Develop a professional image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Take the initiative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Maintain effective work habits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Manage your time efficiently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Demonstrate integrity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Provide excellence.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272" w:right="144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Be a problem-solver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Be resilient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Communicate effectively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Develop self-awareness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Build relationships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42 </w:t>
            </w:r>
          </w:p>
          <w:p>
            <w:pPr>
              <w:autoSpaceDN w:val="0"/>
              <w:autoSpaceDE w:val="0"/>
              <w:widowControl/>
              <w:spacing w:line="252" w:lineRule="exact" w:before="75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40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ethics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 teamwork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principles </w:t>
            </w:r>
          </w:p>
          <w:p>
            <w:pPr>
              <w:autoSpaceDN w:val="0"/>
              <w:autoSpaceDE w:val="0"/>
              <w:widowControl/>
              <w:spacing w:line="250" w:lineRule="exact" w:before="23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&amp; Success stories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work ethics 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414" w:right="0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Practice punctuality. Develop the habit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on time or early for all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appointments.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Develop professionalism. Professionalism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goes beyond a crisp white shirt and tie.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Cultivate self-discipline.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Use time wisely.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Stay balanced.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Follow teamwork environments principles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2" w:lineRule="exact" w:before="32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Effective Communication amongst team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members.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Reliable team members.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Good approach to conflict management.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Strong and effective leadership.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Effective allocation of resources.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Mutual respect amongst team members.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Constructive working relationship.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Positive approach to diversity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equality.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43 </w:t>
            </w:r>
          </w:p>
          <w:p>
            <w:pPr>
              <w:autoSpaceDN w:val="0"/>
              <w:autoSpaceDE w:val="0"/>
              <w:widowControl/>
              <w:spacing w:line="252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986"/>
        <w:ind w:left="0" w:right="0"/>
      </w:pPr>
    </w:p>
    <w:p>
      <w:pPr>
        <w:autoSpaceDN w:val="0"/>
        <w:autoSpaceDE w:val="0"/>
        <w:widowControl/>
        <w:spacing w:line="274" w:lineRule="exact" w:before="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14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480"/>
        <w:ind w:left="0" w:right="20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19"/>
        <w:gridCol w:w="3319"/>
        <w:gridCol w:w="3319"/>
      </w:tblGrid>
      <w:tr>
        <w:trPr>
          <w:trHeight w:hRule="exact" w:val="660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68" w:after="0"/>
              <w:ind w:left="0" w:right="0" w:firstLine="0"/>
              <w:jc w:val="center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Week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44" w:right="144" w:firstLine="0"/>
              <w:jc w:val="center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68" w:after="0"/>
              <w:ind w:left="0" w:right="0" w:firstLine="0"/>
              <w:jc w:val="center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Description </w:t>
            </w:r>
          </w:p>
        </w:tc>
      </w:tr>
      <w:tr>
        <w:trPr>
          <w:trHeight w:hRule="exact" w:val="604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Usage of electrical meter DMM to measure AC and DC voltage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current. </w:t>
            </w:r>
          </w:p>
        </w:tc>
      </w:tr>
      <w:tr>
        <w:trPr>
          <w:trHeight w:hRule="exact" w:val="606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 connection to the controller and usage of potentiometer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voltage regulator. </w:t>
            </w:r>
          </w:p>
        </w:tc>
      </w:tr>
      <w:tr>
        <w:trPr>
          <w:trHeight w:hRule="exact" w:val="1202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1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Task-3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 Breadboard to make flashing (Blinking) LED. </w:t>
            </w:r>
          </w:p>
          <w:p>
            <w:pPr>
              <w:autoSpaceDN w:val="0"/>
              <w:autoSpaceDE w:val="0"/>
              <w:widowControl/>
              <w:spacing w:line="298" w:lineRule="exact" w:before="2" w:after="0"/>
              <w:ind w:left="96" w:right="4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 have to add the Transistors, Capacitors, 100K Resistors and LEDs.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Place all these circuits on Breadboard and Supply Power and Watch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LEDs Blink.</w:t>
            </w:r>
          </w:p>
        </w:tc>
      </w:tr>
      <w:tr>
        <w:trPr>
          <w:trHeight w:hRule="exact" w:val="606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Task-4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Collecting evidence, analyzing evidence, locating faults, determining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removing caus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s, rectifying faults and running a systems check. </w:t>
            </w:r>
          </w:p>
        </w:tc>
      </w:tr>
      <w:tr>
        <w:trPr>
          <w:trHeight w:hRule="exact" w:val="306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Making own Ar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uino with ATmega328 on bread board. </w:t>
            </w:r>
          </w:p>
        </w:tc>
      </w:tr>
      <w:tr>
        <w:trPr>
          <w:trHeight w:hRule="exact" w:val="608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Upload Arduino Bootloader in ATmega328 to make it with Arduino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Framework.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shd w:fill="a5a5a5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Week-3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Task-7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Using Visual Code with platform io instead of Arduino IDE.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Task-8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Usage of Visual Code creating project for our board. </w:t>
            </w:r>
          </w:p>
        </w:tc>
      </w:tr>
      <w:tr>
        <w:trPr>
          <w:trHeight w:hRule="exact" w:val="3070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8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 understanding C++ and C. </w:t>
            </w:r>
          </w:p>
          <w:p>
            <w:pPr>
              <w:autoSpaceDN w:val="0"/>
              <w:tabs>
                <w:tab w:pos="520" w:val="left"/>
              </w:tabs>
              <w:autoSpaceDE w:val="0"/>
              <w:widowControl/>
              <w:spacing w:line="30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Logical operations with: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If else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switch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a C Language Program to display count, from 5 to 15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Fibonacci series using following: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For Loop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While Loop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Do...while Loop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Insert 1,2,3,4, 5 in an array and then read the elements of the array. </w:t>
            </w:r>
          </w:p>
        </w:tc>
      </w:tr>
      <w:tr>
        <w:trPr>
          <w:trHeight w:hRule="exact" w:val="606"/>
        </w:trPr>
        <w:tc>
          <w:tcPr>
            <w:tcW w:type="dxa" w:w="3319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Simple Project which utilize all of the C concept. Like array, conditional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Statements, loops and pointers. </w:t>
            </w:r>
          </w:p>
        </w:tc>
      </w:tr>
      <w:tr>
        <w:trPr>
          <w:trHeight w:hRule="exact" w:val="6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7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Week-4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Task-10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172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Bitwise operations &amp;, |, ~ and ^ to set up single register.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 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Adding LED on the board and turn it on with bare metal registers PORTB.</w:t>
            </w:r>
          </w:p>
        </w:tc>
      </w:tr>
      <w:tr>
        <w:trPr>
          <w:trHeight w:hRule="exact" w:val="304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Task-12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 pin as input the reading registers to read inputs pins.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Task-13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our own delay and after that remove delay from system. </w:t>
            </w:r>
          </w:p>
        </w:tc>
      </w:tr>
      <w:tr>
        <w:trPr>
          <w:trHeight w:hRule="exact" w:val="308"/>
        </w:trPr>
        <w:tc>
          <w:tcPr>
            <w:tcW w:type="dxa" w:w="3319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7276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Task-14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Controlling a PORT bit wise to display the output on LED segment.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7276" w:val="single" w:color="#000000"/>
              <w:end w:sz="3.2000000000000455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Week-5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Task-15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7276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Actuate control or automate the system. </w:t>
            </w:r>
          </w:p>
        </w:tc>
      </w:tr>
      <w:tr>
        <w:trPr>
          <w:trHeight w:hRule="exact" w:val="310"/>
        </w:trPr>
        <w:tc>
          <w:tcPr>
            <w:tcW w:type="dxa" w:w="3319"/>
            <w:vMerge/>
            <w:tcBorders>
              <w:start w:sz="3.2000000000000455" w:val="single" w:color="#000000"/>
              <w:top w:sz="3.2000000000007276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16x2 LCD control via a single PORT and data transmission. </w:t>
            </w:r>
          </w:p>
        </w:tc>
      </w:tr>
      <w:tr>
        <w:trPr>
          <w:trHeight w:hRule="exact" w:val="604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399999999999636" w:val="single" w:color="#000000"/>
            </w:tcBorders>
            <w:shd w:fill="a5a5a5"/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Task-17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399999999999636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Attach Button and remove debounce effect without delay as well other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techniques. </w:t>
            </w:r>
          </w:p>
        </w:tc>
      </w:tr>
    </w:tbl>
    <w:p>
      <w:pPr>
        <w:autoSpaceDN w:val="0"/>
        <w:autoSpaceDE w:val="0"/>
        <w:widowControl/>
        <w:spacing w:line="274" w:lineRule="exact" w:before="23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40" w:right="111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4026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6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Task-x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96" w:right="4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verify that you are receiving correct data, you need a wire to connect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between the input connectors and power connectors on your own Uno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board. </w:t>
            </w:r>
          </w:p>
          <w:p>
            <w:pPr>
              <w:autoSpaceDN w:val="0"/>
              <w:tabs>
                <w:tab w:pos="858" w:val="left"/>
              </w:tabs>
              <w:autoSpaceDE w:val="0"/>
              <w:widowControl/>
              <w:spacing w:line="312" w:lineRule="exact" w:before="2" w:after="0"/>
              <w:ind w:left="5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Connect one end of the wire to PORT C0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Connect the other end to GND port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PORT C0 in the Serial Monitor should now read 0.0 volts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Remove the wire from GND and connect it to 5V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PORT C0 should now read approximately 5.0 volts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Remove the wire from 5V and connect it to 3.3V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PORT C0 should now read approximately 3.3 volts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Repeat the same procedure with PORT C1, PORT B0 and D0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Do you get the same value from the digital port in both 3.3V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5V?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1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Week-6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Task-18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Study I2C packet format </w:t>
            </w:r>
          </w:p>
        </w:tc>
      </w:tr>
      <w:tr>
        <w:trPr>
          <w:trHeight w:hRule="exact" w:val="904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11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18a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4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Interface two ESP8266 modules with two different microcontrollers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one Wi-Fi client and other as Wi-Fi hotspot. Connect Station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Access Point.</w:t>
            </w:r>
          </w:p>
        </w:tc>
      </w:tr>
      <w:tr>
        <w:trPr>
          <w:trHeight w:hRule="exact" w:val="310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400000000000091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Accessing device address of I2C based modules i.e., MPU6050, DS1307 </w:t>
            </w:r>
          </w:p>
        </w:tc>
      </w:tr>
      <w:tr>
        <w:trPr>
          <w:trHeight w:hRule="exact" w:val="604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Task-20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Writing own driver to access data from MPU6050, and read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Accelerometer and gyroscope values in 3D environment. </w:t>
            </w:r>
          </w:p>
        </w:tc>
      </w:tr>
      <w:tr>
        <w:trPr>
          <w:trHeight w:hRule="exact" w:val="6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Writing own driver to access data from Real-Time clock module DS1307,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read date and time and make your own watch </w:t>
            </w:r>
          </w:p>
        </w:tc>
      </w:tr>
      <w:tr>
        <w:trPr>
          <w:trHeight w:hRule="exact" w:val="3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Week-7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Task-22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SPI packet format study, Mater and slave configurations</w:t>
            </w:r>
          </w:p>
        </w:tc>
      </w:tr>
      <w:tr>
        <w:trPr>
          <w:trHeight w:hRule="exact" w:val="312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Task-23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Creating own SPI driver on register level </w:t>
            </w:r>
          </w:p>
        </w:tc>
      </w:tr>
      <w:tr>
        <w:trPr>
          <w:trHeight w:hRule="exact" w:val="892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9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Task-24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436" w:right="122" w:hanging="34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Configuring and reading different register values from MPU9050 module.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Reading Register values like A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A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A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z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G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G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G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z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and M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M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 M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z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ning average filter to stabilize the values. </w:t>
            </w:r>
          </w:p>
        </w:tc>
      </w:tr>
      <w:tr>
        <w:trPr>
          <w:trHeight w:hRule="exact" w:val="608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Task-25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a5a5a5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Interrupts on SPI module and read values only when interrupt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occurs. </w:t>
            </w:r>
          </w:p>
        </w:tc>
      </w:tr>
      <w:tr>
        <w:trPr>
          <w:trHeight w:hRule="exact" w:val="1546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8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Week-8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2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Task-26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hardware interrupts on i/o pins and attach buttons on those pins.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Also attach an LED on a pin and a buzzer on another pin. </w:t>
            </w:r>
          </w:p>
          <w:p>
            <w:pPr>
              <w:autoSpaceDN w:val="0"/>
              <w:autoSpaceDE w:val="0"/>
              <w:widowControl/>
              <w:spacing w:line="312" w:lineRule="exact" w:before="2" w:after="0"/>
              <w:ind w:left="436" w:right="259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When button 1 pressed, turn LED 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When button 2 pressed, turn buzzer 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Otherwise, keep printing a counter value </w:t>
            </w:r>
          </w:p>
        </w:tc>
      </w:tr>
      <w:tr>
        <w:trPr>
          <w:trHeight w:hRule="exact" w:val="608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Task-27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Configure an ADC pin on register level, attach a potentiometer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analog pin of MCU and read the values from ADC buffer register.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Task-28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Reading and Writing data using DMA approach </w:t>
            </w:r>
          </w:p>
        </w:tc>
      </w:tr>
      <w:tr>
        <w:trPr>
          <w:trHeight w:hRule="exact" w:val="1564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3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Task-29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2" w:lineRule="exact" w:before="0" w:after="0"/>
              <w:ind w:left="436" w:right="2448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Using different methods to ensure signal integrity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Parity bits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CRC (Cyclic Redundancy check)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Checksum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Handshaking and acknowledgement </w:t>
            </w:r>
          </w:p>
        </w:tc>
      </w:tr>
    </w:tbl>
    <w:p>
      <w:pPr>
        <w:autoSpaceDN w:val="0"/>
        <w:autoSpaceDE w:val="0"/>
        <w:widowControl/>
        <w:spacing w:line="274" w:lineRule="exact" w:before="6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1236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Week-9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7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Task-30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96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Initialize a timer, by setting up its control and status registers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an interrupt upon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Timer overflows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Timer counter value is equal to compare register value </w:t>
            </w:r>
          </w:p>
        </w:tc>
      </w:tr>
      <w:tr>
        <w:trPr>
          <w:trHeight w:hRule="exact" w:val="604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own delay function and blink LED at specific interval while rest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program will continue its execution. </w:t>
            </w:r>
          </w:p>
        </w:tc>
      </w:tr>
      <w:tr>
        <w:trPr>
          <w:trHeight w:hRule="exact" w:val="936"/>
        </w:trPr>
        <w:tc>
          <w:tcPr>
            <w:tcW w:type="dxa" w:w="1180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Week-10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2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Task-32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436" w:right="3456" w:hanging="34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PWM signal using Timer1 at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Specific duty cycle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Specific frequency </w:t>
            </w:r>
          </w:p>
        </w:tc>
      </w:tr>
      <w:tr>
        <w:trPr>
          <w:trHeight w:hRule="exact" w:val="606"/>
        </w:trPr>
        <w:tc>
          <w:tcPr>
            <w:tcW w:type="dxa" w:w="1180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Task-33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Operate a DC motor, with this PWM signal and hence control speed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motor. </w:t>
            </w:r>
          </w:p>
        </w:tc>
      </w:tr>
      <w:tr>
        <w:trPr>
          <w:trHeight w:hRule="exact" w:val="606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Week-11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Task-34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Add a PID feedback control system to above dc motor and deploy it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ball and beam system to stabilize it. </w:t>
            </w:r>
          </w:p>
        </w:tc>
      </w:tr>
      <w:tr>
        <w:trPr>
          <w:trHeight w:hRule="exact" w:val="6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3.200000000000273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Week-12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Task-35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static arrays and fill with objects, then find and sort elements in it. </w:t>
            </w:r>
          </w:p>
        </w:tc>
      </w:tr>
      <w:tr>
        <w:trPr>
          <w:trHeight w:hRule="exact" w:val="304"/>
        </w:trPr>
        <w:tc>
          <w:tcPr>
            <w:tcW w:type="dxa" w:w="3305"/>
            <w:vMerge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3.2000000000002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Create pointer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sing malloc() function, and create arrays on runtime </w:t>
            </w:r>
          </w:p>
        </w:tc>
      </w:tr>
      <w:tr>
        <w:trPr>
          <w:trHeight w:hRule="exact" w:val="308"/>
        </w:trPr>
        <w:tc>
          <w:tcPr>
            <w:tcW w:type="dxa" w:w="3305"/>
            <w:vMerge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3.2000000000002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Task-37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structures and classes for real life objects </w:t>
            </w:r>
          </w:p>
        </w:tc>
      </w:tr>
      <w:tr>
        <w:trPr>
          <w:trHeight w:hRule="exact" w:val="2474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Week-13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9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Task-38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273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04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application to store details of items in a book center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linked lists, detail is described below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of item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Price per item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Total available specific item in book center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Adding, searching and deleting items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Create receipt of the items bought by the customer </w:t>
            </w:r>
          </w:p>
        </w:tc>
      </w:tr>
      <w:tr>
        <w:trPr>
          <w:trHeight w:hRule="exact" w:val="606"/>
        </w:trPr>
        <w:tc>
          <w:tcPr>
            <w:tcW w:type="dxa" w:w="3305"/>
            <w:vMerge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3.2000000000002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own Queue and Stacks for data storage and solving algebraic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equations. </w:t>
            </w:r>
          </w:p>
        </w:tc>
      </w:tr>
      <w:tr>
        <w:trPr>
          <w:trHeight w:hRule="exact" w:val="304"/>
        </w:trPr>
        <w:tc>
          <w:tcPr>
            <w:tcW w:type="dxa" w:w="1180"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Week-14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550"/>
            <w:tcBorders>
              <w:start w:sz="3.199999999999818" w:val="single" w:color="#000000"/>
              <w:top w:sz="3.200000000000273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Midterm</w:t>
            </w:r>
          </w:p>
        </w:tc>
      </w:tr>
      <w:tr>
        <w:trPr>
          <w:trHeight w:hRule="exact" w:val="1732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1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Week-15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1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Task-40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96" w:right="144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Your task is to extend the List class by writing one method for removing successive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duplicate items from lists, and one method for adding them.  The squish() method and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twin() method will operate on singly-linked lists. </w:t>
            </w:r>
          </w:p>
          <w:p>
            <w:pPr>
              <w:autoSpaceDN w:val="0"/>
              <w:autoSpaceDE w:val="0"/>
              <w:widowControl/>
              <w:spacing w:line="240" w:lineRule="exact" w:before="190" w:after="0"/>
              <w:ind w:left="96" w:right="144" w:firstLine="0"/>
              <w:jc w:val="left"/>
            </w:pPr>
            <w:r>
              <w:rPr>
                <w:rFonts w:ascii="CIDFont+F10" w:hAnsi="CIDFont+F10" w:eastAsia="CIDFont+F10"/>
                <w:b w:val="0"/>
                <w:i w:val="0"/>
                <w:color w:val="000000"/>
                <w:sz w:val="17"/>
              </w:rPr>
              <w:t xml:space="preserve">For example, if the input list is [ 0 0 0 0 1 1 0 0 0 3 3 3 1 1 0 ], the output list is [ 0 </w:t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17"/>
              </w:rPr>
              <w:t>1 0 3 1 0 ].</w:t>
            </w:r>
          </w:p>
        </w:tc>
      </w:tr>
      <w:tr>
        <w:trPr>
          <w:trHeight w:hRule="exact" w:val="2136"/>
        </w:trPr>
        <w:tc>
          <w:tcPr>
            <w:tcW w:type="dxa" w:w="1180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Week-16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2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Task-41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2.40000000000054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576" w:firstLine="0"/>
              <w:jc w:val="both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We want to build a device that can help us in showing contents of attach devices,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adding/modifying/deleting contents in attached devices. Devices may be USB, CD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ROM, Hard Disk. Each device has limited warranty and cost. </w:t>
            </w:r>
          </w:p>
          <w:p>
            <w:pPr>
              <w:autoSpaceDN w:val="0"/>
              <w:autoSpaceDE w:val="0"/>
              <w:widowControl/>
              <w:spacing w:line="292" w:lineRule="exact" w:before="184" w:after="0"/>
              <w:ind w:left="96" w:right="576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Build OO Model this problem. And show how you applied various object oriented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concepts in it.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2.4000000000005457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Week-17 </w:t>
            </w:r>
          </w:p>
        </w:tc>
        <w:tc>
          <w:tcPr>
            <w:tcW w:type="dxa" w:w="1100"/>
            <w:tcBorders>
              <w:start w:sz="3.2000000000000455" w:val="single" w:color="#000000"/>
              <w:top w:sz="2.4000000000005457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Task-41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5457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 a schematic for a circuit to shift output load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 WA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 </w:t>
            </w:r>
          </w:p>
        </w:tc>
      </w:tr>
    </w:tbl>
    <w:p>
      <w:pPr>
        <w:autoSpaceDN w:val="0"/>
        <w:autoSpaceDE w:val="0"/>
        <w:widowControl/>
        <w:spacing w:line="274" w:lineRule="exact" w:before="19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906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96" w:right="10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supply or on turn on generator when WAPDA supply is OFF and start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generator and shift load on it. When WAPDA electricity comes back, shift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load back on WAPDA supply. </w:t>
            </w:r>
          </w:p>
        </w:tc>
      </w:tr>
      <w:tr>
        <w:trPr>
          <w:trHeight w:hRule="exact" w:val="6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Week-18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Task-42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the steps needed to create two simple tasks and execute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them.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400000000000091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Task-43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task with different priorities.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2.400000000000091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Task-44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Blocking when requesting semaphore to write data to memory. </w:t>
            </w:r>
          </w:p>
        </w:tc>
      </w:tr>
      <w:tr>
        <w:trPr>
          <w:trHeight w:hRule="exact" w:val="310"/>
        </w:trPr>
        <w:tc>
          <w:tcPr>
            <w:tcW w:type="dxa" w:w="1180"/>
            <w:tcBorders>
              <w:start w:sz="3.2000000000000455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Task-45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Using a binary Semaphore to synchronize a task with and interrupt.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Week-19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Blocking when reading and writing data to Queue </w:t>
            </w:r>
          </w:p>
        </w:tc>
      </w:tr>
      <w:tr>
        <w:trPr>
          <w:trHeight w:hRule="exact" w:val="308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Task-47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pipe, one task write data in it while other task read data from it. </w:t>
            </w:r>
          </w:p>
        </w:tc>
      </w:tr>
      <w:tr>
        <w:trPr>
          <w:trHeight w:hRule="exact" w:val="306"/>
        </w:trPr>
        <w:tc>
          <w:tcPr>
            <w:tcW w:type="dxa" w:w="1180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Week-20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Task-48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 position and speed of stepper motor using potentiometer. </w:t>
            </w:r>
          </w:p>
        </w:tc>
      </w:tr>
      <w:tr>
        <w:trPr>
          <w:trHeight w:hRule="exact" w:val="606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Week-21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Analyzing data transfer from UART, I2C and SPI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protocols using logic analyzer </w:t>
            </w:r>
          </w:p>
        </w:tc>
      </w:tr>
      <w:tr>
        <w:trPr>
          <w:trHeight w:hRule="exact" w:val="308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Task-50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Debug a sketc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JTAG based debugger.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Task-51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Debug a sketch using SWI based debugger. </w:t>
            </w:r>
          </w:p>
        </w:tc>
      </w:tr>
      <w:tr>
        <w:trPr>
          <w:trHeight w:hRule="exact" w:val="2750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Week-22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3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Task-29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72" w:lineRule="exact" w:before="0" w:after="0"/>
              <w:ind w:left="96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Designing of filters on MatLab and implementing in on signals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multiple sensors. Filter to be covered,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Moving Average Filter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Running Exponential Filter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Butterworth Filter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Low Pass Filter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High Pass Filter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Band Pass Filter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Band Stop Filter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Week-23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week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Week-20 </w:t>
            </w:r>
          </w:p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Task-31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Calculate power generation of wind turbine for a given scenario. </w:t>
            </w:r>
          </w:p>
        </w:tc>
      </w:tr>
      <w:tr>
        <w:trPr>
          <w:trHeight w:hRule="exact" w:val="308"/>
        </w:trPr>
        <w:tc>
          <w:tcPr>
            <w:tcW w:type="dxa" w:w="3305"/>
            <w:vMerge/>
            <w:tcBorders>
              <w:start w:sz="3.2000000000000455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Task-32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273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Repair and maintain vertical axis wind turbine system.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1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Week-21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Task-33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273" w:val="single" w:color="#000000"/>
              <w:end w:sz="2.4000000000005457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job in local market </w:t>
            </w:r>
          </w:p>
        </w:tc>
      </w:tr>
      <w:tr>
        <w:trPr>
          <w:trHeight w:hRule="exact" w:val="4228"/>
        </w:trPr>
        <w:tc>
          <w:tcPr>
            <w:tcW w:type="dxa" w:w="3305"/>
            <w:vMerge/>
            <w:tcBorders>
              <w:start w:sz="3.2000000000000455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6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Task-34 </w:t>
            </w:r>
          </w:p>
        </w:tc>
        <w:tc>
          <w:tcPr>
            <w:tcW w:type="dxa" w:w="7550"/>
            <w:tcBorders>
              <w:start w:sz="3.199999999999818" w:val="single" w:color="#000000"/>
              <w:top w:sz="3.199999999999818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good site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</w:p>
          <w:p>
            <w:pPr>
              <w:autoSpaceDN w:val="0"/>
              <w:autoSpaceDE w:val="0"/>
              <w:widowControl/>
              <w:spacing w:line="276" w:lineRule="exact" w:before="222" w:after="0"/>
              <w:ind w:left="436" w:right="360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  <w:p>
            <w:pPr>
              <w:autoSpaceDN w:val="0"/>
              <w:autoSpaceDE w:val="0"/>
              <w:widowControl/>
              <w:spacing w:line="252" w:lineRule="exact" w:before="52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profile on Fiverr (at least two gigs) and Upwork.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96" w:right="201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Step 5: Sort out top freelancers and study their pro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ile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</w:t>
            </w:r>
          </w:p>
        </w:tc>
      </w:tr>
    </w:tbl>
    <w:p>
      <w:pPr>
        <w:autoSpaceDN w:val="0"/>
        <w:autoSpaceDE w:val="0"/>
        <w:widowControl/>
        <w:spacing w:line="274" w:lineRule="exact" w:before="17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305"/>
        <w:gridCol w:w="3305"/>
        <w:gridCol w:w="3305"/>
      </w:tblGrid>
      <w:tr>
        <w:trPr>
          <w:trHeight w:hRule="exact" w:val="530"/>
        </w:trPr>
        <w:tc>
          <w:tcPr>
            <w:tcW w:type="dxa" w:w="1180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6: Update your profile following the style of shortlisted profiles. </w:t>
            </w:r>
          </w:p>
        </w:tc>
      </w:tr>
      <w:tr>
        <w:trPr>
          <w:trHeight w:hRule="exact" w:val="310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1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Week-22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Task-35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job demand in international country. </w:t>
            </w:r>
          </w:p>
        </w:tc>
      </w:tr>
      <w:tr>
        <w:trPr>
          <w:trHeight w:hRule="exact" w:val="304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Task-36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2.400000000000091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Apply for job in abroad. </w:t>
            </w:r>
          </w:p>
        </w:tc>
      </w:tr>
      <w:tr>
        <w:trPr>
          <w:trHeight w:hRule="exact" w:val="306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Task-37 </w:t>
            </w:r>
          </w:p>
        </w:tc>
        <w:tc>
          <w:tcPr>
            <w:tcW w:type="dxa" w:w="7550"/>
            <w:tcBorders>
              <w:start w:sz="3.199999999999818" w:val="single" w:color="#000000"/>
              <w:top w:sz="2.400000000000091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Analyze customer demand </w:t>
            </w:r>
          </w:p>
        </w:tc>
      </w:tr>
      <w:tr>
        <w:trPr>
          <w:trHeight w:hRule="exact" w:val="310"/>
        </w:trPr>
        <w:tc>
          <w:tcPr>
            <w:tcW w:type="dxa" w:w="1180"/>
            <w:vMerge w:val="restart"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Week-23 </w:t>
            </w:r>
          </w:p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Task-38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cost analysis as per customer demand. </w:t>
            </w:r>
          </w:p>
        </w:tc>
      </w:tr>
      <w:tr>
        <w:trPr>
          <w:trHeight w:hRule="exact" w:val="308"/>
        </w:trPr>
        <w:tc>
          <w:tcPr>
            <w:tcW w:type="dxa" w:w="3305"/>
            <w:vMerge/>
            <w:tcBorders>
              <w:start w:sz="3.2000000000000455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Task-39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Conduct market survey for project estimation </w:t>
            </w:r>
          </w:p>
        </w:tc>
      </w:tr>
      <w:tr>
        <w:trPr>
          <w:trHeight w:hRule="exact" w:val="308"/>
        </w:trPr>
        <w:tc>
          <w:tcPr>
            <w:tcW w:type="dxa" w:w="1180"/>
            <w:vMerge w:val="restart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Week-24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Task-40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quotation for customer </w:t>
            </w:r>
          </w:p>
        </w:tc>
      </w:tr>
      <w:tr>
        <w:trPr>
          <w:trHeight w:hRule="exact" w:val="308"/>
        </w:trPr>
        <w:tc>
          <w:tcPr>
            <w:tcW w:type="dxa" w:w="3305"/>
            <w:vMerge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</w:tcPr>
          <w:p/>
        </w:tc>
        <w:tc>
          <w:tcPr>
            <w:tcW w:type="dxa" w:w="1100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Task-41 </w:t>
            </w:r>
          </w:p>
        </w:tc>
        <w:tc>
          <w:tcPr>
            <w:tcW w:type="dxa" w:w="7550"/>
            <w:tcBorders>
              <w:start w:sz="3.199999999999818" w:val="single" w:color="#000000"/>
              <w:top w:sz="4.0" w:val="single" w:color="#000000"/>
              <w:end w:sz="2.4000000000005457" w:val="single" w:color="#000000"/>
              <w:bottom w:sz="3.2000000000000455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Negotiate / Deal with customer and signed MOU </w:t>
            </w:r>
          </w:p>
        </w:tc>
      </w:tr>
      <w:tr>
        <w:trPr>
          <w:trHeight w:hRule="exact" w:val="308"/>
        </w:trPr>
        <w:tc>
          <w:tcPr>
            <w:tcW w:type="dxa" w:w="1180"/>
            <w:tcBorders>
              <w:start w:sz="3.2000000000000455" w:val="single" w:color="#000000"/>
              <w:top w:sz="3.2000000000000455" w:val="single" w:color="#000000"/>
              <w:end w:sz="3.2000000000000455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Week-25 </w:t>
            </w:r>
          </w:p>
        </w:tc>
        <w:tc>
          <w:tcPr>
            <w:tcW w:type="dxa" w:w="1100"/>
            <w:tcBorders>
              <w:start w:sz="3.2000000000000455" w:val="single" w:color="#000000"/>
              <w:top w:sz="3.2000000000000455" w:val="single" w:color="#000000"/>
              <w:end w:sz="3.199999999999818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Task-42 </w:t>
            </w:r>
          </w:p>
        </w:tc>
        <w:tc>
          <w:tcPr>
            <w:tcW w:type="dxa" w:w="7550"/>
            <w:tcBorders>
              <w:start w:sz="3.199999999999818" w:val="single" w:color="#000000"/>
              <w:top w:sz="3.2000000000000455" w:val="single" w:color="#000000"/>
              <w:end w:sz="2.4000000000005457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Complete the Work done on site </w:t>
            </w:r>
          </w:p>
        </w:tc>
      </w:tr>
      <w:tr>
        <w:trPr>
          <w:trHeight w:hRule="exact" w:val="306"/>
        </w:trPr>
        <w:tc>
          <w:tcPr>
            <w:tcW w:type="dxa" w:w="1180"/>
            <w:tcBorders>
              <w:start w:sz="3.2000000000000455" w:val="single" w:color="#000000"/>
              <w:top w:sz="2.3999999999998636" w:val="single" w:color="#000000"/>
              <w:end w:sz="3.2000000000000455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Week-26 </w:t>
            </w:r>
          </w:p>
        </w:tc>
        <w:tc>
          <w:tcPr>
            <w:tcW w:type="dxa" w:w="1100"/>
            <w:tcBorders>
              <w:start w:sz="3.2000000000000455" w:val="single" w:color="#000000"/>
              <w:top w:sz="2.3999999999998636" w:val="single" w:color="#000000"/>
              <w:end w:sz="3.199999999999818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Task-43 </w:t>
            </w:r>
          </w:p>
        </w:tc>
        <w:tc>
          <w:tcPr>
            <w:tcW w:type="dxa" w:w="7550"/>
            <w:tcBorders>
              <w:start w:sz="3.199999999999818" w:val="single" w:color="#000000"/>
              <w:top w:sz="2.3999999999998636" w:val="single" w:color="#000000"/>
              <w:end w:sz="2.4000000000005457" w:val="single" w:color="#000000"/>
              <w:bottom w:sz="4.0" w:val="single" w:color="#000000"/>
            </w:tcBorders>
            <w:shd w:fill="bfbfb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work ethics </w:t>
            </w:r>
          </w:p>
        </w:tc>
      </w:tr>
    </w:tbl>
    <w:p>
      <w:pPr>
        <w:autoSpaceDN w:val="0"/>
        <w:autoSpaceDE w:val="0"/>
        <w:widowControl/>
        <w:spacing w:line="274" w:lineRule="exact" w:before="966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20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334" w:lineRule="exact" w:before="334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352" w:lineRule="exact" w:before="192" w:after="0"/>
        <w:ind w:left="576" w:right="576" w:firstLine="0"/>
        <w:jc w:val="center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300" w:lineRule="exact" w:before="190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8" w:lineRule="exact" w:before="188" w:after="230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032"/>
      </w:tblGrid>
      <w:tr>
        <w:trPr>
          <w:trHeight w:hRule="exact" w:val="496"/>
        </w:trPr>
        <w:tc>
          <w:tcPr>
            <w:tcW w:type="dxa" w:w="972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496"/>
        </w:trPr>
        <w:tc>
          <w:tcPr>
            <w:tcW w:type="dxa" w:w="972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04"/>
        </w:trPr>
        <w:tc>
          <w:tcPr>
            <w:tcW w:type="dxa" w:w="972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progr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08"/>
        <w:gridCol w:w="2508"/>
        <w:gridCol w:w="2508"/>
        <w:gridCol w:w="2508"/>
      </w:tblGrid>
      <w:tr>
        <w:trPr>
          <w:trHeight w:hRule="exact" w:val="270"/>
        </w:trPr>
        <w:tc>
          <w:tcPr>
            <w:tcW w:type="dxa" w:w="242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4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432"/>
            <w:tcBorders>
              <w:start w:sz="3.199999999999818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43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42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64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43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3.199999999999818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8"/>
        </w:trPr>
        <w:tc>
          <w:tcPr>
            <w:tcW w:type="dxa" w:w="24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how it 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rks. </w:t>
            </w:r>
          </w:p>
        </w:tc>
        <w:tc>
          <w:tcPr>
            <w:tcW w:type="dxa" w:w="24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3.199999999999818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4"/>
        </w:trPr>
        <w:tc>
          <w:tcPr>
            <w:tcW w:type="dxa" w:w="24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4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3.199999999999818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42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4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2"/>
            <w:tcBorders>
              <w:start w:sz="3.199999999999818" w:val="single" w:color="#000000"/>
              <w:top w:sz="4.0" w:val="single" w:color="#000000"/>
              <w:end w:sz="3.200000000000273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3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4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40" w:right="111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70"/>
        </w:trPr>
        <w:tc>
          <w:tcPr>
            <w:tcW w:type="dxa" w:w="324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outcomes: </w:t>
            </w:r>
          </w:p>
        </w:tc>
        <w:tc>
          <w:tcPr>
            <w:tcW w:type="dxa" w:w="324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32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developed: </w:t>
            </w:r>
          </w:p>
        </w:tc>
      </w:tr>
      <w:tr>
        <w:trPr>
          <w:trHeight w:hRule="exact" w:val="2132"/>
        </w:trPr>
        <w:tc>
          <w:tcPr>
            <w:tcW w:type="dxa" w:w="3240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266" w:right="288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it 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mean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skills 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324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36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32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8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498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8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1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0" w:lineRule="exact" w:before="1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7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enable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your team to start to build rapport and create a team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links during the first hour; this will help to increase their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communication throughout the sessions. </w:t>
            </w:r>
          </w:p>
        </w:tc>
      </w:tr>
      <w:tr>
        <w:trPr>
          <w:trHeight w:hRule="exact" w:val="523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teacher, mentor,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SEED. Policies and procedures (user agreements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“contact us” section). Everyone to go to the Group Rules tab 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top of their screen, read out the rules, and ask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</w:p>
        </w:tc>
      </w:tr>
    </w:tbl>
    <w:p>
      <w:pPr>
        <w:autoSpaceDN w:val="0"/>
        <w:autoSpaceDE w:val="0"/>
        <w:widowControl/>
        <w:spacing w:line="274" w:lineRule="exact" w:before="254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5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79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6992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8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because communicating and making decisions outside of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session requires a different strategy that must be agreed upon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 that everyone knows what they are doing for this activity and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236" w:after="0"/>
              <w:ind w:left="9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want to work as a team through the activities e.g. when they want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complete the activities, how to communicate, the role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manager, etc. Make sure you allocate each young person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specific 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be included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underneath the Team Contract. 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8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74" w:lineRule="exact" w:before="360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8" w:right="1158" w:bottom="840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230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Motivational Lectures and Success Stories (Course Outlines)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485"/>
        <w:gridCol w:w="2485"/>
        <w:gridCol w:w="2485"/>
        <w:gridCol w:w="2485"/>
      </w:tblGrid>
      <w:tr>
        <w:trPr>
          <w:trHeight w:hRule="exact" w:val="468"/>
        </w:trPr>
        <w:tc>
          <w:tcPr>
            <w:tcW w:type="dxa" w:w="870"/>
            <w:tcBorders>
              <w:start w:sz="4.0" w:val="single" w:color="#000000"/>
              <w:top w:sz="4.0" w:val="single" w:color="#000000"/>
              <w:end w:sz="2.3999999999999773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Sr # </w:t>
            </w:r>
          </w:p>
        </w:tc>
        <w:tc>
          <w:tcPr>
            <w:tcW w:type="dxa" w:w="1554"/>
            <w:tcBorders>
              <w:start w:sz="2.3999999999999773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100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Topic title </w:t>
            </w:r>
          </w:p>
        </w:tc>
        <w:tc>
          <w:tcPr>
            <w:tcW w:type="dxa" w:w="3456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4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Contents </w:t>
            </w:r>
          </w:p>
        </w:tc>
        <w:tc>
          <w:tcPr>
            <w:tcW w:type="dxa" w:w="3628"/>
            <w:tcBorders>
              <w:start w:sz="4.0" w:val="single" w:color="#000000"/>
              <w:top w:sz="4.0" w:val="single" w:color="#000000"/>
              <w:end w:sz="3.2000000000007276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" w:after="0"/>
              <w:ind w:left="94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Theme </w:t>
            </w:r>
          </w:p>
        </w:tc>
      </w:tr>
      <w:tr>
        <w:trPr>
          <w:trHeight w:hRule="exact" w:val="1198"/>
        </w:trPr>
        <w:tc>
          <w:tcPr>
            <w:tcW w:type="dxa" w:w="870"/>
            <w:tcBorders>
              <w:start w:sz="4.0" w:val="single" w:color="#000000"/>
              <w:top w:sz="3.199999999999932" w:val="single" w:color="#000000"/>
              <w:end w:sz="2.399999999999977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1 </w:t>
            </w:r>
          </w:p>
        </w:tc>
        <w:tc>
          <w:tcPr>
            <w:tcW w:type="dxa" w:w="1554"/>
            <w:tcBorders>
              <w:start w:sz="2.3999999999999773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432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Success </w:t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stories</w:t>
            </w:r>
          </w:p>
        </w:tc>
        <w:tc>
          <w:tcPr>
            <w:tcW w:type="dxa" w:w="3456"/>
            <w:tcBorders>
              <w:start w:sz="4.0" w:val="single" w:color="#000000"/>
              <w:top w:sz="3.199999999999932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90" w:val="left"/>
              </w:tabs>
              <w:autoSpaceDE w:val="0"/>
              <w:widowControl/>
              <w:spacing w:line="238" w:lineRule="exact" w:before="0" w:after="0"/>
              <w:ind w:left="350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Story of Skill worker who get </w:t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good job. </w:t>
            </w:r>
          </w:p>
          <w:p>
            <w:pPr>
              <w:autoSpaceDN w:val="0"/>
              <w:autoSpaceDE w:val="0"/>
              <w:widowControl/>
              <w:spacing w:line="236" w:lineRule="exact" w:before="0" w:after="0"/>
              <w:ind w:left="350" w:right="14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Entrepreneur /self-business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Freelancer </w:t>
            </w:r>
          </w:p>
        </w:tc>
        <w:tc>
          <w:tcPr>
            <w:tcW w:type="dxa" w:w="3628"/>
            <w:tcBorders>
              <w:start w:sz="4.0" w:val="single" w:color="#000000"/>
              <w:top w:sz="3.199999999999932" w:val="single" w:color="#000000"/>
              <w:end w:sz="3.200000000000727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0" w:after="0"/>
              <w:ind w:left="350" w:right="14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Family Background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How to get Training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How to get job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4. Success trait </w:t>
            </w:r>
            <w:r>
              <w:br/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5.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Few word of advice for youth</w:t>
            </w:r>
          </w:p>
        </w:tc>
      </w:tr>
      <w:tr>
        <w:trPr>
          <w:trHeight w:hRule="exact" w:val="4520"/>
        </w:trPr>
        <w:tc>
          <w:tcPr>
            <w:tcW w:type="dxa" w:w="870"/>
            <w:tcBorders>
              <w:start w:sz="4.0" w:val="single" w:color="#000000"/>
              <w:top w:sz="3.2000000000000455" w:val="single" w:color="#000000"/>
              <w:end w:sz="2.39999999999997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0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2</w:t>
            </w:r>
          </w:p>
        </w:tc>
        <w:tc>
          <w:tcPr>
            <w:tcW w:type="dxa" w:w="1554"/>
            <w:tcBorders>
              <w:start w:sz="2.3999999999999773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Motivational </w:t>
            </w: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>Lectures</w:t>
            </w:r>
          </w:p>
        </w:tc>
        <w:tc>
          <w:tcPr>
            <w:tcW w:type="dxa" w:w="345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350" w:right="576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Soft skills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work Ethics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Personality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Grooming</w:t>
            </w:r>
          </w:p>
        </w:tc>
        <w:tc>
          <w:tcPr>
            <w:tcW w:type="dxa" w:w="3628"/>
            <w:tcBorders>
              <w:start w:sz="4.0" w:val="single" w:color="#000000"/>
              <w:top w:sz="3.2000000000000455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" w:after="18"/>
              <w:ind w:left="12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Good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2.00000000000045" w:type="dxa"/>
            </w:tblPr>
            <w:tblGrid>
              <w:gridCol w:w="1814"/>
              <w:gridCol w:w="1814"/>
            </w:tblGrid>
            <w:tr>
              <w:trPr>
                <w:trHeight w:hRule="exact" w:val="776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188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2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126" w:right="576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Punctuality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Honesty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158"/>
              <w:ind w:left="96" w:right="0" w:firstLine="0"/>
              <w:jc w:val="left"/>
            </w:pPr>
            <w:r>
              <w:rPr>
                <w:w w:val="98.6471448625837"/>
                <w:rFonts w:ascii="CIDFont+F4" w:hAnsi="CIDFont+F4" w:eastAsia="CIDFont+F4"/>
                <w:b/>
                <w:i w:val="0"/>
                <w:color w:val="000000"/>
                <w:sz w:val="21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2.00000000000045" w:type="dxa"/>
            </w:tblPr>
            <w:tblGrid>
              <w:gridCol w:w="1814"/>
              <w:gridCol w:w="1814"/>
            </w:tblGrid>
            <w:tr>
              <w:trPr>
                <w:trHeight w:hRule="exact" w:val="3068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2" w:after="0"/>
                    <w:ind w:left="188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2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26" w:right="720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Determinant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Consistent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Welling worker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Team work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Initiative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Hardworking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Creative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Enthusiastic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Goal oriented </w:t>
                  </w:r>
                  <w:r>
                    <w:br/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Self-motivated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Communication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>Loyalty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334" w:lineRule="exact" w:before="1042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90" w:lineRule="exact" w:before="312" w:after="0"/>
        <w:ind w:left="28" w:right="20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0" w:lineRule="exact" w:before="400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47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36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40" w:right="1130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0" w:lineRule="exact" w:before="180" w:after="78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2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0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24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p>
      <w:pPr>
        <w:sectPr>
          <w:pgSz w:w="12240" w:h="15840"/>
          <w:pgMar w:top="336" w:right="1130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04" w:right="20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11932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Advance Embedded Systems</w:t>
      </w:r>
    </w:p>
    <w:sectPr w:rsidR="00FC693F" w:rsidRPr="0006063C" w:rsidSect="00034616">
      <w:pgSz w:w="12240" w:h="15840"/>
      <w:pgMar w:top="340" w:right="1130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