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522"/>
        <w:ind w:left="0" w:right="0"/>
      </w:pPr>
    </w:p>
    <w:p>
      <w:pPr>
        <w:autoSpaceDN w:val="0"/>
        <w:autoSpaceDE w:val="0"/>
        <w:widowControl/>
        <w:spacing w:line="300" w:lineRule="auto" w:before="0" w:after="0"/>
        <w:ind w:left="1008" w:right="864" w:firstLine="0"/>
        <w:jc w:val="center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Government of Pakistan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197" w:lineRule="auto" w:before="658" w:after="0"/>
        <w:ind w:left="1686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Prime Minister’s Hunarmand Pakistan Program </w:t>
      </w:r>
    </w:p>
    <w:p>
      <w:pPr>
        <w:autoSpaceDN w:val="0"/>
        <w:autoSpaceDE w:val="0"/>
        <w:widowControl/>
        <w:spacing w:line="197" w:lineRule="auto" w:before="442" w:after="0"/>
        <w:ind w:left="0" w:right="370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"Skills for All" </w:t>
      </w:r>
    </w:p>
    <w:p>
      <w:pPr>
        <w:autoSpaceDN w:val="0"/>
        <w:autoSpaceDE w:val="0"/>
        <w:widowControl/>
        <w:spacing w:line="240" w:lineRule="auto" w:before="1662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511300" cy="137413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37413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45" w:lineRule="auto" w:before="3520" w:after="1720"/>
        <w:ind w:left="2304" w:right="2160" w:firstLine="0"/>
        <w:jc w:val="center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Course Contents/ Lesson Plan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>Course Title:</w:t>
      </w: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Advance CNC Operator </w:t>
      </w:r>
      <w:r>
        <w:rPr>
          <w:rFonts w:ascii="Calibri" w:hAnsi="Calibri" w:eastAsia="Calibri"/>
          <w:b/>
          <w:i w:val="0"/>
          <w:color w:val="000000"/>
          <w:sz w:val="32"/>
        </w:rPr>
        <w:t>Duration:</w:t>
      </w: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6 Months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4694"/>
        <w:gridCol w:w="4694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40" w:right="1440" w:bottom="496" w:left="14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p>
      <w:pPr>
        <w:autoSpaceDN w:val="0"/>
        <w:autoSpaceDE w:val="0"/>
        <w:widowControl/>
        <w:spacing w:line="358" w:lineRule="exact" w:before="0" w:after="198"/>
        <w:ind w:left="1056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  <w:u w:val="single"/>
        </w:rPr>
        <w:t>Course Details / Description &amp; Preliminaries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8"/>
        <w:gridCol w:w="4808"/>
      </w:tblGrid>
      <w:tr>
        <w:trPr>
          <w:trHeight w:hRule="exact" w:val="418"/>
        </w:trPr>
        <w:tc>
          <w:tcPr>
            <w:tcW w:type="dxa" w:w="247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52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Course Title </w:t>
            </w:r>
          </w:p>
        </w:tc>
        <w:tc>
          <w:tcPr>
            <w:tcW w:type="dxa" w:w="711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5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Advance CNC Operator </w:t>
            </w:r>
          </w:p>
        </w:tc>
      </w:tr>
      <w:tr>
        <w:trPr>
          <w:trHeight w:hRule="exact" w:val="11926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44" w:after="0"/>
              <w:ind w:left="100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Objectives and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Expectations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38" w:lineRule="exact" w:before="4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Employable skills for DAE (Mechanical) through an intensive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course on Advanced CNC Operator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38" w:lineRule="exact" w:before="440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special course designed to address unemployment 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youth. The course aims to achieve the above objective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through hands on practical training delivery by a team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dedicated professionals having rich market/work experience.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course is therefore not just for developing a theoretical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understanding/back ground of the trainees. Contrary to that it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primarily aimed at equipping the trainees to perform commercially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a market space in independent capacity or as a member of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team. </w:t>
            </w:r>
          </w:p>
          <w:p>
            <w:pPr>
              <w:autoSpaceDN w:val="0"/>
              <w:autoSpaceDE w:val="0"/>
              <w:widowControl/>
              <w:spacing w:line="438" w:lineRule="exact" w:before="0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course therefore is designed to impart not only technical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but also soft skills (i.e. interpersonal/communication skills;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personal grooming of the trainees etc.) as well as entrepreneurial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(i.e. marketing skills; free lancing etc.). The course also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seeks to inculcate work ethics to foster better citizenship 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general and improve the image of Pakistani work force 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particular. </w:t>
            </w:r>
          </w:p>
          <w:p>
            <w:pPr>
              <w:autoSpaceDN w:val="0"/>
              <w:autoSpaceDE w:val="0"/>
              <w:widowControl/>
              <w:spacing w:line="438" w:lineRule="exact" w:before="312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Main Expectations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short, the course under reference should be delivered by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professional instructors in such a robust hands- on manner that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trainees are comfortably able to employ their skills for earning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money (through wage/self-employment) at its conclusion. </w:t>
            </w:r>
          </w:p>
          <w:p>
            <w:pPr>
              <w:autoSpaceDN w:val="0"/>
              <w:autoSpaceDE w:val="0"/>
              <w:widowControl/>
              <w:spacing w:line="436" w:lineRule="exact" w:before="2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course thus clearly goes beyond the domain of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traditional training practices in vogue and underscores an </w:t>
            </w:r>
          </w:p>
        </w:tc>
      </w:tr>
    </w:tbl>
    <w:p>
      <w:pPr>
        <w:autoSpaceDN w:val="0"/>
        <w:autoSpaceDE w:val="0"/>
        <w:widowControl/>
        <w:spacing w:line="148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8"/>
        <w:gridCol w:w="4808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10" w:right="1404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9"/>
        <w:gridCol w:w="4809"/>
      </w:tblGrid>
      <w:tr>
        <w:trPr>
          <w:trHeight w:hRule="exact" w:val="12758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10" w:after="0"/>
              <w:ind w:left="100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Features of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Training&amp; Special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Modules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36" w:lineRule="exact" w:before="48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expectation that a market centric approach will be adopted as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main driving force while delivering it. The instructors should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therefore be experienced enough to be able to identify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training needs for the possible market roles available out there.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Moreover, they should also know the strengths and weaknesses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each individual trainee to prepare them for such market roles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during/after the training.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438" w:lineRule="exact" w:before="436" w:after="0"/>
              <w:ind w:left="32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Specially designed practical tasks to be performed by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trainees have been included in the Annexure-I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document. The record of all tasks performed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individually or in groups must be preserved by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management of the training Institute clearly labeling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name, trade, session etc so that these are ready to be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physically inspected/verified through monitoring visits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from time to time. The weekly distribution of tasks has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also been indicated in the weekly lesson plan given in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document.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436" w:lineRule="exact" w:before="0" w:after="0"/>
              <w:ind w:left="25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ii.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order to materialize the main expectations, a special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module 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Job Search &amp; Entrepreneurial Skills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been included in the later part of this course (5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16"/>
              </w:rPr>
              <w:t xml:space="preserve">th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&amp; 6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16"/>
              </w:rPr>
              <w:t xml:space="preserve">th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month) through which, the trainees will be made aware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the Job search techniques in the local as well 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international job markets (Gulf countries). Awareness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around the visa process and immigration laws of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most favored labor destination countries also forms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part of this module. Moreover, the trainees would also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encouraged to venture into self-employment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exposed to the main requirements in this regard.   It is </w:t>
            </w:r>
          </w:p>
        </w:tc>
      </w:tr>
    </w:tbl>
    <w:p>
      <w:pPr>
        <w:autoSpaceDN w:val="0"/>
        <w:autoSpaceDE w:val="0"/>
        <w:widowControl/>
        <w:spacing w:line="29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9"/>
        <w:gridCol w:w="4809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3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02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8"/>
        <w:gridCol w:w="4808"/>
      </w:tblGrid>
      <w:tr>
        <w:trPr>
          <w:trHeight w:hRule="exact" w:val="12898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36" w:lineRule="exact" w:before="48" w:after="0"/>
              <w:ind w:left="118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also expected that a sense of civic duties/roles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responsibilities will also be inculcated in the trainees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make them responsible citizens of the country.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436" w:lineRule="exact" w:before="0" w:after="116"/>
              <w:ind w:left="19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iii.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module 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Work Place Ethics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has also been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included to highlight the importance of good 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positive behavior at work place in the line with the best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practices elsewhere in the world. An outline of such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qualities has been given in the Appendix to this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document. Its importance should be conveyed in a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format that is attractive and interesting for the trainees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581.9999999999999" w:type="dxa"/>
            </w:tblPr>
            <w:tblGrid>
              <w:gridCol w:w="1016"/>
              <w:gridCol w:w="1016"/>
              <w:gridCol w:w="1016"/>
              <w:gridCol w:w="1016"/>
              <w:gridCol w:w="1016"/>
              <w:gridCol w:w="1016"/>
              <w:gridCol w:w="1016"/>
            </w:tblGrid>
            <w:tr>
              <w:trPr>
                <w:trHeight w:hRule="exact" w:val="386"/>
              </w:trPr>
              <w:tc>
                <w:tcPr>
                  <w:tcW w:type="dxa" w:w="1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126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such </w:t>
                  </w:r>
                </w:p>
              </w:tc>
              <w:tc>
                <w:tcPr>
                  <w:tcW w:type="dxa" w:w="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as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through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PPT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slides </w:t>
                  </w:r>
                </w:p>
              </w:tc>
              <w:tc>
                <w:tcPr>
                  <w:tcW w:type="dxa" w:w="9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+short </w:t>
                  </w:r>
                </w:p>
              </w:tc>
              <w:tc>
                <w:tcPr>
                  <w:tcW w:type="dxa" w:w="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video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426" w:lineRule="exact" w:before="0" w:after="0"/>
              <w:ind w:left="118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documentaries.  Needless to say that if the training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provider puts his heart and soul into these otherwise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non-technical components, the image of Pakistani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workforce would undergo a positive transformation 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local as well as international job markets. </w:t>
            </w:r>
          </w:p>
          <w:p>
            <w:pPr>
              <w:autoSpaceDN w:val="0"/>
              <w:autoSpaceDE w:val="0"/>
              <w:widowControl/>
              <w:spacing w:line="438" w:lineRule="exact" w:before="15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order to maintain interest and motivation of the trainees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throughout the course, modern techniques such as: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436" w:lineRule="exact" w:before="43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motivational lectures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success stories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case studies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These techniques would be employed as an additional training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tool wherever possible (these are explained in the subsequent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section on Training Methodology). </w:t>
            </w:r>
          </w:p>
          <w:p>
            <w:pPr>
              <w:autoSpaceDN w:val="0"/>
              <w:autoSpaceDE w:val="0"/>
              <w:widowControl/>
              <w:spacing w:line="438" w:lineRule="exact" w:before="0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Lastly, evaluation of the competencies acquired by the trainees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will be done objectively at various stages of the training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proper record of the same will be maintained. Suffice to say that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 such evaluations, practical tasks would be designed by the </w:t>
            </w:r>
          </w:p>
        </w:tc>
      </w:tr>
    </w:tbl>
    <w:p>
      <w:pPr>
        <w:autoSpaceDN w:val="0"/>
        <w:autoSpaceDE w:val="0"/>
        <w:widowControl/>
        <w:spacing w:line="15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8"/>
        <w:gridCol w:w="4808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4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04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9"/>
        <w:gridCol w:w="4809"/>
      </w:tblGrid>
      <w:tr>
        <w:trPr>
          <w:trHeight w:hRule="exact" w:val="12648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1980" w:after="0"/>
              <w:ind w:left="100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Training Tools/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Methodology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1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training providers to gauge the problem solving abilities of the </w:t>
            </w:r>
          </w:p>
          <w:p>
            <w:pPr>
              <w:autoSpaceDN w:val="0"/>
              <w:autoSpaceDE w:val="0"/>
              <w:widowControl/>
              <w:spacing w:line="268" w:lineRule="exact" w:before="17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trainees.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68" w:lineRule="exact" w:before="438" w:after="0"/>
              <w:ind w:left="46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(i)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Lectures </w:t>
            </w:r>
          </w:p>
          <w:p>
            <w:pPr>
              <w:autoSpaceDN w:val="0"/>
              <w:autoSpaceDE w:val="0"/>
              <w:widowControl/>
              <w:spacing w:line="414" w:lineRule="exact" w:before="52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proposed methodology for the training under reference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employs motivation as a tool. Hence besides the purely technical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content, a trainer is required to include elements of motivation in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his/her lecture to inspire the trainees to utilize the training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opportunity to the full and strive towards professional excellence.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lectures may also include general topics such as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importance of moral values and civic role &amp; responsibilities as a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Pakistani</w:t>
            </w:r>
            <w:r>
              <w:rPr>
                <w:rFonts w:ascii="Arial" w:hAnsi="Arial" w:eastAsia="Arial"/>
                <w:b w:val="0"/>
                <w:i w:val="0"/>
                <w:color w:val="222222"/>
                <w:sz w:val="22"/>
              </w:rPr>
              <w:t>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 motivational lecture should be delivered with enough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zeal to produce a deep impact on the trainees. It may comprise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of the following: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36" w:lineRule="exact" w:before="410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Clear Purpose to convey message to trainees effectively.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Personal Story to quote as an example to follow.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20" w:lineRule="exact" w:before="1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Trainees fit so that the situation is actionable by trainees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not represent a just idealism.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4" w:lineRule="exact" w:before="2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Ending Points to persuade the trainees on changing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themselves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  <w:u w:val="single"/>
              </w:rPr>
              <w:t>.</w:t>
            </w:r>
          </w:p>
          <w:p>
            <w:pPr>
              <w:autoSpaceDN w:val="0"/>
              <w:autoSpaceDE w:val="0"/>
              <w:widowControl/>
              <w:spacing w:line="414" w:lineRule="exact" w:before="248" w:after="0"/>
              <w:ind w:left="100" w:right="0" w:firstLine="68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 good motivational lecture should help drive creativity, curiosity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spark the desire needed for trainees to want to learn more.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Impact of a successful motivational strategy is amongst others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commonly visible in increased class participation ratios. It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increases the trainees’ willingness to be engaged on the practical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tasks for longer time without boredom and loss of interest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because they can clearly see in their mind's eye where their hard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work would take them in short (1-3 years); medium (3 -10 years)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long term (more than 10 years).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40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9"/>
        <w:gridCol w:w="4809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5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02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9"/>
        <w:gridCol w:w="4809"/>
      </w:tblGrid>
      <w:tr>
        <w:trPr>
          <w:trHeight w:hRule="exact" w:val="12560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1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As this tool is expected that the training providers would make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7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arrangements for regular well planned motivational lectures as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6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part of a coordinated strategy interspersed throughout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7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training period as suggested in the weekly lesson plans in this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6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document.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68" w:lineRule="exact" w:before="554" w:after="0"/>
              <w:ind w:left="46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(ii)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Success Stories </w:t>
            </w:r>
          </w:p>
          <w:p>
            <w:pPr>
              <w:autoSpaceDN w:val="0"/>
              <w:tabs>
                <w:tab w:pos="524" w:val="left"/>
                <w:tab w:pos="884" w:val="left"/>
              </w:tabs>
              <w:autoSpaceDE w:val="0"/>
              <w:widowControl/>
              <w:spacing w:line="398" w:lineRule="exact" w:before="6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Another effective way of motivating the trainees is by means of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Stories. Its inclusion in the weekly lesson plan at regular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intervals has been recommended till the end of the training.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 success story may be disseminated orally, through a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presentation or by means of a video/documentary of someone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that has risen to fortune, acclaim, or brilliant achievement.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success story shows how a person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achieved his goal through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hard work, dedication and devotion.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An inspiring success story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contains compelling and significant facts articulated clearly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easily comprehendible words. Moreover, it is helpful if it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assumed that the reader/listener knows nothing of what is being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revealed.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Optimum impact is created when the story is revealed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 the form of:-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Directly in person ( At least 2-3 cases must be arranged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by the training institute)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Through an audio/ videotaped message (2-3 high quality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videos must be arranged by the training institute)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14" w:lineRule="exact" w:before="6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It is expected that the training provider would collect relevant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high quality success stories for inclusion in the training 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suggested in the weekly lesson plan given in this document.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Suggestive structure and sequence of a sample success story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its various shapes can be seen at annexure III.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49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9"/>
        <w:gridCol w:w="4809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6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02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9"/>
        <w:gridCol w:w="4809"/>
      </w:tblGrid>
      <w:tr>
        <w:trPr>
          <w:trHeight w:hRule="exact" w:val="12642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68" w:lineRule="exact" w:before="48" w:after="0"/>
              <w:ind w:left="46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(iii)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Case Studies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16" w:lineRule="exact" w:before="46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Where a situation allows, case studies can also be presented to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trainees to widen their understanding of the real life specific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problem/situation and to explore the solutions.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14" w:lineRule="exact" w:before="0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 simple terms, the case study method of teaching uses a real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life case example/a typical case to demonstrate a phenomenon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 action and explain theoretical as well as practical aspects of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knowledge related to the same. It is an effective way to help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trainees comprehend in depth both the theoretical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practical aspects of the complex phenomenon in depth with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ease. Case teaching can also stimulate the trainees to participate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 discussions and thereby boost their confidence. It also makes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class room atmosphere interesting thus maintaining the trainee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interest in training till the end of the course.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14" w:lineRule="exact" w:before="4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Depending on suitability to the trade, the weekly lesson plan in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this document may suggest case studies to be presented to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trainees. The trainer may adopt a power point presentation 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video format for such case studies whichever is deemed suitable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but it’s important that only those cases are selected that are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relevant and of a learning value.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14" w:lineRule="exact" w:before="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Trainees should be required and supervised to carefully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analyze the cases.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12" w:lineRule="exact" w:before="4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the purpose they must be encouraged to inquire and collect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specific information / data, actively participate in the discussions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intended solutions of the problem / situation.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6" w:lineRule="exact" w:before="304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Case studies can be implemented in the following ways:- </w:t>
            </w:r>
          </w:p>
          <w:p>
            <w:pPr>
              <w:autoSpaceDN w:val="0"/>
              <w:tabs>
                <w:tab w:pos="1604" w:val="left"/>
              </w:tabs>
              <w:autoSpaceDE w:val="0"/>
              <w:widowControl/>
              <w:spacing w:line="266" w:lineRule="exact" w:before="176" w:after="0"/>
              <w:ind w:left="8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 good quality trade specific documentary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 At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70" w:after="0"/>
              <w:ind w:left="16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least 2-3 documentaries must be arranged by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68" w:after="0"/>
              <w:ind w:left="16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training institute)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1604" w:val="left"/>
              </w:tabs>
              <w:autoSpaceDE w:val="0"/>
              <w:widowControl/>
              <w:spacing w:line="268" w:lineRule="exact" w:before="170" w:after="0"/>
              <w:ind w:left="8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Health &amp; Safety case studies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( 2 cases regarding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40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9"/>
        <w:gridCol w:w="4809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7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02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5"/>
        <w:gridCol w:w="4805"/>
      </w:tblGrid>
      <w:tr>
        <w:trPr>
          <w:trHeight w:hRule="exact" w:val="1978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38" w:lineRule="exact" w:before="46" w:after="0"/>
              <w:ind w:left="16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safety and industrial accidents must be arranged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by the training institute)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436" w:lineRule="exact" w:before="16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Field visits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 At least one visit to a trade specific major industry/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site must be arranged by the training institute)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6240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0" w:after="0"/>
              <w:ind w:left="100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Learning Outcome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of the Course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2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By the end of the course the trainees will be able to have </w:t>
            </w:r>
          </w:p>
          <w:p>
            <w:pPr>
              <w:autoSpaceDN w:val="0"/>
              <w:autoSpaceDE w:val="0"/>
              <w:widowControl/>
              <w:spacing w:line="268" w:lineRule="exact" w:before="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following competencies and skills.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8" w:lineRule="exact" w:before="44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of the basic safety measure while working </w:t>
            </w:r>
          </w:p>
          <w:p>
            <w:pPr>
              <w:autoSpaceDN w:val="0"/>
              <w:autoSpaceDE w:val="0"/>
              <w:widowControl/>
              <w:spacing w:line="268" w:lineRule="exact" w:before="48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machine shop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8" w:lineRule="exact" w:before="7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and performing preventive maintenance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8" w:lineRule="exact" w:before="7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and performing different operation (Facing, </w:t>
            </w:r>
          </w:p>
          <w:p>
            <w:pPr>
              <w:autoSpaceDN w:val="0"/>
              <w:autoSpaceDE w:val="0"/>
              <w:widowControl/>
              <w:spacing w:line="268" w:lineRule="exact" w:before="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Turning, Threading, Drilling and boring) on CNC Turning </w:t>
            </w:r>
          </w:p>
          <w:p>
            <w:pPr>
              <w:autoSpaceDN w:val="0"/>
              <w:autoSpaceDE w:val="0"/>
              <w:widowControl/>
              <w:spacing w:line="268" w:lineRule="exact" w:before="48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Center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8" w:lineRule="exact" w:before="7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and performing different operation on </w:t>
            </w:r>
          </w:p>
          <w:p>
            <w:pPr>
              <w:autoSpaceDN w:val="0"/>
              <w:autoSpaceDE w:val="0"/>
              <w:widowControl/>
              <w:spacing w:line="268" w:lineRule="exact" w:before="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Vertical machining center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8" w:lineRule="exact" w:before="7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and designing different part on CAD/CAM </w:t>
            </w:r>
          </w:p>
          <w:p>
            <w:pPr>
              <w:autoSpaceDN w:val="0"/>
              <w:autoSpaceDE w:val="0"/>
              <w:widowControl/>
              <w:spacing w:line="268" w:lineRule="exact" w:before="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software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6" w:lineRule="exact" w:before="8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and performing different operations on </w:t>
            </w:r>
          </w:p>
          <w:p>
            <w:pPr>
              <w:autoSpaceDN w:val="0"/>
              <w:autoSpaceDE w:val="0"/>
              <w:widowControl/>
              <w:spacing w:line="268" w:lineRule="exact" w:before="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wire cut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8" w:lineRule="exact" w:before="7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Understanding and performing different operations on </w:t>
            </w:r>
          </w:p>
          <w:p>
            <w:pPr>
              <w:autoSpaceDN w:val="0"/>
              <w:autoSpaceDE w:val="0"/>
              <w:widowControl/>
              <w:spacing w:line="268" w:lineRule="exact" w:before="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EDM </w:t>
            </w:r>
          </w:p>
        </w:tc>
      </w:tr>
      <w:tr>
        <w:trPr>
          <w:trHeight w:hRule="exact" w:val="712"/>
        </w:trPr>
        <w:tc>
          <w:tcPr>
            <w:tcW w:type="dxa" w:w="247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28" w:after="0"/>
              <w:ind w:left="100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Execution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Plan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2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Total Duration of Course: 6 Months (26 Weeks) </w:t>
            </w:r>
          </w:p>
        </w:tc>
      </w:tr>
      <w:tr>
        <w:trPr>
          <w:trHeight w:hRule="exact" w:val="702"/>
        </w:trPr>
        <w:tc>
          <w:tcPr>
            <w:tcW w:type="dxa" w:w="4805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 Hours: 4 Hours per day (06 Days per week) </w:t>
            </w:r>
          </w:p>
        </w:tc>
      </w:tr>
      <w:tr>
        <w:trPr>
          <w:trHeight w:hRule="exact" w:val="710"/>
        </w:trPr>
        <w:tc>
          <w:tcPr>
            <w:tcW w:type="dxa" w:w="4805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Theory: 20% Practical: 80% </w:t>
            </w:r>
          </w:p>
        </w:tc>
      </w:tr>
      <w:tr>
        <w:trPr>
          <w:trHeight w:hRule="exact" w:val="720"/>
        </w:trPr>
        <w:tc>
          <w:tcPr>
            <w:tcW w:type="dxa" w:w="4805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Weekly Hours: 24 Hours Per week </w:t>
            </w:r>
          </w:p>
        </w:tc>
      </w:tr>
      <w:tr>
        <w:trPr>
          <w:trHeight w:hRule="exact" w:val="702"/>
        </w:trPr>
        <w:tc>
          <w:tcPr>
            <w:tcW w:type="dxa" w:w="4805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Total Contact Hours: 600 Hours </w:t>
            </w:r>
          </w:p>
        </w:tc>
      </w:tr>
    </w:tbl>
    <w:p>
      <w:pPr>
        <w:autoSpaceDN w:val="0"/>
        <w:autoSpaceDE w:val="0"/>
        <w:widowControl/>
        <w:spacing w:line="128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5"/>
        <w:gridCol w:w="4805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8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10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05"/>
        <w:gridCol w:w="4805"/>
      </w:tblGrid>
      <w:tr>
        <w:trPr>
          <w:trHeight w:hRule="exact" w:val="1716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2" w:after="6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Companies Offering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0.0" w:type="dxa"/>
            </w:tblPr>
            <w:tblGrid>
              <w:gridCol w:w="823"/>
              <w:gridCol w:w="823"/>
              <w:gridCol w:w="823"/>
            </w:tblGrid>
            <w:tr>
              <w:trPr>
                <w:trHeight w:hRule="exact" w:val="276"/>
              </w:trPr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70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Jobs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righ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respective trade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6" w:lineRule="exact" w:before="6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Atlas Honda, Honda Car, Indus motor, PAC Kamra, Navy, Air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force, Auto parts manufacturer, Engineering components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manufacturer, Dies and Mold manufacturer, Abroad ( Gulf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Countries, Malaysia, Indonesia, Japan, Korea) </w:t>
            </w:r>
          </w:p>
        </w:tc>
      </w:tr>
      <w:tr>
        <w:trPr>
          <w:trHeight w:hRule="exact" w:val="3232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Job Opportunities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00" w:right="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demand for the CNC operator and designer is increasing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throughout the world.  According to Zion Market research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market of the CNC machine will reach to USD 100.9 Billion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worldwide. According to the GIZ 2016-17 report the demand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skilled workforce is increasing over 50,000 in next 3 to 5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years in Light Engineering sector. The major skills needed by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local industry includes, Tool and die Mold operator, CNC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Operator and designer , Rubber and plastic dies and mold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operator. According to the GIZ report Pakistan is currently having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gap of 21 % skilled labor in manufacturing sector. </w:t>
            </w:r>
          </w:p>
        </w:tc>
      </w:tr>
      <w:tr>
        <w:trPr>
          <w:trHeight w:hRule="exact" w:val="634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No of Students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0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25 </w:t>
            </w:r>
          </w:p>
        </w:tc>
      </w:tr>
      <w:tr>
        <w:trPr>
          <w:trHeight w:hRule="exact" w:val="570"/>
        </w:trPr>
        <w:tc>
          <w:tcPr>
            <w:tcW w:type="dxa" w:w="247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Learning Place </w:t>
            </w:r>
          </w:p>
        </w:tc>
        <w:tc>
          <w:tcPr>
            <w:tcW w:type="dxa" w:w="711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6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Classroom / Lab / Industry </w:t>
            </w:r>
          </w:p>
        </w:tc>
      </w:tr>
    </w:tbl>
    <w:p>
      <w:pPr>
        <w:autoSpaceDN w:val="0"/>
        <w:autoSpaceDE w:val="0"/>
        <w:widowControl/>
        <w:spacing w:line="6898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91.9999999999999" w:type="dxa"/>
      </w:tblPr>
      <w:tblGrid>
        <w:gridCol w:w="4805"/>
        <w:gridCol w:w="4805"/>
      </w:tblGrid>
      <w:tr>
        <w:trPr>
          <w:trHeight w:hRule="exact" w:val="324"/>
        </w:trPr>
        <w:tc>
          <w:tcPr>
            <w:tcW w:type="dxa" w:w="44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8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9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1410" w:bottom="496" w:left="12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p>
      <w:pPr>
        <w:autoSpaceDN w:val="0"/>
        <w:autoSpaceDE w:val="0"/>
        <w:widowControl/>
        <w:spacing w:line="358" w:lineRule="exact" w:before="0" w:after="198"/>
        <w:ind w:left="1608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  <w:u w:val="single"/>
        </w:rPr>
        <w:t>WEEKLY SCHEDULE OF TRAINING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566"/>
        </w:trPr>
        <w:tc>
          <w:tcPr>
            <w:tcW w:type="dxa" w:w="151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Scheduled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</w:t>
            </w:r>
          </w:p>
        </w:tc>
        <w:tc>
          <w:tcPr>
            <w:tcW w:type="dxa" w:w="263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Module Title</w:t>
            </w:r>
          </w:p>
        </w:tc>
        <w:tc>
          <w:tcPr>
            <w:tcW w:type="dxa" w:w="4394"/>
            <w:tcBorders>
              <w:start w:sz="4.0" w:val="single" w:color="#000000"/>
              <w:top w:sz="3.199999999999932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107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Learning Units</w:t>
            </w:r>
          </w:p>
        </w:tc>
        <w:tc>
          <w:tcPr>
            <w:tcW w:type="dxa" w:w="1642"/>
            <w:tcBorders>
              <w:start w:sz="3.200000000000273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Remarks</w:t>
            </w:r>
          </w:p>
        </w:tc>
      </w:tr>
      <w:tr>
        <w:trPr>
          <w:trHeight w:hRule="exact" w:val="456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304" w:lineRule="exact" w:before="0" w:after="0"/>
              <w:ind w:left="7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Application of the course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Job market overview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Institute/Work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Annexure-II at the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end)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Health &amp; Safety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CNC Machine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Machine shop practices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Machine Shop safety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Safety Check List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Success story(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74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6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Measurement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96" w:lineRule="exact" w:before="0" w:after="0"/>
              <w:ind w:left="84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Measuring tools application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Preventive Maintenance checklist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Basic understanding of drawings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Tolerance and Types of Tolerance </w:t>
            </w:r>
          </w:p>
          <w:p>
            <w:pPr>
              <w:autoSpaceDN w:val="0"/>
              <w:autoSpaceDE w:val="0"/>
              <w:widowControl/>
              <w:spacing w:line="276" w:lineRule="exact" w:before="316" w:after="0"/>
              <w:ind w:left="366" w:right="432" w:hanging="2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26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3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Coordinates system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geometry/algebra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76" w:lineRule="exact" w:before="18" w:after="0"/>
              <w:ind w:left="84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78" w:lineRule="exact" w:before="126" w:after="0"/>
              <w:ind w:left="84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Cartesian and Polar Coordinate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System. </w:t>
            </w:r>
          </w:p>
          <w:p>
            <w:pPr>
              <w:autoSpaceDN w:val="0"/>
              <w:autoSpaceDE w:val="0"/>
              <w:widowControl/>
              <w:spacing w:line="318" w:lineRule="exact" w:before="0" w:after="0"/>
              <w:ind w:left="84" w:right="86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absolute coordinate system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Relative coordinates system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Basic geometry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28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4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" w:after="0"/>
              <w:ind w:left="106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Machine preparation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operating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4" w:lineRule="exact" w:before="0" w:after="0"/>
              <w:ind w:left="84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Switching on/off of CNC T.C,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Machine home position,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spindle rotation,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Jaw clamping and unclamping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76" w:lineRule="exact" w:before="18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Study-1 (Health &amp; Safety)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 Page No: 6)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288" w:right="288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Monthly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Test – 1</w:t>
            </w:r>
          </w:p>
        </w:tc>
      </w:tr>
    </w:tbl>
    <w:p>
      <w:pPr>
        <w:autoSpaceDN w:val="0"/>
        <w:autoSpaceDE w:val="0"/>
        <w:widowControl/>
        <w:spacing w:line="7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10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10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2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422"/>
        </w:trPr>
        <w:tc>
          <w:tcPr>
            <w:tcW w:type="dxa" w:w="1510"/>
            <w:tcBorders>
              <w:start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630"/>
            <w:tcBorders>
              <w:start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94"/>
            <w:tcBorders>
              <w:start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642"/>
            <w:tcBorders>
              <w:start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82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5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Operating CNC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Machine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76" w:lineRule="exact" w:before="16" w:after="0"/>
              <w:ind w:left="78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294" w:lineRule="exact" w:before="276" w:after="0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Work piece offset, </w:t>
            </w:r>
          </w:p>
          <w:p>
            <w:pPr>
              <w:autoSpaceDN w:val="0"/>
              <w:autoSpaceDE w:val="0"/>
              <w:widowControl/>
              <w:spacing w:line="292" w:lineRule="exact" w:before="134" w:after="0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Inserting G and M codes in Machine </w:t>
            </w:r>
          </w:p>
          <w:p>
            <w:pPr>
              <w:autoSpaceDN w:val="0"/>
              <w:autoSpaceDE w:val="0"/>
              <w:widowControl/>
              <w:spacing w:line="266" w:lineRule="exact" w:before="150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panel. </w:t>
            </w:r>
          </w:p>
          <w:p>
            <w:pPr>
              <w:autoSpaceDN w:val="0"/>
              <w:autoSpaceDE w:val="0"/>
              <w:widowControl/>
              <w:spacing w:line="294" w:lineRule="exact" w:before="136" w:after="0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Jog Modes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06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6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0" w:after="0"/>
              <w:ind w:left="0" w:right="432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programs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Turning operations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86" w:val="left"/>
              </w:tabs>
              <w:autoSpaceDE w:val="0"/>
              <w:widowControl/>
              <w:spacing w:line="366" w:lineRule="exact" w:before="0" w:after="0"/>
              <w:ind w:left="204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Straight turning,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Facing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Step turning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G71 cycle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18" w:after="0"/>
              <w:ind w:left="288" w:right="144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1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  <w:tr>
        <w:trPr>
          <w:trHeight w:hRule="exact" w:val="2860"/>
        </w:trPr>
        <w:tc>
          <w:tcPr>
            <w:tcW w:type="dxa" w:w="151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7</w:t>
            </w:r>
          </w:p>
        </w:tc>
        <w:tc>
          <w:tcPr>
            <w:tcW w:type="dxa" w:w="263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6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programs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turning operations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G71 type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 cycle </w:t>
            </w:r>
          </w:p>
        </w:tc>
        <w:tc>
          <w:tcPr>
            <w:tcW w:type="dxa" w:w="4394"/>
            <w:tcBorders>
              <w:start w:sz="4.0" w:val="single" w:color="#000000"/>
              <w:top w:sz="3.199999999999818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0" w:after="0"/>
              <w:ind w:left="2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Arc or radius (G02, G03) cutting </w:t>
            </w:r>
          </w:p>
          <w:p>
            <w:pPr>
              <w:autoSpaceDN w:val="0"/>
              <w:autoSpaceDE w:val="0"/>
              <w:widowControl/>
              <w:spacing w:line="292" w:lineRule="exact" w:before="140" w:after="0"/>
              <w:ind w:left="2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G71 type 2 programming </w:t>
            </w:r>
          </w:p>
          <w:p>
            <w:pPr>
              <w:autoSpaceDN w:val="0"/>
              <w:autoSpaceDE w:val="0"/>
              <w:widowControl/>
              <w:spacing w:line="294" w:lineRule="exact" w:before="134" w:after="0"/>
              <w:ind w:left="2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Chamfering and Fillet operation </w:t>
            </w:r>
          </w:p>
          <w:p>
            <w:pPr>
              <w:autoSpaceDN w:val="0"/>
              <w:autoSpaceDE w:val="0"/>
              <w:widowControl/>
              <w:spacing w:line="278" w:lineRule="exact" w:before="312" w:after="0"/>
              <w:ind w:left="486" w:right="0" w:hanging="2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Study-2 (Health &amp; Safety)(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rther detail please see Page No: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6)</w:t>
            </w:r>
          </w:p>
        </w:tc>
        <w:tc>
          <w:tcPr>
            <w:tcW w:type="dxa" w:w="1642"/>
            <w:tcBorders>
              <w:start w:sz="3.200000000000273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2" w:after="0"/>
              <w:ind w:left="288" w:right="144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2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  <w:tr>
        <w:trPr>
          <w:trHeight w:hRule="exact" w:val="292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8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programs for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turning operations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G71 type 2 cycle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86" w:val="left"/>
              </w:tabs>
              <w:autoSpaceDE w:val="0"/>
              <w:widowControl/>
              <w:spacing w:line="276" w:lineRule="exact" w:before="18" w:after="0"/>
              <w:ind w:left="204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292" w:lineRule="exact" w:before="186" w:after="0"/>
              <w:ind w:left="2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Threading (G76), </w:t>
            </w:r>
          </w:p>
          <w:p>
            <w:pPr>
              <w:autoSpaceDN w:val="0"/>
              <w:autoSpaceDE w:val="0"/>
              <w:widowControl/>
              <w:spacing w:line="294" w:lineRule="exact" w:before="134" w:after="0"/>
              <w:ind w:left="2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drilling (G74), </w:t>
            </w:r>
          </w:p>
          <w:p>
            <w:pPr>
              <w:autoSpaceDN w:val="0"/>
              <w:autoSpaceDE w:val="0"/>
              <w:widowControl/>
              <w:spacing w:line="294" w:lineRule="exact" w:before="138" w:after="0"/>
              <w:ind w:left="2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boring operation on CNC T.C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2" w:after="0"/>
              <w:ind w:left="8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3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  <w:p>
            <w:pPr>
              <w:autoSpaceDN w:val="0"/>
              <w:tabs>
                <w:tab w:pos="222" w:val="left"/>
              </w:tabs>
              <w:autoSpaceDE w:val="0"/>
              <w:widowControl/>
              <w:spacing w:line="278" w:lineRule="exact" w:before="290" w:after="0"/>
              <w:ind w:left="8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Monthly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Test – 2 </w:t>
            </w:r>
          </w:p>
        </w:tc>
      </w:tr>
    </w:tbl>
    <w:p>
      <w:pPr>
        <w:autoSpaceDN w:val="0"/>
        <w:autoSpaceDE w:val="0"/>
        <w:widowControl/>
        <w:spacing w:line="95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11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10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453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9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0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to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CAD/Cam,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2D Drawing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Power Shape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320" w:lineRule="exact" w:before="0" w:after="0"/>
              <w:ind w:left="21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Installation of power shape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power mill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CAD CAM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Understanding and performing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basic commands of CAD Software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Lines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Circle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Rectangle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Trimming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Arc command,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polygon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17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10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0" w:after="0"/>
              <w:ind w:left="10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2D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Different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Commands in power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Shape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6" w:lineRule="exact" w:before="56" w:after="0"/>
              <w:ind w:left="21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334" w:lineRule="exact" w:before="234" w:after="0"/>
              <w:ind w:left="218" w:right="158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Chamfer Command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Fillet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Copy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Paste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mirror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Pattern Command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Offset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Rotate Command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Scaling commands.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58" w:after="0"/>
              <w:ind w:left="0" w:right="432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4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  <w:tr>
        <w:trPr>
          <w:trHeight w:hRule="exact" w:val="311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11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2" w:after="0"/>
              <w:ind w:left="10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3D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Different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Commands in power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Shape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0" w:lineRule="exact" w:before="0" w:after="0"/>
              <w:ind w:left="218" w:right="273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Extrusion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Block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Sphere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Solid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6" w:lineRule="exact" w:before="364" w:after="0"/>
              <w:ind w:left="218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Study-3(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er detail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please see Page No: 6)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2" w:after="0"/>
              <w:ind w:left="0" w:right="432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</w:tbl>
    <w:p>
      <w:pPr>
        <w:autoSpaceDN w:val="0"/>
        <w:autoSpaceDE w:val="0"/>
        <w:widowControl/>
        <w:spacing w:line="121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12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217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12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" w:after="0"/>
              <w:ind w:left="10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3D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Different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Commands in power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Shape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6" w:lineRule="exact" w:before="62" w:after="0"/>
              <w:ind w:left="21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332" w:lineRule="exact" w:before="170" w:after="0"/>
              <w:ind w:left="218" w:right="230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solid rotation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drive curve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solid chamfer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Solid Fillet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6" w:val="left"/>
              </w:tabs>
              <w:autoSpaceDE w:val="0"/>
              <w:widowControl/>
              <w:spacing w:line="254" w:lineRule="exact" w:before="78" w:after="0"/>
              <w:ind w:left="7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6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  <w:p>
            <w:pPr>
              <w:autoSpaceDN w:val="0"/>
              <w:tabs>
                <w:tab w:pos="222" w:val="left"/>
              </w:tabs>
              <w:autoSpaceDE w:val="0"/>
              <w:widowControl/>
              <w:spacing w:line="276" w:lineRule="exact" w:before="268" w:after="0"/>
              <w:ind w:left="7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Monthly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Test – 3 </w:t>
            </w:r>
          </w:p>
        </w:tc>
      </w:tr>
      <w:tr>
        <w:trPr>
          <w:trHeight w:hRule="exact" w:val="142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" w:after="0"/>
              <w:ind w:left="29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13 </w:t>
            </w:r>
          </w:p>
        </w:tc>
        <w:tc>
          <w:tcPr>
            <w:tcW w:type="dxa" w:w="8666"/>
            <w:gridSpan w:val="3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70" w:lineRule="exact" w:before="346" w:after="0"/>
              <w:ind w:left="864" w:right="864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32"/>
              </w:rPr>
              <w:t xml:space="preserve">Overview of the previous weeks &amp; Mid Term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32"/>
              </w:rPr>
              <w:t xml:space="preserve">Examination </w:t>
            </w:r>
          </w:p>
        </w:tc>
      </w:tr>
      <w:tr>
        <w:trPr>
          <w:trHeight w:hRule="exact" w:val="224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14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10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3D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Different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Commands in power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Shape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32" w:lineRule="exact" w:before="0" w:after="0"/>
              <w:ind w:left="218" w:right="172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Primitives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surface extrusions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surface revolutions </w:t>
            </w:r>
          </w:p>
          <w:p>
            <w:pPr>
              <w:autoSpaceDN w:val="0"/>
              <w:autoSpaceDE w:val="0"/>
              <w:widowControl/>
              <w:spacing w:line="276" w:lineRule="exact" w:before="268" w:after="0"/>
              <w:ind w:left="500" w:right="288" w:hanging="2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56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Task – 7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  <w:tr>
        <w:trPr>
          <w:trHeight w:hRule="exact" w:val="344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15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0" w:val="left"/>
              </w:tabs>
              <w:autoSpaceDE w:val="0"/>
              <w:widowControl/>
              <w:spacing w:line="266" w:lineRule="exact" w:before="34" w:after="0"/>
              <w:ind w:left="13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to </w:t>
            </w:r>
          </w:p>
          <w:p>
            <w:pPr>
              <w:autoSpaceDN w:val="0"/>
              <w:autoSpaceDE w:val="0"/>
              <w:widowControl/>
              <w:spacing w:line="268" w:lineRule="exact" w:before="6" w:after="0"/>
              <w:ind w:left="49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Power mill. </w:t>
            </w:r>
          </w:p>
          <w:p>
            <w:pPr>
              <w:autoSpaceDN w:val="0"/>
              <w:tabs>
                <w:tab w:pos="490" w:val="left"/>
              </w:tabs>
              <w:autoSpaceDE w:val="0"/>
              <w:widowControl/>
              <w:spacing w:line="258" w:lineRule="exact" w:before="0" w:after="0"/>
              <w:ind w:left="13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to </w:t>
            </w:r>
          </w:p>
          <w:p>
            <w:pPr>
              <w:autoSpaceDN w:val="0"/>
              <w:autoSpaceDE w:val="0"/>
              <w:widowControl/>
              <w:spacing w:line="268" w:lineRule="exact" w:before="6" w:after="0"/>
              <w:ind w:left="49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Vertical Machining </w:t>
            </w:r>
          </w:p>
          <w:p>
            <w:pPr>
              <w:autoSpaceDN w:val="0"/>
              <w:autoSpaceDE w:val="0"/>
              <w:widowControl/>
              <w:spacing w:line="266" w:lineRule="exact" w:before="12" w:after="0"/>
              <w:ind w:left="49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Center (VMC)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2" w:lineRule="exact" w:before="64" w:after="0"/>
              <w:ind w:left="21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292" w:lineRule="exact" w:before="210" w:after="0"/>
              <w:ind w:left="218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Importing of 3D Solid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Creating Block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movement of block on 3 Axis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scaling rotation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Creating Work plan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Parts of VMC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Turning ON/OFF VMC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Control Panel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58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16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Selecting Cutting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Tool, setting up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Cutting Parameters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Creating tool Path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Power Mill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44" w:after="0"/>
              <w:ind w:left="218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Tool 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Editing Tool Parameters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Defining Cutting Conditions.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Defining Cutting Speed. </w:t>
            </w:r>
          </w:p>
          <w:p>
            <w:pPr>
              <w:autoSpaceDN w:val="0"/>
              <w:autoSpaceDE w:val="0"/>
              <w:widowControl/>
              <w:spacing w:line="288" w:lineRule="exact" w:before="4" w:after="0"/>
              <w:ind w:left="218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Selecting appropriate tool Path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Applying Tool path.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6" w:lineRule="exact" w:before="224" w:after="0"/>
              <w:ind w:left="218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Study-4(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er detail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please see Page No: 6)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17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13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486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17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Appling different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Cutting strategies,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Creating NC code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Saving NC Code </w:t>
            </w:r>
          </w:p>
          <w:p>
            <w:pPr>
              <w:autoSpaceDN w:val="0"/>
              <w:autoSpaceDE w:val="0"/>
              <w:widowControl/>
              <w:spacing w:line="268" w:lineRule="exact" w:before="28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+ </w:t>
            </w:r>
          </w:p>
          <w:p>
            <w:pPr>
              <w:autoSpaceDN w:val="0"/>
              <w:autoSpaceDE w:val="0"/>
              <w:widowControl/>
              <w:spacing w:line="268" w:lineRule="exact" w:before="55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Job search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328" w:lineRule="exact" w:before="10" w:after="0"/>
              <w:ind w:left="21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Roughing Strategies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finishing strategies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Appling appropriates strategies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given model. </w:t>
            </w:r>
          </w:p>
          <w:p>
            <w:pPr>
              <w:autoSpaceDN w:val="0"/>
              <w:autoSpaceDE w:val="0"/>
              <w:widowControl/>
              <w:spacing w:line="330" w:lineRule="exact" w:before="4" w:after="0"/>
              <w:ind w:left="21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Creating NC Code for each strategy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Saving NC Code </w:t>
            </w:r>
          </w:p>
          <w:p>
            <w:pPr>
              <w:autoSpaceDN w:val="0"/>
              <w:autoSpaceDE w:val="0"/>
              <w:widowControl/>
              <w:spacing w:line="332" w:lineRule="exact" w:before="322" w:after="0"/>
              <w:ind w:left="218" w:right="115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Job market &amp; job search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Job related skills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Interpersonal skills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Communication skills </w:t>
            </w:r>
          </w:p>
          <w:p>
            <w:pPr>
              <w:autoSpaceDN w:val="0"/>
              <w:autoSpaceDE w:val="0"/>
              <w:widowControl/>
              <w:spacing w:line="276" w:lineRule="exact" w:before="378" w:after="0"/>
              <w:ind w:left="500" w:right="288" w:hanging="2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38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Monthly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Test – 4</w:t>
            </w:r>
          </w:p>
        </w:tc>
      </w:tr>
      <w:tr>
        <w:trPr>
          <w:trHeight w:hRule="exact" w:val="422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18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34" w:after="0"/>
              <w:ind w:left="100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to VMC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Work offset. </w:t>
            </w:r>
          </w:p>
          <w:p>
            <w:pPr>
              <w:autoSpaceDN w:val="0"/>
              <w:autoSpaceDE w:val="0"/>
              <w:widowControl/>
              <w:spacing w:line="268" w:lineRule="exact" w:before="276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CV Building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6" w:lineRule="exact" w:before="52" w:after="0"/>
              <w:ind w:left="21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292" w:lineRule="exact" w:before="118" w:after="0"/>
              <w:ind w:left="21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Machine Referencing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Tool movement with Hand Wheel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Jog Mode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Clamping tool in VMC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Fixing Job in vice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Job Paralleling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work offset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Work offset methods </w:t>
            </w:r>
          </w:p>
          <w:p>
            <w:pPr>
              <w:autoSpaceDN w:val="0"/>
              <w:autoSpaceDE w:val="0"/>
              <w:widowControl/>
              <w:spacing w:line="294" w:lineRule="exact" w:before="274" w:after="0"/>
              <w:ind w:left="218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Session on CV Building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to make notable CV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Dos and Don’ts of CV making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36"/>
        </w:trPr>
        <w:tc>
          <w:tcPr>
            <w:tcW w:type="dxa" w:w="1510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19</w:t>
            </w:r>
          </w:p>
        </w:tc>
        <w:tc>
          <w:tcPr>
            <w:tcW w:type="dxa" w:w="2630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Manual Programming </w:t>
            </w:r>
          </w:p>
        </w:tc>
        <w:tc>
          <w:tcPr>
            <w:tcW w:type="dxa" w:w="4394"/>
            <w:tcBorders>
              <w:start w:sz="4.0" w:val="single" w:color="#000000"/>
              <w:top w:sz="3.2000000000007276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40" w:after="0"/>
              <w:ind w:left="218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G &amp; M Codes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Program Structure.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88" w:lineRule="exact" w:before="6" w:after="0"/>
              <w:ind w:left="21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G01, G00, G90, G70, G94, G95, 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N, F, M, 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Point to point movement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Cutting with Z-height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Programming on CNC simulator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Profile Milling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G-02 &amp; G03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Study-5(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er detail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please see Page No: 6)</w:t>
            </w:r>
          </w:p>
        </w:tc>
        <w:tc>
          <w:tcPr>
            <w:tcW w:type="dxa" w:w="1642"/>
            <w:tcBorders>
              <w:start w:sz="3.200000000000273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72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14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377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20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" w:after="0"/>
              <w:ind w:left="10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Performing Milling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operations on VMC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VMC Control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Panel (Programming)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6" w:lineRule="exact" w:before="62" w:after="0"/>
              <w:ind w:left="21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Creating NC Code as per drawing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provided by instructor.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84" w:lineRule="exact" w:before="10" w:after="0"/>
              <w:ind w:left="21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Run the NC code on simulator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Wring code in VMC/ importing code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from media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the Program and perform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following operations.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86" w:lineRule="exact" w:before="6" w:after="0"/>
              <w:ind w:left="21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Face Milling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Slot Milling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Profile Milling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6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Task – 8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  <w:tr>
        <w:trPr>
          <w:trHeight w:hRule="exact" w:val="354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21 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3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Practical Activity (CNC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Turning)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78" w:lineRule="exact" w:before="54" w:after="0"/>
              <w:ind w:left="21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88" w:lineRule="exact" w:before="198" w:after="0"/>
              <w:ind w:left="21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Perform the Following Operations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codes G00, G01, G02, G03,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G71 cycle, G74, G76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Facing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Step Turning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Radius Cutting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Chamfering &amp; Filleting Operation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Threading Operation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Drilling &amp; Boring Operation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58" w:after="0"/>
              <w:ind w:left="0" w:right="432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9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</w:tc>
      </w:tr>
      <w:tr>
        <w:trPr>
          <w:trHeight w:hRule="exact" w:val="288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22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6" w:after="6"/>
              <w:ind w:left="106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Practical Activity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(Power Shape +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1.999999999999886" w:type="dxa"/>
            </w:tblPr>
            <w:tblGrid>
              <w:gridCol w:w="877"/>
              <w:gridCol w:w="877"/>
              <w:gridCol w:w="877"/>
            </w:tblGrid>
            <w:tr>
              <w:trPr>
                <w:trHeight w:hRule="exact" w:val="276"/>
              </w:trPr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Power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Mill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152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+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VMC)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90" w:lineRule="exact" w:before="46" w:after="0"/>
              <w:ind w:left="22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 3D part in Power Shape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Import the part in Power Mill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appropriate tool Paths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Generate NC Code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Import code to VMC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Perform the Machining operation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accordingly on VMC </w:t>
            </w:r>
          </w:p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76" w:lineRule="exact" w:before="178" w:after="0"/>
              <w:ind w:left="222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Study-6(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er detail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please see Page No: 6)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6" w:val="left"/>
              </w:tabs>
              <w:autoSpaceDE w:val="0"/>
              <w:widowControl/>
              <w:spacing w:line="254" w:lineRule="exact" w:before="78" w:after="0"/>
              <w:ind w:left="8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10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2"/>
                <w:u w:val="single"/>
              </w:rPr>
              <w:t>(Annex-1)</w:t>
            </w:r>
          </w:p>
          <w:p>
            <w:pPr>
              <w:autoSpaceDN w:val="0"/>
              <w:tabs>
                <w:tab w:pos="222" w:val="left"/>
              </w:tabs>
              <w:autoSpaceDE w:val="0"/>
              <w:widowControl/>
              <w:spacing w:line="278" w:lineRule="exact" w:before="264" w:after="0"/>
              <w:ind w:left="8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Monthly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Test – 5 </w:t>
            </w:r>
          </w:p>
        </w:tc>
      </w:tr>
      <w:tr>
        <w:trPr>
          <w:trHeight w:hRule="exact" w:val="265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23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and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practical  on CNC EDM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and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Operating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40" w:after="0"/>
              <w:ind w:left="22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of EDM. </w:t>
            </w:r>
          </w:p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90" w:lineRule="exact" w:before="2" w:after="0"/>
              <w:ind w:left="22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Safety for EDM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Electrode alignment on EDM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Machine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Work piece alignment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Work piece offset through manual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Work piece offset through Edge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finder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15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113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62" w:after="0"/>
              <w:ind w:left="506" w:right="288" w:hanging="284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story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please see Page No: 5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and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Annexure-III at the end)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40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0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24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6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Developing and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conducting program 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EDM </w:t>
            </w:r>
          </w:p>
          <w:p>
            <w:pPr>
              <w:autoSpaceDN w:val="0"/>
              <w:tabs>
                <w:tab w:pos="66" w:val="left"/>
              </w:tabs>
              <w:autoSpaceDE w:val="0"/>
              <w:widowControl/>
              <w:spacing w:line="278" w:lineRule="exact" w:before="82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Business Development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&amp; entrepreneurship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76" w:lineRule="exact" w:before="52" w:after="0"/>
              <w:ind w:left="22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 furt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her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detail please see Page No: 4)</w:t>
            </w:r>
          </w:p>
          <w:p>
            <w:pPr>
              <w:autoSpaceDN w:val="0"/>
              <w:autoSpaceDE w:val="0"/>
              <w:widowControl/>
              <w:spacing w:line="292" w:lineRule="exact" w:before="210" w:after="0"/>
              <w:ind w:left="144" w:right="576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Developing program for EDM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Performing practical on EDM </w:t>
            </w:r>
          </w:p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86" w:lineRule="exact" w:before="280" w:after="0"/>
              <w:ind w:left="22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Session on Self-Employment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to start a Business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Requirements ( Capital, Physical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etc)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Benefits/Advantages of self-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employment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27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8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25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6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and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practical  on CNC Wire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Cut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Designing and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Operating </w:t>
            </w:r>
          </w:p>
          <w:p>
            <w:pPr>
              <w:autoSpaceDN w:val="0"/>
              <w:autoSpaceDE w:val="0"/>
              <w:widowControl/>
              <w:spacing w:line="276" w:lineRule="exact" w:before="278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Developing and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conducting program 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CNC Wire Cut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84" w:lineRule="exact" w:before="52" w:after="0"/>
              <w:ind w:left="22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Setting of wire in wire cut machine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Alignment of work piece on wire cut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machine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Setting of parameters in Wire cut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machine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Developing program for different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shapes. </w:t>
            </w:r>
          </w:p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88" w:lineRule="exact" w:before="4" w:after="0"/>
              <w:ind w:left="222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Performing practical on wire cut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machine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Line cutting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Square cutting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Rectangular cutting </w:t>
            </w:r>
          </w:p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276" w:lineRule="exact" w:before="222" w:after="0"/>
              <w:ind w:left="222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Study-7(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er detail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please see Page No: 6)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96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26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Overseas Employment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332" w:after="0"/>
              <w:ind w:left="144" w:right="576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Session on General Overseas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Employment opportunities. </w:t>
            </w:r>
          </w:p>
          <w:p>
            <w:pPr>
              <w:autoSpaceDN w:val="0"/>
              <w:autoSpaceDE w:val="0"/>
              <w:widowControl/>
              <w:spacing w:line="292" w:lineRule="exact" w:before="40" w:after="0"/>
              <w:ind w:left="22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Job search Avenues. </w:t>
            </w:r>
          </w:p>
          <w:p>
            <w:pPr>
              <w:autoSpaceDN w:val="0"/>
              <w:tabs>
                <w:tab w:pos="506" w:val="left"/>
              </w:tabs>
              <w:autoSpaceDE w:val="0"/>
              <w:widowControl/>
              <w:spacing w:line="320" w:lineRule="exact" w:before="12" w:after="0"/>
              <w:ind w:left="222" w:right="100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Visa Processes and other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necessary requirements. </w:t>
            </w:r>
          </w:p>
          <w:p>
            <w:pPr>
              <w:autoSpaceDN w:val="0"/>
              <w:autoSpaceDE w:val="0"/>
              <w:widowControl/>
              <w:spacing w:line="276" w:lineRule="exact" w:before="56" w:after="0"/>
              <w:ind w:left="506" w:right="0" w:hanging="284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Immigration Information (Legal age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requirements, Health Certificate,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Police Clearance &amp;Travel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Insurance) 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36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Final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Assessment</w:t>
            </w:r>
          </w:p>
        </w:tc>
      </w:tr>
    </w:tbl>
    <w:p>
      <w:pPr>
        <w:autoSpaceDN w:val="0"/>
        <w:autoSpaceDE w:val="0"/>
        <w:widowControl/>
        <w:spacing w:line="27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16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51"/>
        <w:gridCol w:w="2551"/>
        <w:gridCol w:w="2551"/>
        <w:gridCol w:w="2551"/>
      </w:tblGrid>
      <w:tr>
        <w:trPr>
          <w:trHeight w:hRule="exact" w:val="378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326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Continued…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Overseas Employment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6" w:val="left"/>
                <w:tab w:pos="722" w:val="left"/>
              </w:tabs>
              <w:autoSpaceDE w:val="0"/>
              <w:widowControl/>
              <w:spacing w:line="298" w:lineRule="exact" w:before="318" w:after="0"/>
              <w:ind w:left="22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Selection of two countries of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destination (Gulf Countries,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Malaysia, South Korea etc) focusing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on:-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I.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Trade specific Job Prospects and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Earning levels in that country. </w:t>
            </w:r>
          </w:p>
          <w:p>
            <w:pPr>
              <w:autoSpaceDN w:val="0"/>
              <w:autoSpaceDE w:val="0"/>
              <w:widowControl/>
              <w:spacing w:line="268" w:lineRule="exact" w:before="30" w:after="0"/>
              <w:ind w:left="1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Country Specific Labor laws, entry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II. </w:t>
            </w:r>
          </w:p>
          <w:p>
            <w:pPr>
              <w:autoSpaceDN w:val="0"/>
              <w:autoSpaceDE w:val="0"/>
              <w:widowControl/>
              <w:spacing w:line="298" w:lineRule="exact" w:before="0" w:after="16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exit requirements (Legal age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requirements, Health Certificate,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52.0000000000004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298"/>
              </w:trPr>
              <w:tc>
                <w:tcPr>
                  <w:tcW w:type="dxa" w:w="12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0" w:right="146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Police </w:t>
                  </w:r>
                </w:p>
              </w:tc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Clearance </w:t>
                  </w:r>
                </w:p>
              </w:tc>
              <w:tc>
                <w:tcPr>
                  <w:tcW w:type="dxa" w:w="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&amp; </w:t>
                  </w:r>
                </w:p>
              </w:tc>
              <w:tc>
                <w:tcPr>
                  <w:tcW w:type="dxa" w:w="866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15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Travel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14" w:after="0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Insurance etc.).</w:t>
            </w:r>
          </w:p>
        </w:tc>
        <w:tc>
          <w:tcPr>
            <w:tcW w:type="dxa" w:w="1642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38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98" w:lineRule="exact" w:before="298" w:after="0"/>
              <w:ind w:left="4" w:right="1578" w:hanging="4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926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03"/>
        <w:gridCol w:w="5103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82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17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71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94"/>
        <w:ind w:left="0" w:right="0"/>
      </w:pPr>
    </w:p>
    <w:p>
      <w:pPr>
        <w:autoSpaceDN w:val="0"/>
        <w:tabs>
          <w:tab w:pos="8566" w:val="left"/>
        </w:tabs>
        <w:autoSpaceDE w:val="0"/>
        <w:widowControl/>
        <w:spacing w:line="572" w:lineRule="exact" w:before="0" w:after="294"/>
        <w:ind w:left="1820" w:right="86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 </w:t>
      </w:r>
      <w:r>
        <w:rPr>
          <w:rFonts w:ascii="Arial,Bold" w:hAnsi="Arial,Bold" w:eastAsia="Arial,Bold"/>
          <w:b/>
          <w:i w:val="0"/>
          <w:color w:val="000000"/>
          <w:sz w:val="32"/>
          <w:u w:val="single"/>
        </w:rPr>
        <w:t>TASKS FOR ADVANCE CNC OPERA</w:t>
      </w:r>
      <w:r>
        <w:rPr>
          <w:rFonts w:ascii="Arial,Bold" w:hAnsi="Arial,Bold" w:eastAsia="Arial,Bold"/>
          <w:b/>
          <w:i w:val="0"/>
          <w:color w:val="000000"/>
          <w:sz w:val="32"/>
          <w:u w:val="single"/>
        </w:rPr>
        <w:t>T</w:t>
      </w:r>
      <w:r>
        <w:rPr>
          <w:rFonts w:ascii="Arial,Bold" w:hAnsi="Arial,Bold" w:eastAsia="Arial,Bold"/>
          <w:b/>
          <w:i w:val="0"/>
          <w:color w:val="000000"/>
          <w:sz w:val="32"/>
          <w:u w:val="single"/>
        </w:rPr>
        <w:t>OR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58"/>
        </w:trPr>
        <w:tc>
          <w:tcPr>
            <w:tcW w:type="dxa" w:w="878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1020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(CNC Lath / Turner) </w:t>
            </w:r>
          </w:p>
        </w:tc>
      </w:tr>
      <w:tr>
        <w:trPr>
          <w:trHeight w:hRule="exact" w:val="11424"/>
        </w:trPr>
        <w:tc>
          <w:tcPr>
            <w:tcW w:type="dxa" w:w="878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 </w:t>
            </w:r>
          </w:p>
        </w:tc>
        <w:tc>
          <w:tcPr>
            <w:tcW w:type="dxa" w:w="1020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1: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Perform the Facing and Turning operations. All dimensions are in mm </w:t>
            </w:r>
          </w:p>
          <w:p>
            <w:pPr>
              <w:autoSpaceDN w:val="0"/>
              <w:autoSpaceDE w:val="0"/>
              <w:widowControl/>
              <w:spacing w:line="240" w:lineRule="auto" w:before="294" w:after="0"/>
              <w:ind w:left="170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620770" cy="311531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0770" cy="311531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197" w:lineRule="auto" w:before="34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2: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>Perform Step turning and Facing operations. All dimensions are in mm.</w:t>
            </w:r>
          </w:p>
          <w:p>
            <w:pPr>
              <w:autoSpaceDN w:val="0"/>
              <w:autoSpaceDE w:val="0"/>
              <w:widowControl/>
              <w:spacing w:line="240" w:lineRule="auto" w:before="174" w:after="0"/>
              <w:ind w:left="149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4239259" cy="315722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9259" cy="31572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31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18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316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Lath / Turner)</w:t>
            </w:r>
          </w:p>
        </w:tc>
      </w:tr>
      <w:tr>
        <w:trPr>
          <w:trHeight w:hRule="exact" w:val="1207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4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>Job. 1: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 Perform the arc cutting and tapper turning operations. Dimensions are in mm </w:t>
            </w:r>
          </w:p>
          <w:p>
            <w:pPr>
              <w:autoSpaceDN w:val="0"/>
              <w:autoSpaceDE w:val="0"/>
              <w:widowControl/>
              <w:spacing w:line="240" w:lineRule="auto" w:before="266" w:after="0"/>
              <w:ind w:left="106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4591050" cy="3544570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050" cy="354457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197" w:lineRule="auto" w:before="374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2: </w:t>
            </w:r>
          </w:p>
          <w:p>
            <w:pPr>
              <w:autoSpaceDN w:val="0"/>
              <w:autoSpaceDE w:val="0"/>
              <w:widowControl/>
              <w:spacing w:line="240" w:lineRule="auto" w:before="78" w:after="0"/>
              <w:ind w:left="37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5486400" cy="3102610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10261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32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19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846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2" w:lineRule="exact" w:before="8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32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Lath / Turner)</w:t>
            </w:r>
          </w:p>
        </w:tc>
      </w:tr>
      <w:tr>
        <w:trPr>
          <w:trHeight w:hRule="exact" w:val="11618"/>
        </w:trPr>
        <w:tc>
          <w:tcPr>
            <w:tcW w:type="dxa" w:w="878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1020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82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>Job. 1 &amp; Job. 2: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 Perform the threading operation according to given specifications. All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dimensions are in mm. </w:t>
            </w:r>
          </w:p>
          <w:p>
            <w:pPr>
              <w:autoSpaceDN w:val="0"/>
              <w:autoSpaceDE w:val="0"/>
              <w:widowControl/>
              <w:spacing w:line="197" w:lineRule="auto" w:before="373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3: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Perform the turning, step turning </w:t>
            </w:r>
          </w:p>
          <w:p>
            <w:pPr>
              <w:autoSpaceDN w:val="0"/>
              <w:tabs>
                <w:tab w:pos="4962" w:val="left"/>
              </w:tabs>
              <w:autoSpaceDE w:val="0"/>
              <w:widowControl/>
              <w:spacing w:line="240" w:lineRule="auto" w:before="0" w:after="0"/>
              <w:ind w:left="10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002280" cy="1913890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280" cy="19138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drawing>
                <wp:inline xmlns:a="http://schemas.openxmlformats.org/drawingml/2006/main" xmlns:pic="http://schemas.openxmlformats.org/drawingml/2006/picture">
                  <wp:extent cx="2993389" cy="2307590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389" cy="23075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197" w:lineRule="auto" w:before="2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>and boring operations.</w:t>
            </w:r>
          </w:p>
          <w:p>
            <w:pPr>
              <w:autoSpaceDN w:val="0"/>
              <w:autoSpaceDE w:val="0"/>
              <w:widowControl/>
              <w:spacing w:line="240" w:lineRule="auto" w:before="188" w:after="0"/>
              <w:ind w:left="102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5016500" cy="3773170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6500" cy="377317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58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20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Milling)</w:t>
            </w:r>
          </w:p>
        </w:tc>
      </w:tr>
      <w:tr>
        <w:trPr>
          <w:trHeight w:hRule="exact" w:val="12158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4" w:after="44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1: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Any unit system may be used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0.0" w:type="dxa"/>
            </w:tblPr>
            <w:tblGrid>
              <w:gridCol w:w="5104"/>
              <w:gridCol w:w="5104"/>
            </w:tblGrid>
            <w:tr>
              <w:trPr>
                <w:trHeight w:hRule="exact" w:val="9242"/>
              </w:trPr>
              <w:tc>
                <w:tcPr>
                  <w:tcW w:type="dxa" w:w="4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44" w:after="0"/>
                    <w:ind w:left="0" w:right="0" w:firstLine="0"/>
                    <w:jc w:val="center"/>
                  </w:pPr>
                  <w:r>
                    <w:drawing>
                      <wp:inline xmlns:a="http://schemas.openxmlformats.org/drawingml/2006/main" xmlns:pic="http://schemas.openxmlformats.org/drawingml/2006/picture">
                        <wp:extent cx="3035300" cy="2429510"/>
                        <wp:docPr id="9" name="Picture 9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.pn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35300" cy="2429510"/>
                                </a:xfrm>
                                <a:prstGeom prst="rect"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pPr>
                    <w:autoSpaceDN w:val="0"/>
                    <w:autoSpaceDE w:val="0"/>
                    <w:widowControl/>
                    <w:spacing w:line="197" w:lineRule="auto" w:before="594" w:after="0"/>
                    <w:ind w:left="70" w:right="0" w:firstLine="0"/>
                    <w:jc w:val="left"/>
                  </w:pPr>
                  <w:r>
                    <w:rPr>
                      <w:rFonts w:ascii="Calibri" w:hAnsi="Calibri" w:eastAsia="Calibri"/>
                      <w:b/>
                      <w:i w:val="0"/>
                      <w:color w:val="000000"/>
                      <w:sz w:val="28"/>
                    </w:rPr>
                    <w:t>Job. 3:</w:t>
                  </w: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8"/>
                    </w:rPr>
                    <w:t xml:space="preserve">Apply Pattern command </w:t>
                  </w:r>
                </w:p>
                <w:p>
                  <w:pPr>
                    <w:autoSpaceDN w:val="0"/>
                    <w:autoSpaceDE w:val="0"/>
                    <w:widowControl/>
                    <w:spacing w:line="240" w:lineRule="auto" w:before="48" w:after="0"/>
                    <w:ind w:left="406" w:right="0" w:firstLine="0"/>
                    <w:jc w:val="left"/>
                  </w:pPr>
                  <w:r>
                    <w:drawing>
                      <wp:inline xmlns:a="http://schemas.openxmlformats.org/drawingml/2006/main" xmlns:pic="http://schemas.openxmlformats.org/drawingml/2006/picture">
                        <wp:extent cx="2647950" cy="2801620"/>
                        <wp:docPr id="10" name="Picture 10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.pn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7950" cy="2801620"/>
                                </a:xfrm>
                                <a:prstGeom prst="rect"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type="dxa" w:w="5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386" w:after="0"/>
                    <w:ind w:left="88" w:right="0" w:firstLine="0"/>
                    <w:jc w:val="left"/>
                  </w:pPr>
                  <w:r>
                    <w:rPr>
                      <w:rFonts w:ascii="Calibri" w:hAnsi="Calibri" w:eastAsia="Calibri"/>
                      <w:b/>
                      <w:i w:val="0"/>
                      <w:color w:val="000000"/>
                      <w:sz w:val="28"/>
                    </w:rPr>
                    <w:t>Job. 2:</w:t>
                  </w:r>
                </w:p>
                <w:p>
                  <w:pPr>
                    <w:autoSpaceDN w:val="0"/>
                    <w:autoSpaceDE w:val="0"/>
                    <w:widowControl/>
                    <w:spacing w:line="240" w:lineRule="auto" w:before="132" w:after="0"/>
                    <w:ind w:left="604" w:right="0" w:firstLine="0"/>
                    <w:jc w:val="left"/>
                  </w:pPr>
                  <w:r>
                    <w:drawing>
                      <wp:inline xmlns:a="http://schemas.openxmlformats.org/drawingml/2006/main" xmlns:pic="http://schemas.openxmlformats.org/drawingml/2006/picture">
                        <wp:extent cx="2962910" cy="3572509"/>
                        <wp:docPr id="11" name="Picture 11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.pn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62910" cy="3572509"/>
                                </a:xfrm>
                                <a:prstGeom prst="rect"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</w:tbl>
    <w:p>
      <w:pPr>
        <w:autoSpaceDN w:val="0"/>
        <w:autoSpaceDE w:val="0"/>
        <w:widowControl/>
        <w:spacing w:line="23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21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404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Milling)</w:t>
            </w:r>
          </w:p>
        </w:tc>
      </w:tr>
      <w:tr>
        <w:trPr>
          <w:trHeight w:hRule="exact" w:val="1227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96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Draw the given shape in power shape all the dimensions are in mm. </w:t>
            </w:r>
          </w:p>
          <w:p>
            <w:pPr>
              <w:autoSpaceDN w:val="0"/>
              <w:autoSpaceDE w:val="0"/>
              <w:widowControl/>
              <w:spacing w:line="240" w:lineRule="auto" w:before="352" w:after="0"/>
              <w:ind w:left="1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163310" cy="3243579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310" cy="324357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197" w:lineRule="auto" w:before="34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Fig. 1 </w:t>
            </w:r>
          </w:p>
          <w:p>
            <w:pPr>
              <w:autoSpaceDN w:val="0"/>
              <w:autoSpaceDE w:val="0"/>
              <w:widowControl/>
              <w:spacing w:line="240" w:lineRule="auto" w:before="408" w:after="0"/>
              <w:ind w:left="13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172200" cy="2954020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29540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197" w:lineRule="auto" w:before="318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Fig.2 </w:t>
            </w:r>
          </w:p>
        </w:tc>
      </w:tr>
    </w:tbl>
    <w:p>
      <w:pPr>
        <w:autoSpaceDN w:val="0"/>
        <w:autoSpaceDE w:val="0"/>
        <w:widowControl/>
        <w:spacing w:line="12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22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404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Milling)</w:t>
            </w:r>
          </w:p>
        </w:tc>
      </w:tr>
      <w:tr>
        <w:trPr>
          <w:trHeight w:hRule="exact" w:val="1228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460" w:right="36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8"/>
              </w:rPr>
              <w:t xml:space="preserve">Create the following models using previously used 3D command (Extrude,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8"/>
              </w:rPr>
              <w:t xml:space="preserve">Subtract/Remove material) also apply 3D fillet/ Solid Fillet and Solid chamfer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8"/>
              </w:rPr>
              <w:t xml:space="preserve">command. All dimensions are in mm. </w:t>
            </w:r>
          </w:p>
          <w:p>
            <w:pPr>
              <w:autoSpaceDN w:val="0"/>
              <w:autoSpaceDE w:val="0"/>
              <w:widowControl/>
              <w:spacing w:line="240" w:lineRule="auto" w:before="30" w:after="28"/>
              <w:ind w:left="133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4897120" cy="3304540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7120" cy="330454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50.0" w:type="dxa"/>
            </w:tblPr>
            <w:tblGrid>
              <w:gridCol w:w="5104"/>
              <w:gridCol w:w="5104"/>
            </w:tblGrid>
            <w:tr>
              <w:trPr>
                <w:trHeight w:hRule="exact" w:val="6028"/>
              </w:trPr>
              <w:tc>
                <w:tcPr>
                  <w:tcW w:type="dxa" w:w="9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3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 Fig. 1</w:t>
                  </w:r>
                </w:p>
                <w:p>
                  <w:pPr>
                    <w:autoSpaceDN w:val="0"/>
                    <w:autoSpaceDE w:val="0"/>
                    <w:widowControl/>
                    <w:spacing w:line="197" w:lineRule="auto" w:before="5570" w:after="0"/>
                    <w:ind w:left="0" w:right="194" w:firstLine="0"/>
                    <w:jc w:val="right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>Fig. 2</w:t>
                  </w:r>
                </w:p>
              </w:tc>
              <w:tc>
                <w:tcPr>
                  <w:tcW w:type="dxa" w:w="8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54" w:after="0"/>
                    <w:ind w:left="218" w:right="0" w:firstLine="0"/>
                    <w:jc w:val="left"/>
                  </w:pPr>
                  <w:r>
                    <w:drawing>
                      <wp:inline xmlns:a="http://schemas.openxmlformats.org/drawingml/2006/main" xmlns:pic="http://schemas.openxmlformats.org/drawingml/2006/picture">
                        <wp:extent cx="4885690" cy="3755389"/>
                        <wp:docPr id="15" name="Picture 15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.pn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85690" cy="3755389"/>
                                </a:xfrm>
                                <a:prstGeom prst="rect"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</w:tbl>
    <w:p>
      <w:pPr>
        <w:autoSpaceDN w:val="0"/>
        <w:autoSpaceDE w:val="0"/>
        <w:widowControl/>
        <w:spacing w:line="11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23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4046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Milling)</w:t>
            </w:r>
          </w:p>
        </w:tc>
      </w:tr>
      <w:tr>
        <w:trPr>
          <w:trHeight w:hRule="exact" w:val="11878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7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4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Use the following commands to create the given model. </w:t>
            </w:r>
          </w:p>
          <w:p>
            <w:pPr>
              <w:autoSpaceDN w:val="0"/>
              <w:autoSpaceDE w:val="0"/>
              <w:widowControl/>
              <w:spacing w:line="247" w:lineRule="auto" w:before="6" w:after="0"/>
              <w:ind w:left="820" w:right="676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Extrude surface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Surface Revolution </w:t>
            </w:r>
          </w:p>
          <w:p>
            <w:pPr>
              <w:autoSpaceDN w:val="0"/>
              <w:autoSpaceDE w:val="0"/>
              <w:widowControl/>
              <w:spacing w:line="245" w:lineRule="auto" w:before="36" w:after="0"/>
              <w:ind w:left="820" w:right="74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>Fillet surface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Fill surface </w:t>
            </w:r>
          </w:p>
          <w:p>
            <w:pPr>
              <w:autoSpaceDN w:val="0"/>
              <w:autoSpaceDE w:val="0"/>
              <w:widowControl/>
              <w:spacing w:line="240" w:lineRule="auto" w:before="818" w:after="0"/>
              <w:ind w:left="210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5980430" cy="4989830"/>
                  <wp:docPr id="16" name="Picture 1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498983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51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24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404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Milling)</w:t>
            </w:r>
          </w:p>
        </w:tc>
      </w:tr>
      <w:tr>
        <w:trPr>
          <w:trHeight w:hRule="exact" w:val="12158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8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4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1: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>Simple Slotting: take the depth of slot = 3mm</w:t>
            </w:r>
          </w:p>
          <w:p>
            <w:pPr>
              <w:autoSpaceDN w:val="0"/>
              <w:tabs>
                <w:tab w:pos="5732" w:val="left"/>
              </w:tabs>
              <w:autoSpaceDE w:val="0"/>
              <w:widowControl/>
              <w:spacing w:line="240" w:lineRule="auto" w:before="112" w:after="0"/>
              <w:ind w:left="1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472179" cy="3191510"/>
                  <wp:docPr id="17" name="Picture 1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2179" cy="319151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>Job. 2: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 Profile Milling, Take depth of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>cut = 3mm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0" w:right="4" w:firstLine="0"/>
              <w:jc w:val="right"/>
            </w:pPr>
            <w:r>
              <w:drawing>
                <wp:inline xmlns:a="http://schemas.openxmlformats.org/drawingml/2006/main" xmlns:pic="http://schemas.openxmlformats.org/drawingml/2006/picture">
                  <wp:extent cx="2597150" cy="2218690"/>
                  <wp:docPr id="18" name="Picture 1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150" cy="2218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tabs>
                <w:tab w:pos="6800" w:val="left"/>
              </w:tabs>
              <w:autoSpaceDE w:val="0"/>
              <w:widowControl/>
              <w:spacing w:line="240" w:lineRule="auto" w:before="1406" w:after="0"/>
              <w:ind w:left="10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990340" cy="2926080"/>
                  <wp:docPr id="19" name="Picture 1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0340" cy="292608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drawing>
                <wp:inline xmlns:a="http://schemas.openxmlformats.org/drawingml/2006/main" xmlns:pic="http://schemas.openxmlformats.org/drawingml/2006/picture">
                  <wp:extent cx="2146300" cy="1761490"/>
                  <wp:docPr id="20" name="Picture 2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300" cy="17614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23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25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3636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Lath / Turner)</w:t>
            </w:r>
          </w:p>
        </w:tc>
      </w:tr>
      <w:tr>
        <w:trPr>
          <w:trHeight w:hRule="exact" w:val="12102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9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30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1: </w:t>
            </w:r>
          </w:p>
          <w:p>
            <w:pPr>
              <w:autoSpaceDN w:val="0"/>
              <w:autoSpaceDE w:val="0"/>
              <w:widowControl/>
              <w:spacing w:line="240" w:lineRule="auto" w:before="620" w:after="0"/>
              <w:ind w:left="10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120130" cy="3096260"/>
                  <wp:docPr id="21" name="Picture 2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130" cy="309626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Job. 2: </w:t>
            </w:r>
          </w:p>
          <w:p>
            <w:pPr>
              <w:autoSpaceDN w:val="0"/>
              <w:autoSpaceDE w:val="0"/>
              <w:widowControl/>
              <w:spacing w:line="240" w:lineRule="auto" w:before="58" w:after="0"/>
              <w:ind w:left="90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141720" cy="3227070"/>
                  <wp:docPr id="22" name="Picture 2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0" cy="322707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28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26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558"/>
        <w:gridCol w:w="5558"/>
      </w:tblGrid>
      <w:tr>
        <w:trPr>
          <w:trHeight w:hRule="exact" w:val="660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0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No.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8" w:after="0"/>
              <w:ind w:left="0" w:right="404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>(CNC Milling)</w:t>
            </w:r>
          </w:p>
        </w:tc>
      </w:tr>
      <w:tr>
        <w:trPr>
          <w:trHeight w:hRule="exact" w:val="9118"/>
        </w:trPr>
        <w:tc>
          <w:tcPr>
            <w:tcW w:type="dxa" w:w="878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10 </w:t>
            </w:r>
          </w:p>
        </w:tc>
        <w:tc>
          <w:tcPr>
            <w:tcW w:type="dxa" w:w="1020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1074" w:after="0"/>
              <w:ind w:left="10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123940" cy="4373880"/>
                  <wp:docPr id="23" name="Picture 2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3940" cy="437388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327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558"/>
        <w:gridCol w:w="5558"/>
      </w:tblGrid>
      <w:tr>
        <w:trPr>
          <w:trHeight w:hRule="exact" w:val="324"/>
        </w:trPr>
        <w:tc>
          <w:tcPr>
            <w:tcW w:type="dxa" w:w="43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50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964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27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08" w:right="422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0"/>
        <w:ind w:left="0" w:right="0"/>
      </w:pPr>
    </w:p>
    <w:p>
      <w:pPr>
        <w:autoSpaceDN w:val="0"/>
        <w:autoSpaceDE w:val="0"/>
        <w:widowControl/>
        <w:spacing w:line="444" w:lineRule="exact" w:before="0" w:after="0"/>
        <w:ind w:left="0" w:right="474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40"/>
        </w:rPr>
        <w:t xml:space="preserve">Annexure-II </w:t>
      </w:r>
    </w:p>
    <w:p>
      <w:pPr>
        <w:autoSpaceDN w:val="0"/>
        <w:autoSpaceDE w:val="0"/>
        <w:widowControl/>
        <w:spacing w:line="444" w:lineRule="exact" w:before="214" w:after="0"/>
        <w:ind w:left="2146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40"/>
        </w:rPr>
        <w:t xml:space="preserve">Workplace/Institute Ethics Guide </w:t>
      </w:r>
    </w:p>
    <w:p>
      <w:pPr>
        <w:autoSpaceDN w:val="0"/>
        <w:autoSpaceDE w:val="0"/>
        <w:widowControl/>
        <w:spacing w:line="414" w:lineRule="exact" w:before="188" w:after="0"/>
        <w:ind w:left="574" w:right="518" w:firstLine="0"/>
        <w:jc w:val="both"/>
      </w:pPr>
      <w:r>
        <w:rPr>
          <w:rFonts w:ascii="Arial" w:hAnsi="Arial" w:eastAsia="Arial"/>
          <w:b w:val="0"/>
          <w:i w:val="0"/>
          <w:color w:val="000000"/>
          <w:sz w:val="24"/>
        </w:rPr>
        <w:t>Work ethic is a standard of conduct and values for job performance. The modern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definition of what constitutes good work ethics often varies.  Different businesses have </w:t>
      </w:r>
      <w:r>
        <w:rPr>
          <w:rFonts w:ascii="Arial" w:hAnsi="Arial" w:eastAsia="Arial"/>
          <w:b w:val="0"/>
          <w:i w:val="0"/>
          <w:color w:val="000000"/>
          <w:sz w:val="24"/>
        </w:rPr>
        <w:t>different expectations. Work ethic is a belief that hard work and diligence have a moral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benefit and an inherent ability, virtue or value to strengthen character and individual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abilities. It is a set of values centered on importance of work and manifested by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determination or desire to work hard. </w:t>
      </w:r>
    </w:p>
    <w:p>
      <w:pPr>
        <w:autoSpaceDN w:val="0"/>
        <w:autoSpaceDE w:val="0"/>
        <w:widowControl/>
        <w:spacing w:line="268" w:lineRule="exact" w:before="430" w:after="0"/>
        <w:ind w:left="574" w:right="0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>The following ten work ethics are defined as essential for employee’s success: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8" w:lineRule="exact" w:before="488" w:after="0"/>
        <w:ind w:left="1296" w:right="43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Attendance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Be at work every day possible, plan your absences don’t abuse leave time. Be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punctual every day.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0" w:after="0"/>
        <w:ind w:left="1296" w:right="43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Character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Honesty is the single most important factor having a direct bearing on the final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success of an individual, corporation, or product. Complete assigned tasks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correctly and promptly. Look to improve your skills.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0" w:after="0"/>
        <w:ind w:left="1296" w:right="43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 xml:space="preserve">Team Work: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The ability to get along with others including those you don’t necessarily like. The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ability to carry your own weight and help others who are struggling. Recognize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when to speak up with an ideas and when to compromise by blend ideas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together.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tabs>
          <w:tab w:pos="1296" w:val="left"/>
        </w:tabs>
        <w:autoSpaceDE w:val="0"/>
        <w:widowControl/>
        <w:spacing w:line="414" w:lineRule="exact" w:before="158" w:after="470"/>
        <w:ind w:left="934" w:right="432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4.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Appearance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Dress for success, set your best foot forward, personal hygiene, good manner,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remember that the first impression of who you are, can last a life time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5.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Attitude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Listen to suggestions and be positive, accept responsibility. If you make a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mistake, admit it.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Values workplace safety rules and precautions for personal and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46.0" w:type="dxa"/>
      </w:tblPr>
      <w:tblGrid>
        <w:gridCol w:w="5274"/>
        <w:gridCol w:w="5274"/>
      </w:tblGrid>
      <w:tr>
        <w:trPr>
          <w:trHeight w:hRule="exact" w:val="324"/>
        </w:trPr>
        <w:tc>
          <w:tcPr>
            <w:tcW w:type="dxa" w:w="486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7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0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28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10" w:right="826" w:bottom="496" w:left="86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0"/>
        <w:ind w:left="0" w:right="0"/>
      </w:pPr>
    </w:p>
    <w:p>
      <w:pPr>
        <w:autoSpaceDN w:val="0"/>
        <w:autoSpaceDE w:val="0"/>
        <w:widowControl/>
        <w:spacing w:line="342" w:lineRule="exact" w:before="0" w:after="0"/>
        <w:ind w:left="750" w:right="0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 xml:space="preserve">co-worker safety. Avoids unnecessary risks. Willing to learn new processes,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systems and procedures in light of changing responsibilities. </w:t>
      </w:r>
    </w:p>
    <w:p>
      <w:pPr>
        <w:autoSpaceDN w:val="0"/>
        <w:autoSpaceDE w:val="0"/>
        <w:widowControl/>
        <w:spacing w:line="414" w:lineRule="exact" w:before="0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6.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Productivity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Do the work correctly, quality and timelines are prized. Get along with fellows,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cooperation is the key to productivity. Help out whenever asked, do extra without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being asked. Take pride in your work, do things the best you know how.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Eagerly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focuses energy on accomplishing tasks, also referred to as demonstrating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ownership. Takes pride in work. </w:t>
      </w:r>
    </w:p>
    <w:p>
      <w:pPr>
        <w:autoSpaceDN w:val="0"/>
        <w:autoSpaceDE w:val="0"/>
        <w:widowControl/>
        <w:spacing w:line="340" w:lineRule="exact" w:before="68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7.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Organizational Skills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Make an effort to improve, learn ways to better yourself. Time management;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utilize time and resources to get the most out of both.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Takes an appropriate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approach to social interactions at work. Maintains focus on work responsibilities. </w:t>
      </w:r>
    </w:p>
    <w:p>
      <w:pPr>
        <w:autoSpaceDN w:val="0"/>
        <w:tabs>
          <w:tab w:pos="750" w:val="left"/>
        </w:tabs>
        <w:autoSpaceDE w:val="0"/>
        <w:widowControl/>
        <w:spacing w:line="416" w:lineRule="exact" w:before="36" w:after="0"/>
        <w:ind w:left="388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8.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Communication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Written communication, </w:t>
      </w:r>
      <w:r>
        <w:rPr>
          <w:rFonts w:ascii="Arial" w:hAnsi="Arial" w:eastAsia="Arial"/>
          <w:b w:val="0"/>
          <w:i w:val="0"/>
          <w:color w:val="000000"/>
          <w:sz w:val="24"/>
        </w:rPr>
        <w:t>being able to correctly write reports and memos.</w:t>
      </w:r>
    </w:p>
    <w:p>
      <w:pPr>
        <w:autoSpaceDN w:val="0"/>
        <w:autoSpaceDE w:val="0"/>
        <w:widowControl/>
        <w:spacing w:line="268" w:lineRule="exact" w:before="150" w:after="0"/>
        <w:ind w:left="750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2"/>
        </w:rPr>
        <w:t xml:space="preserve">Verbal communications, </w:t>
      </w:r>
      <w:r>
        <w:rPr>
          <w:rFonts w:ascii="Arial" w:hAnsi="Arial" w:eastAsia="Arial"/>
          <w:b w:val="0"/>
          <w:i w:val="0"/>
          <w:color w:val="000000"/>
          <w:sz w:val="24"/>
        </w:rPr>
        <w:t>being able to communicate one on one or to a group.</w:t>
      </w:r>
    </w:p>
    <w:p>
      <w:pPr>
        <w:autoSpaceDN w:val="0"/>
        <w:autoSpaceDE w:val="0"/>
        <w:widowControl/>
        <w:spacing w:line="414" w:lineRule="exact" w:before="0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9.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Cooperation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Follow institute rules and regulations, learn and follow expectations. Get along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with fellows, cooperation is the key to productivity.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Able to welcome and adapt to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changing workplace situations and the application of new or different skills. </w:t>
      </w:r>
    </w:p>
    <w:p>
      <w:pPr>
        <w:autoSpaceDN w:val="0"/>
        <w:autoSpaceDE w:val="0"/>
        <w:widowControl/>
        <w:spacing w:line="414" w:lineRule="exact" w:before="0" w:after="345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2"/>
        </w:rPr>
        <w:t>10.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Respect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Work hard, work to the best of your ability. Carry out orders, do what’s asked the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first time. Show respect, accept and acknowledge an individual’s talents and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knowledge.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Respects diversity in the workplace, including showing due respect </w:t>
      </w:r>
      <w:r>
        <w:rPr>
          <w:rFonts w:ascii="Arial" w:hAnsi="Arial" w:eastAsia="Arial"/>
          <w:b w:val="0"/>
          <w:i w:val="0"/>
          <w:color w:val="000000"/>
          <w:sz w:val="24"/>
        </w:rPr>
        <w:t>for different perspectives, opinions and suggestions.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4751"/>
        <w:gridCol w:w="4751"/>
      </w:tblGrid>
      <w:tr>
        <w:trPr>
          <w:trHeight w:hRule="exact" w:val="324"/>
        </w:trPr>
        <w:tc>
          <w:tcPr>
            <w:tcW w:type="dxa" w:w="486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7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0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29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10" w:right="1326" w:bottom="496" w:left="14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8"/>
        <w:ind w:left="0" w:right="0"/>
      </w:pPr>
    </w:p>
    <w:p>
      <w:pPr>
        <w:autoSpaceDN w:val="0"/>
        <w:autoSpaceDE w:val="0"/>
        <w:widowControl/>
        <w:spacing w:line="358" w:lineRule="exact" w:before="0" w:after="0"/>
        <w:ind w:left="0" w:right="650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Annexure-III </w:t>
      </w:r>
    </w:p>
    <w:p>
      <w:pPr>
        <w:autoSpaceDN w:val="0"/>
        <w:autoSpaceDE w:val="0"/>
        <w:widowControl/>
        <w:spacing w:line="360" w:lineRule="exact" w:before="198" w:after="202"/>
        <w:ind w:left="360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  <w:u w:val="single"/>
        </w:rPr>
        <w:t>Suggestive Format And Sequence Order Of Success Story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3414"/>
        <w:gridCol w:w="3414"/>
        <w:gridCol w:w="3414"/>
      </w:tblGrid>
      <w:tr>
        <w:trPr>
          <w:trHeight w:hRule="exact" w:val="284"/>
        </w:trPr>
        <w:tc>
          <w:tcPr>
            <w:tcW w:type="dxa" w:w="1000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S. No </w:t>
            </w:r>
          </w:p>
        </w:tc>
        <w:tc>
          <w:tcPr>
            <w:tcW w:type="dxa" w:w="2832"/>
            <w:tcBorders>
              <w:start w:sz="4.0" w:val="single" w:color="#000000"/>
              <w:top w:sz="3.2000000000000455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9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6382"/>
            <w:tcBorders>
              <w:start w:sz="3.200000000000273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1324"/>
        </w:trPr>
        <w:tc>
          <w:tcPr>
            <w:tcW w:type="dxa" w:w="100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283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98" w:right="100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Self &amp; Family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background </w:t>
            </w:r>
          </w:p>
        </w:tc>
        <w:tc>
          <w:tcPr>
            <w:tcW w:type="dxa" w:w="6382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2" w:after="0"/>
              <w:ind w:left="462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Self-introduction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Family background and socio economic status,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Education level and activities involved in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Financial hardships etc </w:t>
            </w:r>
          </w:p>
        </w:tc>
      </w:tr>
      <w:tr>
        <w:trPr>
          <w:trHeight w:hRule="exact" w:val="1434"/>
        </w:trPr>
        <w:tc>
          <w:tcPr>
            <w:tcW w:type="dxa" w:w="100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283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98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he came on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board NAVTTC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Training/  or got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trained through any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other source </w:t>
            </w:r>
          </w:p>
        </w:tc>
        <w:tc>
          <w:tcPr>
            <w:tcW w:type="dxa" w:w="6382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86" w:lineRule="exact" w:before="6" w:after="0"/>
              <w:ind w:left="462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Information about course, apply and selection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Course duration, trade 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Attendance, active participation, monthly tests,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interest in lab work </w:t>
            </w:r>
          </w:p>
        </w:tc>
      </w:tr>
      <w:tr>
        <w:trPr>
          <w:trHeight w:hRule="exact" w:val="2120"/>
        </w:trPr>
        <w:tc>
          <w:tcPr>
            <w:tcW w:type="dxa" w:w="100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283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Post training activities </w:t>
            </w:r>
          </w:p>
        </w:tc>
        <w:tc>
          <w:tcPr>
            <w:tcW w:type="dxa" w:w="6382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0" w:after="0"/>
              <w:ind w:left="46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job / business (self-employment) was set up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capital was managed (loan (if any) etc). </w:t>
            </w:r>
          </w:p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84" w:lineRule="exact" w:before="10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Detail of work to share i.e. where is job or business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being done; how many people employed ( in case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self-employment/  business 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Monthly income or earnings and support to family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Earning a happy life than before </w:t>
            </w:r>
          </w:p>
        </w:tc>
      </w:tr>
      <w:tr>
        <w:trPr>
          <w:trHeight w:hRule="exact" w:val="1266"/>
        </w:trPr>
        <w:tc>
          <w:tcPr>
            <w:tcW w:type="dxa" w:w="100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283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98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(under training) </w:t>
            </w:r>
          </w:p>
        </w:tc>
        <w:tc>
          <w:tcPr>
            <w:tcW w:type="dxa" w:w="6382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88" w:lineRule="exact" w:before="6" w:after="0"/>
              <w:ind w:left="462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Take the training opportunity seriously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Impose self-discipline and ensure regularity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Hard work pays in the end so be always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ready for the same. </w:t>
            </w:r>
          </w:p>
        </w:tc>
      </w:tr>
    </w:tbl>
    <w:p>
      <w:pPr>
        <w:autoSpaceDN w:val="0"/>
        <w:autoSpaceDE w:val="0"/>
        <w:widowControl/>
        <w:spacing w:line="298" w:lineRule="exact" w:before="426" w:after="0"/>
        <w:ind w:left="474" w:right="86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Note: Success story is a source of motivation for the trainees and can be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presented in a number of ways/forms in a NAVTTC skill development course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as under: -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2" w:lineRule="exact" w:before="48" w:after="0"/>
        <w:ind w:left="836" w:right="1296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To call a passed out successful person of institute. He/she will narrate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his/her success story to the trainees in his/her own words and meet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trainees as well. </w:t>
      </w:r>
    </w:p>
    <w:p>
      <w:pPr>
        <w:autoSpaceDN w:val="0"/>
        <w:autoSpaceDE w:val="0"/>
        <w:widowControl/>
        <w:spacing w:line="414" w:lineRule="exact" w:before="0" w:after="0"/>
        <w:ind w:left="836" w:right="144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To see and listen to a recorded video/clip (5 to 7 minutes) showing a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successful person Audio video recording that has to cover the above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mentioned points. </w:t>
      </w:r>
    </w:p>
    <w:p>
      <w:pPr>
        <w:autoSpaceDN w:val="0"/>
        <w:autoSpaceDE w:val="0"/>
        <w:widowControl/>
        <w:spacing w:line="298" w:lineRule="exact" w:before="116" w:after="644"/>
        <w:ind w:left="836" w:right="115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The teacher displays the picture of a successful trainee (name, trade,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institute, organization, job, earning per month etc) and narrates his/her </w:t>
      </w:r>
      <w:r>
        <w:rPr>
          <w:rFonts w:ascii="Arial,Bold" w:hAnsi="Arial,Bold" w:eastAsia="Arial,Bold"/>
          <w:b/>
          <w:i w:val="0"/>
          <w:color w:val="000000"/>
          <w:sz w:val="24"/>
        </w:rPr>
        <w:t>story in teacher’s own motivational words.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85.99999999999994" w:type="dxa"/>
      </w:tblPr>
      <w:tblGrid>
        <w:gridCol w:w="5121"/>
        <w:gridCol w:w="5121"/>
      </w:tblGrid>
      <w:tr>
        <w:trPr>
          <w:trHeight w:hRule="exact" w:val="324"/>
        </w:trPr>
        <w:tc>
          <w:tcPr>
            <w:tcW w:type="dxa" w:w="486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FVTLM009 </w:t>
            </w:r>
          </w:p>
        </w:tc>
        <w:tc>
          <w:tcPr>
            <w:tcW w:type="dxa" w:w="457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0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30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sectPr w:rsidR="00FC693F" w:rsidRPr="0006063C" w:rsidSect="00034616">
      <w:pgSz w:w="12240" w:h="15840"/>
      <w:pgMar w:top="710" w:right="672" w:bottom="496" w:left="1326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