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22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356" w:lineRule="exact" w:before="970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6" w:lineRule="exact" w:before="756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12" w:lineRule="exact" w:before="570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8"/>
        </w:rPr>
        <w:t xml:space="preserve">"Skill for All" </w:t>
      </w:r>
    </w:p>
    <w:p>
      <w:pPr>
        <w:autoSpaceDN w:val="0"/>
        <w:autoSpaceDE w:val="0"/>
        <w:widowControl/>
        <w:spacing w:line="240" w:lineRule="auto" w:before="1398" w:after="0"/>
        <w:ind w:left="0" w:right="4498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402080" cy="164973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64973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14" w:lineRule="exact" w:before="2748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Course Contents / Lesson Plan </w:t>
      </w:r>
    </w:p>
    <w:p>
      <w:pPr>
        <w:autoSpaceDN w:val="0"/>
        <w:autoSpaceDE w:val="0"/>
        <w:widowControl/>
        <w:spacing w:line="314" w:lineRule="exact" w:before="328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Course Title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Advanced Civil Survey </w:t>
      </w:r>
    </w:p>
    <w:p>
      <w:pPr>
        <w:autoSpaceDN w:val="0"/>
        <w:autoSpaceDE w:val="0"/>
        <w:widowControl/>
        <w:spacing w:line="314" w:lineRule="exact" w:before="72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Duration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6 Months </w:t>
      </w:r>
    </w:p>
    <w:p>
      <w:pPr>
        <w:autoSpaceDN w:val="0"/>
        <w:autoSpaceDE w:val="0"/>
        <w:widowControl/>
        <w:spacing w:line="197" w:lineRule="auto" w:before="1796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108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 </w:t>
      </w:r>
    </w:p>
    <w:p>
      <w:pPr>
        <w:sectPr>
          <w:pgSz w:w="12240" w:h="15840"/>
          <w:pgMar w:top="542" w:right="522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72"/>
        <w:ind w:left="0" w:right="0"/>
      </w:pPr>
    </w:p>
    <w:p>
      <w:pPr>
        <w:autoSpaceDN w:val="0"/>
        <w:autoSpaceDE w:val="0"/>
        <w:widowControl/>
        <w:spacing w:line="356" w:lineRule="exact" w:before="0" w:after="202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Course Details / Description&amp;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5.99999999999994" w:type="dxa"/>
      </w:tblPr>
      <w:tblGrid>
        <w:gridCol w:w="5513"/>
        <w:gridCol w:w="5513"/>
      </w:tblGrid>
      <w:tr>
        <w:trPr>
          <w:trHeight w:hRule="exact" w:val="672"/>
        </w:trPr>
        <w:tc>
          <w:tcPr>
            <w:tcW w:type="dxa" w:w="2694"/>
            <w:tcBorders>
              <w:start w:sz="3.1999999999999886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330" w:after="0"/>
              <w:ind w:left="53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Course Title </w:t>
            </w:r>
          </w:p>
        </w:tc>
        <w:tc>
          <w:tcPr>
            <w:tcW w:type="dxa" w:w="7806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170" w:after="0"/>
              <w:ind w:left="0" w:right="231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Advanced Civil Survey </w:t>
            </w:r>
          </w:p>
        </w:tc>
      </w:tr>
      <w:tr>
        <w:trPr>
          <w:trHeight w:hRule="exact" w:val="11592"/>
        </w:trPr>
        <w:tc>
          <w:tcPr>
            <w:tcW w:type="dxa" w:w="2694"/>
            <w:tcBorders>
              <w:start w:sz="3.1999999999999886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806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Employable skills for DAE (Civil) through an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 xml:space="preserve"> in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ensiv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 xml:space="preserve"> 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ourse on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Advanced Civil Survey Techniques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6" w:lineRule="exact" w:before="44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practical training  delivery by a  team of dedicated  professionals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436" w:lineRule="exact" w:before="43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soft skills (i.e. interpersonal/communication skills; personal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grooming of the trainees etc) as well as entrepreneurial skills ( i.e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marketing skills; free lancing etc). The course also seeks to inculcate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ethics to foster better citizenship in general and improve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of Pakistani work force in particular.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8" w:right="0" w:firstLine="7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</w:p>
        </w:tc>
      </w:tr>
    </w:tbl>
    <w:p>
      <w:pPr>
        <w:autoSpaceDN w:val="0"/>
        <w:tabs>
          <w:tab w:pos="10278" w:val="left"/>
        </w:tabs>
        <w:autoSpaceDE w:val="0"/>
        <w:widowControl/>
        <w:spacing w:line="245" w:lineRule="auto" w:before="228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 </w:t>
      </w:r>
    </w:p>
    <w:p>
      <w:pPr>
        <w:sectPr>
          <w:pgSz w:w="12240" w:h="15840"/>
          <w:pgMar w:top="792" w:right="522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5.99999999999994" w:type="dxa"/>
      </w:tblPr>
      <w:tblGrid>
        <w:gridCol w:w="5513"/>
        <w:gridCol w:w="5513"/>
      </w:tblGrid>
      <w:tr>
        <w:trPr>
          <w:trHeight w:hRule="exact" w:val="13244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14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Features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Training&amp; Special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4" w:lineRule="exact" w:before="0" w:after="0"/>
              <w:ind w:left="108" w:right="6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able to identify the training needs for the possible market roles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92" w:val="left"/>
                <w:tab w:pos="1208" w:val="left"/>
                <w:tab w:pos="1210" w:val="left"/>
                <w:tab w:pos="1212" w:val="left"/>
                <w:tab w:pos="1216" w:val="left"/>
                <w:tab w:pos="1276" w:val="left"/>
                <w:tab w:pos="1278" w:val="left"/>
              </w:tabs>
              <w:autoSpaceDE w:val="0"/>
              <w:widowControl/>
              <w:spacing w:line="436" w:lineRule="exact" w:before="438" w:after="0"/>
              <w:ind w:left="35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The record of all tasks performed individually or in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groups must be preserved by the management of the training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 clearly labeling name, trade, session etc so that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are ready to be physically inspected/verified through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monitoring visits from time to time. The weekly distribution of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given in this document. </w:t>
            </w:r>
          </w:p>
          <w:p>
            <w:pPr>
              <w:autoSpaceDN w:val="0"/>
              <w:tabs>
                <w:tab w:pos="1198" w:val="left"/>
                <w:tab w:pos="1210" w:val="left"/>
                <w:tab w:pos="1212" w:val="left"/>
                <w:tab w:pos="1216" w:val="left"/>
                <w:tab w:pos="1272" w:val="left"/>
                <w:tab w:pos="1276" w:val="left"/>
                <w:tab w:pos="1282" w:val="left"/>
              </w:tabs>
              <w:autoSpaceDE w:val="0"/>
              <w:widowControl/>
              <w:spacing w:line="436" w:lineRule="exact" w:before="0" w:after="0"/>
              <w:ind w:left="35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 Search &amp; Entrepreneurial Skills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>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>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process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immigration laws of the most favored labour destination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countries also forms a part of this module. Moreover, the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would also be encouraged to venture into self-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and exposed to the main requirements in this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regard. It is also expected that a sense of civic duties/roles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responsibilities will also be inculcated in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1212" w:val="left"/>
                <w:tab w:pos="1216" w:val="left"/>
              </w:tabs>
              <w:autoSpaceDE w:val="0"/>
              <w:widowControl/>
              <w:spacing w:line="440" w:lineRule="exact" w:before="0" w:after="0"/>
              <w:ind w:left="22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highlight the importance of good and positive  behavior at </w:t>
            </w:r>
          </w:p>
        </w:tc>
      </w:tr>
    </w:tbl>
    <w:p>
      <w:pPr>
        <w:autoSpaceDN w:val="0"/>
        <w:tabs>
          <w:tab w:pos="10278" w:val="left"/>
        </w:tabs>
        <w:autoSpaceDE w:val="0"/>
        <w:widowControl/>
        <w:spacing w:line="245" w:lineRule="auto" w:before="250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3 </w:t>
      </w:r>
    </w:p>
    <w:p>
      <w:pPr>
        <w:sectPr>
          <w:pgSz w:w="12240" w:h="15840"/>
          <w:pgMar w:top="570" w:right="522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5.99999999999994" w:type="dxa"/>
      </w:tblPr>
      <w:tblGrid>
        <w:gridCol w:w="5513"/>
        <w:gridCol w:w="5513"/>
      </w:tblGrid>
      <w:tr>
        <w:trPr>
          <w:trHeight w:hRule="exact" w:val="13194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6604" w:after="0"/>
              <w:ind w:left="10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072" w:val="left"/>
              </w:tabs>
              <w:autoSpaceDE w:val="0"/>
              <w:widowControl/>
              <w:spacing w:line="436" w:lineRule="exact" w:before="0" w:after="0"/>
              <w:ind w:left="119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place in the line with the best practices elsewhere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world. An outline of such qualities has been given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Needless to say that if the training provider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components, the image of Pakistani workforce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436" w:lineRule="exact" w:before="14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8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92" w:val="left"/>
              </w:tabs>
              <w:autoSpaceDE w:val="0"/>
              <w:widowControl/>
              <w:spacing w:line="268" w:lineRule="exact" w:before="436" w:after="0"/>
              <w:ind w:left="468" w:right="0" w:firstLine="0"/>
              <w:jc w:val="left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414" w:lineRule="exact" w:before="5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as a tool. Hence besides the purely technical content,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trainer is required to include elements of motivation in his/her lecture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inspire the trainees to utilize the training opportunity to the full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strive towards professional excellence. Motivational lectures may also </w:t>
            </w:r>
          </w:p>
        </w:tc>
      </w:tr>
    </w:tbl>
    <w:p>
      <w:pPr>
        <w:autoSpaceDN w:val="0"/>
        <w:tabs>
          <w:tab w:pos="10278" w:val="left"/>
        </w:tabs>
        <w:autoSpaceDE w:val="0"/>
        <w:widowControl/>
        <w:spacing w:line="245" w:lineRule="auto" w:before="300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4 </w:t>
      </w:r>
    </w:p>
    <w:p>
      <w:pPr>
        <w:sectPr>
          <w:pgSz w:w="12240" w:h="15840"/>
          <w:pgMar w:top="570" w:right="522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5.99999999999994" w:type="dxa"/>
      </w:tblPr>
      <w:tblGrid>
        <w:gridCol w:w="5513"/>
        <w:gridCol w:w="5513"/>
      </w:tblGrid>
      <w:tr>
        <w:trPr>
          <w:trHeight w:hRule="exact" w:val="13178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0" w:after="0"/>
              <w:ind w:left="108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include general topics such as the importance of moral values and civic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role &amp; responsibilities as a Pakistani. A motivational lecture should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delivered with enough zeal to produce a deep impact on the trainees.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comprise of the following: </w:t>
            </w:r>
          </w:p>
          <w:p>
            <w:pPr>
              <w:autoSpaceDN w:val="0"/>
              <w:autoSpaceDE w:val="0"/>
              <w:widowControl/>
              <w:spacing w:line="294" w:lineRule="exact" w:before="762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Clear Purpose to convey message to trainees effectively. </w:t>
            </w:r>
          </w:p>
          <w:p>
            <w:pPr>
              <w:autoSpaceDN w:val="0"/>
              <w:autoSpaceDE w:val="0"/>
              <w:widowControl/>
              <w:spacing w:line="294" w:lineRule="exact" w:before="38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308" w:lineRule="exact" w:before="24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Trainees Fit so that the situation is actionable by trainees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 represent a just idealism. </w:t>
            </w:r>
          </w:p>
          <w:p>
            <w:pPr>
              <w:autoSpaceDN w:val="0"/>
              <w:autoSpaceDE w:val="0"/>
              <w:widowControl/>
              <w:spacing w:line="294" w:lineRule="exact" w:before="42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242" w:val="left"/>
              </w:tabs>
              <w:autoSpaceDE w:val="0"/>
              <w:widowControl/>
              <w:spacing w:line="414" w:lineRule="exact" w:before="250" w:after="0"/>
              <w:ind w:left="108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motivational lecture should help drive creativity, curiosity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spark 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8" w:right="3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Impact of a successful motivational strategy is amongst others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commonly visible in increased class participation ratios. It increases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trainees’ willingness to be engaged on the practical tasks for longer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 without boredom and loss of interest because they can clearly see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their mind's eye where their hard work would take them in short (1-3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years); medium (3 -10 years) and long term (more than 10 years). </w:t>
            </w:r>
          </w:p>
          <w:p>
            <w:pPr>
              <w:autoSpaceDN w:val="0"/>
              <w:autoSpaceDE w:val="0"/>
              <w:widowControl/>
              <w:spacing w:line="268" w:lineRule="exact" w:before="6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8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arrangements for regular well planned motivational lectures as part of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coordinated strategy interspersed throughout the training period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suggested in the weekly lesson plans in this document. </w:t>
            </w:r>
          </w:p>
          <w:p>
            <w:pPr>
              <w:autoSpaceDN w:val="0"/>
              <w:autoSpaceDE w:val="0"/>
              <w:widowControl/>
              <w:spacing w:line="268" w:lineRule="exact" w:before="556" w:after="0"/>
              <w:ind w:left="4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    Success Stories </w:t>
            </w:r>
          </w:p>
          <w:p>
            <w:pPr>
              <w:autoSpaceDN w:val="0"/>
              <w:autoSpaceDE w:val="0"/>
              <w:widowControl/>
              <w:spacing w:line="416" w:lineRule="exact" w:before="48" w:after="0"/>
              <w:ind w:left="108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by means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Stories. Its inclusion in the weekly lesson plan at regular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intervals has been recommended till the end of the training. </w:t>
            </w:r>
          </w:p>
          <w:p>
            <w:pPr>
              <w:autoSpaceDN w:val="0"/>
              <w:autoSpaceDE w:val="0"/>
              <w:widowControl/>
              <w:spacing w:line="412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means of a video/documentary of someone that has risen to fortune,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acclaim, or brilliant achievement. A success story shows how a person </w:t>
            </w:r>
          </w:p>
        </w:tc>
      </w:tr>
    </w:tbl>
    <w:p>
      <w:pPr>
        <w:autoSpaceDN w:val="0"/>
        <w:tabs>
          <w:tab w:pos="10278" w:val="left"/>
        </w:tabs>
        <w:autoSpaceDE w:val="0"/>
        <w:widowControl/>
        <w:spacing w:line="245" w:lineRule="auto" w:before="316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5 </w:t>
      </w:r>
    </w:p>
    <w:p>
      <w:pPr>
        <w:sectPr>
          <w:pgSz w:w="12240" w:h="15840"/>
          <w:pgMar w:top="570" w:right="522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5.99999999999994" w:type="dxa"/>
      </w:tblPr>
      <w:tblGrid>
        <w:gridCol w:w="5513"/>
        <w:gridCol w:w="5513"/>
      </w:tblGrid>
      <w:tr>
        <w:trPr>
          <w:trHeight w:hRule="exact" w:val="13090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34" w:val="left"/>
                <w:tab w:pos="894" w:val="left"/>
              </w:tabs>
              <w:autoSpaceDE w:val="0"/>
              <w:widowControl/>
              <w:spacing w:line="372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achieved his goal through hard work, dedication and devotion.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inspiring success story contains compelling and significant facts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articulated clearly and easily comprehendible words. Moreover, it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helpful if it is assumed that the reader/listener knows nothing of what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revealed. Optimum impact is created when the story is revealed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form of:-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Directly in person (At least 2-3 cases must be arranged by the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institute)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an audio/ videotaped message (2-3 high quality videos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416" w:lineRule="exact" w:before="54" w:after="0"/>
              <w:ind w:left="108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tabs>
                <w:tab w:pos="176" w:val="left"/>
              </w:tabs>
              <w:autoSpaceDE w:val="0"/>
              <w:widowControl/>
              <w:spacing w:line="416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Suggestive structure and sequence of a sample success story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shapes can be seen at annexure III. </w:t>
            </w:r>
          </w:p>
          <w:p>
            <w:pPr>
              <w:autoSpaceDN w:val="0"/>
              <w:autoSpaceDE w:val="0"/>
              <w:widowControl/>
              <w:spacing w:line="268" w:lineRule="exact" w:before="524" w:after="0"/>
              <w:ind w:left="4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   Case Studies </w:t>
            </w:r>
          </w:p>
          <w:p>
            <w:pPr>
              <w:autoSpaceDN w:val="0"/>
              <w:autoSpaceDE w:val="0"/>
              <w:widowControl/>
              <w:spacing w:line="416" w:lineRule="exact" w:before="46" w:after="0"/>
              <w:ind w:left="108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widen their understanding of the real life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problem/situation and to explore the solutions.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 life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example/a typical case to demonstrate a phenomenon in action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explain theoretical as well as practical aspects of the knowledge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the same. It is an effective way to help the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comprehend in depth both the theoretical and practical aspects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complex phenomenon in depth with ease. Case teaching can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stimulate the trainees to participate in discussions and thereby boost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confidence. It also makes class room atmosphere interesting thus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maintaining the trainee interest in training till the end of the course.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 may suggest case studies to be presented to the trainees.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trainer may adopt a power point presentation or video format for </w:t>
            </w:r>
          </w:p>
        </w:tc>
      </w:tr>
    </w:tbl>
    <w:p>
      <w:pPr>
        <w:autoSpaceDN w:val="0"/>
        <w:autoSpaceDE w:val="0"/>
        <w:widowControl/>
        <w:spacing w:line="197" w:lineRule="auto" w:before="40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108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6 </w:t>
      </w:r>
    </w:p>
    <w:p>
      <w:pPr>
        <w:sectPr>
          <w:pgSz w:w="12240" w:h="15840"/>
          <w:pgMar w:top="570" w:right="522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5.99999999999994" w:type="dxa"/>
      </w:tblPr>
      <w:tblGrid>
        <w:gridCol w:w="5513"/>
        <w:gridCol w:w="5513"/>
      </w:tblGrid>
      <w:tr>
        <w:trPr>
          <w:trHeight w:hRule="exact" w:val="6984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0" w:lineRule="exact" w:before="0" w:after="0"/>
              <w:ind w:left="108" w:right="3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case studies whichever is deemed suitable but it’s important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only those cases are selected that are relevant and of a learning value.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cases. </w:t>
            </w:r>
          </w:p>
          <w:p>
            <w:pPr>
              <w:autoSpaceDN w:val="0"/>
              <w:autoSpaceDE w:val="0"/>
              <w:widowControl/>
              <w:spacing w:line="414" w:lineRule="exact" w:before="406" w:after="0"/>
              <w:ind w:left="108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purpose they must be encouraged to inquire and collect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specific information / data, actively participate in the discussions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intended solutions of the problem / situation. </w:t>
            </w:r>
          </w:p>
          <w:p>
            <w:pPr>
              <w:autoSpaceDN w:val="0"/>
              <w:autoSpaceDE w:val="0"/>
              <w:widowControl/>
              <w:spacing w:line="266" w:lineRule="exact" w:before="30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614" w:val="left"/>
              </w:tabs>
              <w:autoSpaceDE w:val="0"/>
              <w:widowControl/>
              <w:spacing w:line="268" w:lineRule="exact" w:before="170" w:after="0"/>
              <w:ind w:left="89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 specific documentary ( At least 2-3 </w:t>
            </w:r>
          </w:p>
          <w:p>
            <w:pPr>
              <w:autoSpaceDN w:val="0"/>
              <w:autoSpaceDE w:val="0"/>
              <w:widowControl/>
              <w:spacing w:line="266" w:lineRule="exact" w:before="168" w:after="0"/>
              <w:ind w:left="16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614" w:val="left"/>
              </w:tabs>
              <w:autoSpaceDE w:val="0"/>
              <w:widowControl/>
              <w:spacing w:line="434" w:lineRule="exact" w:before="6" w:after="0"/>
              <w:ind w:left="89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industrial accidents must be arranged by the training </w:t>
            </w:r>
          </w:p>
          <w:p>
            <w:pPr>
              <w:autoSpaceDN w:val="0"/>
              <w:autoSpaceDE w:val="0"/>
              <w:widowControl/>
              <w:spacing w:line="266" w:lineRule="exact" w:before="170" w:after="0"/>
              <w:ind w:left="16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</w:p>
          <w:p>
            <w:pPr>
              <w:autoSpaceDN w:val="0"/>
              <w:tabs>
                <w:tab w:pos="1614" w:val="left"/>
              </w:tabs>
              <w:autoSpaceDE w:val="0"/>
              <w:widowControl/>
              <w:spacing w:line="266" w:lineRule="exact" w:before="176" w:after="0"/>
              <w:ind w:left="89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visits(At least one visit to a trade specific major </w:t>
            </w:r>
          </w:p>
          <w:p>
            <w:pPr>
              <w:autoSpaceDN w:val="0"/>
              <w:autoSpaceDE w:val="0"/>
              <w:widowControl/>
              <w:spacing w:line="268" w:lineRule="exact" w:before="172" w:after="0"/>
              <w:ind w:left="16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industry/ site must be arranged by the training institute) </w:t>
            </w:r>
          </w:p>
        </w:tc>
      </w:tr>
      <w:tr>
        <w:trPr>
          <w:trHeight w:hRule="exact" w:val="5972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Outcome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After completion of this course, the trainees must be able to: </w:t>
            </w:r>
          </w:p>
          <w:p>
            <w:pPr>
              <w:autoSpaceDN w:val="0"/>
              <w:autoSpaceDE w:val="0"/>
              <w:widowControl/>
              <w:spacing w:line="436" w:lineRule="exact" w:before="278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Determine the relative position of any objects or points on the earth.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Determine the distance and angle between different objects. </w:t>
            </w:r>
          </w:p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430" w:lineRule="exact" w:before="8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a map or plan to represent an area on a horizontal plan.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Determine the required areas and volumes of land and materials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needed during construction. </w:t>
            </w:r>
          </w:p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424" w:lineRule="exact" w:before="16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Ensure that the construction takes place in the correct relative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absolute position on the ground. </w:t>
            </w:r>
          </w:p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420" w:lineRule="exact" w:before="24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 the final position of the construction, including any design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changes. </w:t>
            </w:r>
          </w:p>
          <w:p>
            <w:pPr>
              <w:autoSpaceDN w:val="0"/>
              <w:autoSpaceDE w:val="0"/>
              <w:widowControl/>
              <w:spacing w:line="418" w:lineRule="exact" w:before="26" w:after="0"/>
              <w:ind w:left="420" w:right="0" w:hanging="28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permanent control points from which particularly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 can be surveyed - such as regular monitoring ofa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 to check for movement. </w:t>
            </w:r>
          </w:p>
        </w:tc>
      </w:tr>
    </w:tbl>
    <w:p>
      <w:pPr>
        <w:autoSpaceDN w:val="0"/>
        <w:autoSpaceDE w:val="0"/>
        <w:widowControl/>
        <w:spacing w:line="197" w:lineRule="auto" w:before="538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108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7 </w:t>
      </w:r>
    </w:p>
    <w:p>
      <w:pPr>
        <w:sectPr>
          <w:pgSz w:w="12240" w:h="15840"/>
          <w:pgMar w:top="570" w:right="522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5.99999999999994" w:type="dxa"/>
      </w:tblPr>
      <w:tblGrid>
        <w:gridCol w:w="5513"/>
        <w:gridCol w:w="5513"/>
      </w:tblGrid>
      <w:tr>
        <w:trPr>
          <w:trHeight w:hRule="exact" w:val="1604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7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3.99999999999977" w:type="dxa"/>
            </w:tblPr>
            <w:tblGrid>
              <w:gridCol w:w="1301"/>
              <w:gridCol w:w="1301"/>
              <w:gridCol w:w="1301"/>
              <w:gridCol w:w="1301"/>
              <w:gridCol w:w="1301"/>
              <w:gridCol w:w="1301"/>
            </w:tblGrid>
            <w:tr>
              <w:trPr>
                <w:trHeight w:hRule="exact" w:val="414"/>
              </w:trPr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Develop </w:t>
                  </w:r>
                </w:p>
              </w:tc>
              <w:tc>
                <w:tcPr>
                  <w:tcW w:type="dxa" w:w="2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methods using the </w:t>
                  </w:r>
                </w:p>
              </w:tc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knowledge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modern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12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science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96" w:after="0"/>
              <w:ind w:left="42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&amp;technology and using them in the field. </w:t>
            </w:r>
          </w:p>
          <w:p>
            <w:pPr>
              <w:autoSpaceDN w:val="0"/>
              <w:autoSpaceDE w:val="0"/>
              <w:widowControl/>
              <w:spacing w:line="294" w:lineRule="exact" w:before="142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Solve measurement problems in an optimal way </w:t>
            </w:r>
          </w:p>
        </w:tc>
      </w:tr>
      <w:tr>
        <w:trPr>
          <w:trHeight w:hRule="exact" w:val="562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 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5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Matriculation </w:t>
            </w:r>
          </w:p>
        </w:tc>
      </w:tr>
      <w:tr>
        <w:trPr>
          <w:trHeight w:hRule="exact" w:val="798"/>
        </w:trPr>
        <w:tc>
          <w:tcPr>
            <w:tcW w:type="dxa" w:w="2694"/>
            <w:vMerge w:val="restart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24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Execution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806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Duration of Course: 6 Months (26 Weeks) </w:t>
            </w:r>
          </w:p>
        </w:tc>
      </w:tr>
      <w:tr>
        <w:trPr>
          <w:trHeight w:hRule="exact" w:val="806"/>
        </w:trPr>
        <w:tc>
          <w:tcPr>
            <w:tcW w:type="dxa" w:w="5513"/>
            <w:vMerge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4 Hours per day (06 Days/Week) </w:t>
            </w:r>
          </w:p>
        </w:tc>
      </w:tr>
      <w:tr>
        <w:trPr>
          <w:trHeight w:hRule="exact" w:val="798"/>
        </w:trPr>
        <w:tc>
          <w:tcPr>
            <w:tcW w:type="dxa" w:w="5513"/>
            <w:vMerge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20% Practical: 80% </w:t>
            </w:r>
          </w:p>
        </w:tc>
      </w:tr>
      <w:tr>
        <w:trPr>
          <w:trHeight w:hRule="exact" w:val="806"/>
        </w:trPr>
        <w:tc>
          <w:tcPr>
            <w:tcW w:type="dxa" w:w="5513"/>
            <w:vMerge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24 Hours Per week </w:t>
            </w:r>
          </w:p>
        </w:tc>
      </w:tr>
      <w:tr>
        <w:trPr>
          <w:trHeight w:hRule="exact" w:val="800"/>
        </w:trPr>
        <w:tc>
          <w:tcPr>
            <w:tcW w:type="dxa" w:w="5513"/>
            <w:vMerge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3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600 Hours </w:t>
            </w:r>
          </w:p>
        </w:tc>
      </w:tr>
      <w:tr>
        <w:trPr>
          <w:trHeight w:hRule="exact" w:val="6992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Offering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Jobs in the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respective trade </w:t>
            </w:r>
          </w:p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1301"/>
              <w:gridCol w:w="1301"/>
              <w:gridCol w:w="1301"/>
              <w:gridCol w:w="1301"/>
              <w:gridCol w:w="1301"/>
              <w:gridCol w:w="1301"/>
            </w:tblGrid>
            <w:tr>
              <w:trPr>
                <w:trHeight w:hRule="exact" w:val="332"/>
              </w:trPr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7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Besides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overseas </w:t>
                  </w:r>
                </w:p>
              </w:tc>
              <w:tc>
                <w:tcPr>
                  <w:tcW w:type="dxa" w:w="1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employment,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following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190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Pakistani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84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companies/firms/Organizations are also offering jobs as well,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details as under:- </w:t>
            </w:r>
          </w:p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416" w:lineRule="exact" w:before="170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Frontier Work Organization (FWO)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Pakistan Real Estate Investment &amp; Management Company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(PRIMACO), Islamabad. </w:t>
            </w:r>
          </w:p>
          <w:p>
            <w:pPr>
              <w:autoSpaceDN w:val="0"/>
              <w:autoSpaceDE w:val="0"/>
              <w:widowControl/>
              <w:spacing w:line="294" w:lineRule="exact" w:before="134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Decision HR Recruitment, Rawalpindi.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Appraisals, Islamabad.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Marwareed Enterprises, Rawalpindi.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Aitmaad Group of Industry, Peshawar. </w:t>
            </w:r>
          </w:p>
          <w:p>
            <w:pPr>
              <w:autoSpaceDN w:val="0"/>
              <w:autoSpaceDE w:val="0"/>
              <w:widowControl/>
              <w:spacing w:line="294" w:lineRule="exact" w:before="132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Construction Company, Peshawar.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MH Engineering Services, Lahore.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Euro Power Services, Lahore. </w:t>
            </w:r>
          </w:p>
          <w:p>
            <w:pPr>
              <w:autoSpaceDN w:val="0"/>
              <w:autoSpaceDE w:val="0"/>
              <w:widowControl/>
              <w:spacing w:line="294" w:lineRule="exact" w:before="132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Sketch &amp; Design Arch Studio, Lahore.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Urban Unit, Lahore.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Real Estate Company, Multan. </w:t>
            </w:r>
          </w:p>
        </w:tc>
      </w:tr>
    </w:tbl>
    <w:p>
      <w:pPr>
        <w:autoSpaceDN w:val="0"/>
        <w:autoSpaceDE w:val="0"/>
        <w:widowControl/>
        <w:spacing w:line="197" w:lineRule="auto" w:before="328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108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8 </w:t>
      </w:r>
    </w:p>
    <w:p>
      <w:pPr>
        <w:sectPr>
          <w:pgSz w:w="12240" w:h="15840"/>
          <w:pgMar w:top="570" w:right="522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5.99999999999994" w:type="dxa"/>
      </w:tblPr>
      <w:tblGrid>
        <w:gridCol w:w="5513"/>
        <w:gridCol w:w="5513"/>
      </w:tblGrid>
      <w:tr>
        <w:trPr>
          <w:trHeight w:hRule="exact" w:val="2160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138" w:right="201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Fayakoon Engineering Pvt Ltd. Rahim Yar Khan.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TPL Properties Ltd. Karachi. </w:t>
            </w:r>
          </w:p>
          <w:p>
            <w:pPr>
              <w:autoSpaceDN w:val="0"/>
              <w:autoSpaceDE w:val="0"/>
              <w:widowControl/>
              <w:spacing w:line="426" w:lineRule="exact" w:before="4" w:after="0"/>
              <w:ind w:left="138" w:right="316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Cooperative Housing Society, Karachi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TSA North, Karachi.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1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Bmr Arab Tech International, Hafizabadetc. </w:t>
            </w:r>
          </w:p>
        </w:tc>
      </w:tr>
      <w:tr>
        <w:trPr>
          <w:trHeight w:hRule="exact" w:val="6038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Opportunities </w:t>
            </w:r>
          </w:p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8" w:lineRule="exact" w:before="0" w:after="0"/>
              <w:ind w:left="138" w:right="38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Supervisor &amp; Property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Civil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Chief Surveyor / Site Engineer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Quantity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Assistant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Supervisor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Quality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Land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General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Field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Chief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City Surveyor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Supervisor &amp; Property Surveyor </w:t>
            </w:r>
          </w:p>
        </w:tc>
      </w:tr>
      <w:tr>
        <w:trPr>
          <w:trHeight w:hRule="exact" w:val="530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26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2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520"/>
        </w:trPr>
        <w:tc>
          <w:tcPr>
            <w:tcW w:type="dxa" w:w="269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6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780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/ Site </w:t>
            </w:r>
          </w:p>
        </w:tc>
      </w:tr>
    </w:tbl>
    <w:p>
      <w:pPr>
        <w:autoSpaceDN w:val="0"/>
        <w:autoSpaceDE w:val="0"/>
        <w:widowControl/>
        <w:spacing w:line="197" w:lineRule="auto" w:before="4244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108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9 </w:t>
      </w:r>
    </w:p>
    <w:p>
      <w:pPr>
        <w:sectPr>
          <w:pgSz w:w="12240" w:h="15840"/>
          <w:pgMar w:top="568" w:right="522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6"/>
        <w:ind w:left="0" w:right="0"/>
      </w:pPr>
    </w:p>
    <w:p>
      <w:pPr>
        <w:autoSpaceDN w:val="0"/>
        <w:autoSpaceDE w:val="0"/>
        <w:widowControl/>
        <w:spacing w:line="356" w:lineRule="exact" w:before="0" w:after="202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WEEKLY SCHEDULE OF TRAINING</w:t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47.99999999999997" w:type="dxa"/>
      </w:tblPr>
      <w:tblGrid>
        <w:gridCol w:w="2762"/>
        <w:gridCol w:w="2762"/>
        <w:gridCol w:w="2762"/>
        <w:gridCol w:w="2762"/>
      </w:tblGrid>
      <w:tr>
        <w:trPr>
          <w:trHeight w:hRule="exact" w:val="710"/>
        </w:trPr>
        <w:tc>
          <w:tcPr>
            <w:tcW w:type="dxa" w:w="1558"/>
            <w:tcBorders>
              <w:start w:sz="3.2000000000000455" w:val="single" w:color="#000000"/>
              <w:top w:sz="3.2000000000000455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68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  <w:tc>
          <w:tcPr>
            <w:tcW w:type="dxa" w:w="2156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0" w:after="0"/>
              <w:ind w:left="52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511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88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0" w:after="0"/>
              <w:ind w:left="0" w:right="19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Remarks </w:t>
            </w:r>
          </w:p>
        </w:tc>
      </w:tr>
      <w:tr>
        <w:trPr>
          <w:trHeight w:hRule="exact" w:val="11618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432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 to 3 </w:t>
            </w:r>
          </w:p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nt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distances,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Angles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Meridians. </w:t>
            </w:r>
          </w:p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336" w:lineRule="exact" w:before="0" w:after="0"/>
              <w:ind w:left="10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Application of the course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 overview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Institute/Work ethics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Annexure-II at the end)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Health &amp; Safety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Measurement of Distances-Definition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Survey, Method of survey, Measuring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Instruments. </w:t>
            </w:r>
          </w:p>
          <w:p>
            <w:pPr>
              <w:autoSpaceDN w:val="0"/>
              <w:autoSpaceDE w:val="0"/>
              <w:widowControl/>
              <w:spacing w:line="292" w:lineRule="exact" w:before="4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Errors in Measurements. </w:t>
            </w:r>
          </w:p>
          <w:p>
            <w:pPr>
              <w:autoSpaceDN w:val="0"/>
              <w:tabs>
                <w:tab w:pos="108" w:val="left"/>
                <w:tab w:pos="348" w:val="left"/>
              </w:tabs>
              <w:autoSpaceDE w:val="0"/>
              <w:widowControl/>
              <w:spacing w:line="338" w:lineRule="exact" w:before="0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Angles and Meridians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Definition of terms: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Bearing and types of bearing, Whole circle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bearing, Radius Bearing, Fore &amp; back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Bearing, Meridian and types of meridian,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Geographical or True meridian, Magnetic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Meridian, Artificial Meridian, Assumed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Meridian, Grid North Lines, Declination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change in the Declination, Magnetic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Declination, Secular Variation, Baseline. </w:t>
            </w:r>
          </w:p>
          <w:p>
            <w:pPr>
              <w:autoSpaceDN w:val="0"/>
              <w:autoSpaceDE w:val="0"/>
              <w:widowControl/>
              <w:spacing w:line="292" w:lineRule="exact" w:before="172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Conversion of Bearing. </w:t>
            </w:r>
          </w:p>
          <w:p>
            <w:pPr>
              <w:autoSpaceDN w:val="0"/>
              <w:tabs>
                <w:tab w:pos="348" w:val="left"/>
              </w:tabs>
              <w:autoSpaceDE w:val="0"/>
              <w:widowControl/>
              <w:spacing w:line="308" w:lineRule="exact" w:before="154" w:after="0"/>
              <w:ind w:left="7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Laying down the Magnetic Meridian on old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Map. </w:t>
            </w:r>
          </w:p>
          <w:p>
            <w:pPr>
              <w:autoSpaceDN w:val="0"/>
              <w:tabs>
                <w:tab w:pos="348" w:val="left"/>
              </w:tabs>
              <w:autoSpaceDE w:val="0"/>
              <w:widowControl/>
              <w:spacing w:line="308" w:lineRule="exact" w:before="154" w:after="0"/>
              <w:ind w:left="78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Finding Bearing of Base line from Grid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North. </w:t>
            </w:r>
          </w:p>
          <w:p>
            <w:pPr>
              <w:autoSpaceDN w:val="0"/>
              <w:autoSpaceDE w:val="0"/>
              <w:widowControl/>
              <w:spacing w:line="462" w:lineRule="exact" w:before="0" w:after="0"/>
              <w:ind w:left="7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Loose Needle Surveying-The Miner’s Dial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Local Attraction and its effects. </w:t>
            </w:r>
          </w:p>
          <w:p>
            <w:pPr>
              <w:autoSpaceDN w:val="0"/>
              <w:tabs>
                <w:tab w:pos="108" w:val="left"/>
                <w:tab w:pos="366" w:val="left"/>
              </w:tabs>
              <w:autoSpaceDE w:val="0"/>
              <w:widowControl/>
              <w:spacing w:line="282" w:lineRule="exact" w:before="178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Plotting by Protractor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Numerical Problems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please see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Page No: 5 and Annexure-III at the end)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6" w:val="left"/>
                <w:tab w:pos="352" w:val="left"/>
                <w:tab w:pos="544" w:val="left"/>
              </w:tabs>
              <w:autoSpaceDE w:val="0"/>
              <w:widowControl/>
              <w:spacing w:line="276" w:lineRule="exact" w:before="18" w:after="0"/>
              <w:ind w:left="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1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tabs>
          <w:tab w:pos="10278" w:val="left"/>
        </w:tabs>
        <w:autoSpaceDE w:val="0"/>
        <w:widowControl/>
        <w:spacing w:line="245" w:lineRule="auto" w:before="536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10 </w:t>
      </w:r>
    </w:p>
    <w:p>
      <w:pPr>
        <w:sectPr>
          <w:pgSz w:w="12240" w:h="15840"/>
          <w:pgMar w:top="606" w:right="498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47.99999999999997" w:type="dxa"/>
      </w:tblPr>
      <w:tblGrid>
        <w:gridCol w:w="2762"/>
        <w:gridCol w:w="2762"/>
        <w:gridCol w:w="2762"/>
        <w:gridCol w:w="2762"/>
      </w:tblGrid>
      <w:tr>
        <w:trPr>
          <w:trHeight w:hRule="exact" w:val="12112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2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   to 6 </w:t>
            </w:r>
          </w:p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Leveling </w:t>
            </w:r>
          </w:p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the previous Task </w:t>
            </w:r>
          </w:p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270" w:lineRule="exact" w:before="386" w:after="0"/>
              <w:ind w:left="10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4) </w:t>
            </w:r>
          </w:p>
          <w:p>
            <w:pPr>
              <w:autoSpaceDN w:val="0"/>
              <w:autoSpaceDE w:val="0"/>
              <w:widowControl/>
              <w:spacing w:line="292" w:lineRule="exact" w:before="416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Leveling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Definition of terms: </w:t>
            </w:r>
          </w:p>
          <w:p>
            <w:pPr>
              <w:autoSpaceDN w:val="0"/>
              <w:autoSpaceDE w:val="0"/>
              <w:widowControl/>
              <w:spacing w:line="318" w:lineRule="exact" w:before="42" w:after="0"/>
              <w:ind w:left="36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Datum, Datum Line, Reduced Level, Line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collimation, Horizontal Plane, Vertical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Plane, Station Point, Axis of Telescope,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Axis of Bubble Table, Back Sight, Front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Sight, Intermediate Sight, Change Point,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Height of Instrument, Station. </w:t>
            </w:r>
          </w:p>
          <w:p>
            <w:pPr>
              <w:autoSpaceDN w:val="0"/>
              <w:autoSpaceDE w:val="0"/>
              <w:widowControl/>
              <w:spacing w:line="332" w:lineRule="exact" w:before="48" w:after="0"/>
              <w:ind w:left="108" w:right="230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Leveling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Bench Mark &amp; Types </w:t>
            </w:r>
          </w:p>
          <w:p>
            <w:pPr>
              <w:autoSpaceDN w:val="0"/>
              <w:autoSpaceDE w:val="0"/>
              <w:widowControl/>
              <w:spacing w:line="292" w:lineRule="exact" w:before="180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Leveling Instrument &amp; Parts </w:t>
            </w:r>
          </w:p>
          <w:p>
            <w:pPr>
              <w:autoSpaceDN w:val="0"/>
              <w:autoSpaceDE w:val="0"/>
              <w:widowControl/>
              <w:spacing w:line="292" w:lineRule="exact" w:before="176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Leveling Staves and description </w:t>
            </w:r>
          </w:p>
          <w:p>
            <w:pPr>
              <w:autoSpaceDN w:val="0"/>
              <w:autoSpaceDE w:val="0"/>
              <w:widowControl/>
              <w:spacing w:line="292" w:lineRule="exact" w:before="178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Finding Reduced Level </w:t>
            </w:r>
          </w:p>
          <w:p>
            <w:pPr>
              <w:autoSpaceDN w:val="0"/>
              <w:autoSpaceDE w:val="0"/>
              <w:widowControl/>
              <w:spacing w:line="316" w:lineRule="exact" w:before="158" w:after="0"/>
              <w:ind w:left="366" w:right="0" w:hanging="25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Booking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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Height of Instrument and Rise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Fall Method, Finding missing Reading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Level Book Page. </w:t>
            </w:r>
          </w:p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302" w:lineRule="exact" w:before="22" w:after="0"/>
              <w:ind w:left="108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previous Task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4)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6" w:val="left"/>
                <w:tab w:pos="352" w:val="left"/>
                <w:tab w:pos="544" w:val="left"/>
              </w:tabs>
              <w:autoSpaceDE w:val="0"/>
              <w:widowControl/>
              <w:spacing w:line="276" w:lineRule="exact" w:before="18" w:after="0"/>
              <w:ind w:left="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2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176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Monthly test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at the end of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4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  <w:u w:val="single"/>
              </w:rPr>
              <w:t>th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week.</w:t>
            </w:r>
          </w:p>
          <w:p>
            <w:pPr>
              <w:autoSpaceDN w:val="0"/>
              <w:autoSpaceDE w:val="0"/>
              <w:widowControl/>
              <w:spacing w:line="274" w:lineRule="exact" w:before="4050" w:after="0"/>
              <w:ind w:left="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3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138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11 </w:t>
      </w:r>
    </w:p>
    <w:p>
      <w:pPr>
        <w:sectPr>
          <w:pgSz w:w="12240" w:h="15840"/>
          <w:pgMar w:top="568" w:right="498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47.99999999999997" w:type="dxa"/>
      </w:tblPr>
      <w:tblGrid>
        <w:gridCol w:w="2762"/>
        <w:gridCol w:w="2762"/>
        <w:gridCol w:w="2762"/>
        <w:gridCol w:w="2762"/>
      </w:tblGrid>
      <w:tr>
        <w:trPr>
          <w:trHeight w:hRule="exact" w:val="8344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432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 to 9 </w:t>
            </w:r>
          </w:p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Theodolite,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Traverse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Traversing,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Calculations </w:t>
            </w:r>
          </w:p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8" w:val="left"/>
                <w:tab w:pos="832" w:val="left"/>
              </w:tabs>
              <w:autoSpaceDE w:val="0"/>
              <w:widowControl/>
              <w:spacing w:line="300" w:lineRule="exact" w:before="0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the previous Task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4) </w:t>
            </w:r>
          </w:p>
          <w:p>
            <w:pPr>
              <w:autoSpaceDN w:val="0"/>
              <w:autoSpaceDE w:val="0"/>
              <w:widowControl/>
              <w:spacing w:line="292" w:lineRule="exact" w:before="190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Theodolite, Parts and Types </w:t>
            </w:r>
          </w:p>
          <w:p>
            <w:pPr>
              <w:autoSpaceDN w:val="0"/>
              <w:autoSpaceDE w:val="0"/>
              <w:widowControl/>
              <w:spacing w:line="316" w:lineRule="exact" w:before="112" w:after="0"/>
              <w:ind w:left="366" w:right="0" w:hanging="25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Technical terms: Centering, Transiting,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Face left, Face right, Swinging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Telescope, Bubble axis, Horizontal axis,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Vertical axis, Telescope normal, Telescope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inverted, Axis of Telescope, Line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Collimation </w:t>
            </w:r>
          </w:p>
          <w:p>
            <w:pPr>
              <w:autoSpaceDN w:val="0"/>
              <w:autoSpaceDE w:val="0"/>
              <w:widowControl/>
              <w:spacing w:line="318" w:lineRule="exact" w:before="200" w:after="0"/>
              <w:ind w:left="366" w:right="576" w:hanging="25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 of Theodolite: Measurement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angle, Prolonging a line, Lining in,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Measuring heights, and distances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Stadia formula </w:t>
            </w:r>
          </w:p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318" w:lineRule="exact" w:before="170" w:after="0"/>
              <w:ind w:left="10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of Traverse and its types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 of Traversing </w:t>
            </w:r>
          </w:p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316" w:lineRule="exact" w:before="174" w:after="0"/>
              <w:ind w:left="10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Calculation of angles from given bearings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vice versa </w:t>
            </w:r>
          </w:p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322" w:lineRule="exact" w:before="172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Computation of Co-ordinates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Computation of missing data associated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Theodolite Traversing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Case Study-2 (Health &amp; Safety)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6)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6" w:val="left"/>
                <w:tab w:pos="352" w:val="left"/>
                <w:tab w:pos="544" w:val="left"/>
              </w:tabs>
              <w:autoSpaceDE w:val="0"/>
              <w:widowControl/>
              <w:spacing w:line="276" w:lineRule="exact" w:before="16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4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028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288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to 12 </w:t>
            </w:r>
          </w:p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Tunnels/Mines </w:t>
            </w:r>
          </w:p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6" w:val="left"/>
                <w:tab w:pos="468" w:val="left"/>
                <w:tab w:pos="832" w:val="left"/>
              </w:tabs>
              <w:autoSpaceDE w:val="0"/>
              <w:widowControl/>
              <w:spacing w:line="374" w:lineRule="exact" w:before="0" w:after="0"/>
              <w:ind w:left="10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the previous Task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Introduction, Definition and Purposes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Tunnels/Mines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Alignment of Tunnel/Mine: Surface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 or     Staking out the Alignment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Tunnel/Mine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6" w:val="left"/>
                <w:tab w:pos="352" w:val="left"/>
                <w:tab w:pos="544" w:val="left"/>
              </w:tabs>
              <w:autoSpaceDE w:val="0"/>
              <w:widowControl/>
              <w:spacing w:line="276" w:lineRule="exact" w:before="1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5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212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12 </w:t>
      </w:r>
    </w:p>
    <w:p>
      <w:pPr>
        <w:sectPr>
          <w:pgSz w:w="12240" w:h="15840"/>
          <w:pgMar w:top="564" w:right="498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47.99999999999997" w:type="dxa"/>
      </w:tblPr>
      <w:tblGrid>
        <w:gridCol w:w="2762"/>
        <w:gridCol w:w="2762"/>
        <w:gridCol w:w="2762"/>
        <w:gridCol w:w="2762"/>
      </w:tblGrid>
      <w:tr>
        <w:trPr>
          <w:trHeight w:hRule="exact" w:val="3740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Approaches of Tunnels/Mines </w:t>
            </w:r>
          </w:p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320" w:lineRule="exact" w:before="174" w:after="0"/>
              <w:ind w:left="108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Transferring the surface alignment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underground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Tunnel/Mine alignment of Grade,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Transferring the levels underground </w:t>
            </w:r>
          </w:p>
          <w:p>
            <w:pPr>
              <w:autoSpaceDN w:val="0"/>
              <w:tabs>
                <w:tab w:pos="468" w:val="left"/>
                <w:tab w:pos="832" w:val="left"/>
              </w:tabs>
              <w:autoSpaceDE w:val="0"/>
              <w:widowControl/>
              <w:spacing w:line="294" w:lineRule="exact" w:before="202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Checking of Tunnel/Mine Cross Section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5 and Annexure-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III at the end)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Midterm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assessment at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the end of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12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16"/>
                <w:u w:val="single"/>
              </w:rPr>
              <w:t>th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week.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9410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288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 to 15 </w:t>
            </w:r>
          </w:p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Station </w:t>
            </w:r>
          </w:p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6" w:val="left"/>
                <w:tab w:pos="468" w:val="left"/>
                <w:tab w:pos="832" w:val="left"/>
              </w:tabs>
              <w:autoSpaceDE w:val="0"/>
              <w:widowControl/>
              <w:spacing w:line="320" w:lineRule="exact" w:before="0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the previous Task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Definition of contouring, purpose, types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tabs>
                <w:tab w:pos="366" w:val="left"/>
              </w:tabs>
              <w:autoSpaceDE w:val="0"/>
              <w:widowControl/>
              <w:spacing w:line="418" w:lineRule="exact" w:before="142" w:after="0"/>
              <w:ind w:left="10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Marking of alignment and grade of road,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railway and canal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Computing of earth work, Capacity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reservoir using Trapezoidal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Prismoidal rules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Introduction, types, main parts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accessories of total Station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Functions and modes of Total Station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Setting out Parameters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Preparation for observations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for taking distances, angles, bearings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Co-ordinates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Downloading data from Total Station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6" w:val="left"/>
                <w:tab w:pos="352" w:val="left"/>
                <w:tab w:pos="544" w:val="left"/>
              </w:tabs>
              <w:autoSpaceDE w:val="0"/>
              <w:widowControl/>
              <w:spacing w:line="276" w:lineRule="exact" w:before="16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6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34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13 </w:t>
      </w:r>
    </w:p>
    <w:p>
      <w:pPr>
        <w:sectPr>
          <w:pgSz w:w="12240" w:h="15840"/>
          <w:pgMar w:top="568" w:right="498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47.99999999999997" w:type="dxa"/>
      </w:tblPr>
      <w:tblGrid>
        <w:gridCol w:w="2762"/>
        <w:gridCol w:w="2762"/>
        <w:gridCol w:w="2762"/>
        <w:gridCol w:w="2762"/>
      </w:tblGrid>
      <w:tr>
        <w:trPr>
          <w:trHeight w:hRule="exact" w:val="5168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66" w:val="left"/>
                <w:tab w:pos="580" w:val="left"/>
              </w:tabs>
              <w:autoSpaceDE w:val="0"/>
              <w:widowControl/>
              <w:spacing w:line="392" w:lineRule="exact" w:before="0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(Knowledge of downloading software)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Putting data in respective software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mapping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Job market &amp; job search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Job related skills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Interpersonal skills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Communication skills </w:t>
            </w:r>
          </w:p>
          <w:p>
            <w:pPr>
              <w:autoSpaceDN w:val="0"/>
              <w:autoSpaceDE w:val="0"/>
              <w:widowControl/>
              <w:spacing w:line="320" w:lineRule="exact" w:before="508" w:after="0"/>
              <w:ind w:left="11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Case Study-3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please see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Page No: 6) </w:t>
            </w:r>
          </w:p>
          <w:p>
            <w:pPr>
              <w:autoSpaceDN w:val="0"/>
              <w:autoSpaceDE w:val="0"/>
              <w:widowControl/>
              <w:spacing w:line="292" w:lineRule="exact" w:before="318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Session on CV Building. </w:t>
            </w:r>
          </w:p>
          <w:p>
            <w:pPr>
              <w:autoSpaceDN w:val="0"/>
              <w:autoSpaceDE w:val="0"/>
              <w:widowControl/>
              <w:spacing w:line="292" w:lineRule="exact" w:before="44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make notable CV. </w:t>
            </w:r>
          </w:p>
          <w:p>
            <w:pPr>
              <w:autoSpaceDN w:val="0"/>
              <w:autoSpaceDE w:val="0"/>
              <w:widowControl/>
              <w:spacing w:line="294" w:lineRule="exact" w:before="36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Dos and Don’ts of CV making.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28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288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 to 18 </w:t>
            </w:r>
          </w:p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1624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entrepreneurship </w:t>
            </w:r>
          </w:p>
          <w:p>
            <w:pPr>
              <w:autoSpaceDN w:val="0"/>
              <w:autoSpaceDE w:val="0"/>
              <w:widowControl/>
              <w:spacing w:line="268" w:lineRule="exact" w:before="92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GPS</w:t>
            </w:r>
          </w:p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the previous Task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274" w:lineRule="exact" w:before="368" w:after="0"/>
              <w:ind w:left="46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4) </w:t>
            </w:r>
          </w:p>
          <w:p>
            <w:pPr>
              <w:autoSpaceDN w:val="0"/>
              <w:autoSpaceDE w:val="0"/>
              <w:widowControl/>
              <w:spacing w:line="316" w:lineRule="exact" w:before="142" w:after="0"/>
              <w:ind w:left="468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Session on Self-Employment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start a Business.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304" w:lineRule="exact" w:before="10" w:after="0"/>
              <w:ind w:left="46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Requirements ( Capital, Physical etc)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Benefits/Advantages of self-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</w:t>
            </w:r>
          </w:p>
          <w:p>
            <w:pPr>
              <w:autoSpaceDN w:val="0"/>
              <w:autoSpaceDE w:val="0"/>
              <w:widowControl/>
              <w:spacing w:line="292" w:lineRule="exact" w:before="29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GPS, types of GPS, </w:t>
            </w:r>
          </w:p>
          <w:p>
            <w:pPr>
              <w:autoSpaceDN w:val="0"/>
              <w:autoSpaceDE w:val="0"/>
              <w:widowControl/>
              <w:spacing w:line="268" w:lineRule="exact" w:before="142" w:after="0"/>
              <w:ind w:left="83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parts of GPS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272" w:lineRule="exact" w:before="154" w:after="0"/>
              <w:ind w:left="46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Principle and Functions and modes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GPS </w:t>
            </w:r>
          </w:p>
          <w:p>
            <w:pPr>
              <w:autoSpaceDN w:val="0"/>
              <w:autoSpaceDE w:val="0"/>
              <w:widowControl/>
              <w:spacing w:line="294" w:lineRule="exact" w:before="140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Setting Parameters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Survey by GPS,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methods of measurements  of errors,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RTK method, input of digital data in GIS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Preparation for observations </w:t>
            </w:r>
          </w:p>
          <w:p>
            <w:pPr>
              <w:autoSpaceDN w:val="0"/>
              <w:autoSpaceDE w:val="0"/>
              <w:widowControl/>
              <w:spacing w:line="276" w:lineRule="exact" w:before="148" w:after="0"/>
              <w:ind w:left="832" w:right="0" w:hanging="36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5 and Annexure-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III at the end)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0" w:val="left"/>
                <w:tab w:pos="536" w:val="left"/>
              </w:tabs>
              <w:autoSpaceDE w:val="0"/>
              <w:widowControl/>
              <w:spacing w:line="252" w:lineRule="exact" w:before="40" w:after="0"/>
              <w:ind w:left="10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7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Annexed on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page-15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2478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4th monthly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test/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  <w:u w:val="single"/>
              </w:rPr>
              <w:t>Assessment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598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14 </w:t>
      </w:r>
    </w:p>
    <w:p>
      <w:pPr>
        <w:sectPr>
          <w:pgSz w:w="12240" w:h="15840"/>
          <w:pgMar w:top="570" w:right="498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47.99999999999997" w:type="dxa"/>
      </w:tblPr>
      <w:tblGrid>
        <w:gridCol w:w="2762"/>
        <w:gridCol w:w="2762"/>
        <w:gridCol w:w="2762"/>
        <w:gridCol w:w="2762"/>
      </w:tblGrid>
      <w:tr>
        <w:trPr>
          <w:trHeight w:hRule="exact" w:val="3432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288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 to 20 </w:t>
            </w:r>
          </w:p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18" w:after="0"/>
              <w:ind w:left="104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Bridges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Culverts </w:t>
            </w:r>
          </w:p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8" w:val="left"/>
                <w:tab w:pos="832" w:val="left"/>
              </w:tabs>
              <w:autoSpaceDE w:val="0"/>
              <w:widowControl/>
              <w:spacing w:line="298" w:lineRule="exact" w:before="0" w:after="0"/>
              <w:ind w:left="10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the previous Task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please see Page No: 4) </w:t>
            </w:r>
          </w:p>
          <w:p>
            <w:pPr>
              <w:autoSpaceDN w:val="0"/>
              <w:tabs>
                <w:tab w:pos="364" w:val="left"/>
                <w:tab w:pos="366" w:val="left"/>
              </w:tabs>
              <w:autoSpaceDE w:val="0"/>
              <w:widowControl/>
              <w:spacing w:line="322" w:lineRule="exact" w:before="294" w:after="0"/>
              <w:ind w:left="10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Definition and importance of Bridges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Culverts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Introduction, types of bridges &amp; culverts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Setting out: </w:t>
            </w:r>
            <w:r>
              <w:br/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alignment method (chain age &amp; offset) </w:t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Co-ordinate system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0" w:after="0"/>
              <w:ind w:left="108" w:right="432" w:hanging="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8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Annexed on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page-15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</w:tr>
      <w:tr>
        <w:trPr>
          <w:trHeight w:hRule="exact" w:val="3452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288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 to 23 </w:t>
            </w:r>
          </w:p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20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6"/>
              </w:rPr>
              <w:t xml:space="preserve">Curves </w:t>
            </w:r>
          </w:p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8" w:val="left"/>
                <w:tab w:pos="832" w:val="left"/>
              </w:tabs>
              <w:autoSpaceDE w:val="0"/>
              <w:widowControl/>
              <w:spacing w:line="300" w:lineRule="exact" w:before="0" w:after="0"/>
              <w:ind w:left="10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the previous Task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(For further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 please see Page No: 4) </w:t>
            </w:r>
          </w:p>
          <w:p>
            <w:pPr>
              <w:autoSpaceDN w:val="0"/>
              <w:autoSpaceDE w:val="0"/>
              <w:widowControl/>
              <w:spacing w:line="332" w:lineRule="exact" w:before="284" w:after="0"/>
              <w:ind w:left="10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Elements of simple circular curve,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Geometry of a simple circle curve,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Laying off horizontal and vertical curve,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Numerical curve,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 elevation,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Transition curve.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52" w:val="left"/>
              </w:tabs>
              <w:autoSpaceDE w:val="0"/>
              <w:widowControl/>
              <w:spacing w:line="276" w:lineRule="exact" w:before="16" w:after="0"/>
              <w:ind w:left="10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Annexed on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page-15 </w:t>
            </w:r>
          </w:p>
        </w:tc>
      </w:tr>
      <w:tr>
        <w:trPr>
          <w:trHeight w:hRule="exact" w:val="3322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206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6"/>
              </w:rPr>
              <w:t xml:space="preserve">Dip &amp; Fault </w:t>
            </w:r>
          </w:p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the previous Task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274" w:lineRule="exact" w:before="56" w:after="0"/>
              <w:ind w:left="46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(For further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detail please see Page No: 4) </w:t>
            </w:r>
          </w:p>
          <w:p>
            <w:pPr>
              <w:autoSpaceDN w:val="0"/>
              <w:autoSpaceDE w:val="0"/>
              <w:widowControl/>
              <w:spacing w:line="292" w:lineRule="exact" w:before="322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Definitions of Terms: 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3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Dip, Full Dip, Apparent Dip, Fault, Normal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Fault, Reverse Fault. Line of Full Dip, Strike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Line. </w:t>
            </w:r>
          </w:p>
          <w:p>
            <w:pPr>
              <w:autoSpaceDN w:val="0"/>
              <w:autoSpaceDE w:val="0"/>
              <w:widowControl/>
              <w:spacing w:line="292" w:lineRule="exact" w:before="42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Numerical Problems-Dip and Fault 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52" w:val="left"/>
              </w:tabs>
              <w:autoSpaceDE w:val="0"/>
              <w:widowControl/>
              <w:spacing w:line="276" w:lineRule="exact" w:before="16" w:after="0"/>
              <w:ind w:left="10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Annexed on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page-15 </w:t>
            </w:r>
          </w:p>
        </w:tc>
      </w:tr>
    </w:tbl>
    <w:p>
      <w:pPr>
        <w:autoSpaceDN w:val="0"/>
        <w:autoSpaceDE w:val="0"/>
        <w:widowControl/>
        <w:spacing w:line="197" w:lineRule="auto" w:before="3288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15 </w:t>
      </w:r>
    </w:p>
    <w:p>
      <w:pPr>
        <w:sectPr>
          <w:pgSz w:w="12240" w:h="15840"/>
          <w:pgMar w:top="564" w:right="498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43.99999999999991" w:type="dxa"/>
      </w:tblPr>
      <w:tblGrid>
        <w:gridCol w:w="2762"/>
        <w:gridCol w:w="2762"/>
        <w:gridCol w:w="2762"/>
        <w:gridCol w:w="2762"/>
      </w:tblGrid>
      <w:tr>
        <w:trPr>
          <w:trHeight w:hRule="exact" w:val="8870"/>
        </w:trPr>
        <w:tc>
          <w:tcPr>
            <w:tcW w:type="dxa" w:w="15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88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 to 26 </w:t>
            </w:r>
          </w:p>
        </w:tc>
        <w:tc>
          <w:tcPr>
            <w:tcW w:type="dxa" w:w="215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 CAD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Surveying </w:t>
            </w:r>
          </w:p>
          <w:p>
            <w:pPr>
              <w:autoSpaceDN w:val="0"/>
              <w:autoSpaceDE w:val="0"/>
              <w:widowControl/>
              <w:spacing w:line="268" w:lineRule="exact" w:before="136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Oversees </w:t>
            </w:r>
          </w:p>
          <w:p>
            <w:pPr>
              <w:autoSpaceDN w:val="0"/>
              <w:autoSpaceDE w:val="0"/>
              <w:widowControl/>
              <w:spacing w:line="268" w:lineRule="exact" w:before="3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</w:t>
            </w:r>
          </w:p>
        </w:tc>
        <w:tc>
          <w:tcPr>
            <w:tcW w:type="dxa" w:w="51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Feedback of the previous Task </w:t>
            </w:r>
          </w:p>
          <w:p>
            <w:pPr>
              <w:autoSpaceDN w:val="0"/>
              <w:tabs>
                <w:tab w:pos="468" w:val="left"/>
                <w:tab w:pos="830" w:val="left"/>
              </w:tabs>
              <w:autoSpaceDE w:val="0"/>
              <w:widowControl/>
              <w:spacing w:line="262" w:lineRule="exact" w:before="78" w:after="0"/>
              <w:ind w:left="108" w:right="432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0"/>
              </w:rPr>
              <w:t xml:space="preserve">For further detail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0"/>
              </w:rPr>
              <w:t xml:space="preserve">please see Page No: 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Auto CAD and its uses </w:t>
            </w:r>
          </w:p>
          <w:p>
            <w:pPr>
              <w:autoSpaceDN w:val="0"/>
              <w:autoSpaceDE w:val="0"/>
              <w:widowControl/>
              <w:spacing w:line="294" w:lineRule="exact" w:before="134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Application of Auto CAD software in </w:t>
            </w:r>
          </w:p>
          <w:p>
            <w:pPr>
              <w:autoSpaceDN w:val="0"/>
              <w:autoSpaceDE w:val="0"/>
              <w:widowControl/>
              <w:spacing w:line="268" w:lineRule="exact" w:before="138" w:after="74"/>
              <w:ind w:left="3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1023"/>
              <w:gridCol w:w="1023"/>
              <w:gridCol w:w="1023"/>
              <w:gridCol w:w="1023"/>
              <w:gridCol w:w="1023"/>
            </w:tblGrid>
            <w:tr>
              <w:trPr>
                <w:trHeight w:hRule="exact" w:val="368"/>
              </w:trPr>
              <w:tc>
                <w:tcPr>
                  <w:tcW w:type="dxa" w:w="1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2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Selection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two </w:t>
                  </w:r>
                </w:p>
              </w:tc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countries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1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94" w:lineRule="exact" w:before="0" w:after="16"/>
              <w:ind w:left="3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destination (Gulf Countries, Malaysia,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South Korea etc) focusing on:-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Trade specific Job Prospects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6.00000000000023" w:type="dxa"/>
            </w:tblPr>
            <w:tblGrid>
              <w:gridCol w:w="1023"/>
              <w:gridCol w:w="1023"/>
              <w:gridCol w:w="1023"/>
              <w:gridCol w:w="1023"/>
              <w:gridCol w:w="1023"/>
            </w:tblGrid>
            <w:tr>
              <w:trPr>
                <w:trHeight w:hRule="exact" w:val="288"/>
              </w:trPr>
              <w:tc>
                <w:tcPr>
                  <w:tcW w:type="dxa" w:w="5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tabs>
                      <w:tab w:pos="162" w:val="left"/>
                    </w:tabs>
                    <w:autoSpaceDE w:val="0"/>
                    <w:widowControl/>
                    <w:spacing w:line="324" w:lineRule="exact" w:before="0" w:after="0"/>
                    <w:ind w:left="4" w:right="0" w:firstLine="0"/>
                    <w:jc w:val="left"/>
                  </w:pPr>
                  <w:r>
                    <w:tab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II. </w:t>
                  </w:r>
                  <w:r>
                    <w:rPr>
                      <w:w w:val="85.86500883102417"/>
                      <w:rFonts w:ascii="Symbol" w:hAnsi="Symbol" w:eastAsia="Symbol"/>
                      <w:b w:val="0"/>
                      <w:i w:val="0"/>
                      <w:color w:val="000000"/>
                      <w:sz w:val="2"/>
                    </w:rPr>
                    <w:t></w:t>
                  </w:r>
                  <w:r>
                    <w:rPr>
                      <w:w w:val="95.99999785423279"/>
                      <w:rFonts w:ascii="Symbol" w:hAnsi="Symbol" w:eastAsia="Symbol"/>
                      <w:b w:val="0"/>
                      <w:i w:val="0"/>
                      <w:color w:val="000000"/>
                      <w:sz w:val="2"/>
                    </w:rPr>
                    <w:t></w:t>
                  </w:r>
                </w:p>
              </w:tc>
              <w:tc>
                <w:tcPr>
                  <w:tcW w:type="dxa" w:w="442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4" w:after="0"/>
                    <w:ind w:left="16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Country Specific Labor laws, entry and </w:t>
                  </w:r>
                </w:p>
              </w:tc>
            </w:tr>
            <w:tr>
              <w:trPr>
                <w:trHeight w:hRule="exact" w:val="300"/>
              </w:trPr>
              <w:tc>
                <w:tcPr>
                  <w:tcW w:type="dxa" w:w="1023"/>
                  <w:vMerge/>
                  <w:tcBorders/>
                </w:tcPr>
                <w:p/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exit </w:t>
                  </w:r>
                </w:p>
              </w:tc>
              <w:tc>
                <w:tcPr>
                  <w:tcW w:type="dxa" w:w="1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requirements </w:t>
                  </w:r>
                </w:p>
              </w:tc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(Legal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1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age </w:t>
                  </w:r>
                </w:p>
              </w:tc>
            </w:tr>
            <w:tr>
              <w:trPr>
                <w:trHeight w:hRule="exact" w:val="304"/>
              </w:trPr>
              <w:tc>
                <w:tcPr>
                  <w:tcW w:type="dxa" w:w="1023"/>
                  <w:vMerge/>
                  <w:tcBorders/>
                </w:tcPr>
                <w:p/>
              </w:tc>
              <w:tc>
                <w:tcPr>
                  <w:tcW w:type="dxa" w:w="442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2" w:after="0"/>
                    <w:ind w:left="16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requirements, Health Certificate, Police </w:t>
                  </w:r>
                </w:p>
              </w:tc>
            </w:tr>
          </w:tbl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96" w:lineRule="exact" w:before="0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Clearance &amp; Travel Insurance etc.).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Survey figures, importing a field book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Points overview, importing &amp; exporting </w:t>
            </w:r>
          </w:p>
          <w:p>
            <w:pPr>
              <w:autoSpaceDN w:val="0"/>
              <w:autoSpaceDE w:val="0"/>
              <w:widowControl/>
              <w:spacing w:line="266" w:lineRule="exact" w:before="134" w:after="0"/>
              <w:ind w:left="3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points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detail please see </w:t>
            </w:r>
          </w:p>
          <w:p>
            <w:pPr>
              <w:autoSpaceDN w:val="0"/>
              <w:autoSpaceDE w:val="0"/>
              <w:widowControl/>
              <w:spacing w:line="266" w:lineRule="exact" w:before="4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Page No: 5 and Annexure-III at the end) </w:t>
            </w:r>
          </w:p>
          <w:p>
            <w:pPr>
              <w:autoSpaceDN w:val="0"/>
              <w:autoSpaceDE w:val="0"/>
              <w:widowControl/>
              <w:spacing w:line="292" w:lineRule="exact" w:before="46" w:after="0"/>
              <w:ind w:left="1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Traverse basics, contours, point groups, </w:t>
            </w:r>
          </w:p>
          <w:p>
            <w:pPr>
              <w:autoSpaceDN w:val="0"/>
              <w:autoSpaceDE w:val="0"/>
              <w:widowControl/>
              <w:spacing w:line="268" w:lineRule="exact" w:before="142" w:after="0"/>
              <w:ind w:left="3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break lines and boundaries, Surface </w:t>
            </w:r>
          </w:p>
          <w:p>
            <w:pPr>
              <w:autoSpaceDN w:val="0"/>
              <w:autoSpaceDE w:val="0"/>
              <w:widowControl/>
              <w:spacing w:line="268" w:lineRule="exact" w:before="142" w:after="0"/>
              <w:ind w:left="3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 and surface editing </w:t>
            </w:r>
          </w:p>
          <w:p>
            <w:pPr>
              <w:autoSpaceDN w:val="0"/>
              <w:autoSpaceDE w:val="0"/>
              <w:widowControl/>
              <w:spacing w:line="294" w:lineRule="exact" w:before="12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Line edits, Point edits, Copy surface, Paste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36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surveys, Surface Labels, Volume </w:t>
            </w:r>
          </w:p>
        </w:tc>
        <w:tc>
          <w:tcPr>
            <w:tcW w:type="dxa" w:w="18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0" w:after="0"/>
              <w:ind w:left="10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– 9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Annexed on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  <w:u w:val="single"/>
              </w:rPr>
              <w:t>page-15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2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4630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</w:p>
    <w:p>
      <w:pPr>
        <w:autoSpaceDN w:val="0"/>
        <w:autoSpaceDE w:val="0"/>
        <w:widowControl/>
        <w:spacing w:line="197" w:lineRule="auto" w:before="44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16 </w:t>
      </w:r>
    </w:p>
    <w:p>
      <w:pPr>
        <w:sectPr>
          <w:pgSz w:w="12240" w:h="15840"/>
          <w:pgMar w:top="564" w:right="498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0.0" w:type="dxa"/>
      </w:tblPr>
      <w:tblGrid>
        <w:gridCol w:w="2800"/>
        <w:gridCol w:w="2800"/>
        <w:gridCol w:w="2800"/>
        <w:gridCol w:w="2800"/>
      </w:tblGrid>
      <w:tr>
        <w:trPr>
          <w:trHeight w:hRule="exact" w:val="1172"/>
        </w:trPr>
        <w:tc>
          <w:tcPr>
            <w:tcW w:type="dxa" w:w="1558"/>
            <w:tcBorders>
              <w:start w:sz="3.2000000000000455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56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108" w:right="864" w:firstLine="258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3D Co-ordinates system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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Entering Co-ordinates in Auto CAD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</w:t>
            </w:r>
          </w:p>
        </w:tc>
        <w:tc>
          <w:tcPr>
            <w:tcW w:type="dxa" w:w="18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38" w:lineRule="auto" w:before="8" w:after="0"/>
        <w:ind w:left="0" w:right="0" w:firstLine="0"/>
        <w:jc w:val="left"/>
      </w:pPr>
      <w:r>
        <w:rPr>
          <w:rFonts w:ascii="Symbol" w:hAnsi="Symbol" w:eastAsia="Symbol"/>
          <w:b w:val="0"/>
          <w:i w:val="0"/>
          <w:color w:val="000000"/>
          <w:sz w:val="23"/>
        </w:rPr>
        <w:t></w:t>
      </w:r>
    </w:p>
    <w:p>
      <w:pPr>
        <w:autoSpaceDN w:val="0"/>
        <w:tabs>
          <w:tab w:pos="9420" w:val="left"/>
        </w:tabs>
        <w:autoSpaceDE w:val="0"/>
        <w:widowControl/>
        <w:spacing w:line="400" w:lineRule="exact" w:before="54" w:after="256"/>
        <w:ind w:left="2698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 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TASKS FOR ADVANCE CIVIL SURVEY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04.00000000000006" w:type="dxa"/>
      </w:tblPr>
      <w:tblGrid>
        <w:gridCol w:w="5600"/>
        <w:gridCol w:w="5600"/>
      </w:tblGrid>
      <w:tr>
        <w:trPr>
          <w:trHeight w:hRule="exact" w:val="660"/>
        </w:trPr>
        <w:tc>
          <w:tcPr>
            <w:tcW w:type="dxa" w:w="68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2" w:after="0"/>
              <w:ind w:left="0" w:right="1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S. </w:t>
            </w:r>
          </w:p>
          <w:p>
            <w:pPr>
              <w:autoSpaceDN w:val="0"/>
              <w:autoSpaceDE w:val="0"/>
              <w:widowControl/>
              <w:spacing w:line="312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97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Tasks </w:t>
            </w:r>
          </w:p>
        </w:tc>
      </w:tr>
      <w:tr>
        <w:trPr>
          <w:trHeight w:hRule="exact" w:val="1144"/>
        </w:trPr>
        <w:tc>
          <w:tcPr>
            <w:tcW w:type="dxa" w:w="68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20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7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58" w:val="left"/>
              </w:tabs>
              <w:autoSpaceDE w:val="0"/>
              <w:widowControl/>
              <w:spacing w:line="278" w:lineRule="exact" w:before="0" w:after="0"/>
              <w:ind w:left="10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the fly leveling at the site and calculate the reduce levels of 30 primary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secondary stations using the following methods: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Height of collimation method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Rise and fall method </w:t>
            </w:r>
          </w:p>
        </w:tc>
      </w:tr>
      <w:tr>
        <w:trPr>
          <w:trHeight w:hRule="exact" w:val="2346"/>
        </w:trPr>
        <w:tc>
          <w:tcPr>
            <w:tcW w:type="dxa" w:w="686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24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73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58" w:val="left"/>
              </w:tabs>
              <w:autoSpaceDE w:val="0"/>
              <w:widowControl/>
              <w:spacing w:line="288" w:lineRule="exact" w:before="0" w:after="0"/>
              <w:ind w:left="10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Align 15 km road with minimum of six horizontal curves at site and obtain the following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results: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Plan of road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Profile leveling graphs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Cross sectioning graphs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Transition and Simple curve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Super elevation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Calculation of Cut and Fill along the road section </w:t>
            </w:r>
          </w:p>
        </w:tc>
      </w:tr>
      <w:tr>
        <w:trPr>
          <w:trHeight w:hRule="exact" w:val="1440"/>
        </w:trPr>
        <w:tc>
          <w:tcPr>
            <w:tcW w:type="dxa" w:w="68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68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7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58" w:val="left"/>
              </w:tabs>
              <w:autoSpaceDE w:val="0"/>
              <w:widowControl/>
              <w:spacing w:line="282" w:lineRule="exact" w:before="0" w:after="0"/>
              <w:ind w:left="10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Determine the area of the site through triangulation (with minimum of 30 stations)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both total station and theodolite and perform following adjustments: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Angle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Triangle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Diagonal </w:t>
            </w:r>
          </w:p>
        </w:tc>
      </w:tr>
      <w:tr>
        <w:trPr>
          <w:trHeight w:hRule="exact" w:val="560"/>
        </w:trPr>
        <w:tc>
          <w:tcPr>
            <w:tcW w:type="dxa" w:w="68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34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7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Establish the 50 control points at the site using traversing and determine the northing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easting along with necessary corrections? </w:t>
            </w:r>
          </w:p>
        </w:tc>
      </w:tr>
      <w:tr>
        <w:trPr>
          <w:trHeight w:hRule="exact" w:val="1146"/>
        </w:trPr>
        <w:tc>
          <w:tcPr>
            <w:tcW w:type="dxa" w:w="68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24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97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the underground survey (in connection with tunneling) with tasks given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follow? </w:t>
            </w:r>
          </w:p>
          <w:p>
            <w:pPr>
              <w:autoSpaceDN w:val="0"/>
              <w:autoSpaceDE w:val="0"/>
              <w:widowControl/>
              <w:spacing w:line="276" w:lineRule="exact" w:before="16" w:after="0"/>
              <w:ind w:left="458" w:right="691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Surface survey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Levels in tunnels </w:t>
            </w:r>
          </w:p>
        </w:tc>
      </w:tr>
      <w:tr>
        <w:trPr>
          <w:trHeight w:hRule="exact" w:val="1532"/>
        </w:trPr>
        <w:tc>
          <w:tcPr>
            <w:tcW w:type="dxa" w:w="68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22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97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72" w:after="0"/>
              <w:ind w:left="10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Develop the contour plan of the site (minimum 2 km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>2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area) using theodolite and total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station?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70" w:lineRule="exact" w:before="10" w:after="0"/>
              <w:ind w:left="46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In theodolite contouring there must be minimum 50 stations with the rotation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interval of 15 degrees across each station. </w:t>
            </w:r>
          </w:p>
          <w:p>
            <w:pPr>
              <w:autoSpaceDN w:val="0"/>
              <w:autoSpaceDE w:val="0"/>
              <w:widowControl/>
              <w:spacing w:line="268" w:lineRule="exact" w:before="14" w:after="0"/>
              <w:ind w:left="45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In total station contouring, develop contour using software. </w:t>
            </w:r>
          </w:p>
        </w:tc>
      </w:tr>
      <w:tr>
        <w:trPr>
          <w:trHeight w:hRule="exact" w:val="574"/>
        </w:trPr>
        <w:tc>
          <w:tcPr>
            <w:tcW w:type="dxa" w:w="68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97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Verify the coordinates and area as determined in Problem 3 and 4 using GPS. </w:t>
            </w:r>
          </w:p>
        </w:tc>
      </w:tr>
      <w:tr>
        <w:trPr>
          <w:trHeight w:hRule="exact" w:val="554"/>
        </w:trPr>
        <w:tc>
          <w:tcPr>
            <w:tcW w:type="dxa" w:w="68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0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97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Setting out of Bridges / Culverts </w:t>
            </w:r>
          </w:p>
        </w:tc>
      </w:tr>
    </w:tbl>
    <w:p>
      <w:pPr>
        <w:autoSpaceDN w:val="0"/>
        <w:tabs>
          <w:tab w:pos="10390" w:val="left"/>
        </w:tabs>
        <w:autoSpaceDE w:val="0"/>
        <w:widowControl/>
        <w:spacing w:line="245" w:lineRule="auto" w:before="960" w:after="0"/>
        <w:ind w:left="140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17 </w:t>
      </w:r>
    </w:p>
    <w:p>
      <w:pPr>
        <w:sectPr>
          <w:pgSz w:w="12240" w:h="15840"/>
          <w:pgMar w:top="570" w:right="460" w:bottom="35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92.0" w:type="dxa"/>
      </w:tblPr>
      <w:tblGrid>
        <w:gridCol w:w="5545"/>
        <w:gridCol w:w="5545"/>
      </w:tblGrid>
      <w:tr>
        <w:trPr>
          <w:trHeight w:hRule="exact" w:val="1944"/>
        </w:trPr>
        <w:tc>
          <w:tcPr>
            <w:tcW w:type="dxa" w:w="68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18" w:after="0"/>
              <w:ind w:left="0" w:right="0" w:firstLine="0"/>
              <w:jc w:val="center"/>
            </w:pP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97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Draw/plot the following details in Auto CAD from the road surveying obtained in Task-2. </w:t>
            </w:r>
          </w:p>
          <w:p>
            <w:pPr>
              <w:autoSpaceDN w:val="0"/>
              <w:autoSpaceDE w:val="0"/>
              <w:widowControl/>
              <w:spacing w:line="274" w:lineRule="exact" w:before="274" w:after="0"/>
              <w:ind w:left="458" w:right="3744" w:firstLine="0"/>
              <w:jc w:val="left"/>
            </w:pP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Profile leveling drawing / graph </w:t>
            </w:r>
            <w:r>
              <w:br/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Cross Section drawing / graph </w:t>
            </w:r>
            <w:r>
              <w:br/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Transition &amp; simple curve </w:t>
            </w:r>
            <w:r>
              <w:br/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Super elevation </w:t>
            </w:r>
            <w:r>
              <w:br/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Calculation of cut and fill along the road section </w:t>
            </w:r>
          </w:p>
        </w:tc>
      </w:tr>
    </w:tbl>
    <w:p>
      <w:pPr>
        <w:autoSpaceDN w:val="0"/>
        <w:autoSpaceDE w:val="0"/>
        <w:widowControl/>
        <w:spacing w:line="356" w:lineRule="exact" w:before="65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56" w:lineRule="exact" w:before="200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414" w:lineRule="exact" w:before="52" w:after="0"/>
        <w:ind w:left="28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constitutes good work ethics often varies. Different businesses have different expectations.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6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following ten work ethics are defined as essential for employee’s success: </w:t>
      </w:r>
    </w:p>
    <w:p>
      <w:pPr>
        <w:autoSpaceDN w:val="0"/>
        <w:autoSpaceDE w:val="0"/>
        <w:widowControl/>
        <w:spacing w:line="416" w:lineRule="exact" w:before="496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 at work every day possible, plan your absences don’t abuse leave time. Be punctual every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day.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Honesty is the single most important factor having a direct bearing on the final success of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individual, corporation, or product. Complete assigned tasks correctly and promptly. Look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improve your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Team Work: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ability to get along with others including those you don’t necessarily like. The ability to carry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your own weight and help others who are struggling. Recognize when to speak up with an ideas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when to compromise by blend ideas together. </w:t>
      </w:r>
    </w:p>
    <w:p>
      <w:pPr>
        <w:autoSpaceDN w:val="0"/>
        <w:autoSpaceDE w:val="0"/>
        <w:widowControl/>
        <w:spacing w:line="418" w:lineRule="exact" w:before="148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Dress for success, set your best foot forward, personal hygiene, good manner, remember that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first impression of who you are, can last a life time </w:t>
      </w:r>
    </w:p>
    <w:p>
      <w:pPr>
        <w:autoSpaceDN w:val="0"/>
        <w:tabs>
          <w:tab w:pos="10278" w:val="left"/>
        </w:tabs>
        <w:autoSpaceDE w:val="0"/>
        <w:widowControl/>
        <w:spacing w:line="245" w:lineRule="auto" w:before="710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18 </w:t>
      </w:r>
    </w:p>
    <w:p>
      <w:pPr>
        <w:sectPr>
          <w:pgSz w:w="12240" w:h="15840"/>
          <w:pgMar w:top="570" w:right="458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86" w:lineRule="exact" w:before="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Listen to suggestions and be positive, accept responsibility. If you make a mistake, admit it.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 and procedures in light of changing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Do the work correctly, quality and timelines are prized. Get along with fellows, cooperation is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key to productivity. Help out whenever asked, do extra without being asked. Take pride in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work, do things the best you know how. Eagerly focuses energy on accomplishing tasks, also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338" w:lineRule="exact" w:before="72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Make an effort to improve, learn ways to better yourself. Time management; utilize time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Takes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420" w:lineRule="exact" w:before="28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Written    communication,    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being     able     to     correctly     write     reports     and     memos. </w:t>
      </w:r>
      <w:r>
        <w:rPr>
          <w:rFonts w:ascii="Arial,Bold" w:hAnsi="Arial,Bold" w:eastAsia="Arial,Bold"/>
          <w:b/>
          <w:i w:val="0"/>
          <w:color w:val="000000"/>
          <w:sz w:val="22"/>
        </w:rPr>
        <w:t xml:space="preserve">Verbal communications,   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being able to communicate one on one or to a group.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Follow institute rules and regulations, learn and follow expectations. Get along with fellows,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cooperation is the key to productivity. Able to welcome and adapt to changing workplace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2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2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 hard, work to the best of your ability. Carry out orders, do what’s asked the first time.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 and acknowledge an individual’s talents and knowledge. 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opinions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suggestions. </w:t>
      </w:r>
    </w:p>
    <w:p>
      <w:pPr>
        <w:autoSpaceDN w:val="0"/>
        <w:tabs>
          <w:tab w:pos="10278" w:val="left"/>
        </w:tabs>
        <w:autoSpaceDE w:val="0"/>
        <w:widowControl/>
        <w:spacing w:line="245" w:lineRule="auto" w:before="3078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19 </w:t>
      </w:r>
    </w:p>
    <w:p>
      <w:pPr>
        <w:sectPr>
          <w:pgSz w:w="12240" w:h="15840"/>
          <w:pgMar w:top="564" w:right="480" w:bottom="35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</w:p>
    <w:p>
      <w:pPr>
        <w:autoSpaceDN w:val="0"/>
        <w:autoSpaceDE w:val="0"/>
        <w:widowControl/>
        <w:spacing w:line="312" w:lineRule="exact" w:before="198" w:after="20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5.99999999999994" w:type="dxa"/>
      </w:tblPr>
      <w:tblGrid>
        <w:gridCol w:w="3699"/>
        <w:gridCol w:w="3699"/>
        <w:gridCol w:w="3699"/>
      </w:tblGrid>
      <w:tr>
        <w:trPr>
          <w:trHeight w:hRule="exact" w:val="332"/>
        </w:trPr>
        <w:tc>
          <w:tcPr>
            <w:tcW w:type="dxa" w:w="108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307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Key Information </w:t>
            </w:r>
          </w:p>
        </w:tc>
        <w:tc>
          <w:tcPr>
            <w:tcW w:type="dxa" w:w="574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462"/>
        </w:trPr>
        <w:tc>
          <w:tcPr>
            <w:tcW w:type="dxa" w:w="108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07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29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574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86" w:lineRule="exact" w:before="8" w:after="0"/>
              <w:ind w:left="4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Family background and socio economic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status,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718"/>
        </w:trPr>
        <w:tc>
          <w:tcPr>
            <w:tcW w:type="dxa" w:w="108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07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or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got trained through any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574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84" w:lineRule="exact" w:before="10" w:after="0"/>
              <w:ind w:left="46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Information about course, apply 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Attendance, active participation, monthly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tests, interest in lab work </w:t>
            </w:r>
          </w:p>
        </w:tc>
      </w:tr>
      <w:tr>
        <w:trPr>
          <w:trHeight w:hRule="exact" w:val="3116"/>
        </w:trPr>
        <w:tc>
          <w:tcPr>
            <w:tcW w:type="dxa" w:w="108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07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574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80" w:lineRule="exact" w:before="12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job / business (self-employment) was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 up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82" w:lineRule="exact" w:before="14" w:after="0"/>
              <w:ind w:left="4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Detail of work to share i.e. where is job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being done; how many people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employed ( in case of self-employment/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Monthly income or earnings and support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family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450"/>
        </w:trPr>
        <w:tc>
          <w:tcPr>
            <w:tcW w:type="dxa" w:w="1084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07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4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574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86" w:lineRule="exact" w:before="8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Hard work pays in the end so be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always ready for the same. </w:t>
            </w:r>
          </w:p>
        </w:tc>
      </w:tr>
    </w:tbl>
    <w:p>
      <w:pPr>
        <w:autoSpaceDN w:val="0"/>
        <w:autoSpaceDE w:val="0"/>
        <w:widowControl/>
        <w:spacing w:line="298" w:lineRule="exact" w:before="422" w:after="0"/>
        <w:ind w:left="388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number of ways/forms in a NAVTTC skill development course as under: -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8" w:lineRule="exact" w:before="38" w:after="0"/>
        <w:ind w:left="388" w:right="288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To call a passed out successful person of institute. He/she will narrate his/her success </w:t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story to the trainees in his/her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416" w:lineRule="exact" w:before="0" w:after="0"/>
        <w:ind w:left="388" w:right="288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To see and listen to a recorded video/clip (5 to 7 minutes) showing a successful person </w:t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Audio video recording that has to cover the above mentioned points. </w:t>
      </w:r>
    </w:p>
    <w:p>
      <w:pPr>
        <w:autoSpaceDN w:val="0"/>
        <w:autoSpaceDE w:val="0"/>
        <w:widowControl/>
        <w:spacing w:line="416" w:lineRule="exact" w:before="0" w:after="0"/>
        <w:ind w:left="748" w:right="576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The teacher displays the picture of a successful trainee (name, trade, institute,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organization, job, earning per month etc) and narrates his/her story in teacher’s own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motivational words. </w:t>
      </w:r>
    </w:p>
    <w:p>
      <w:pPr>
        <w:autoSpaceDN w:val="0"/>
        <w:tabs>
          <w:tab w:pos="10278" w:val="left"/>
        </w:tabs>
        <w:autoSpaceDE w:val="0"/>
        <w:widowControl/>
        <w:spacing w:line="245" w:lineRule="auto" w:before="386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FVTLM001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20 </w:t>
      </w:r>
    </w:p>
    <w:sectPr w:rsidR="00FC693F" w:rsidRPr="0006063C" w:rsidSect="00034616">
      <w:pgSz w:w="12240" w:h="15840"/>
      <w:pgMar w:top="566" w:right="452" w:bottom="35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