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70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6" w:after="0"/>
        <w:ind w:left="0" w:right="3528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8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61160" cy="15786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5786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47" w:lineRule="auto" w:before="1048" w:after="0"/>
        <w:ind w:left="2304" w:right="2304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Advanced Welding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6 Months </w:t>
      </w:r>
    </w:p>
    <w:p>
      <w:pPr>
        <w:autoSpaceDN w:val="0"/>
        <w:autoSpaceDE w:val="0"/>
        <w:widowControl/>
        <w:spacing w:line="197" w:lineRule="auto" w:before="5950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>Revised Edition</w:t>
      </w:r>
    </w:p>
    <w:p>
      <w:pPr>
        <w:sectPr>
          <w:pgSz w:w="11909" w:h="16838"/>
          <w:pgMar w:top="392" w:right="1440" w:bottom="41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383"/>
        <w:gridCol w:w="5383"/>
      </w:tblGrid>
      <w:tr>
        <w:trPr>
          <w:trHeight w:hRule="exact" w:val="806"/>
        </w:trPr>
        <w:tc>
          <w:tcPr>
            <w:tcW w:type="dxa" w:w="2088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72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602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90"/>
        </w:trPr>
        <w:tc>
          <w:tcPr>
            <w:tcW w:type="dxa" w:w="2088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60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Advanced Welding </w:t>
            </w:r>
          </w:p>
        </w:tc>
      </w:tr>
      <w:tr>
        <w:trPr>
          <w:trHeight w:hRule="exact" w:val="12760"/>
        </w:trPr>
        <w:tc>
          <w:tcPr>
            <w:tcW w:type="dxa" w:w="2088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60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skills and hands-on practice for Advanced Welding </w:t>
            </w:r>
          </w:p>
          <w:p>
            <w:pPr>
              <w:autoSpaceDN w:val="0"/>
              <w:autoSpaceDE w:val="0"/>
              <w:widowControl/>
              <w:spacing w:line="245" w:lineRule="auto" w:before="290" w:after="0"/>
              <w:ind w:left="80" w:right="1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This course offers a broad, cross-disciplinary le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arning experience for students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looking to pursue career in Advanced Welding.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needs for superior welding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technology have increased in keeping with the demands for a wide variety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performances such as high productivity, high quality, as well as labor and cost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savings. This course will provide participants with an integrated approach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learn about the various aspects of welding and allied technologies. The course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will introduce various welding processes such as arc welding, laser welding,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electron beam welding, friction stir welding, diffusion bonding and brazing. It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will discuss welding m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etallurgy along with the weld-ability of various ferrous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 non-ferrous alloys.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in such a robust hands-on manner that the trainees are comfortably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80" w:right="1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should also know the strengths and weaknesses of each trainee to prepare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276" w:after="0"/>
              <w:ind w:left="2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trainees have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included in the Annexure-I to this document. The record of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performed individually or in groups must be preserved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session, etc so 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13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materialize the main expectations, a special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Job Search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included in the latter part of this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through which, the trainees will be made aware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markets (Gulf countries). Awareness around the visa process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 a part of this module. Moreover, the trainees would also 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</w:tc>
      </w:tr>
    </w:tbl>
    <w:p>
      <w:pPr>
        <w:autoSpaceDN w:val="0"/>
        <w:autoSpaceDE w:val="0"/>
        <w:widowControl/>
        <w:spacing w:line="197" w:lineRule="auto" w:before="56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383"/>
        <w:gridCol w:w="5383"/>
      </w:tblGrid>
      <w:tr>
        <w:trPr>
          <w:trHeight w:hRule="exact" w:val="14202"/>
        </w:trPr>
        <w:tc>
          <w:tcPr>
            <w:tcW w:type="dxa" w:w="2088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02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highlight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 best practices elsewhere in the world. An outline of such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qualities has been given in the Appendix to this document. Its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should be conveyed in a format that is attractive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heart and soul into these otherwise non-technical components,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image of the Pakistani workforce would undergo a positive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45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maintain interest and motivation of the trainees throughout the course,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80" w:right="1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a proper record of the same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 maintained. Suffice to say that for such evaluations, practical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be designed by the training providers to gauge the problem-solving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abilities of the trainees. </w:t>
            </w:r>
          </w:p>
          <w:p>
            <w:pPr>
              <w:autoSpaceDN w:val="0"/>
              <w:tabs>
                <w:tab w:pos="442" w:val="left"/>
                <w:tab w:pos="1162" w:val="left"/>
              </w:tabs>
              <w:autoSpaceDE w:val="0"/>
              <w:widowControl/>
              <w:spacing w:line="276" w:lineRule="exact" w:before="27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to include elements of motivation in his/her lecture.  To inspire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utilize the training opportunity to the full and strive towards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topics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the importance of moral values and civic role &amp; responsibilities as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Pakistani. A motivational lecture should be delivered with enough zeal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40" w:lineRule="auto" w:before="274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45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48" w:val="left"/>
              </w:tabs>
              <w:autoSpaceDE w:val="0"/>
              <w:widowControl/>
              <w:spacing w:line="245" w:lineRule="auto" w:before="288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good motivational lecture should help drive creativity, curiosity, and spark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80" w:right="1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trainees’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willingness to be engaged on the practical tasks for a longer time without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boredom and loss of interest because they can see in their mind's eye where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hard work would take them in short (1-3 years); medium (3 -10 years)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regular well planned motivational lectures as part of a coordinated strategy </w:t>
            </w:r>
          </w:p>
        </w:tc>
      </w:tr>
    </w:tbl>
    <w:p>
      <w:pPr>
        <w:autoSpaceDN w:val="0"/>
        <w:autoSpaceDE w:val="0"/>
        <w:widowControl/>
        <w:spacing w:line="197" w:lineRule="auto" w:before="31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383"/>
        <w:gridCol w:w="5383"/>
      </w:tblGrid>
      <w:tr>
        <w:trPr>
          <w:trHeight w:hRule="exact" w:val="14442"/>
        </w:trPr>
        <w:tc>
          <w:tcPr>
            <w:tcW w:type="dxa" w:w="2088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02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Annexure-II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42" w:val="left"/>
                <w:tab w:pos="1162" w:val="left"/>
              </w:tabs>
              <w:autoSpaceDE w:val="0"/>
              <w:widowControl/>
              <w:spacing w:line="278" w:lineRule="exact" w:before="55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inclusion in the weekly lesson plan at regular intervals has been recommended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till the end of the training. </w:t>
            </w:r>
          </w:p>
          <w:p>
            <w:pPr>
              <w:autoSpaceDN w:val="0"/>
              <w:tabs>
                <w:tab w:pos="504" w:val="left"/>
                <w:tab w:pos="864" w:val="left"/>
              </w:tabs>
              <w:autoSpaceDE w:val="0"/>
              <w:widowControl/>
              <w:spacing w:line="245" w:lineRule="auto" w:before="1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presentation, or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video/documentary of someone that has risen to fortune, acclaim, or brilliant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achievement. A success story shows how a person achieved his goal through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 work, dedication, and devotion. An inspiring success story contains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compelling and significant facts articulated clearly and easily comprehendible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words. Moreover, it is helpful if it is assumed that the reader/listener knows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nothing of what is being revealed.  The optimum impact is created when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story is revealed in the form of:-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arranged by the training institute)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Suggestive structure and sequence of a sample success story and its various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shapes can be seen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42" w:val="left"/>
                <w:tab w:pos="1162" w:val="left"/>
              </w:tabs>
              <w:autoSpaceDE w:val="0"/>
              <w:widowControl/>
              <w:spacing w:line="278" w:lineRule="exact" w:before="54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widen their understanding of the real-life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80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an effective way to help the trainees comprehend in depth both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and practical aspects of the complex phenomenon in depth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ease. Case teaching can also stimulate the trainees to participate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discussions and thereby boost their confidence. It also makes the classroom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atmosphere interesting thus maintaining the trainee interest in training till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80" w:right="1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suggest case studies be presented to the trainees. The trainer may adopt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PowerPoint presentation or video format for such case studies whichever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deemed suitable but only those cases must be selected that are relevant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80" w:right="1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this purpose, they must be encouraged to inquire and collect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information/data, actively participate in the discussions, and intended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the problem/situation. </w:t>
            </w:r>
          </w:p>
        </w:tc>
      </w:tr>
    </w:tbl>
    <w:p>
      <w:pPr>
        <w:autoSpaceDN w:val="0"/>
        <w:autoSpaceDE w:val="0"/>
        <w:widowControl/>
        <w:spacing w:line="197" w:lineRule="auto" w:before="7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383"/>
        <w:gridCol w:w="5383"/>
      </w:tblGrid>
      <w:tr>
        <w:trPr>
          <w:trHeight w:hRule="exact" w:val="2814"/>
        </w:trPr>
        <w:tc>
          <w:tcPr>
            <w:tcW w:type="dxa" w:w="2088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02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324" w:val="left"/>
              </w:tabs>
              <w:autoSpaceDE w:val="0"/>
              <w:widowControl/>
              <w:spacing w:line="233" w:lineRule="auto" w:before="280" w:after="0"/>
              <w:ind w:left="6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trade-specific documentary (At least 2-3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13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324" w:val="left"/>
              </w:tabs>
              <w:autoSpaceDE w:val="0"/>
              <w:widowControl/>
              <w:spacing w:line="233" w:lineRule="auto" w:before="284" w:after="0"/>
              <w:ind w:left="6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 Safety case studies (2 cases regarding safety and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13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324" w:val="left"/>
              </w:tabs>
              <w:autoSpaceDE w:val="0"/>
              <w:widowControl/>
              <w:spacing w:line="233" w:lineRule="auto" w:before="284" w:after="0"/>
              <w:ind w:left="6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 visits (At least one visit to a trade-specific major industry/ site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13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</w:p>
        </w:tc>
      </w:tr>
      <w:tr>
        <w:trPr>
          <w:trHeight w:hRule="exact" w:val="888"/>
        </w:trPr>
        <w:tc>
          <w:tcPr>
            <w:tcW w:type="dxa" w:w="2088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60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8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Intermediate </w:t>
            </w:r>
          </w:p>
        </w:tc>
      </w:tr>
      <w:tr>
        <w:trPr>
          <w:trHeight w:hRule="exact" w:val="3212"/>
        </w:trPr>
        <w:tc>
          <w:tcPr>
            <w:tcW w:type="dxa" w:w="2088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Outcomes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 </w:t>
            </w:r>
          </w:p>
        </w:tc>
        <w:tc>
          <w:tcPr>
            <w:tcW w:type="dxa" w:w="860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2" w:val="left"/>
                <w:tab w:pos="802" w:val="left"/>
              </w:tabs>
              <w:autoSpaceDE w:val="0"/>
              <w:widowControl/>
              <w:spacing w:line="245" w:lineRule="auto" w:before="1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 able to recognize the dangers and observe relevant safety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precautions while performing / supervising hot work. </w:t>
            </w:r>
          </w:p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45" w:lineRule="auto" w:before="2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differences and working principles of various welding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on board. </w:t>
            </w:r>
          </w:p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45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Methodologies for evaluating weld-ability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Principles for pre/post weld heat treatment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Principles of destructive &amp; non-destructive testing &amp; inspection of welds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Acquire the knowledge of correct welding rod selection and parameter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settings based on the material to be welded.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 based case studies on welding </w:t>
            </w:r>
          </w:p>
        </w:tc>
      </w:tr>
      <w:tr>
        <w:trPr>
          <w:trHeight w:hRule="exact" w:val="1714"/>
        </w:trPr>
        <w:tc>
          <w:tcPr>
            <w:tcW w:type="dxa" w:w="2088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602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59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520 hours </w:t>
            </w:r>
          </w:p>
        </w:tc>
      </w:tr>
      <w:tr>
        <w:trPr>
          <w:trHeight w:hRule="exact" w:val="4374"/>
        </w:trPr>
        <w:tc>
          <w:tcPr>
            <w:tcW w:type="dxa" w:w="2088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602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Steel manufacturing industry.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Construction industry.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442" w:right="561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Fertilizer industry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Chemical industry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Sugar industry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Industrial projects. </w:t>
            </w:r>
          </w:p>
          <w:p>
            <w:pPr>
              <w:autoSpaceDN w:val="0"/>
              <w:autoSpaceDE w:val="0"/>
              <w:widowControl/>
              <w:spacing w:line="233" w:lineRule="auto" w:before="12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Shipyards. </w:t>
            </w:r>
          </w:p>
          <w:p>
            <w:pPr>
              <w:autoSpaceDN w:val="0"/>
              <w:autoSpaceDE w:val="0"/>
              <w:widowControl/>
              <w:spacing w:line="230" w:lineRule="auto" w:before="6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Railways. </w:t>
            </w:r>
          </w:p>
          <w:p>
            <w:pPr>
              <w:autoSpaceDN w:val="0"/>
              <w:autoSpaceDE w:val="0"/>
              <w:widowControl/>
              <w:spacing w:line="233" w:lineRule="auto" w:before="12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9. Pakistan Ordinance Factory Wah.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10. Heavy Mechanical Complex Taxila.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11. Heavy Forge and Foundry Taxila.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442" w:right="288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12. Tractor and Agricultural Equipment Industry.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13. Automobile industry.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14. Local industry.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15. Local metal fabrication shops. </w:t>
            </w:r>
          </w:p>
        </w:tc>
      </w:tr>
      <w:tr>
        <w:trPr>
          <w:trHeight w:hRule="exact" w:val="1334"/>
        </w:trPr>
        <w:tc>
          <w:tcPr>
            <w:tcW w:type="dxa" w:w="2088"/>
            <w:tcBorders>
              <w:start w:sz="22.399999999999977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602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10" w:after="0"/>
              <w:ind w:left="182" w:right="1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 over the world there is a high demand in the Welding industry for Welders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various fields Such as: fabricators, pipe welders, multi-welders,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constructors. With the help of this course, we will be able to give technical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trainings of Advance welding to our youth. There are also opportunities for </w:t>
            </w:r>
          </w:p>
        </w:tc>
      </w:tr>
    </w:tbl>
    <w:p>
      <w:pPr>
        <w:autoSpaceDN w:val="0"/>
        <w:autoSpaceDE w:val="0"/>
        <w:widowControl/>
        <w:spacing w:line="197" w:lineRule="auto" w:before="176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383"/>
        <w:gridCol w:w="5383"/>
      </w:tblGrid>
      <w:tr>
        <w:trPr>
          <w:trHeight w:hRule="exact" w:val="3362"/>
        </w:trPr>
        <w:tc>
          <w:tcPr>
            <w:tcW w:type="dxa" w:w="2088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02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82" w:val="left"/>
              </w:tabs>
              <w:autoSpaceDE w:val="0"/>
              <w:widowControl/>
              <w:spacing w:line="269" w:lineRule="auto" w:before="2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start-up entrepreneurship due to the high demand in the market in following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designated jobs;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Fitters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Fabricators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Argon welders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CO2 Welders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Multi welders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Structural Contractors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Welding supervisors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Welding inspectors with additional quality inspection training. </w:t>
            </w:r>
          </w:p>
        </w:tc>
      </w:tr>
      <w:tr>
        <w:trPr>
          <w:trHeight w:hRule="exact" w:val="336"/>
        </w:trPr>
        <w:tc>
          <w:tcPr>
            <w:tcW w:type="dxa" w:w="2088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60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6"/>
        </w:trPr>
        <w:tc>
          <w:tcPr>
            <w:tcW w:type="dxa" w:w="2088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60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8066"/>
        </w:trPr>
        <w:tc>
          <w:tcPr>
            <w:tcW w:type="dxa" w:w="2088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60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45" w:lineRule="auto" w:before="2" w:after="0"/>
              <w:ind w:left="442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Modern Welding by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Althose Turnguist Bowditch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South Holland, Illions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Good Heart-Will Cox (Company) INC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ARC WELDING (Basic Fundamentals) by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JOHN R.WALKER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South Holland, Illions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Good Heart-Will Cox (Company) INC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OXYACETYLENE WELDING (Basic Fundamentals) by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RONALD J.BAIRD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South Holland, Illions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Good Heart-Will Cox (Company) INC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MODERN WELDING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Althose Turnguist Bowditch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South Holland, Illions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Good Heart-Will Cox (Company) INC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OXYACETYLENE HAND BOOK by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LINDE, Linde Company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WELDING SKILLS by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JOSEPH W.GIACHINO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Pub. American Technical Publisher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GAS WELDING AND CUTTING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YENSEXER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Mosco – Pease Bublisher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Pocket Welding Guide by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Hobart Institute of Welding Technology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9. Welding Skills by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Joseph W.Giachino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American Technical Publisher </w:t>
            </w:r>
          </w:p>
        </w:tc>
      </w:tr>
    </w:tbl>
    <w:p>
      <w:pPr>
        <w:autoSpaceDN w:val="0"/>
        <w:autoSpaceDE w:val="0"/>
        <w:widowControl/>
        <w:spacing w:line="197" w:lineRule="auto" w:before="241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autoSpaceDN w:val="0"/>
        <w:autoSpaceDE w:val="0"/>
        <w:widowControl/>
        <w:spacing w:line="266" w:lineRule="exact" w:before="0" w:after="364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897"/>
        </w:trPr>
        <w:tc>
          <w:tcPr>
            <w:tcW w:type="dxa" w:w="1550"/>
            <w:tcBorders>
              <w:start w:sz="22.399999999999977" w:val="single" w:color="#000000"/>
              <w:top w:sz="23.199999999999932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932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32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Remarks </w:t>
            </w:r>
          </w:p>
        </w:tc>
      </w:tr>
      <w:tr>
        <w:trPr>
          <w:trHeight w:hRule="exact" w:val="9280"/>
        </w:trPr>
        <w:tc>
          <w:tcPr>
            <w:tcW w:type="dxa" w:w="155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344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the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basic Engineering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practice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</w:t>
            </w:r>
          </w:p>
        </w:tc>
        <w:tc>
          <w:tcPr>
            <w:tcW w:type="dxa" w:w="5044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88" w:lineRule="exact" w:before="6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market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Applications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Institute/work ethics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basic welding processes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welding trade.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606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personal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protective equipment (PPE)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welding trade.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45" w:lineRule="auto" w:before="12" w:after="0"/>
              <w:ind w:left="784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body, foot,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hand protective gear.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45" w:lineRule="auto" w:before="12" w:after="0"/>
              <w:ind w:left="784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ear, eye,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face, and head protective gear.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602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welding safety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related to specific hazards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environments.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importance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safety and identify factors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accidents.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432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basic welding safety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related to the general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area.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hot work permits and fire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watch requirements.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confined spaces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related safety practices.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safety practices related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equipment.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respiratory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hazards, respiratory safety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equipment, and ways to ventilate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work areas. </w:t>
            </w:r>
          </w:p>
        </w:tc>
        <w:tc>
          <w:tcPr>
            <w:tcW w:type="dxa" w:w="1752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066" w:after="0"/>
              <w:ind w:left="2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94" w:lineRule="exact" w:before="276" w:after="0"/>
              <w:ind w:left="452" w:right="278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23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626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18" w:after="0"/>
              <w:ind w:left="8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Oxyfuel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Cutting skills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4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94" w:after="0"/>
              <w:ind w:left="242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Oxyfuel cutting and identify related safe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practices.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784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basic oxyfuel cutting.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45" w:lineRule="auto" w:before="6" w:after="0"/>
              <w:ind w:left="784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safe work practices related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oxyfuel cutting.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oxyfuel cutting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and consumables.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45" w:lineRule="auto" w:before="6" w:after="0"/>
              <w:ind w:left="784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various gases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cylinders used for oxyfuel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864" w:after="0"/>
              <w:ind w:left="238" w:right="0" w:firstLine="21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82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8921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1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cutting.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45" w:lineRule="auto" w:before="6" w:after="0"/>
              <w:ind w:left="784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hoses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types of regulators.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45" w:lineRule="auto" w:before="10" w:after="0"/>
              <w:ind w:left="784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cutting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torches and tips.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164" w:right="576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other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miscellaneous oxyfuel cutting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accessories.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specialized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cutting equipment.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setup, light, and shut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 oxyfuel equipment.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properly prepare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torch set for operation.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leak test oxyfuel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light the torch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adjust for the proper flame.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properly shut down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oxyfuel cutting equipment.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perform various oxyfuel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cutting procedures.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448" w:hanging="362"/>
              <w:jc w:val="both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the appearance of both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and inferior cuts and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causes.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cut both thick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thin steel.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bevel, wash,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gouge.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 how to make straight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bevel cuts with portable oxyfuel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cutting machines.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0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16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Plasma Arc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Cutting skills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4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88" w:after="0"/>
              <w:ind w:left="242" w:right="576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Plasma arc cutting processes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related safety precautions.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plasma arc cutting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safety practices related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plasma arc cutting.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plasma arc cutting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plasma arc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power units.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plasma arc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torches and accessories.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plasma arc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cutting gases and gas control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devices.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1266" w:after="0"/>
              <w:ind w:left="238" w:right="0" w:firstLine="21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76" w:lineRule="exact" w:before="562" w:after="0"/>
              <w:ind w:left="432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1 </w:t>
            </w:r>
          </w:p>
        </w:tc>
      </w:tr>
    </w:tbl>
    <w:p>
      <w:pPr>
        <w:autoSpaceDN w:val="0"/>
        <w:autoSpaceDE w:val="0"/>
        <w:widowControl/>
        <w:spacing w:line="197" w:lineRule="auto" w:before="31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8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2833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602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set up, safely operate,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care for plasma arc cutting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0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set up plasma arc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cutting equipment and the adjacent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area.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safely operate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plasma arc cutting equipment.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care for plasma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arc cutting equipment.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84"/>
        </w:trPr>
        <w:tc>
          <w:tcPr>
            <w:tcW w:type="dxa" w:w="155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344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8" w:after="0"/>
              <w:ind w:left="82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Air-Carbon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Cutting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Gouging </w:t>
            </w:r>
          </w:p>
        </w:tc>
        <w:tc>
          <w:tcPr>
            <w:tcW w:type="dxa" w:w="5044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8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88" w:after="0"/>
              <w:ind w:left="242" w:right="288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 learn: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Air-carbon arc cutting and identify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equipment and consumables.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Define air-carbon arc cutting.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air-carbon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arc cutting equipment.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various types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electrodes.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safety practices related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air-carbon arc cutting.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602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set up, safely operate,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care for air-carbon arc cutting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prepare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equipment and work area for air-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carbon arc cutting.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wash and gouge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metals.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care for air-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carbon arc cutting equipment. </w:t>
            </w:r>
          </w:p>
        </w:tc>
        <w:tc>
          <w:tcPr>
            <w:tcW w:type="dxa" w:w="1752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2238" w:after="0"/>
              <w:ind w:left="238" w:right="0" w:firstLine="21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004"/>
        </w:trPr>
        <w:tc>
          <w:tcPr>
            <w:tcW w:type="dxa" w:w="155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344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108" w:after="0"/>
              <w:ind w:left="8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Preparation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Base Metal </w:t>
            </w:r>
          </w:p>
        </w:tc>
        <w:tc>
          <w:tcPr>
            <w:tcW w:type="dxa" w:w="5044"/>
            <w:tcBorders>
              <w:start w:sz="23.199999999999818" w:val="single" w:color="#000000"/>
              <w:top w:sz="23.200000000000273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38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90" w:after="0"/>
              <w:ind w:left="242" w:right="432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Safety practices related to preparing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base metals and describe basic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cleaning procedures.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safety practices related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preparing base metals.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basic properties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carbon and stainless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steel.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720" w:right="432" w:firstLine="0"/>
              <w:jc w:val="center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basic metal cleaning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procedures and concerns.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2" w:after="0"/>
              <w:ind w:left="24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basic weld joint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and types of welds.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the loads that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 routinely placed on weld joints. </w:t>
            </w:r>
          </w:p>
        </w:tc>
        <w:tc>
          <w:tcPr>
            <w:tcW w:type="dxa" w:w="1752"/>
            <w:tcBorders>
              <w:start w:sz="23.200000000000273" w:val="single" w:color="#000000"/>
              <w:top w:sz="23.200000000000273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1548" w:after="0"/>
              <w:ind w:left="238" w:right="0" w:firstLine="176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29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9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3105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2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the various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weld joints.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576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a welding procedure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specification (WPS) and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 it provides.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prepare joints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720" w:right="576" w:firstLine="0"/>
              <w:jc w:val="center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mechanically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joints for welding.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8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Describe how to thermally prepare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joints for welding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10"/>
        </w:trPr>
        <w:tc>
          <w:tcPr>
            <w:tcW w:type="dxa" w:w="1550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344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6" w:after="0"/>
              <w:ind w:left="8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Quality of Welds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using Non-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Destructive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Testing </w:t>
            </w:r>
          </w:p>
        </w:tc>
        <w:tc>
          <w:tcPr>
            <w:tcW w:type="dxa" w:w="5044"/>
            <w:tcBorders>
              <w:start w:sz="23.199999999999818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34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94" w:after="0"/>
              <w:ind w:left="242" w:right="432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various code organizations that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 to welding and their basic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elements.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0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the various welding code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organizations and their sponsoring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organizations.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the basic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provisions of welding codes.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weld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discontinuities and their causes.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discontinuities related to porosity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inclusions.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86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discontinuities that result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cracking.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576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discontinuities related to joint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penetration, fusion,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undercutting.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acceptable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unacceptable weld profiles.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2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various non-destructive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destructive weld examination practices.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basic visual inspection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 including measuring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devices and liquid penetrants.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432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magnetic particle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electromagnetic inspection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radiographic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ultrasonic inspection processes.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8" w:after="0"/>
              <w:ind w:left="802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destructive testing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processes.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Weld quality inspection, common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mistakes and appearance of </w:t>
            </w:r>
          </w:p>
        </w:tc>
        <w:tc>
          <w:tcPr>
            <w:tcW w:type="dxa" w:w="1752"/>
            <w:tcBorders>
              <w:start w:sz="23.200000000000273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4604" w:after="0"/>
              <w:ind w:left="238" w:right="0" w:firstLine="176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8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296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5673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6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and defective welds.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Weld gauges &amp; its uses.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Inspection methods.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Classification of destructive and NDT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Welding codes and standards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Welding Procedure Specification (WPS)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Procedure Qualification Record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(PQR).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welder performance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process.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qualification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welders by position. </w:t>
            </w:r>
          </w:p>
          <w:p>
            <w:pPr>
              <w:autoSpaceDN w:val="0"/>
              <w:autoSpaceDE w:val="0"/>
              <w:widowControl/>
              <w:spacing w:line="245" w:lineRule="auto" w:before="4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welder qualification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to meet American Welding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Society (AWS) and American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Society of Mechanical Engineers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(ASME) requirements.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115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process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completing a weld test.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638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Shielded Metal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Arc Welding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(SMAW)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Equipment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Setup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8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88" w:after="0"/>
              <w:ind w:left="242" w:right="432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SMAW-related safety practices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 how electrical characteristics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 to SMAW.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Define SMAW and identify related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safety practices.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various current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apply to SMAW.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set up and start SMAW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start, stop,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maintain SMAW equipment.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602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SMAW electrode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classification system and how to select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proper electrode for the task.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AWS filler metal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specification system and various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electrode characteristics.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characteristics of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four main electrode groups.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select electrodes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describe their proper care and handling.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various considerations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selection of the proper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electrode.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proper handling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storage of electrodes. </w:t>
            </w:r>
          </w:p>
          <w:p>
            <w:pPr>
              <w:autoSpaceDN w:val="0"/>
              <w:autoSpaceDE w:val="0"/>
              <w:widowControl/>
              <w:spacing w:line="238" w:lineRule="auto" w:before="2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prepare for SMAW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3374" w:after="0"/>
              <w:ind w:left="238" w:right="0" w:firstLine="176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9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20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11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5313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6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and how to strike an arc.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safety practices related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SMAW.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prepare the area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equipment for welding.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strike an arc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respond to arc blow.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144" w:right="288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successfully complete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types of beads and welds.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8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properly restart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terminate a weld pass.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technique required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stringer beads.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0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technique required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weave and overlapping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beads.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techniques required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produce fillet welds in various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positions.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12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Groove Welds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with Shielded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Metal Arc Welding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(SMAW)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2" w:after="0"/>
              <w:ind w:left="80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94" w:after="0"/>
              <w:ind w:left="242" w:right="576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Groove Welds with Backing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Various types of groove welds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describe how to prepare for groove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various types of groove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welds and define related terms.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prepare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groove welding.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144" w:right="576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technique required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various groove welds.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0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technique required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groove welds in the 1G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2G positions.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164" w:right="0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technique required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groove welds in the 3G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4G positions. </w:t>
            </w:r>
          </w:p>
          <w:p>
            <w:pPr>
              <w:autoSpaceDN w:val="0"/>
              <w:tabs>
                <w:tab w:pos="602" w:val="left"/>
                <w:tab w:pos="802" w:val="left"/>
                <w:tab w:pos="1164" w:val="left"/>
              </w:tabs>
              <w:autoSpaceDE w:val="0"/>
              <w:widowControl/>
              <w:spacing w:line="245" w:lineRule="auto" w:before="0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Open-Root Groove Welds – Plate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technique required to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various open V-groove welds. </w:t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technique required to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open V-groove welds in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1G and 2G positions.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Describe the technique required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open V-groove welds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3G and 4G welds.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226" w:after="0"/>
              <w:ind w:left="32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23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984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8169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114" w:after="0"/>
              <w:ind w:left="8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Interpret Welding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Symbols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2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188" w:after="0"/>
              <w:ind w:left="242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Welding symbols and their structure.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164" w:right="0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structure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placement of welding symbols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basic symbols.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interpret size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dimension markings for common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welds.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interpret various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supplemental symbols.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interpret less common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symbols.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602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welding detail drawings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basic drawing elements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features.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8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object views used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depict welding details.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basic drawing elements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welding detail drawings.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602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explain how to interpret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dimensional information, notes, and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bill of materials.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explain how to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interpret dimensional information.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and explain how to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interpret notes and bill of materials.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3038" w:after="0"/>
              <w:ind w:left="432" w:right="15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68" w:lineRule="exact" w:before="288" w:after="0"/>
              <w:ind w:left="23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6226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8" w:after="0"/>
              <w:ind w:left="8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Physical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Characteristics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Mechanical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Properties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Metal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34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310" w:after="0"/>
              <w:ind w:left="242" w:right="576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composition and classification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for a variety of metals.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composition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classification system for ferrous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metals.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composition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classification system for low-alloy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steel.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composition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classification system for common-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grade stainless steel.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composition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classification system for specialty-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grade stainless steel.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576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composition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classification system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nonferrous metals.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physical and mechanical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2302" w:after="0"/>
              <w:ind w:left="146" w:right="144" w:firstLine="306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14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116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13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9591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602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of metals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identify base metals.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physical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of different metals.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mechanical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properties of different metals.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720" w:right="720" w:firstLine="0"/>
              <w:jc w:val="center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identify base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metals in field conditions.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metallurgy-related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considerations for welding.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the common structural shapes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metal.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100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the most common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structural steel shapes.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different structural beam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shapes. </w:t>
            </w:r>
          </w:p>
          <w:p>
            <w:pPr>
              <w:autoSpaceDN w:val="0"/>
              <w:autoSpaceDE w:val="0"/>
              <w:widowControl/>
              <w:spacing w:line="233" w:lineRule="auto" w:before="12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pipe and tubing types.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other common metal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forms, including rebar.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602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relationship between heat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metal and identify preheating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relationship between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heat and metal.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432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methods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used to preheat metal prior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devices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products used to measure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temperature.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interpass temperature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Describe various post heating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processes.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730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6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Gas Metal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Flux Cored Arc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Welding (GMAW/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FCAW) Equipment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Filler Metals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4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88" w:after="0"/>
              <w:ind w:left="242" w:right="288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GMAW/FCAW processes and related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safety practices.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basic GMAW/FCAW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GMAW/FCAW-related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safety practices.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various GMAW metal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transfer modes.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FCAW metal transfer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60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GMAW and FCAW equipment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describe how to prepare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welding.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4" w:lineRule="exact" w:before="1366" w:after="0"/>
              <w:ind w:left="238" w:right="0" w:firstLine="176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15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19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14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5987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2" w:after="0"/>
              <w:ind w:left="802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common GMAW/FCAW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equipment.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power source control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considerations.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welding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cables and terminations.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external wire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feeders and their controls.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GMAW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FCAW guns, contact tips,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nozzles.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720" w:right="288" w:firstLine="0"/>
              <w:jc w:val="center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various shielding gases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their related equipment.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set up welding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for GMAW and FCAW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various GMAW and FCAW filler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metals.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various FMAW filler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metals.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33" w:lineRule="auto" w:before="10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Identify various FCAW filler metals.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34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4" w:after="0"/>
              <w:ind w:left="8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Gas Metal Arc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Welding (GMAW)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process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2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94" w:after="0"/>
              <w:ind w:left="242" w:right="432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GMAW-related safety practices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 how to set up for welding.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basic GMAW processes.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GMAW-related safety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safely set up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and work area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60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equipment control and welding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procedures for GMAW and explain how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produce basic weld beads.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equipment control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techniques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GMAW.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produce basic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GMAW weld beads.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602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welding procedures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needed to produce proper fillet and V-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groove welds using GMAW welding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welding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needed to produce proper fillet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welds using GMAW welding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Describe the welding procedures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needed to produce proper V-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3096" w:after="0"/>
              <w:ind w:left="238" w:right="0" w:firstLine="21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16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19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15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725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164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groove welds using GMAW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welding techniques.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80"/>
        </w:trPr>
        <w:tc>
          <w:tcPr>
            <w:tcW w:type="dxa" w:w="155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2344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Midterm </w:t>
            </w:r>
          </w:p>
        </w:tc>
        <w:tc>
          <w:tcPr>
            <w:tcW w:type="dxa" w:w="5044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52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6"/>
        </w:trPr>
        <w:tc>
          <w:tcPr>
            <w:tcW w:type="dxa" w:w="155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344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108" w:after="0"/>
              <w:ind w:left="8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Flux Cored Arc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Welding (FCAW)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process </w:t>
            </w:r>
          </w:p>
        </w:tc>
        <w:tc>
          <w:tcPr>
            <w:tcW w:type="dxa" w:w="5044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0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90" w:after="0"/>
              <w:ind w:left="242" w:right="576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FCAW-related safety practices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 how to prepare for welding.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basic FCAW processes.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FCAW-related safety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safely set up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and work area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60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equipment control and welding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procedures for FCAW and explain how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produce basic welding beads.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equipment control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techniques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FCAW.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produce basic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FCAW weld beads.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602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welding procedures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needed to produce proper fillet and V-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groove welds using FCAW welding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144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welding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needed to produce proper fillet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welds using FCAW welding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2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Describe the welding procedures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needed to produce proper V-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groove welds using FCAW welding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techniques.</w:t>
            </w:r>
          </w:p>
        </w:tc>
        <w:tc>
          <w:tcPr>
            <w:tcW w:type="dxa" w:w="1752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76" w:lineRule="exact" w:before="2492" w:after="0"/>
              <w:ind w:left="228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92" w:lineRule="exact" w:before="276" w:after="0"/>
              <w:ind w:left="0" w:right="15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23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900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108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Gas Tungsten Arc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Welding (GTAW)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Equipment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Filler Metals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34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94" w:after="0"/>
              <w:ind w:left="242" w:right="288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GTAW-related safety practices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describe the electrical characteristics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that affect GTAW.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GTAW-related safety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electrical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that affect GTAW.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0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GTAW equipment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consumables. </w:t>
            </w:r>
          </w:p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GTAW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1000" w:after="0"/>
              <w:ind w:left="238" w:right="0" w:firstLine="10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18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30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16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5713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1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machines.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GTAW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torches.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GTAW torch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nozzles and electrodes.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GTAW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shielding gases.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describe GTAW filler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metals. </w:t>
            </w:r>
          </w:p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2" w:after="0"/>
              <w:ind w:left="242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set up for GTAW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select and position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welding machine.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connect and set up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shielding gas flow rate.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select and prepare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tungsten electrode.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 how to select and install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nozzle along with the tungsten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electrode.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82"/>
        </w:trPr>
        <w:tc>
          <w:tcPr>
            <w:tcW w:type="dxa" w:w="155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344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8" w:after="0"/>
              <w:ind w:left="8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Gas Tungsten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Arc Welding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(GTAW) process </w:t>
            </w:r>
          </w:p>
        </w:tc>
        <w:tc>
          <w:tcPr>
            <w:tcW w:type="dxa" w:w="5044"/>
            <w:tcBorders>
              <w:start w:sz="23.199999999999818" w:val="single" w:color="#000000"/>
              <w:top w:sz="23.200000000000273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8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90" w:after="0"/>
              <w:ind w:left="242" w:right="576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GTAW-related safety practices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 how to set up for welding.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10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GTAW-related safety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safely set up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and work area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60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welding techniques for GTAW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explain how to produce basic weld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beads.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welding techniques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GTAW. </w:t>
            </w:r>
          </w:p>
          <w:p>
            <w:pPr>
              <w:autoSpaceDN w:val="0"/>
              <w:tabs>
                <w:tab w:pos="1164" w:val="left"/>
              </w:tabs>
              <w:autoSpaceDE w:val="0"/>
              <w:widowControl/>
              <w:spacing w:line="245" w:lineRule="auto" w:before="6" w:after="0"/>
              <w:ind w:left="80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how to produce basic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GTAW weld beads.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602" w:right="576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welding techniques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needed to produce proper fillet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open V-groove welds using GTAW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techniques.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164" w:right="288" w:hanging="362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welding techniques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needed to produce proper fillet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welds using GTAW.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606" w:right="576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Describe the welding techniques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needed to produce proper open V-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groove welds using GTAW. </w:t>
            </w:r>
          </w:p>
        </w:tc>
        <w:tc>
          <w:tcPr>
            <w:tcW w:type="dxa" w:w="1752"/>
            <w:tcBorders>
              <w:start w:sz="23.200000000000273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2930" w:after="0"/>
              <w:ind w:left="238" w:right="0" w:firstLine="86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19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884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Resistance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welding (RW)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process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98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2" w:lineRule="exact" w:before="0" w:after="0"/>
              <w:ind w:left="144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20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13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17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2261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45" w:lineRule="auto" w:before="2" w:after="0"/>
              <w:ind w:left="242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Principles, Process capabilities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limitations, applications, Classifications,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 techniques, power source,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Electrode tip selection, surface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preparation, welding parameters,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developments, defects, causes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remedy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44" w:right="144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4306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Special Welding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Cutting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Processes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2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2" w:val="left"/>
                <w:tab w:pos="606" w:val="left"/>
              </w:tabs>
              <w:autoSpaceDE w:val="0"/>
              <w:widowControl/>
              <w:spacing w:line="245" w:lineRule="auto" w:before="194" w:after="0"/>
              <w:ind w:left="332" w:right="1296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Principles&amp; applications of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Friction welding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Friction stir welding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Electro gas welding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Electro slag welding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Narrow gap welding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Laser welding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Ultrasonic welding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 water welding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Electron beam welding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Laser cutting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564" w:after="0"/>
              <w:ind w:left="430" w:right="174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288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76" w:lineRule="exact" w:before="288" w:after="0"/>
              <w:ind w:left="5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5 </w:t>
            </w:r>
          </w:p>
        </w:tc>
      </w:tr>
      <w:tr>
        <w:trPr>
          <w:trHeight w:hRule="exact" w:val="4522"/>
        </w:trPr>
        <w:tc>
          <w:tcPr>
            <w:tcW w:type="dxa" w:w="1550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344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welding joints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using Welding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Robotics </w:t>
            </w:r>
          </w:p>
        </w:tc>
        <w:tc>
          <w:tcPr>
            <w:tcW w:type="dxa" w:w="5044"/>
            <w:tcBorders>
              <w:start w:sz="23.199999999999818" w:val="single" w:color="#000000"/>
              <w:top w:sz="22.40000000000009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34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6" w:val="left"/>
                <w:tab w:pos="802" w:val="left"/>
              </w:tabs>
              <w:autoSpaceDE w:val="0"/>
              <w:widowControl/>
              <w:spacing w:line="245" w:lineRule="auto" w:before="194" w:after="0"/>
              <w:ind w:left="442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concept and types of welding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mechanization &amp; automation. </w:t>
            </w:r>
          </w:p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45" w:lineRule="auto" w:before="2" w:after="0"/>
              <w:ind w:left="442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Major categorization of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mechanization: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Partially mechanized welding,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Fully mechanized welding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Automatic welding.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802" w:right="432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Moving head system, Moving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systems, Industrial welding robots: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Anatomy, Programming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operation. </w:t>
            </w:r>
          </w:p>
          <w:p>
            <w:pPr>
              <w:autoSpaceDN w:val="0"/>
              <w:tabs>
                <w:tab w:pos="784" w:val="left"/>
              </w:tabs>
              <w:autoSpaceDE w:val="0"/>
              <w:widowControl/>
              <w:spacing w:line="230" w:lineRule="auto" w:before="12" w:after="0"/>
              <w:ind w:left="42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Orbital welding</w:t>
            </w:r>
          </w:p>
        </w:tc>
        <w:tc>
          <w:tcPr>
            <w:tcW w:type="dxa" w:w="1752"/>
            <w:tcBorders>
              <w:start w:sz="23.200000000000273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32" w:val="left"/>
                <w:tab w:pos="362" w:val="left"/>
                <w:tab w:pos="430" w:val="left"/>
              </w:tabs>
              <w:autoSpaceDE w:val="0"/>
              <w:widowControl/>
              <w:spacing w:line="370" w:lineRule="exact" w:before="1022" w:after="0"/>
              <w:ind w:left="294" w:right="0" w:firstLine="0"/>
              <w:jc w:val="left"/>
            </w:pP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24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362"/>
        </w:trPr>
        <w:tc>
          <w:tcPr>
            <w:tcW w:type="dxa" w:w="1550"/>
            <w:tcBorders>
              <w:start w:sz="22.399999999999977" w:val="single" w:color="#000000"/>
              <w:top w:sz="23.20000000000072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344"/>
            <w:tcBorders>
              <w:start w:sz="23.200000000000045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Testing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Materials and Heat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Treatment</w:t>
            </w:r>
          </w:p>
        </w:tc>
        <w:tc>
          <w:tcPr>
            <w:tcW w:type="dxa" w:w="5044"/>
            <w:tcBorders>
              <w:start w:sz="23.199999999999818" w:val="single" w:color="#000000"/>
              <w:top w:sz="23.20000000000072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34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6" w:val="left"/>
                <w:tab w:pos="894" w:val="left"/>
              </w:tabs>
              <w:autoSpaceDE w:val="0"/>
              <w:widowControl/>
              <w:spacing w:line="245" w:lineRule="auto" w:before="194" w:after="0"/>
              <w:ind w:left="53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Metals &amp; alloys, Classification of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steels, alloying elements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Hardness test: Brinell hardness test,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Vickers hardness test, Rockwell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hardness test.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894" w:right="156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Heat treatment methods,-Annealing,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Normalizing, Hardening &amp; tempering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surface hardening methods. </w:t>
            </w:r>
          </w:p>
        </w:tc>
        <w:tc>
          <w:tcPr>
            <w:tcW w:type="dxa" w:w="1752"/>
            <w:tcBorders>
              <w:start w:sz="23.200000000000273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32" w:val="left"/>
                <w:tab w:pos="362" w:val="left"/>
                <w:tab w:pos="472" w:val="left"/>
              </w:tabs>
              <w:autoSpaceDE w:val="0"/>
              <w:widowControl/>
              <w:spacing w:line="350" w:lineRule="exact" w:before="0" w:after="0"/>
              <w:ind w:left="294" w:right="0" w:firstLine="0"/>
              <w:jc w:val="left"/>
            </w:pP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25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6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3481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94" w:val="left"/>
              </w:tabs>
              <w:autoSpaceDE w:val="0"/>
              <w:widowControl/>
              <w:spacing w:line="245" w:lineRule="auto" w:before="2" w:after="0"/>
              <w:ind w:left="534" w:right="864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Stress relieving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Temperature measurements. </w:t>
            </w:r>
          </w:p>
          <w:p>
            <w:pPr>
              <w:autoSpaceDN w:val="0"/>
              <w:tabs>
                <w:tab w:pos="894" w:val="left"/>
              </w:tabs>
              <w:autoSpaceDE w:val="0"/>
              <w:widowControl/>
              <w:spacing w:line="245" w:lineRule="auto" w:before="0" w:after="0"/>
              <w:ind w:left="53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Mechanical Testing of Metals: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Tensile test, Bend test, Weld tensile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test: All weld metal test, Transverse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 test, Longitudinal butt weld test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Impact test,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Metallographic examination: Macro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examination, Micro examination.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53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Pressure testing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Ferrite testing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Positive metal identification (PMI)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18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Project/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(6 weeks)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i.e. 21-26 besides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regular classes. </w:t>
            </w:r>
          </w:p>
          <w:p>
            <w:pPr>
              <w:autoSpaceDN w:val="0"/>
              <w:tabs>
                <w:tab w:pos="966" w:val="left"/>
              </w:tabs>
              <w:autoSpaceDE w:val="0"/>
              <w:widowControl/>
              <w:spacing w:line="276" w:lineRule="exact" w:before="0" w:after="0"/>
              <w:ind w:left="82" w:right="864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 the job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 ( 2 weeks)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8" w:after="0"/>
              <w:ind w:left="24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Guidelines to the Trainees for selection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students employable project like final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year project (FYP)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Assign Independent project to each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A project-based on trainee’s aptitude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606" w:right="144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Designed by keeping in view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emerging trends in the local market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well as across the globe. </w:t>
            </w:r>
          </w:p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6" w:after="0"/>
              <w:ind w:left="246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The project idea may be based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Entrepreneur.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24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Leading to successful employment. </w:t>
            </w:r>
          </w:p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10" w:after="0"/>
              <w:ind w:left="24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The duration of the project will be 6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Final viva/assessment will be conducted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project assignments. </w:t>
            </w:r>
          </w:p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 the end of the session, the project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presented in a skills competition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skill competition will be conducted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zonal, regional, and National levels. </w:t>
            </w:r>
          </w:p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project will be presented in front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Industrialists for commercialization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best business idea will be placed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NAVTTC business incubation center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commercialization. </w:t>
            </w:r>
          </w:p>
          <w:p>
            <w:pPr>
              <w:autoSpaceDN w:val="0"/>
              <w:tabs>
                <w:tab w:pos="606" w:val="left"/>
                <w:tab w:pos="2574" w:val="left"/>
              </w:tabs>
              <w:autoSpaceDE w:val="0"/>
              <w:widowControl/>
              <w:spacing w:line="282" w:lineRule="exact" w:before="0" w:after="0"/>
              <w:ind w:left="246" w:right="144" w:firstLine="0"/>
              <w:jc w:val="left"/>
            </w:pP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 the job training for 2 weeks: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Aims to provide 2 weeks of industrial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to the Trainees as part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overall training program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Ideal for the manufacturing trades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 an alternative to the projects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involve expensive 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Focuses on increasing Trainee’s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motivation, productivity, efficiency,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quick learning approach. </w:t>
            </w:r>
          </w:p>
        </w:tc>
        <w:tc>
          <w:tcPr>
            <w:tcW w:type="dxa" w:w="1752"/>
            <w:vMerge w:val="restart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548" w:after="0"/>
              <w:ind w:left="7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Test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6</w:t>
            </w:r>
          </w:p>
        </w:tc>
      </w:tr>
      <w:tr>
        <w:trPr>
          <w:trHeight w:hRule="exact" w:val="336"/>
        </w:trPr>
        <w:tc>
          <w:tcPr>
            <w:tcW w:type="dxa" w:w="1550"/>
            <w:tcBorders>
              <w:start w:sz="22.399999999999977" w:val="single" w:color="#000000"/>
              <w:top w:sz="22.40000000000054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344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Capstone Project </w:t>
            </w:r>
          </w:p>
        </w:tc>
        <w:tc>
          <w:tcPr>
            <w:tcW w:type="dxa" w:w="5044"/>
            <w:tcBorders>
              <w:start w:sz="23.199999999999818" w:val="single" w:color="#000000"/>
              <w:top w:sz="22.40000000000054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6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provided with details </w:t>
            </w:r>
          </w:p>
        </w:tc>
        <w:tc>
          <w:tcPr>
            <w:tcW w:type="dxa" w:w="2692"/>
            <w:vMerge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76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19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10317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2" w:after="0"/>
              <w:ind w:left="24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regarding a capstone project that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 required to complete to showcase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learning. The project should ideally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consist of the following deliverables: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Design brief/description outlining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Research collected during the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Rough sketches, either hand-drawn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digitally created that showcase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process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Professionally presented a main body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artwork at the end of the course </w:t>
            </w:r>
          </w:p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286" w:after="0"/>
              <w:ind w:left="24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Notes for the Trainer/Teacher: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Each student must receive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separate/independent project based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strengths and interests. This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reinforce their motivation and determine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aptitude towards specific design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fields. </w:t>
            </w:r>
          </w:p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0" w:after="0"/>
              <w:ind w:left="24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Each project should be designed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keeping future design trends as well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current market demands in mind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duration for the completion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is 4 weeks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6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It’s important to reiterate the value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projects as each student will later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able to showcase their creative effort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real world market, giving them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leverage over others for better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employment.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6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Ideas for projects may be generated via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sites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https://1000projects.org/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https://www.freestudentprojects.com/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82"/>
        </w:trPr>
        <w:tc>
          <w:tcPr>
            <w:tcW w:type="dxa" w:w="1550"/>
            <w:tcBorders>
              <w:start w:sz="22.399999999999977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344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Freelancing </w:t>
            </w:r>
          </w:p>
        </w:tc>
        <w:tc>
          <w:tcPr>
            <w:tcW w:type="dxa" w:w="5044"/>
            <w:tcBorders>
              <w:start w:sz="23.199999999999818" w:val="single" w:color="#000000"/>
              <w:top w:sz="22.39999999999963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38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190" w:after="0"/>
              <w:ind w:left="24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concept of freelancing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become freelance and create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sustainable income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pros and cons of freelancing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ethical and professional way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becoming a productive freelancer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resources available for freelancing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field of design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join freelancing sites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process of creating a freelancing </w:t>
            </w:r>
          </w:p>
        </w:tc>
        <w:tc>
          <w:tcPr>
            <w:tcW w:type="dxa" w:w="1752"/>
            <w:tcBorders>
              <w:start w:sz="23.200000000000273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21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20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329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6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profile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020"/>
        </w:trPr>
        <w:tc>
          <w:tcPr>
            <w:tcW w:type="dxa" w:w="155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344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Professional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practice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methods&amp; legal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side of design </w:t>
            </w:r>
          </w:p>
        </w:tc>
        <w:tc>
          <w:tcPr>
            <w:tcW w:type="dxa" w:w="5044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8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188" w:after="0"/>
              <w:ind w:left="24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standards that define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expectations of a professional welder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principles of integrity that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respect for the profession,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colleagues, for clients, for audiences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consumers, and society as a whole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perspectives of the welding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 i.e. understanding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profession, the meanings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environmental responsibility, copyright,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ethics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what legalities are involved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welding projects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build strong professional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proposals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copyrights, copyright infringement,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plagiarism, crediting creators,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purchasing online products,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downloading ‘free’ content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do’s and don’ts of  how to price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time, effort, and creativity </w:t>
            </w:r>
          </w:p>
        </w:tc>
        <w:tc>
          <w:tcPr>
            <w:tcW w:type="dxa" w:w="1752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96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25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Preparing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portfolio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8" w:after="0"/>
              <w:ind w:left="60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188" w:after="0"/>
              <w:ind w:left="24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concept of design portfolios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concept of present 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work/projects in a professional manner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websites that provide free portfolio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hosting such as Behance and Dribble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a portfolio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select work for presenting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portfolio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164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Assessment </w:t>
            </w:r>
          </w:p>
        </w:tc>
      </w:tr>
      <w:tr>
        <w:trPr>
          <w:trHeight w:hRule="exact" w:val="3576"/>
        </w:trPr>
        <w:tc>
          <w:tcPr>
            <w:tcW w:type="dxa" w:w="155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344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Final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Assessment 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504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94" w:lineRule="exact" w:before="6" w:after="0"/>
              <w:ind w:left="246" w:right="288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3&amp; 4)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Fundamentals of Business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Startup Funding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Business Incubation and Acceleration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Business Value Statement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Business Model Canvas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19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21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2943"/>
        </w:trPr>
        <w:tc>
          <w:tcPr>
            <w:tcW w:type="dxa" w:w="155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4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4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45" w:lineRule="auto" w:before="0" w:after="0"/>
              <w:ind w:left="24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Sales and Marketing Strategies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Reach Customers and Engage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Stakeholders Power Grid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RACI Model, SWOT Analysis, PEST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Analysis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SMART Objectives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OKRs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Cost Management (OPEX, CAPEX,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ROCE, etc.)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Final Assessment </w:t>
            </w:r>
          </w:p>
        </w:tc>
        <w:tc>
          <w:tcPr>
            <w:tcW w:type="dxa" w:w="175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11568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22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9036" w:val="left"/>
        </w:tabs>
        <w:autoSpaceDE w:val="0"/>
        <w:widowControl/>
        <w:spacing w:line="474" w:lineRule="exact" w:before="0" w:after="830"/>
        <w:ind w:left="2510" w:right="432" w:firstLine="0"/>
        <w:jc w:val="left"/>
      </w:pPr>
      <w:r>
        <w:tab/>
      </w: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Annexure-I: </w:t>
      </w:r>
      <w:r>
        <w:rPr>
          <w:rFonts w:ascii="Arial,Bold" w:hAnsi="Arial,Bold" w:eastAsia="Arial,Bold"/>
          <w:b/>
          <w:i w:val="0"/>
          <w:color w:val="000000"/>
          <w:sz w:val="28"/>
        </w:rPr>
        <w:t>Tasks For Certificate in Advanced Welding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802"/>
        <w:gridCol w:w="2802"/>
        <w:gridCol w:w="2802"/>
        <w:gridCol w:w="2802"/>
      </w:tblGrid>
      <w:tr>
        <w:trPr>
          <w:trHeight w:hRule="exact" w:val="564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2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852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Find the career path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826" w:right="404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a career path related to your course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also highlight the emerging trends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local as well as international market </w:t>
            </w:r>
          </w:p>
        </w:tc>
        <w:tc>
          <w:tcPr>
            <w:tcW w:type="dxa" w:w="121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582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 Work Ethics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Generate a report on Institute work ethics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professionalism related to your course </w:t>
            </w:r>
          </w:p>
        </w:tc>
        <w:tc>
          <w:tcPr>
            <w:tcW w:type="dxa" w:w="280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hazards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workshop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a report of at least 10 safety practices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welding workshop related hazards </w:t>
            </w:r>
          </w:p>
        </w:tc>
        <w:tc>
          <w:tcPr>
            <w:tcW w:type="dxa" w:w="280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168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8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2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Oxyfuel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Equipment for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cutting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0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up oxyfuel cutting equipment.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Light and adjust an oxyfuel torch.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Shut down oxyfuel cutting equipment.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Disassemble oxyfuel cutting equipment.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Change empty gas cylinders.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Marking and straight line cutting of MS plate 10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mm thick by gas cutting.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Beveling of MS plates 10 mm thick by gas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cutting.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profile shape cutting like a Square,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triangle, hexagon etc.</w:t>
            </w:r>
          </w:p>
        </w:tc>
        <w:tc>
          <w:tcPr>
            <w:tcW w:type="dxa" w:w="12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 </w:t>
            </w:r>
          </w:p>
        </w:tc>
      </w:tr>
      <w:tr>
        <w:trPr>
          <w:trHeight w:hRule="exact" w:val="2830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8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cutting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 with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Plasma Arc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Equipment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114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up plasma arc cutting equipment.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830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the amperage and gas pressures or flow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rates for the type and thickness of metal to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cut using plasma arc equipment.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0" w:after="0"/>
              <w:ind w:left="47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Square-cut metal using plasma arc equipment.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Bevel-cut metal using plasma arc equipment.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Pierce and cut slots in metal using plasma arc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Dismantle and store the equipment. </w:t>
            </w:r>
          </w:p>
        </w:tc>
        <w:tc>
          <w:tcPr>
            <w:tcW w:type="dxa" w:w="121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2850"/>
        </w:trPr>
        <w:tc>
          <w:tcPr>
            <w:tcW w:type="dxa" w:w="830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8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6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Carry out Air-Carbon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cutting and gouging </w:t>
            </w:r>
          </w:p>
        </w:tc>
        <w:tc>
          <w:tcPr>
            <w:tcW w:type="dxa" w:w="602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0" w:after="0"/>
              <w:ind w:left="470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and install air-carbon arc cutting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electrodes.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2" w:after="0"/>
              <w:ind w:left="4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the work area and air-carbon arc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cutting equipment for safe operation.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air-carbon arc cutting equipment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washing.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2" w:after="0"/>
              <w:ind w:left="4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air-carbon arc cutting equipment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gouging.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storage and housekeeping activities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air-carbon arc cutting equipment. </w:t>
            </w:r>
          </w:p>
        </w:tc>
        <w:tc>
          <w:tcPr>
            <w:tcW w:type="dxa" w:w="121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2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1136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8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Base Metal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0" w:after="6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Mechanically or hand-grind a bevel on the edge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a ¼” to ¾” thick mild steel plate (6 to 20 mm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1.9999999999999" w:type="dxa"/>
            </w:tblPr>
            <w:tblGrid>
              <w:gridCol w:w="3014"/>
              <w:gridCol w:w="3014"/>
            </w:tblGrid>
            <w:tr>
              <w:trPr>
                <w:trHeight w:hRule="exact" w:val="532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74" w:after="0"/>
                    <w:ind w:left="0" w:right="110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5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14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metric plate) at 22 ½ degrees.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Thermally bevel the edge of a ¼”- to ¾”-thick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</w:tbl>
    <w:p>
      <w:pPr>
        <w:autoSpaceDN w:val="0"/>
        <w:autoSpaceDE w:val="0"/>
        <w:widowControl/>
        <w:spacing w:line="197" w:lineRule="auto" w:before="222" w:after="0"/>
        <w:ind w:left="11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23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4" w:right="94" w:bottom="646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680"/>
        <w:gridCol w:w="2680"/>
        <w:gridCol w:w="2680"/>
        <w:gridCol w:w="2680"/>
      </w:tblGrid>
      <w:tr>
        <w:trPr>
          <w:trHeight w:hRule="exact" w:val="562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83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mild steel plate (6 to 20 mm metric plate) at 22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½ degrees.</w:t>
            </w:r>
          </w:p>
        </w:tc>
        <w:tc>
          <w:tcPr>
            <w:tcW w:type="dxa" w:w="12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28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8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Carry out Inspection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 Weld Quality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898" w:right="576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a visual inspection (VT) on a fillet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and/or groove weld and complete 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inspection report.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Inspection of welds by using weld gauges. </w:t>
            </w:r>
          </w:p>
          <w:p>
            <w:pPr>
              <w:autoSpaceDN w:val="0"/>
              <w:tabs>
                <w:tab w:pos="898" w:val="left"/>
              </w:tabs>
              <w:autoSpaceDE w:val="0"/>
              <w:widowControl/>
              <w:spacing w:line="245" w:lineRule="auto" w:before="0" w:after="0"/>
              <w:ind w:left="538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Plan &amp; Perform Dye penetrant test on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given specimen using Red dye. </w:t>
            </w:r>
          </w:p>
          <w:p>
            <w:pPr>
              <w:autoSpaceDN w:val="0"/>
              <w:tabs>
                <w:tab w:pos="898" w:val="left"/>
              </w:tabs>
              <w:autoSpaceDE w:val="0"/>
              <w:widowControl/>
              <w:spacing w:line="245" w:lineRule="auto" w:before="0" w:after="0"/>
              <w:ind w:left="5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Plan &amp; Perform Magnetic Particle test on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given specimen using permanent magnet.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89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Plan Ultrasonic Test using normal probe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detecting the defects in the given sample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perform.</w:t>
            </w:r>
          </w:p>
        </w:tc>
        <w:tc>
          <w:tcPr>
            <w:tcW w:type="dxa" w:w="12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2678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8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welding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 with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SMAW welding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equipment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5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up welding equipment.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5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Strike an arc. </w:t>
            </w:r>
          </w:p>
          <w:p>
            <w:pPr>
              <w:autoSpaceDN w:val="0"/>
              <w:tabs>
                <w:tab w:pos="898" w:val="left"/>
              </w:tabs>
              <w:autoSpaceDE w:val="0"/>
              <w:widowControl/>
              <w:spacing w:line="245" w:lineRule="auto" w:before="0" w:after="0"/>
              <w:ind w:left="53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stringer, weave, and overlapping beads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E6010 and E7018 electrodes. </w:t>
            </w:r>
          </w:p>
          <w:p>
            <w:pPr>
              <w:autoSpaceDN w:val="0"/>
              <w:tabs>
                <w:tab w:pos="898" w:val="left"/>
              </w:tabs>
              <w:autoSpaceDE w:val="0"/>
              <w:widowControl/>
              <w:spacing w:line="245" w:lineRule="auto" w:before="2" w:after="0"/>
              <w:ind w:left="5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corner welds on an angle iron section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end welded to a plate coupon. </w:t>
            </w:r>
          </w:p>
          <w:p>
            <w:pPr>
              <w:autoSpaceDN w:val="0"/>
              <w:tabs>
                <w:tab w:pos="898" w:val="left"/>
              </w:tabs>
              <w:autoSpaceDE w:val="0"/>
              <w:widowControl/>
              <w:spacing w:line="245" w:lineRule="auto" w:before="6" w:after="0"/>
              <w:ind w:left="5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fillet welds using E6010 and E7018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electrodes in the specific positions: Flat (1F),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Horizontal (2F), Vertical (3F), Overhead (4F)</w:t>
            </w:r>
          </w:p>
        </w:tc>
        <w:tc>
          <w:tcPr>
            <w:tcW w:type="dxa" w:w="12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Week 7 </w:t>
            </w:r>
          </w:p>
        </w:tc>
      </w:tr>
      <w:tr>
        <w:trPr>
          <w:trHeight w:hRule="exact" w:val="2836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2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10.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70" w:right="144" w:hanging="47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10. Use SMAW to make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Groove Welds with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Backing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98" w:val="left"/>
              </w:tabs>
              <w:autoSpaceDE w:val="0"/>
              <w:widowControl/>
              <w:spacing w:line="245" w:lineRule="auto" w:before="0" w:after="0"/>
              <w:ind w:left="538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Safely set up arc welding equipment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making groove welds. </w:t>
            </w:r>
          </w:p>
          <w:p>
            <w:pPr>
              <w:autoSpaceDN w:val="0"/>
              <w:tabs>
                <w:tab w:pos="898" w:val="left"/>
              </w:tabs>
              <w:autoSpaceDE w:val="0"/>
              <w:widowControl/>
              <w:spacing w:line="245" w:lineRule="auto" w:before="2" w:after="0"/>
              <w:ind w:left="538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flat welds with backing on V-groove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joints using E7018 electrodes.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432" w:right="576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horizontal welds with backing on V-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groove joints using E7018 electrodes. </w:t>
            </w:r>
          </w:p>
          <w:p>
            <w:pPr>
              <w:autoSpaceDN w:val="0"/>
              <w:tabs>
                <w:tab w:pos="898" w:val="left"/>
              </w:tabs>
              <w:autoSpaceDE w:val="0"/>
              <w:widowControl/>
              <w:spacing w:line="245" w:lineRule="auto" w:before="2" w:after="0"/>
              <w:ind w:left="53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vertical welds with backing on V-groove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joints using E7018 electrodes. </w:t>
            </w:r>
          </w:p>
          <w:p>
            <w:pPr>
              <w:autoSpaceDN w:val="0"/>
              <w:tabs>
                <w:tab w:pos="898" w:val="left"/>
              </w:tabs>
              <w:autoSpaceDE w:val="0"/>
              <w:widowControl/>
              <w:spacing w:line="245" w:lineRule="auto" w:before="6" w:after="0"/>
              <w:ind w:left="538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Make overhead welds with backing on V-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groove joints using E7018 electrodes.</w:t>
            </w:r>
          </w:p>
        </w:tc>
        <w:tc>
          <w:tcPr>
            <w:tcW w:type="dxa" w:w="121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  <w:tr>
        <w:trPr>
          <w:trHeight w:hRule="exact" w:val="1370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2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11.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34" w:right="0" w:hanging="134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Carry out Open-Root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Groove Welds with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SMAW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16" w:after="0"/>
              <w:ind w:left="826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open V-groove welds with E6010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E7018 electrodes in the following positions: Flat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(1G) position, Horizontal (2G) position, Vertical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(3G) position, Overhead (4G) position. </w:t>
            </w:r>
          </w:p>
        </w:tc>
        <w:tc>
          <w:tcPr>
            <w:tcW w:type="dxa" w:w="268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22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2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12.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0" w:val="left"/>
              </w:tabs>
              <w:autoSpaceDE w:val="0"/>
              <w:widowControl/>
              <w:spacing w:line="272" w:lineRule="exact" w:before="0" w:after="0"/>
              <w:ind w:left="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Interpret welding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symbols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114" w:after="0"/>
              <w:ind w:left="4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welding symbols on an instructor-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provided drawing. </w:t>
            </w:r>
          </w:p>
        </w:tc>
        <w:tc>
          <w:tcPr>
            <w:tcW w:type="dxa" w:w="121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816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2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13.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0" w:val="left"/>
              </w:tabs>
              <w:autoSpaceDE w:val="0"/>
              <w:widowControl/>
              <w:spacing w:line="272" w:lineRule="exact" w:before="0" w:after="0"/>
              <w:ind w:left="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13. Sketch welding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drawing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11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Draw a welding drawing based on an instructor-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provided image or object. </w:t>
            </w:r>
          </w:p>
        </w:tc>
        <w:tc>
          <w:tcPr>
            <w:tcW w:type="dxa" w:w="268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0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2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14.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Pre heat base metal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98" w:val="left"/>
              </w:tabs>
              <w:autoSpaceDE w:val="0"/>
              <w:widowControl/>
              <w:spacing w:line="245" w:lineRule="auto" w:before="114" w:after="0"/>
              <w:ind w:left="5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Preheat base metal to 350̊F (177̊C) and verify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preheat using a temperature-indicating device. </w:t>
            </w:r>
          </w:p>
        </w:tc>
        <w:tc>
          <w:tcPr>
            <w:tcW w:type="dxa" w:w="12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</w:tr>
      <w:tr>
        <w:trPr>
          <w:trHeight w:hRule="exact" w:val="1422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2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15.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70" w:right="144" w:hanging="47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15. Perform welding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 with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GMAW/FCAW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welding equipment </w:t>
            </w:r>
          </w:p>
        </w:tc>
        <w:tc>
          <w:tcPr>
            <w:tcW w:type="dxa" w:w="60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89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Setting up of GMAW/FCAW welding machine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&amp; accessories and striking an arc for both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processes. </w:t>
            </w:r>
          </w:p>
          <w:p>
            <w:pPr>
              <w:autoSpaceDN w:val="0"/>
              <w:tabs>
                <w:tab w:pos="898" w:val="left"/>
              </w:tabs>
              <w:autoSpaceDE w:val="0"/>
              <w:widowControl/>
              <w:spacing w:line="245" w:lineRule="auto" w:before="2" w:after="0"/>
              <w:ind w:left="53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Depositing straight line beads on M.S Plate by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GMAW &amp; FCAW. </w:t>
            </w:r>
          </w:p>
        </w:tc>
        <w:tc>
          <w:tcPr>
            <w:tcW w:type="dxa" w:w="12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</w:tr>
    </w:tbl>
    <w:p>
      <w:pPr>
        <w:autoSpaceDN w:val="0"/>
        <w:autoSpaceDE w:val="0"/>
        <w:widowControl/>
        <w:spacing w:line="197" w:lineRule="auto" w:before="92" w:after="0"/>
        <w:ind w:left="11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24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84" w:bottom="646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153"/>
        <w:gridCol w:w="2153"/>
        <w:gridCol w:w="2153"/>
        <w:gridCol w:w="2153"/>
        <w:gridCol w:w="2153"/>
      </w:tblGrid>
      <w:tr>
        <w:trPr>
          <w:trHeight w:hRule="exact" w:val="1692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0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900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Fillet weld – “T” joint on MS plate 10mm thick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flat position by GMAW (Dip transfer)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FCAW.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900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Fillet weld – “T” joint on M.S. sheet 3mmthick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flat position by GMAW (Dip transfer)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FCAW.</w:t>
            </w:r>
          </w:p>
        </w:tc>
        <w:tc>
          <w:tcPr>
            <w:tcW w:type="dxa" w:w="12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36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2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16.</w:t>
            </w:r>
          </w:p>
        </w:tc>
        <w:tc>
          <w:tcPr>
            <w:tcW w:type="dxa" w:w="261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0" w:val="left"/>
              </w:tabs>
              <w:autoSpaceDE w:val="0"/>
              <w:widowControl/>
              <w:spacing w:line="270" w:lineRule="exact" w:before="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16. Make multiple welds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using GMAW </w:t>
            </w:r>
          </w:p>
        </w:tc>
        <w:tc>
          <w:tcPr>
            <w:tcW w:type="dxa" w:w="60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86" w:val="left"/>
              </w:tabs>
              <w:autoSpaceDE w:val="0"/>
              <w:widowControl/>
              <w:spacing w:line="245" w:lineRule="auto" w:before="0" w:after="0"/>
              <w:ind w:left="62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Fillet weld – “T” joint on MS plate 10mm thick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Horizontal position by Dip transfer. </w:t>
            </w:r>
          </w:p>
          <w:p>
            <w:pPr>
              <w:autoSpaceDN w:val="0"/>
              <w:tabs>
                <w:tab w:pos="986" w:val="left"/>
              </w:tabs>
              <w:autoSpaceDE w:val="0"/>
              <w:widowControl/>
              <w:spacing w:line="245" w:lineRule="auto" w:before="0" w:after="0"/>
              <w:ind w:left="62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Fillet weld – “T” joint on MS sheet 3mm thick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Horizontal position by Dip transfer. </w:t>
            </w:r>
          </w:p>
          <w:p>
            <w:pPr>
              <w:autoSpaceDN w:val="0"/>
              <w:tabs>
                <w:tab w:pos="986" w:val="left"/>
              </w:tabs>
              <w:autoSpaceDE w:val="0"/>
              <w:widowControl/>
              <w:spacing w:line="245" w:lineRule="auto" w:before="0" w:after="0"/>
              <w:ind w:left="62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Fillet weld – “T” joint on MS plate 10mm thick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vertical position by Dip transfer.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576" w:right="432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Fillet weld – corner joint on MS sheet 3mm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thick in vertical position by Dip transfer. </w:t>
            </w:r>
          </w:p>
          <w:p>
            <w:pPr>
              <w:autoSpaceDN w:val="0"/>
              <w:tabs>
                <w:tab w:pos="986" w:val="left"/>
              </w:tabs>
              <w:autoSpaceDE w:val="0"/>
              <w:widowControl/>
              <w:spacing w:line="245" w:lineRule="auto" w:before="0" w:after="0"/>
              <w:ind w:left="62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Fillet weld – “T” joint on MS sheet 3mm thick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overhead position by Dip transfer.</w:t>
            </w:r>
          </w:p>
        </w:tc>
        <w:tc>
          <w:tcPr>
            <w:tcW w:type="dxa" w:w="12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2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</w:tr>
      <w:tr>
        <w:trPr>
          <w:trHeight w:hRule="exact" w:val="2537"/>
        </w:trPr>
        <w:tc>
          <w:tcPr>
            <w:tcW w:type="dxa" w:w="830"/>
            <w:tcBorders>
              <w:start w:sz="3.1999999999999886" w:val="single" w:color="#000000"/>
              <w:top w:sz="4.0" w:val="single" w:color="#000000"/>
              <w:end w:sz="4.0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2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17.</w:t>
            </w:r>
          </w:p>
        </w:tc>
        <w:tc>
          <w:tcPr>
            <w:tcW w:type="dxa" w:w="261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4" w:val="left"/>
              </w:tabs>
              <w:autoSpaceDE w:val="0"/>
              <w:widowControl/>
              <w:spacing w:line="272" w:lineRule="exact" w:before="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Make multiple welds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using FCAW </w:t>
            </w:r>
          </w:p>
        </w:tc>
        <w:tc>
          <w:tcPr>
            <w:tcW w:type="dxa" w:w="6032"/>
            <w:tcBorders>
              <w:start w:sz="4.0" w:val="single" w:color="#000000"/>
              <w:top w:sz="4.0" w:val="single" w:color="#000000"/>
              <w:end w:sz="4.0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986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multiple-pass FCAW-G/GM (gas-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shielded) and/or FCAW-S (self-shielded) fillet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welds on carbon steel plate coupons in all four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1F through 4F positions. </w:t>
            </w:r>
          </w:p>
          <w:p>
            <w:pPr>
              <w:autoSpaceDN w:val="0"/>
              <w:tabs>
                <w:tab w:pos="986" w:val="left"/>
              </w:tabs>
              <w:autoSpaceDE w:val="0"/>
              <w:widowControl/>
              <w:spacing w:line="245" w:lineRule="auto" w:before="6" w:after="0"/>
              <w:ind w:left="62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Make multiple-pass FCAW-G/GM (gas-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shielded) and/or FCAW-S (self-shjelded) V-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groove welds on carbon steel plate coupons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all four 1G through 4G positions, with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without backing.</w:t>
            </w:r>
          </w:p>
        </w:tc>
        <w:tc>
          <w:tcPr>
            <w:tcW w:type="dxa" w:w="1216"/>
            <w:tcBorders>
              <w:start w:sz="4.0" w:val="single" w:color="#000000"/>
              <w:top w:sz="4.0" w:val="single" w:color="#000000"/>
              <w:end w:sz="4.0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</w:tr>
      <w:tr>
        <w:trPr>
          <w:trHeight w:hRule="exact" w:val="1779"/>
        </w:trPr>
        <w:tc>
          <w:tcPr>
            <w:tcW w:type="dxa" w:w="830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18.</w:t>
            </w:r>
          </w:p>
        </w:tc>
        <w:tc>
          <w:tcPr>
            <w:tcW w:type="dxa" w:w="2612"/>
            <w:gridSpan w:val="2"/>
            <w:vMerge w:val="restart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18. Set up GTAW </w:t>
            </w:r>
          </w:p>
          <w:p>
            <w:pPr>
              <w:autoSpaceDN w:val="0"/>
              <w:autoSpaceDE w:val="0"/>
              <w:widowControl/>
              <w:spacing w:line="268" w:lineRule="exact" w:before="3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welding equipment </w:t>
            </w:r>
          </w:p>
          <w:p>
            <w:pPr>
              <w:autoSpaceDN w:val="0"/>
              <w:autoSpaceDE w:val="0"/>
              <w:widowControl/>
              <w:spacing w:line="272" w:lineRule="exact" w:before="1212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Carry out multiple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welds using GTAW </w:t>
            </w:r>
          </w:p>
          <w:p>
            <w:pPr>
              <w:autoSpaceDN w:val="0"/>
              <w:autoSpaceDE w:val="0"/>
              <w:widowControl/>
              <w:spacing w:line="276" w:lineRule="exact" w:before="402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skills 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Resistance Welding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Process (Spot &amp; </w:t>
            </w:r>
          </w:p>
        </w:tc>
        <w:tc>
          <w:tcPr>
            <w:tcW w:type="dxa" w:w="6032"/>
            <w:tcBorders>
              <w:start w:sz="23.200000000000045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0" w:after="0"/>
              <w:ind w:left="6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a GTAW shielding gas.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6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a GTAW filler metal. </w:t>
            </w:r>
          </w:p>
          <w:p>
            <w:pPr>
              <w:autoSpaceDN w:val="0"/>
              <w:tabs>
                <w:tab w:pos="960" w:val="left"/>
              </w:tabs>
              <w:autoSpaceDE w:val="0"/>
              <w:widowControl/>
              <w:spacing w:line="245" w:lineRule="auto" w:before="0" w:after="0"/>
              <w:ind w:left="60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Connect the shielding gas and set the flow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rate. </w:t>
            </w:r>
          </w:p>
          <w:p>
            <w:pPr>
              <w:autoSpaceDN w:val="0"/>
              <w:tabs>
                <w:tab w:pos="960" w:val="left"/>
              </w:tabs>
              <w:autoSpaceDE w:val="0"/>
              <w:widowControl/>
              <w:spacing w:line="245" w:lineRule="auto" w:before="2" w:after="0"/>
              <w:ind w:left="60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and prepare the tungsten electrode.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Break down and reassemble a GTAW torch</w:t>
            </w:r>
          </w:p>
        </w:tc>
        <w:tc>
          <w:tcPr>
            <w:tcW w:type="dxa" w:w="1216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</w:tr>
      <w:tr>
        <w:trPr>
          <w:trHeight w:hRule="exact" w:val="4576"/>
        </w:trPr>
        <w:tc>
          <w:tcPr>
            <w:tcW w:type="dxa" w:w="83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12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19.</w:t>
            </w:r>
          </w:p>
        </w:tc>
        <w:tc>
          <w:tcPr>
            <w:tcW w:type="dxa" w:w="4306"/>
            <w:gridSpan w:val="2"/>
            <w:vMerge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6032"/>
            <w:tcBorders>
              <w:start w:sz="23.200000000000045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60" w:val="left"/>
              </w:tabs>
              <w:autoSpaceDE w:val="0"/>
              <w:widowControl/>
              <w:spacing w:line="245" w:lineRule="auto" w:before="0" w:after="0"/>
              <w:ind w:left="60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Depositing bead on Aluminium /SS sheet 2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mm thick in flat position. </w:t>
            </w:r>
          </w:p>
          <w:p>
            <w:pPr>
              <w:autoSpaceDN w:val="0"/>
              <w:tabs>
                <w:tab w:pos="960" w:val="left"/>
              </w:tabs>
              <w:autoSpaceDE w:val="0"/>
              <w:widowControl/>
              <w:spacing w:line="245" w:lineRule="auto" w:before="0" w:after="0"/>
              <w:ind w:left="60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Square butt joint on Aluminium /SS sheet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1.6mm thick in flat position. </w:t>
            </w:r>
          </w:p>
          <w:p>
            <w:pPr>
              <w:autoSpaceDN w:val="0"/>
              <w:tabs>
                <w:tab w:pos="960" w:val="left"/>
              </w:tabs>
              <w:autoSpaceDE w:val="0"/>
              <w:widowControl/>
              <w:spacing w:line="245" w:lineRule="auto" w:before="2" w:after="0"/>
              <w:ind w:left="60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Fillet weld – “T” joint on Aluminium/SS sheet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1.6 mm thick in flat position. </w:t>
            </w:r>
          </w:p>
          <w:p>
            <w:pPr>
              <w:autoSpaceDN w:val="0"/>
              <w:tabs>
                <w:tab w:pos="960" w:val="left"/>
              </w:tabs>
              <w:autoSpaceDE w:val="0"/>
              <w:widowControl/>
              <w:spacing w:line="245" w:lineRule="auto" w:before="2" w:after="0"/>
              <w:ind w:left="60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Depositing bead on SS sheet 2 mm thick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flat position.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960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multiple-pass fillet welds on carbon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steel plate coupons in all four 1F through 4F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positions, using GTAW equipment and carbon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steel filler metal.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960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multiple-pass open V-groove welds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carbon steel plate coupons in all four 1G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4G positions, using GTAW equipment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carbon steel filler metal. </w:t>
            </w:r>
          </w:p>
        </w:tc>
        <w:tc>
          <w:tcPr>
            <w:tcW w:type="dxa" w:w="1216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</w:tr>
      <w:tr>
        <w:trPr>
          <w:trHeight w:hRule="exact" w:val="922"/>
        </w:trPr>
        <w:tc>
          <w:tcPr>
            <w:tcW w:type="dxa" w:w="830"/>
            <w:tcBorders>
              <w:start w:sz="22.399999999999977" w:val="single" w:color="#000000"/>
              <w:top w:sz="23.20000000000072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9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20.</w:t>
            </w:r>
          </w:p>
        </w:tc>
        <w:tc>
          <w:tcPr>
            <w:tcW w:type="dxa" w:w="4306"/>
            <w:gridSpan w:val="2"/>
            <w:vMerge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</w:tcPr>
          <w:p/>
        </w:tc>
        <w:tc>
          <w:tcPr>
            <w:tcW w:type="dxa" w:w="6032"/>
            <w:tcBorders>
              <w:start w:sz="23.200000000000045" w:val="single" w:color="#000000"/>
              <w:top w:sz="23.20000000000072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Spot welding of 1, 1.5, 2 mm thick M.S. </w:t>
            </w:r>
          </w:p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45" w:lineRule="auto" w:before="8" w:after="0"/>
              <w:ind w:left="442" w:right="144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Sheet by varying the parameters respectively.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seam welding parameters for 0.5mm M.S </w:t>
            </w:r>
          </w:p>
        </w:tc>
        <w:tc>
          <w:tcPr>
            <w:tcW w:type="dxa" w:w="1216"/>
            <w:tcBorders>
              <w:start w:sz="22.40000000000009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17 </w:t>
            </w:r>
          </w:p>
        </w:tc>
      </w:tr>
    </w:tbl>
    <w:p>
      <w:pPr>
        <w:autoSpaceDN w:val="0"/>
        <w:autoSpaceDE w:val="0"/>
        <w:widowControl/>
        <w:spacing w:line="197" w:lineRule="auto" w:before="224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25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911"/>
        </w:trPr>
        <w:tc>
          <w:tcPr>
            <w:tcW w:type="dxa" w:w="83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2"/>
            <w:tcBorders>
              <w:start w:sz="23.200000000000045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Seam)</w:t>
            </w:r>
          </w:p>
        </w:tc>
        <w:tc>
          <w:tcPr>
            <w:tcW w:type="dxa" w:w="6032"/>
            <w:tcBorders>
              <w:start w:sz="23.200000000000045" w:val="single" w:color="#000000"/>
              <w:top w:sz="23.19999999999999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sheet seam welding.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44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Operate Stud welding gun to weld studs.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Operate Flash butt welding to weld metals. </w:t>
            </w:r>
          </w:p>
        </w:tc>
        <w:tc>
          <w:tcPr>
            <w:tcW w:type="dxa" w:w="1216"/>
            <w:tcBorders>
              <w:start w:sz="22.40000000000009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02"/>
        </w:trPr>
        <w:tc>
          <w:tcPr>
            <w:tcW w:type="dxa" w:w="83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8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21.</w:t>
            </w:r>
          </w:p>
        </w:tc>
        <w:tc>
          <w:tcPr>
            <w:tcW w:type="dxa" w:w="261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Friction welding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do weld joints </w:t>
            </w:r>
          </w:p>
        </w:tc>
        <w:tc>
          <w:tcPr>
            <w:tcW w:type="dxa" w:w="6032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84" w:lineRule="exact" w:before="0" w:after="0"/>
              <w:ind w:left="442" w:right="1008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Friction Welding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samples for Friction welding.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44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the welding parameter for Friction welding.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Operate Friction welding machine.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Inspect the weld for defects. </w:t>
            </w:r>
          </w:p>
        </w:tc>
        <w:tc>
          <w:tcPr>
            <w:tcW w:type="dxa" w:w="1216"/>
            <w:vMerge w:val="restart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2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</w:tr>
      <w:tr>
        <w:trPr>
          <w:trHeight w:hRule="exact" w:val="1510"/>
        </w:trPr>
        <w:tc>
          <w:tcPr>
            <w:tcW w:type="dxa" w:w="83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8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22.</w:t>
            </w:r>
          </w:p>
        </w:tc>
        <w:tc>
          <w:tcPr>
            <w:tcW w:type="dxa" w:w="261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Ultrasonic welding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to do weld joints</w:t>
            </w:r>
          </w:p>
        </w:tc>
        <w:tc>
          <w:tcPr>
            <w:tcW w:type="dxa" w:w="6032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45" w:lineRule="auto" w:before="0" w:after="0"/>
              <w:ind w:left="442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samples for Ultrasonic welding.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the welding parameter for Ultrasonic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welding.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442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Operate Ultrasonic welding machine.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Inspect the weld for defects. </w:t>
            </w:r>
          </w:p>
        </w:tc>
        <w:tc>
          <w:tcPr>
            <w:tcW w:type="dxa" w:w="2692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502"/>
        </w:trPr>
        <w:tc>
          <w:tcPr>
            <w:tcW w:type="dxa" w:w="83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8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23.</w:t>
            </w:r>
          </w:p>
        </w:tc>
        <w:tc>
          <w:tcPr>
            <w:tcW w:type="dxa" w:w="261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Cut &amp; check metals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using laser cutting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system. </w:t>
            </w:r>
          </w:p>
        </w:tc>
        <w:tc>
          <w:tcPr>
            <w:tcW w:type="dxa" w:w="6032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84" w:lineRule="exact" w:before="0" w:after="0"/>
              <w:ind w:left="442" w:right="1872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Laser Cutting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samples for Laser cutting.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442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the parameter for Laser cutting.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Operate Laser cutting machine.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Inspect the weld surface.</w:t>
            </w:r>
          </w:p>
        </w:tc>
        <w:tc>
          <w:tcPr>
            <w:tcW w:type="dxa" w:w="2692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538"/>
        </w:trPr>
        <w:tc>
          <w:tcPr>
            <w:tcW w:type="dxa" w:w="83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0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24.</w:t>
            </w:r>
          </w:p>
        </w:tc>
        <w:tc>
          <w:tcPr>
            <w:tcW w:type="dxa" w:w="261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Skills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Robot Welding </w:t>
            </w:r>
          </w:p>
        </w:tc>
        <w:tc>
          <w:tcPr>
            <w:tcW w:type="dxa" w:w="6032"/>
            <w:tcBorders>
              <w:start w:sz="23.200000000000045" w:val="single" w:color="#000000"/>
              <w:top w:sz="23.199999999999818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4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of Robot cell components and axis.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Move robot in World coordinate system.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Move robot in axis coordinate system.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Robot program to move in linear path. </w:t>
            </w:r>
          </w:p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45" w:lineRule="auto" w:before="0" w:after="0"/>
              <w:ind w:left="44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Robot program to move in circular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path.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point to point program.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44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Cut M.S. Plate to required size as per drawing.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Clean the edges.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Fit on the welding manipulator.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44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welding parameters and Gas flow rates.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Execute Robot welding program. </w:t>
            </w:r>
          </w:p>
        </w:tc>
        <w:tc>
          <w:tcPr>
            <w:tcW w:type="dxa" w:w="1216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</w:tr>
      <w:tr>
        <w:trPr>
          <w:trHeight w:hRule="exact" w:val="938"/>
        </w:trPr>
        <w:tc>
          <w:tcPr>
            <w:tcW w:type="dxa" w:w="83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0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25.</w:t>
            </w:r>
          </w:p>
        </w:tc>
        <w:tc>
          <w:tcPr>
            <w:tcW w:type="dxa" w:w="2612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Hardness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</w:t>
            </w:r>
          </w:p>
        </w:tc>
        <w:tc>
          <w:tcPr>
            <w:tcW w:type="dxa" w:w="6032"/>
            <w:tcBorders>
              <w:start w:sz="23.200000000000045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892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 the Rockwell hardness, Brinell,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Vickers and Micro hardness on heat treated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components. </w:t>
            </w:r>
          </w:p>
        </w:tc>
        <w:tc>
          <w:tcPr>
            <w:tcW w:type="dxa" w:w="1216"/>
            <w:vMerge w:val="restart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</w:tr>
      <w:tr>
        <w:trPr>
          <w:trHeight w:hRule="exact" w:val="1474"/>
        </w:trPr>
        <w:tc>
          <w:tcPr>
            <w:tcW w:type="dxa" w:w="83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68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26.</w:t>
            </w:r>
          </w:p>
        </w:tc>
        <w:tc>
          <w:tcPr>
            <w:tcW w:type="dxa" w:w="261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Carryout Heat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Treatment of Metals </w:t>
            </w:r>
          </w:p>
        </w:tc>
        <w:tc>
          <w:tcPr>
            <w:tcW w:type="dxa" w:w="6032"/>
            <w:tcBorders>
              <w:start w:sz="23.200000000000045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892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annealing, normalizing, tempering,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hardening, stress relieving and surface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hardening processes.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45" w:lineRule="auto" w:before="2" w:after="0"/>
              <w:ind w:left="532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pre heating and post heat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treatment on welds.</w:t>
            </w:r>
          </w:p>
        </w:tc>
        <w:tc>
          <w:tcPr>
            <w:tcW w:type="dxa" w:w="2692"/>
            <w:vMerge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472"/>
        </w:trPr>
        <w:tc>
          <w:tcPr>
            <w:tcW w:type="dxa" w:w="83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68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27.</w:t>
            </w:r>
          </w:p>
        </w:tc>
        <w:tc>
          <w:tcPr>
            <w:tcW w:type="dxa" w:w="261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Mechanical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Testing of Metals </w:t>
            </w:r>
          </w:p>
        </w:tc>
        <w:tc>
          <w:tcPr>
            <w:tcW w:type="dxa" w:w="6032"/>
            <w:tcBorders>
              <w:start w:sz="23.200000000000045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45" w:lineRule="auto" w:before="0" w:after="0"/>
              <w:ind w:left="53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Operate Universal Testing Machine to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measure stress, strain, elongation, modulus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given metals &amp; Carry out bend tests on UTM.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Plan &amp;measure the impact energy of given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material by impact testing. </w:t>
            </w:r>
          </w:p>
        </w:tc>
        <w:tc>
          <w:tcPr>
            <w:tcW w:type="dxa" w:w="2692"/>
            <w:vMerge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490"/>
        </w:trPr>
        <w:tc>
          <w:tcPr>
            <w:tcW w:type="dxa" w:w="83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7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28.</w:t>
            </w:r>
          </w:p>
        </w:tc>
        <w:tc>
          <w:tcPr>
            <w:tcW w:type="dxa" w:w="2612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your CV </w:t>
            </w:r>
          </w:p>
        </w:tc>
        <w:tc>
          <w:tcPr>
            <w:tcW w:type="dxa" w:w="6032"/>
            <w:tcBorders>
              <w:start w:sz="23.200000000000045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2" w:val="left"/>
              </w:tabs>
              <w:autoSpaceDE w:val="0"/>
              <w:widowControl/>
              <w:spacing w:line="245" w:lineRule="auto" w:before="4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Download professional CV template from any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0" w:history="1">
                <w:r>
                  <w:rPr>
                    <w:rStyle w:val="Hyperlink"/>
                  </w:rPr>
                  <w:t>(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https://www.coolfreecv.com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relevant)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Experience/Portfolio </w:t>
            </w:r>
          </w:p>
        </w:tc>
        <w:tc>
          <w:tcPr>
            <w:tcW w:type="dxa" w:w="1216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21-26 </w:t>
            </w:r>
          </w:p>
        </w:tc>
      </w:tr>
    </w:tbl>
    <w:p>
      <w:pPr>
        <w:autoSpaceDN w:val="0"/>
        <w:autoSpaceDE w:val="0"/>
        <w:widowControl/>
        <w:spacing w:line="197" w:lineRule="auto" w:before="17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26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692"/>
        <w:gridCol w:w="2692"/>
        <w:gridCol w:w="2692"/>
        <w:gridCol w:w="2692"/>
      </w:tblGrid>
      <w:tr>
        <w:trPr>
          <w:trHeight w:hRule="exact" w:val="341"/>
        </w:trPr>
        <w:tc>
          <w:tcPr>
            <w:tcW w:type="dxa" w:w="83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2"/>
            <w:tcBorders>
              <w:start w:sz="23.200000000000045" w:val="single" w:color="#000000"/>
              <w:top w:sz="23.19999999999999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32"/>
            <w:tcBorders>
              <w:start w:sz="23.200000000000045" w:val="single" w:color="#000000"/>
              <w:top w:sz="23.19999999999999" w:val="single" w:color="#000000"/>
              <w:end w:sz="22.40000000000009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1216"/>
            <w:tcBorders>
              <w:start w:sz="22.40000000000009" w:val="single" w:color="#000000"/>
              <w:top w:sz="23.19999999999999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18"/>
        </w:trPr>
        <w:tc>
          <w:tcPr>
            <w:tcW w:type="dxa" w:w="83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29.</w:t>
            </w:r>
          </w:p>
        </w:tc>
        <w:tc>
          <w:tcPr>
            <w:tcW w:type="dxa" w:w="2612"/>
            <w:tcBorders>
              <w:start w:sz="23.200000000000045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an account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profile on Fiverr (at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least two gigs)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Up-work </w:t>
            </w:r>
          </w:p>
        </w:tc>
        <w:tc>
          <w:tcPr>
            <w:tcW w:type="dxa" w:w="6032"/>
            <w:tcBorders>
              <w:start w:sz="23.200000000000045" w:val="single" w:color="#000000"/>
              <w:top w:sz="23.19999999999999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Step 1: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Info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Step 2: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Professional Info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Step 3: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Linked Accounts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Step 4: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Account Security </w:t>
            </w:r>
          </w:p>
        </w:tc>
        <w:tc>
          <w:tcPr>
            <w:tcW w:type="dxa" w:w="1216"/>
            <w:tcBorders>
              <w:start w:sz="22.40000000000009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0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21-26 </w:t>
            </w:r>
          </w:p>
        </w:tc>
      </w:tr>
      <w:tr>
        <w:trPr>
          <w:trHeight w:hRule="exact" w:val="8366"/>
        </w:trPr>
        <w:tc>
          <w:tcPr>
            <w:tcW w:type="dxa" w:w="83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01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30.</w:t>
            </w:r>
          </w:p>
        </w:tc>
        <w:tc>
          <w:tcPr>
            <w:tcW w:type="dxa" w:w="261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search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for jobs in 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least two labor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6032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2" w:val="left"/>
                <w:tab w:pos="1104" w:val="left"/>
                <w:tab w:pos="1464" w:val="left"/>
              </w:tabs>
              <w:autoSpaceDE w:val="0"/>
              <w:widowControl/>
              <w:spacing w:line="257" w:lineRule="auto" w:before="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Browse the following website and create an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account on each website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Bayt.com – The Middle East Leading Job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Monster Gulf – The International Job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Portal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Gulf Talent – Jobs in Dubai and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Middle 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the handy ‘search’ option at the top of your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homepage to search for the jobs that best suit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your skills. </w:t>
            </w:r>
          </w:p>
          <w:p>
            <w:pPr>
              <w:autoSpaceDN w:val="0"/>
              <w:autoSpaceDE w:val="0"/>
              <w:widowControl/>
              <w:spacing w:line="252" w:lineRule="auto" w:before="20" w:after="0"/>
              <w:ind w:left="80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the job type from the first ‘Job Type’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drop-down menu, next, select the location from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second drop-down menu. </w:t>
            </w:r>
          </w:p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250" w:lineRule="auto" w:before="20" w:after="0"/>
              <w:ind w:left="44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Enter any keywords you want to use to find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job vacancies. </w:t>
            </w:r>
          </w:p>
          <w:p>
            <w:pPr>
              <w:autoSpaceDN w:val="0"/>
              <w:autoSpaceDE w:val="0"/>
              <w:widowControl/>
              <w:spacing w:line="254" w:lineRule="auto" w:before="20" w:after="0"/>
              <w:ind w:left="802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 the results page you can search for part-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 jobs only, full-time jobs only, employers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only, or agencies only. Tick the boxes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to your search. </w:t>
            </w:r>
          </w:p>
          <w:p>
            <w:pPr>
              <w:autoSpaceDN w:val="0"/>
              <w:autoSpaceDE w:val="0"/>
              <w:widowControl/>
              <w:spacing w:line="257" w:lineRule="auto" w:before="22" w:after="0"/>
              <w:ind w:left="1374" w:right="3024" w:hanging="93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Agency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Industry </w:t>
            </w:r>
          </w:p>
        </w:tc>
        <w:tc>
          <w:tcPr>
            <w:tcW w:type="dxa" w:w="1216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21-26 </w:t>
            </w:r>
          </w:p>
        </w:tc>
      </w:tr>
    </w:tbl>
    <w:p>
      <w:pPr>
        <w:autoSpaceDN w:val="0"/>
        <w:autoSpaceDE w:val="0"/>
        <w:widowControl/>
        <w:spacing w:line="197" w:lineRule="auto" w:before="408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27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10" w:lineRule="exact" w:before="0" w:after="0"/>
        <w:ind w:left="0" w:right="624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>Annexure-II:</w:t>
      </w:r>
    </w:p>
    <w:p>
      <w:pPr>
        <w:autoSpaceDN w:val="0"/>
        <w:autoSpaceDE w:val="0"/>
        <w:widowControl/>
        <w:spacing w:line="310" w:lineRule="exact" w:before="328" w:after="0"/>
        <w:ind w:left="0" w:right="4612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>Advanced Welding</w:t>
      </w:r>
    </w:p>
    <w:p>
      <w:pPr>
        <w:autoSpaceDN w:val="0"/>
        <w:autoSpaceDE w:val="0"/>
        <w:widowControl/>
        <w:spacing w:line="520" w:lineRule="exact" w:before="62" w:after="0"/>
        <w:ind w:left="28" w:right="302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What is freelancing and how you can make money online - BBCURDU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hyperlink r:id="rId11" w:history="1">
          <w:r>
            <w:rPr>
              <w:rStyle w:val="Hyperlink"/>
            </w:rPr>
            <w:t>https://www.youtube.com/watch?v=9jCJN3Ff0kA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514" w:lineRule="exact" w:before="522" w:after="0"/>
        <w:ind w:left="28" w:right="172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hyperlink r:id="rId12" w:history="1">
          <w:r>
            <w:rPr>
              <w:rStyle w:val="Hyperlink"/>
            </w:rPr>
            <w:t>https://www.youtube.com/watch?v=Qi6Xn7yKIlQ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518" w:lineRule="exact" w:before="520" w:after="0"/>
        <w:ind w:left="28" w:right="460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Hisham Sarwar Motivational Story | Pakistani Freelancer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hyperlink r:id="rId13" w:history="1">
          <w:r>
            <w:rPr>
              <w:rStyle w:val="Hyperlink"/>
            </w:rPr>
            <w:t>https://www.youtube.com/watch?v=CHm_BH7xAXk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520" w:lineRule="exact" w:before="512" w:after="0"/>
        <w:ind w:left="28" w:right="201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21 Yr Old Pakistani Fiverr Millionaire | 25-35 Lakhs a Month Income | Interview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hyperlink r:id="rId14" w:history="1">
          <w:r>
            <w:rPr>
              <w:rStyle w:val="Hyperlink"/>
            </w:rPr>
            <w:t>https://www.youtube.com/watch?v=9WrmYYhr7S0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6" w:lineRule="exact" w:before="624" w:after="0"/>
        <w:ind w:left="28" w:right="129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Success Story of a 23 Year - Old SEO Expert | How This Business Works | Urdu Hindi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Punjabi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hyperlink r:id="rId15" w:history="1">
          <w:r>
            <w:rPr>
              <w:rStyle w:val="Hyperlink"/>
            </w:rPr>
            <w:t>https://www.youtube.com/watch?v=tIQ0CWgszI0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6" w:lineRule="exact" w:before="620" w:after="0"/>
        <w:ind w:left="28" w:right="100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Failure to Millionaire - How to Make Money Online | Fiverr Superhero Aaliyaan Success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Story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hyperlink r:id="rId16" w:history="1">
          <w:r>
            <w:rPr>
              <w:rStyle w:val="Hyperlink"/>
            </w:rPr>
            <w:t>https://www.youtube.com/watch?v=d1hocXWSpus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514" w:lineRule="exact" w:before="522" w:after="0"/>
        <w:ind w:left="28" w:right="518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How To Propel Your Career- Women in Welding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hyperlink r:id="rId17" w:history="1">
          <w:r>
            <w:rPr>
              <w:rStyle w:val="Hyperlink"/>
            </w:rPr>
            <w:t>https://www.youtube.com/watch?v=S_LuVnW-UdQ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518" w:lineRule="exact" w:before="520" w:after="0"/>
        <w:ind w:left="28" w:right="561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Underwater Welder | I AM WOMAN | Lifetime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https://www.youtube.com/watch?v=LZiIXOkE-rc</w:t>
      </w:r>
    </w:p>
    <w:p>
      <w:pPr>
        <w:autoSpaceDN w:val="0"/>
        <w:autoSpaceDE w:val="0"/>
        <w:widowControl/>
        <w:spacing w:line="197" w:lineRule="auto" w:before="101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28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4" w:right="94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11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64" w:lineRule="exact" w:before="218" w:after="0"/>
        <w:ind w:left="114" w:right="115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MOTIVATIONAL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LECTURE.</w:t>
      </w:r>
    </w:p>
    <w:p>
      <w:pPr>
        <w:autoSpaceDN w:val="0"/>
        <w:autoSpaceDE w:val="0"/>
        <w:widowControl/>
        <w:spacing w:line="320" w:lineRule="exact" w:before="210" w:after="0"/>
        <w:ind w:left="114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66" w:lineRule="auto" w:before="50" w:after="0"/>
        <w:ind w:left="114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based on various team activities, gameplay sessions, pitch preparation, and other sessions, giving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insights on the nature of communication and teamwork taking place and how both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20" w:lineRule="exact" w:before="194" w:after="244"/>
        <w:ind w:left="114" w:right="43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10637"/>
      </w:tblGrid>
      <w:tr>
        <w:trPr>
          <w:trHeight w:hRule="exact" w:val="290"/>
        </w:trPr>
        <w:tc>
          <w:tcPr>
            <w:tcW w:type="dxa" w:w="9248"/>
            <w:tcBorders>
              <w:start w:sz="3.1999999999999886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288"/>
        </w:trPr>
        <w:tc>
          <w:tcPr>
            <w:tcW w:type="dxa" w:w="9248"/>
            <w:tcBorders>
              <w:start w:sz="3.1999999999999886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300"/>
        </w:trPr>
        <w:tc>
          <w:tcPr>
            <w:tcW w:type="dxa" w:w="9248"/>
            <w:tcBorders>
              <w:start w:sz="3.1999999999999886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teamwork, and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51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659"/>
        <w:gridCol w:w="2659"/>
        <w:gridCol w:w="2659"/>
        <w:gridCol w:w="2659"/>
      </w:tblGrid>
      <w:tr>
        <w:trPr>
          <w:trHeight w:hRule="exact" w:val="290"/>
        </w:trPr>
        <w:tc>
          <w:tcPr>
            <w:tcW w:type="dxa" w:w="2314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31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31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34"/>
        </w:trPr>
        <w:tc>
          <w:tcPr>
            <w:tcW w:type="dxa" w:w="2314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41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1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8"/>
        </w:trPr>
        <w:tc>
          <w:tcPr>
            <w:tcW w:type="dxa" w:w="2314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1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6"/>
        </w:trPr>
        <w:tc>
          <w:tcPr>
            <w:tcW w:type="dxa" w:w="2314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</w:p>
        </w:tc>
        <w:tc>
          <w:tcPr>
            <w:tcW w:type="dxa" w:w="231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86"/>
        </w:trPr>
        <w:tc>
          <w:tcPr>
            <w:tcW w:type="dxa" w:w="2314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1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2"/>
        </w:trPr>
        <w:tc>
          <w:tcPr>
            <w:tcW w:type="dxa" w:w="2314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outcomes: </w:t>
            </w:r>
          </w:p>
        </w:tc>
        <w:tc>
          <w:tcPr>
            <w:tcW w:type="dxa" w:w="4624"/>
            <w:gridSpan w:val="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304"/>
        </w:trPr>
        <w:tc>
          <w:tcPr>
            <w:tcW w:type="dxa" w:w="2314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</w:t>
            </w:r>
          </w:p>
        </w:tc>
        <w:tc>
          <w:tcPr>
            <w:tcW w:type="dxa" w:w="4624"/>
            <w:gridSpan w:val="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</w:p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0" w:after="0"/>
              <w:ind w:left="15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197" w:lineRule="auto" w:before="102" w:after="0"/>
        <w:ind w:left="11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29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666" w:bottom="646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3546"/>
        <w:gridCol w:w="3546"/>
        <w:gridCol w:w="3546"/>
      </w:tblGrid>
      <w:tr>
        <w:trPr>
          <w:trHeight w:hRule="exact" w:val="3080"/>
        </w:trPr>
        <w:tc>
          <w:tcPr>
            <w:tcW w:type="dxa" w:w="2314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28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  <w:p>
            <w:pPr>
              <w:autoSpaceDN w:val="0"/>
              <w:tabs>
                <w:tab w:pos="288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62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2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5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51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318"/>
        <w:gridCol w:w="5318"/>
      </w:tblGrid>
      <w:tr>
        <w:trPr>
          <w:trHeight w:hRule="exact" w:val="286"/>
        </w:trPr>
        <w:tc>
          <w:tcPr>
            <w:tcW w:type="dxa" w:w="308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666"/>
        </w:trPr>
        <w:tc>
          <w:tcPr>
            <w:tcW w:type="dxa" w:w="308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monitor the session to ensure nothing inappropriate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happened. </w:t>
            </w:r>
          </w:p>
        </w:tc>
      </w:tr>
      <w:tr>
        <w:trPr>
          <w:trHeight w:hRule="exact" w:val="2772"/>
        </w:trPr>
        <w:tc>
          <w:tcPr>
            <w:tcW w:type="dxa" w:w="308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enable you and your team to start to build rapport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encouraging communication, but feel free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others if you think they are more appropriate. It 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to encourage young people to get to know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each other and build strong team links during the first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hour; this will help to increase their motivation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throughout the sessions. </w:t>
            </w:r>
          </w:p>
        </w:tc>
      </w:tr>
      <w:tr>
        <w:trPr>
          <w:trHeight w:hRule="exact" w:val="4980"/>
        </w:trPr>
        <w:tc>
          <w:tcPr>
            <w:tcW w:type="dxa" w:w="308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your introduction cover the following: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Explanation of the program and structure. (Kamyab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jawan Program)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Key contacts and key information – e.g. role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teacher, mentor, and SEED. Policies and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(user agreements and “contact us” section). Everyone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to the Group Rules tab at the top of their screen,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that the consequences are clear for using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 outside of hours. (9am-8pm)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What is up next for the next 2 weeks ahead so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know what to expect (see pages 5-7 for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the challenge). Allow young people to ask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questions about the session topic. </w:t>
            </w:r>
          </w:p>
        </w:tc>
      </w:tr>
      <w:tr>
        <w:trPr>
          <w:trHeight w:hRule="exact" w:val="1114"/>
        </w:trPr>
        <w:tc>
          <w:tcPr>
            <w:tcW w:type="dxa" w:w="308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planning how to collaborate for the first and second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197" w:lineRule="auto" w:before="140" w:after="0"/>
        <w:ind w:left="11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30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666" w:bottom="646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318"/>
        <w:gridCol w:w="5318"/>
      </w:tblGrid>
      <w:tr>
        <w:trPr>
          <w:trHeight w:hRule="exact" w:val="6392"/>
        </w:trPr>
        <w:tc>
          <w:tcPr>
            <w:tcW w:type="dxa" w:w="308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next session so this step is required because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communicating and making decisions outside of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requires a different strategy that must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agreed upon so that everyone knows what they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doing for this activity and how. </w:t>
            </w:r>
          </w:p>
          <w:p>
            <w:pPr>
              <w:autoSpaceDN w:val="0"/>
              <w:tabs>
                <w:tab w:pos="464" w:val="left"/>
                <w:tab w:pos="826" w:val="left"/>
              </w:tabs>
              <w:autoSpaceDE w:val="0"/>
              <w:widowControl/>
              <w:spacing w:line="278" w:lineRule="exact" w:before="16" w:after="0"/>
              <w:ind w:left="104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social problems in your community. Vote on the areas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you feel most passionate about as a team, then write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they want to work as a team through the activities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e.g. when they want to complete the activities, how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communicate, the role of the project manager, etc.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you allocate each young person a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 that they are the project manager for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included underneath the Team Contract. </w:t>
            </w:r>
          </w:p>
        </w:tc>
      </w:tr>
      <w:tr>
        <w:trPr>
          <w:trHeight w:hRule="exact" w:val="1666"/>
        </w:trPr>
        <w:tc>
          <w:tcPr>
            <w:tcW w:type="dxa" w:w="308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what is coming up next and when the next session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197" w:lineRule="auto" w:before="6508" w:after="0"/>
        <w:ind w:left="11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31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666" w:bottom="646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310" w:lineRule="exact" w:before="0" w:after="262"/>
        <w:ind w:left="11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MOTIVATIONAL LECTURES LINKS.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3546"/>
        <w:gridCol w:w="3546"/>
        <w:gridCol w:w="3546"/>
      </w:tblGrid>
      <w:tr>
        <w:trPr>
          <w:trHeight w:hRule="exact" w:val="330"/>
        </w:trPr>
        <w:tc>
          <w:tcPr>
            <w:tcW w:type="dxa" w:w="180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44"/>
        </w:trPr>
        <w:tc>
          <w:tcPr>
            <w:tcW w:type="dxa" w:w="180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https://www.youtube.com/watch?v=OrQte08M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l90</w:t>
            </w:r>
          </w:p>
        </w:tc>
      </w:tr>
      <w:tr>
        <w:trPr>
          <w:trHeight w:hRule="exact" w:val="834"/>
        </w:trPr>
        <w:tc>
          <w:tcPr>
            <w:tcW w:type="dxa" w:w="180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0"/>
        </w:trPr>
        <w:tc>
          <w:tcPr>
            <w:tcW w:type="dxa" w:w="180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66"/>
        </w:trPr>
        <w:tc>
          <w:tcPr>
            <w:tcW w:type="dxa" w:w="1806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1112"/>
        </w:trPr>
        <w:tc>
          <w:tcPr>
            <w:tcW w:type="dxa" w:w="1806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https://www.youtube.com/watch?v=chn86sH0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O5U</w:t>
            </w:r>
          </w:p>
        </w:tc>
      </w:tr>
      <w:tr>
        <w:trPr>
          <w:trHeight w:hRule="exact" w:val="836"/>
        </w:trPr>
        <w:tc>
          <w:tcPr>
            <w:tcW w:type="dxa" w:w="180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https://www.youtube.com/watch?v=s10dzfbo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zd4</w:t>
            </w:r>
          </w:p>
        </w:tc>
      </w:tr>
      <w:tr>
        <w:trPr>
          <w:trHeight w:hRule="exact" w:val="564"/>
        </w:trPr>
        <w:tc>
          <w:tcPr>
            <w:tcW w:type="dxa" w:w="180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the Eagle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https://www.youtube.com/watch?v=bEU7V5rJ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tw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6"/>
        </w:trPr>
        <w:tc>
          <w:tcPr>
            <w:tcW w:type="dxa" w:w="180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hyperlink r:id="rId18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https://www.youtube.com/watch?v=r8LJ5X2ejq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4"/>
        </w:trPr>
        <w:tc>
          <w:tcPr>
            <w:tcW w:type="dxa" w:w="180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https://www.youtube.com/watch?v=kzSBrJmX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q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d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g</w:t>
            </w:r>
          </w:p>
        </w:tc>
      </w:tr>
      <w:tr>
        <w:trPr>
          <w:trHeight w:hRule="exact" w:val="562"/>
        </w:trPr>
        <w:tc>
          <w:tcPr>
            <w:tcW w:type="dxa" w:w="180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https://www.youtube.com/watch?v=tbnzAVRZ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9Xc</w:t>
            </w:r>
          </w:p>
        </w:tc>
      </w:tr>
    </w:tbl>
    <w:p>
      <w:pPr>
        <w:autoSpaceDN w:val="0"/>
        <w:autoSpaceDE w:val="0"/>
        <w:widowControl/>
        <w:spacing w:line="197" w:lineRule="auto" w:before="5004" w:after="0"/>
        <w:ind w:left="114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32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666" w:bottom="646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94"/>
        <w:ind w:left="0" w:right="0"/>
      </w:pPr>
    </w:p>
    <w:p>
      <w:pPr>
        <w:autoSpaceDN w:val="0"/>
        <w:tabs>
          <w:tab w:pos="8762" w:val="left"/>
        </w:tabs>
        <w:autoSpaceDE w:val="0"/>
        <w:widowControl/>
        <w:spacing w:line="444" w:lineRule="exact" w:before="0" w:after="266"/>
        <w:ind w:left="4528" w:right="144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SUCCESS STORY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3589"/>
        <w:gridCol w:w="3589"/>
        <w:gridCol w:w="3589"/>
      </w:tblGrid>
      <w:tr>
        <w:trPr>
          <w:trHeight w:hRule="exact" w:val="569"/>
        </w:trPr>
        <w:tc>
          <w:tcPr>
            <w:tcW w:type="dxa" w:w="117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3318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20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6410"/>
        </w:trPr>
        <w:tc>
          <w:tcPr>
            <w:tcW w:type="dxa" w:w="117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318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Self &amp; Family background</w:t>
            </w:r>
          </w:p>
        </w:tc>
        <w:tc>
          <w:tcPr>
            <w:tcW w:type="dxa" w:w="620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Danyal Saleem,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who lives in Mirpur (AJK), is an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example of how hard work and perseverance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can reap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rich rewards when bidding for projects online.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4" w:after="0"/>
              <w:ind w:left="8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graphic designer works exclusively on an onl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freelancing platform and has earned, on average,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US$20,000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 month for the past several months. But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this isn’t a story of overnight success – Danyal has had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wo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rk hard to differentiate himself and stay true to his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goal.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It was a full year later, in May 2017, when Dan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yal finally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decided to jump in. He signed up for one of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numerous sites that connect designers or coders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people or companies that have small 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rojects, like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designing a logo or building a website.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He had already started a small business to 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lp pay for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his college education, so he was nervous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apprehensive about the decision. “I gave myself two 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three months at most. If I didn’t succeed, then I wo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uld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back to running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business as it was showing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potential,” he says.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If at first, you don’t succeed, try try again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52"/>
        </w:trPr>
        <w:tc>
          <w:tcPr>
            <w:tcW w:type="dxa" w:w="117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318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8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source</w:t>
            </w:r>
          </w:p>
        </w:tc>
        <w:tc>
          <w:tcPr>
            <w:tcW w:type="dxa" w:w="620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Certification in graphic designing from STEPS(NAVTTC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partner institute) </w:t>
            </w:r>
          </w:p>
        </w:tc>
      </w:tr>
      <w:tr>
        <w:trPr>
          <w:trHeight w:hRule="exact" w:val="3922"/>
        </w:trPr>
        <w:tc>
          <w:tcPr>
            <w:tcW w:type="dxa" w:w="117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318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20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Danyal’s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area of expertise is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graphic design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In 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first month using Fiverr, he pitched mostly for projects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centered around logo designing. But it wasn’t so simple.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first few weeks, he didn’t hear back from even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single client, despite pitching for dozens of projects. </w:t>
            </w:r>
          </w:p>
          <w:p>
            <w:pPr>
              <w:autoSpaceDN w:val="0"/>
              <w:autoSpaceDE w:val="0"/>
              <w:widowControl/>
              <w:spacing w:line="245" w:lineRule="auto" w:before="286" w:after="0"/>
              <w:ind w:left="8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“I needed to understand what worked, so I read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blogs,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participated in forums, and analyzed profiles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successful freelancers. It was an up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hill struggle, but 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didn’t want to give up,” he explains.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6" w:after="0"/>
              <w:ind w:left="8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Danyal says he understands why clients would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apprehensive giving projects to untested freelancers. </w:t>
            </w:r>
          </w:p>
          <w:p>
            <w:pPr>
              <w:autoSpaceDN w:val="0"/>
              <w:autoSpaceDE w:val="0"/>
              <w:widowControl/>
              <w:spacing w:line="230" w:lineRule="auto" w:before="6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have hundreds of options to choose from, he </w:t>
            </w:r>
          </w:p>
        </w:tc>
      </w:tr>
    </w:tbl>
    <w:p>
      <w:pPr>
        <w:autoSpaceDN w:val="0"/>
        <w:autoSpaceDE w:val="0"/>
        <w:widowControl/>
        <w:spacing w:line="197" w:lineRule="auto" w:before="202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33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612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3589"/>
        <w:gridCol w:w="3589"/>
        <w:gridCol w:w="3589"/>
      </w:tblGrid>
      <w:tr>
        <w:trPr>
          <w:trHeight w:hRule="exact" w:val="5020"/>
        </w:trPr>
        <w:tc>
          <w:tcPr>
            <w:tcW w:type="dxa" w:w="117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18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02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82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explains, and to give a project to someon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 with no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experience requires a strong leap of faith.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28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slow stream of projects started to come Danyal’s w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Within a few months, he was landing an average of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hundred projects every month, with a large numb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er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repeat clients. He also expanded the range of his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professional services, branching out from logo de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sign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business cards, banners, 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acebook cover pages,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letterheads, and stationery.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8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But he’s had to face his fair share of challenges too.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shoddy state of internet infrastructure in his ci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ty,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Mirpur, threatened to derail his freelancing career.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8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“Sometimes I haven’t had connectivity for two days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straight,” he explains. “That’s unthinkable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for someone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who makes his livelihood on the internet.”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80"/>
        </w:trPr>
        <w:tc>
          <w:tcPr>
            <w:tcW w:type="dxa" w:w="117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318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4" w:lineRule="exact" w:before="0" w:after="0"/>
              <w:ind w:left="82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620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Hard work pays in the end so be always ready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316" w:lineRule="exact" w:before="474" w:after="0"/>
        <w:ind w:left="49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Arial" w:hAnsi="Arial" w:eastAsia="Arial"/>
          <w:b w:val="0"/>
          <w:i w:val="0"/>
          <w:color w:val="000000"/>
          <w:sz w:val="24"/>
        </w:rPr>
        <w:t>ways/forms in a NAVTTC skill development course as under: -</w:t>
      </w:r>
    </w:p>
    <w:p>
      <w:pPr>
        <w:autoSpaceDN w:val="0"/>
        <w:tabs>
          <w:tab w:pos="858" w:val="left"/>
        </w:tabs>
        <w:autoSpaceDE w:val="0"/>
        <w:widowControl/>
        <w:spacing w:line="298" w:lineRule="exact" w:before="226" w:after="0"/>
        <w:ind w:left="498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858" w:val="left"/>
        </w:tabs>
        <w:autoSpaceDE w:val="0"/>
        <w:widowControl/>
        <w:spacing w:line="298" w:lineRule="exact" w:before="0" w:after="0"/>
        <w:ind w:left="49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earning, etc) and narrates his/her story in the teacher’s own motivational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words. </w:t>
      </w:r>
    </w:p>
    <w:p>
      <w:pPr>
        <w:autoSpaceDN w:val="0"/>
        <w:autoSpaceDE w:val="0"/>
        <w:widowControl/>
        <w:spacing w:line="268" w:lineRule="exact" w:before="784" w:after="0"/>
        <w:ind w:left="68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*</w:t>
      </w:r>
      <w:r>
        <w:rPr>
          <w:rFonts w:ascii="Arial,Italic" w:hAnsi="Arial,Italic" w:eastAsia="Arial,Italic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4"/>
        </w:rPr>
        <w:t>Annex-II</w:t>
      </w:r>
    </w:p>
    <w:p>
      <w:pPr>
        <w:autoSpaceDN w:val="0"/>
        <w:autoSpaceDE w:val="0"/>
        <w:widowControl/>
        <w:spacing w:line="197" w:lineRule="auto" w:before="3340" w:after="0"/>
        <w:ind w:left="13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34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560" w:bottom="646" w:left="5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8" w:lineRule="exact" w:before="194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334" w:lineRule="auto" w:before="478" w:after="0"/>
        <w:ind w:left="28" w:right="4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30" w:lineRule="auto" w:before="430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8" w:lineRule="exact" w:before="486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an individual, corporation, or product. Complete assigned tasks correctly and promptly.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6" w:lineRule="exact" w:before="7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6" w:lineRule="exact" w:before="30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that 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is the key to productivity. Help out whenever asked, do extra without being asked. Take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pride 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197" w:lineRule="auto" w:before="33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35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p>
      <w:pPr>
        <w:sectPr>
          <w:pgSz w:w="11909" w:h="16838"/>
          <w:pgMar w:top="360" w:right="606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p>
      <w:pPr>
        <w:autoSpaceDN w:val="0"/>
        <w:autoSpaceDE w:val="0"/>
        <w:widowControl/>
        <w:spacing w:line="32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68" w:lineRule="exact" w:before="184" w:after="9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059"/>
      </w:tblGrid>
      <w:tr>
        <w:trPr>
          <w:trHeight w:hRule="exact" w:val="388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11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8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4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6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1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30" w:lineRule="auto" w:before="86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opinions, and suggestions. </w:t>
      </w:r>
    </w:p>
    <w:p>
      <w:pPr>
        <w:autoSpaceDN w:val="0"/>
        <w:autoSpaceDE w:val="0"/>
        <w:widowControl/>
        <w:spacing w:line="197" w:lineRule="auto" w:before="829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36 | </w:t>
      </w:r>
      <w:r>
        <w:rPr>
          <w:rFonts w:ascii="Calibri" w:hAnsi="Calibri" w:eastAsia="Calibri"/>
          <w:b w:val="0"/>
          <w:i/>
          <w:color w:val="000000"/>
          <w:sz w:val="24"/>
        </w:rPr>
        <w:t>Advanced Welding</w:t>
      </w:r>
    </w:p>
    <w:sectPr w:rsidR="00FC693F" w:rsidRPr="0006063C" w:rsidSect="00034616">
      <w:pgSz w:w="11909" w:h="16838"/>
      <w:pgMar w:top="350" w:right="628" w:bottom="646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coolfreecv.com/" TargetMode="External"/><Relationship Id="rId11" Type="http://schemas.openxmlformats.org/officeDocument/2006/relationships/hyperlink" Target="https://www.youtube.com/watch?v=9jCJN3Ff0kA" TargetMode="External"/><Relationship Id="rId12" Type="http://schemas.openxmlformats.org/officeDocument/2006/relationships/hyperlink" Target="https://www.youtube.com/watch?v=Qi6Xn7yKIlQ" TargetMode="External"/><Relationship Id="rId13" Type="http://schemas.openxmlformats.org/officeDocument/2006/relationships/hyperlink" Target="https://www.youtube.com/watch?v=CHm_BH7xAXk" TargetMode="External"/><Relationship Id="rId14" Type="http://schemas.openxmlformats.org/officeDocument/2006/relationships/hyperlink" Target="https://www.youtube.com/watch?v=9WrmYYhr7S0" TargetMode="External"/><Relationship Id="rId15" Type="http://schemas.openxmlformats.org/officeDocument/2006/relationships/hyperlink" Target="https://www.youtube.com/watch?v=tIQ0CWgszI0" TargetMode="External"/><Relationship Id="rId16" Type="http://schemas.openxmlformats.org/officeDocument/2006/relationships/hyperlink" Target="https://www.youtube.com/watch?v=d1hocXWSpus" TargetMode="External"/><Relationship Id="rId17" Type="http://schemas.openxmlformats.org/officeDocument/2006/relationships/hyperlink" Target="https://www.youtube.com/watch?v=S_LuVnW-UdQ" TargetMode="External"/><Relationship Id="rId18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