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532"/>
        <w:ind w:left="0" w:right="0"/>
      </w:pPr>
    </w:p>
    <w:p>
      <w:pPr>
        <w:autoSpaceDN w:val="0"/>
        <w:autoSpaceDE w:val="0"/>
        <w:widowControl/>
        <w:spacing w:line="298" w:lineRule="auto" w:before="0" w:after="0"/>
        <w:ind w:left="864" w:right="1728" w:firstLine="0"/>
        <w:jc w:val="center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Government of Pakistan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197" w:lineRule="auto" w:before="792" w:after="0"/>
        <w:ind w:left="1662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Prime Minister Hunarmand Pakistan Program </w:t>
      </w:r>
    </w:p>
    <w:p>
      <w:pPr>
        <w:autoSpaceDN w:val="0"/>
        <w:autoSpaceDE w:val="0"/>
        <w:widowControl/>
        <w:spacing w:line="197" w:lineRule="auto" w:before="1028" w:after="0"/>
        <w:ind w:left="0" w:right="4604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"Skills for All" </w:t>
      </w:r>
    </w:p>
    <w:p>
      <w:pPr>
        <w:autoSpaceDN w:val="0"/>
        <w:autoSpaceDE w:val="0"/>
        <w:widowControl/>
        <w:spacing w:line="240" w:lineRule="auto" w:before="1038" w:after="0"/>
        <w:ind w:left="0" w:right="4396" w:firstLine="0"/>
        <w:jc w:val="right"/>
      </w:pPr>
      <w:r>
        <w:drawing>
          <wp:inline xmlns:a="http://schemas.openxmlformats.org/drawingml/2006/main" xmlns:pic="http://schemas.openxmlformats.org/drawingml/2006/picture">
            <wp:extent cx="1511300" cy="137413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137413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tabs>
          <w:tab w:pos="2680" w:val="left"/>
          <w:tab w:pos="3376" w:val="left"/>
        </w:tabs>
        <w:autoSpaceDE w:val="0"/>
        <w:widowControl/>
        <w:spacing w:line="250" w:lineRule="auto" w:before="1048" w:after="0"/>
        <w:ind w:left="1456" w:right="2160" w:firstLine="0"/>
        <w:jc w:val="left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Course Contents / Lesson Plan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Course Title: 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Advanced Auto CAD (Civil/Electrical) </w:t>
      </w:r>
      <w:r>
        <w:tab/>
      </w:r>
      <w:r>
        <w:tab/>
      </w:r>
      <w:r>
        <w:rPr>
          <w:rFonts w:ascii="Calibri" w:hAnsi="Calibri" w:eastAsia="Calibri"/>
          <w:b/>
          <w:i w:val="0"/>
          <w:color w:val="000000"/>
          <w:sz w:val="32"/>
        </w:rPr>
        <w:t>Duration: 6 Months</w:t>
      </w:r>
    </w:p>
    <w:p>
      <w:pPr>
        <w:autoSpaceDN w:val="0"/>
        <w:autoSpaceDE w:val="0"/>
        <w:widowControl/>
        <w:spacing w:line="197" w:lineRule="auto" w:before="4224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 </w:t>
      </w:r>
    </w:p>
    <w:p>
      <w:pPr>
        <w:sectPr>
          <w:pgSz w:w="12240" w:h="15840"/>
          <w:pgMar w:top="750" w:right="534" w:bottom="49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654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1332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Trainer Name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692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Title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Advanced Auto CAD (Civil/Electrical)</w:t>
            </w:r>
          </w:p>
        </w:tc>
      </w:tr>
      <w:tr>
        <w:trPr>
          <w:trHeight w:hRule="exact" w:val="10486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5" w:lineRule="auto" w:before="280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Objectives and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Expectations of the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0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Objectives: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prepare the trainees to work as a Professional Product Designer/Programmer in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wide variety of product manufacturing-related industries and has a strong emphasis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on Digital Manufacturing related problems. </w:t>
            </w:r>
          </w:p>
          <w:p>
            <w:pPr>
              <w:autoSpaceDN w:val="0"/>
              <w:autoSpaceDE w:val="0"/>
              <w:widowControl/>
              <w:spacing w:line="245" w:lineRule="auto" w:before="31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overall objective of this program is to produce employees who can provide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sufficient assistance to their supervisors in creating 3D AutoCAD drawings. Then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certified of this program will also be able to become entrepreneurs. However, this will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require providing additional input on entrepreneurship development for the one who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is willing to start his/her own business. (Not included in the curriculum). </w:t>
            </w:r>
          </w:p>
          <w:p>
            <w:pPr>
              <w:autoSpaceDN w:val="0"/>
              <w:autoSpaceDE w:val="0"/>
              <w:widowControl/>
              <w:spacing w:line="245" w:lineRule="auto" w:before="31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aim of the course for AutoCAD (Civil/Electrical) curriculum is to develop drawing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related skills through practical (action-oriented work). Action orientation can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understood as the willingness and ability of a student to act in different situations in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socially responsible manner. </w:t>
            </w:r>
          </w:p>
          <w:p>
            <w:pPr>
              <w:autoSpaceDN w:val="0"/>
              <w:autoSpaceDE w:val="0"/>
              <w:widowControl/>
              <w:spacing w:line="245" w:lineRule="auto" w:before="31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Teaching staff will support the student in developing his/her willingness and ability,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through their managerial, technical knowledge and capabilities, to solve tasks and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problems that are goal-oriented. They will need to use student-centered, practical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oriented methods. They will also need to develop a program of practical assessment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that reflects the learning outcomes stated in this curriculum. </w:t>
            </w:r>
          </w:p>
          <w:p>
            <w:pPr>
              <w:autoSpaceDN w:val="0"/>
              <w:autoSpaceDE w:val="0"/>
              <w:widowControl/>
              <w:spacing w:line="245" w:lineRule="auto" w:before="31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student will develop the ability as an individual to clarify issues, think through,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and assess development opportunities. He/she should learn to consider requirements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and constraints in day to day routine life and to develop his/her projects/products. </w:t>
            </w:r>
          </w:p>
          <w:p>
            <w:pPr>
              <w:autoSpaceDN w:val="0"/>
              <w:autoSpaceDE w:val="0"/>
              <w:widowControl/>
              <w:spacing w:line="245" w:lineRule="auto" w:before="318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Teaching staff will also support students in developing characteristics such as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articulateness, assertiveness, prudent self-reliance, resilience, responsibility, and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sense of duty and negotiation tactics. </w:t>
            </w:r>
          </w:p>
          <w:p>
            <w:pPr>
              <w:autoSpaceDN w:val="0"/>
              <w:autoSpaceDE w:val="0"/>
              <w:widowControl/>
              <w:spacing w:line="245" w:lineRule="auto" w:before="316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This curriculum can serve as a quality improvement initiative geared to helping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institution build their capacity to produce resources for AutoCAD. By leveraging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guided discussions, activities, resources, and other materials in these training,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participant will build his/her knowledge, skills, and abilities related to: </w:t>
            </w:r>
          </w:p>
          <w:p>
            <w:pPr>
              <w:autoSpaceDN w:val="0"/>
              <w:autoSpaceDE w:val="0"/>
              <w:widowControl/>
              <w:spacing w:line="245" w:lineRule="auto" w:before="318" w:after="0"/>
              <w:ind w:left="100" w:right="1152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Knowledge about 2D and 3D design environment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Differentiation between different types of layouts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Explanation of problem-solving techniques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• Practical experience in designing drawings (Surfaces, Sol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ds,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R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en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deri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ng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) </w:t>
            </w:r>
          </w:p>
        </w:tc>
      </w:tr>
    </w:tbl>
    <w:p>
      <w:pPr>
        <w:autoSpaceDN w:val="0"/>
        <w:autoSpaceDE w:val="0"/>
        <w:widowControl/>
        <w:spacing w:line="197" w:lineRule="auto" w:before="35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 </w:t>
      </w:r>
    </w:p>
    <w:p>
      <w:pPr>
        <w:sectPr>
          <w:pgSz w:w="12240" w:h="15840"/>
          <w:pgMar w:top="874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12906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0" w:after="0"/>
              <w:ind w:left="100" w:right="360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Understanding of the coordinates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Ability to deal with clients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Information about light functions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Practical experience of command line usage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Adequate presentation skills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Team coordination skills </w:t>
            </w:r>
          </w:p>
          <w:p>
            <w:pPr>
              <w:autoSpaceDN w:val="0"/>
              <w:autoSpaceDE w:val="0"/>
              <w:widowControl/>
              <w:spacing w:line="245" w:lineRule="auto" w:before="31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Main Expectations: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short, the course under reference should be delivered by professional instructors in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such a robust hands-on manner that the trainees are comfortably able to employ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their skills for earning money (through wage/self-employment) at its conclusion.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This course thus clearly goes beyond the domain of the traditional training practices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vogue and underscores an expectation that a market-centric approach will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adopted as the main driving force while delivering it. The instructors should therefore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be experienced enough to be able to identify the training needs for the possible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market roles available out there. Moreover, they should also know the strengths and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weaknesses of each trainee to prepare them for such market roles during/after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training.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i.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Specially designed practical tasks to be performed by the trainees have been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included in the Annexure-I to this document. The record of all tasks performed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individually or in groups must be preserved by the management of the training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Institute clearly labeling name, trade, session, etc so that these are ready to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physically inspected/verified through monitoring visits from time to time. The weekly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distribution of tasks has also been indicated in the weekly lesson plan given in this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document.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ii.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materialize the main expectations, a special module on Job Search &amp;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Entrepreneurial Skills has been included in the latter part of this course (5th &amp; 6th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month) through which, the trainees will be made aware of the Job search techniques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the local as well as international job markets (Gulf countries). Awareness around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visa process and immigration laws of the most favored labor destination countries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also form a part of this module. Moreover, the trainees would also be encouraged to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venture into self-employment and exposed to the main requirements in this regard.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It is also expected that a sense of civic duties/roles and responsibilities will also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inculcated in the trainees to make them responsible citizens of the country.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iii.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 module on Work Place Ethics has also been included to highlight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importance of good and positive behavior at the workplace in the line with the best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practices elsewhere in the world. An outline of such qualities has been given in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Appendix to this document. Its importance should be conveyed in a format that is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attractive and interesting for the trainees such as through PPT slides +short video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documentaries.  Needless to say that if the training provider puts his heart and soul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into these otherwise non-technical components, the image of the Pakistani workforce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would undergo a positive transformation in the local as well as international job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markets.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6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maintain interest and motivation of the trainees throughout the course, modern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techniques such as: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Motivational Lectures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Success Stories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Case Studies </w:t>
            </w:r>
          </w:p>
        </w:tc>
      </w:tr>
    </w:tbl>
    <w:p>
      <w:pPr>
        <w:autoSpaceDN w:val="0"/>
        <w:autoSpaceDE w:val="0"/>
        <w:widowControl/>
        <w:spacing w:line="197" w:lineRule="auto" w:before="27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12906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These techniques would be employed as an additional training tool wherever possible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(these are explained in the subsequent section on Training Methodology).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Lastly, evaluation of the competencies acquired by the trainees will be done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objectively at various stages of the training and a proper record of the same will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maintained. Suffice to say that for such evaluations, practical tasks would be designed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by the training providers to gauge the problem-solving abilities of the trainees.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316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(i) 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Motivational Lectures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proposed methodology for the training under reference employs motivation as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tool. Hence besides the purely technical content, a trainer is required to include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elements of motivation in his/her lecture.  To inspire the trainees to utilize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training opportunity to the full and strive towards professional excellence.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Motivational lectures may also include general topics such as the importance of moral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values and civic role &amp; responsibilities as a Pakistani. A motivational lecture should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delivered with enough zeal to produce a deep impact on the trainees. It may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comprise of the following: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Clear Purpose to convey the message to trainees effectively.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197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Personal Story to quote as an example to follow.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Trainees Fit so that the situation is actionable by trainees and not represent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just idealism.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197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Ending Points to persuade the trainees on changing themselves. </w:t>
            </w:r>
          </w:p>
          <w:p>
            <w:pPr>
              <w:autoSpaceDN w:val="0"/>
              <w:tabs>
                <w:tab w:pos="148" w:val="left"/>
              </w:tabs>
              <w:autoSpaceDE w:val="0"/>
              <w:widowControl/>
              <w:spacing w:line="245" w:lineRule="auto" w:before="48" w:after="0"/>
              <w:ind w:left="100" w:right="432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A good motivational lecture should help drive creativity, curiosity, and spark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desire needed for trainees to want to learn more.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impact of a successful motivational strategy is amongst others commonly visible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increased class participation ratios. It increases the trainees’ willingness to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engaged on the practical tasks for a longer time without boredom and loss of interest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because they can see in their mind's eye where their hard work would take them in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short (1-3 years); medium (3 -10 years) and long term (more than 10 years).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 this tool is expected that the training providers would make arrangements for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regular well planned motivational lectures as part of a coordinated strategy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interspersed throughout the training period as suggested in the weekly lesson plans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this document.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Motivational sessions can be organized on the following topics or can be presented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virtually; the links are mentioned in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Annex-II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5472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Work Ethics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Problem Solving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Communication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316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(ii) 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Success Stories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Another effective way of motivating the trainees is using Success Stories. Its inclusion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the weekly lesson plan at regular intervals has been recommended till the end of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training.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 success story may be disseminated orally, through a presentation or using 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video/documentary of someone that has risen to fortune, acclaim, or brilliant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achievement. A success story shows how a person achieved his goal through hard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work, dedication, and devotion. An inspiring success story contains compelling and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significant facts articulated clearly and easily comprehendible words. Moreover, it is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helpful if it is assumed that the reader/listener knows not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hi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ng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of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w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h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bei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ng</w:t>
            </w:r>
          </w:p>
        </w:tc>
      </w:tr>
    </w:tbl>
    <w:p>
      <w:pPr>
        <w:autoSpaceDN w:val="0"/>
        <w:autoSpaceDE w:val="0"/>
        <w:widowControl/>
        <w:spacing w:line="197" w:lineRule="auto" w:before="27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11294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revealed.  The optimum impact is created when the story is revealed in the form of:-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Directly in person (At least 2-3 cases must be arranged by the training institute)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• Through an audio/ videotaped message (2-3 high-quality videos must be arranged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by the training institute)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It is expected that the training provider would collect relevant high-quality success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stories for inclusion in the training as suggested in the weekly lesson plan given in this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document.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576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The suggestive structure and sequence of a sample success story and its various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shapes can be seen in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Annexure-III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31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(iii) 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Case Studies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Where a situation allows, case studies can also be presented to the trainees to widen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their understanding of the real-life specific problem/situation and to explore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solutions.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 simple terms, the case study method of teaching uses a real-life case example/a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typical case to demonstrate a phenomenon in action and explain theoretical as well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 practical aspects of the knowledge related to the same. It is an effective way to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help the trainees comprehend in depth both the theoretical and practical aspects of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complex phenomenon in depth with ease. Case teaching can also stimulate the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trainees to participate in discussions and thereby boost their confidence. It also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makes the classroom atmosphere interesting thus maintaining the trainee interest in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training till the end of the course.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Depending on suitability to the trade, the weekly lesson plan in this document may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suggest case studies be presented to the trainees. The trainer may adopt a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PowerPoint presentation or video format for such case studies whichever is deemed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suitable but only those cases must be selected that are relevant and of a learning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value. </w:t>
            </w:r>
          </w:p>
          <w:p>
            <w:pPr>
              <w:autoSpaceDN w:val="0"/>
              <w:autoSpaceDE w:val="0"/>
              <w:widowControl/>
              <w:spacing w:line="197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Trainees should be required and supervised to carefully analyze the cases. </w:t>
            </w:r>
          </w:p>
          <w:p>
            <w:pPr>
              <w:autoSpaceDN w:val="0"/>
              <w:autoSpaceDE w:val="0"/>
              <w:widowControl/>
              <w:spacing w:line="245" w:lineRule="auto" w:before="48" w:after="0"/>
              <w:ind w:left="100" w:right="288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For the purpose, they must be encouraged to inquire and collect specific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information/data, actively participate in the discussions, and intended solutions to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problem/situation.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2" w:after="0"/>
              <w:ind w:left="100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Case studies can be implemented in the following ways: - </w:t>
            </w:r>
            <w:r>
              <w:br/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 good quality trade-specific documentary ( At least 2-3 documentaries must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be arranged by the training institute)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ii.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Health &amp;Safety case studies (2 cases regarding safety and industrial accidents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must be arranged by the training institute)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Field visits( At least one visit to a trade-specific major industry/ site must be arranged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by the training institute) </w:t>
            </w:r>
          </w:p>
          <w:p>
            <w:pPr>
              <w:autoSpaceDN w:val="0"/>
              <w:autoSpaceDE w:val="0"/>
              <w:widowControl/>
              <w:spacing w:line="245" w:lineRule="auto" w:before="31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AutoCAD Terminologies </w:t>
            </w:r>
            <w:r>
              <w:br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There are some basic terms that trainees will want to review before using AutoCAD.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Some terms have links to give trainee more information;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can be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see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n in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Ann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exure-IV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. </w:t>
            </w:r>
          </w:p>
        </w:tc>
      </w:tr>
      <w:tr>
        <w:trPr>
          <w:trHeight w:hRule="exact" w:val="1306"/>
        </w:trPr>
        <w:tc>
          <w:tcPr>
            <w:tcW w:type="dxa" w:w="2166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Learning Outcome of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the Course </w:t>
            </w:r>
          </w:p>
        </w:tc>
        <w:tc>
          <w:tcPr>
            <w:tcW w:type="dxa" w:w="791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Knowledge Proficiency Details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7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of PLM (Product Lifecycle Management) principles and capabilities </w:t>
            </w:r>
          </w:p>
        </w:tc>
      </w:tr>
    </w:tbl>
    <w:p>
      <w:pPr>
        <w:autoSpaceDN w:val="0"/>
        <w:autoSpaceDE w:val="0"/>
        <w:widowControl/>
        <w:spacing w:line="197" w:lineRule="auto" w:before="57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9154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0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with particular emphasis on the CAD (computer-aided design) &amp; CAM (Computer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Aided Manufacturing).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of digitalizing the products manufacturing.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34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of the DFM (Design for Manufacturing) &amp; DFA (Design for Assembling)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Knowledge of programming on digital data through software, to machine a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physical component. </w:t>
            </w:r>
          </w:p>
          <w:p>
            <w:pPr>
              <w:autoSpaceDN w:val="0"/>
              <w:autoSpaceDE w:val="0"/>
              <w:widowControl/>
              <w:spacing w:line="197" w:lineRule="auto" w:before="41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Skills Proficiency Details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38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Ability to understand Design intent in the product, for applying in Manufacturing.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Hands-on experience to develop Solid Modeling and techniques.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Capable to apply concepts of parametric modeling with 3D surfacing and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Understand geometric constraints.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Capable to apply concepts to develop drawings and techniques to apply GD&amp;T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(Geometric Dimensioning and Tolerances).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understand and make Template drawings, Dimensioning methodology, 2D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Orthographic Projections, Section and Auxiliary Views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13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Manufacturing methodology of product.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Able to perform programming of CNC turning and CNC Multi-Axis milling through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CAM (Computer Aided Manufacturing) software.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14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Ability to generate cutting tool path and G&amp;M codes file.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13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Capable of analyzing tool path defects, and detect gouges in CAM (Computer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Aided Manufacturing) to secure component. </w:t>
            </w:r>
          </w:p>
        </w:tc>
      </w:tr>
    </w:tbl>
    <w:p>
      <w:pPr>
        <w:autoSpaceDN w:val="0"/>
        <w:autoSpaceDE w:val="0"/>
        <w:widowControl/>
        <w:spacing w:line="197" w:lineRule="auto" w:before="4024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2048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2" w:right="432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Execution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Plan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187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total duration of the course: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 months (26 Weeks)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 hours: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 hours per day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Theory: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20%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Practical: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80%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Weekly hours: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20 hours per week</w:t>
            </w:r>
          </w:p>
          <w:p>
            <w:pPr>
              <w:autoSpaceDN w:val="0"/>
              <w:autoSpaceDE w:val="0"/>
              <w:widowControl/>
              <w:spacing w:line="268" w:lineRule="exact" w:before="25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Total contact hours: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600 hours</w:t>
            </w:r>
          </w:p>
        </w:tc>
      </w:tr>
      <w:tr>
        <w:trPr>
          <w:trHeight w:hRule="exact" w:val="10614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5" w:lineRule="auto" w:before="280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Companies Offering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Jobs in the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respective trade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2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Honda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Toyota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TUSDEC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GTDMC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KTDMC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BOSS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NDC (National Development Complex)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KotSteel Pvt Ltd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ZNJ hygienic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Pak Fan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AMTC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Super Asia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UAE CNC Industries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Magna Ind.,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Alba Engineering Company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Anwar Khawaja Composites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Azeem Engineering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Boss Plastic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Fatima Fertilizer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Chenab Eng works &amp; foundry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Qadbros Engineering (Pvt) Ltd.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Panther Tyres &amp; Tubes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F.T.M.M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Green Land Engineering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PAEC </w:t>
            </w:r>
          </w:p>
        </w:tc>
      </w:tr>
    </w:tbl>
    <w:p>
      <w:pPr>
        <w:autoSpaceDN w:val="0"/>
        <w:autoSpaceDE w:val="0"/>
        <w:widowControl/>
        <w:spacing w:line="197" w:lineRule="auto" w:before="51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7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12926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Pak Fan (Wahid Ind)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KSA CNC Industries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OGDCL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Darson Industries (Pvt) Ltd.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Diamond Engineering Works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Gondal Precasting Industries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K.B. International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Master Poly Plastic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Mughal Engineering, Gujranwala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Tariq Engineering Products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Tetra Link Technologies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Indus Plastic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Packages Intl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Manan Shahid Co.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Climax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Qatar CNC Industries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SNGPL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HMC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SABRO Islamabad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Shahsons Pakistan (Pvt) Ltd.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Services Industries Ltd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Spell Lahore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Slandered Engineering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Syed Engineering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Faisal Sanitary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KotSteel Pvt Ltd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Tetra Link Technologies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Omar Jibran Co.,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FICO Co.,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Oman CNC Industries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3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Pakistan Railways </w:t>
            </w:r>
          </w:p>
        </w:tc>
      </w:tr>
    </w:tbl>
    <w:p>
      <w:pPr>
        <w:autoSpaceDN w:val="0"/>
        <w:autoSpaceDE w:val="0"/>
        <w:widowControl/>
        <w:spacing w:line="197" w:lineRule="auto" w:before="25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8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15"/>
        <w:gridCol w:w="5315"/>
      </w:tblGrid>
      <w:tr>
        <w:trPr>
          <w:trHeight w:hRule="exact" w:val="8394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Job Opportunities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Trainees can be employed in government / semi-government / private (MNC’s)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organizations. Experienced resources may advance through promotions with the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same employer or by moving to more advanced positions with other employers. They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can become: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50" w:lineRule="auto" w:before="198" w:after="0"/>
              <w:ind w:left="460" w:right="43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Product Designer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CAD Operator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Product developer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Draftsman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Assistant Architect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Associate Architect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Architect (Civil and Electrical)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There are good prospects of traveling within Pakistan and abroad. The employment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outlook in this occupation will be influenced by a wide variety of factors including: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20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Employment turnover (work opportunities generated by people leaving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82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existing positions).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Occupational growth (work opportunities resulting from the creation of new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2" w:lineRule="auto" w:before="182" w:after="0"/>
              <w:ind w:left="460" w:right="0" w:firstLine="0"/>
              <w:jc w:val="left"/>
            </w:pP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positions that never existed before)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Size of the industry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flexibility of the applicant (concerning the location and schedule of work). </w:t>
            </w:r>
          </w:p>
        </w:tc>
      </w:tr>
      <w:tr>
        <w:trPr>
          <w:trHeight w:hRule="exact" w:val="714"/>
        </w:trPr>
        <w:tc>
          <w:tcPr>
            <w:tcW w:type="dxa" w:w="2166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No of Students </w:t>
            </w:r>
          </w:p>
        </w:tc>
        <w:tc>
          <w:tcPr>
            <w:tcW w:type="dxa" w:w="7918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25 </w:t>
            </w:r>
          </w:p>
        </w:tc>
      </w:tr>
      <w:tr>
        <w:trPr>
          <w:trHeight w:hRule="exact" w:val="728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Learning Place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40" w:after="0"/>
              <w:ind w:left="10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Classroom / Lab</w:t>
            </w:r>
          </w:p>
        </w:tc>
      </w:tr>
      <w:tr>
        <w:trPr>
          <w:trHeight w:hRule="exact" w:val="2750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2" w:right="72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Instructional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Resources </w:t>
            </w:r>
          </w:p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333333"/>
                <w:sz w:val="22"/>
              </w:rPr>
              <w:t></w:t>
            </w:r>
            <w:r>
              <w:tab/>
            </w:r>
            <w:r>
              <w:rPr>
                <w:u w:val="single"/>
                <w:shd w:val="clear" w:color="auto" w:fill="fbfbfb"/>
                <w:rFonts w:ascii="Arial" w:hAnsi="Arial" w:eastAsia="Arial"/>
                <w:b w:val="0"/>
                <w:i w:val="0"/>
                <w:color w:val="0000FF"/>
                <w:sz w:val="22"/>
              </w:rPr>
              <w:hyperlink r:id="rId10" w:history="1">
                <w:r>
                  <w:rPr>
                    <w:rStyle w:val="Hyperlink"/>
                  </w:rPr>
                  <w:t>https://www.cadalyst.com/software-tutorials</w:t>
                </w:r>
              </w:hyperlink>
            </w:r>
          </w:p>
          <w:p>
            <w:pPr>
              <w:autoSpaceDN w:val="0"/>
              <w:autoSpaceDE w:val="0"/>
              <w:widowControl/>
              <w:spacing w:line="233" w:lineRule="auto" w:before="132" w:after="0"/>
              <w:ind w:left="0" w:right="0" w:firstLine="0"/>
              <w:jc w:val="center"/>
            </w:pP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CAD tips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video gallery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with clips that teach you how to perform specific tasks in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33" w:lineRule="auto" w:before="132" w:after="0"/>
              <w:ind w:left="100" w:right="0" w:firstLine="0"/>
              <w:jc w:val="left"/>
            </w:pP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AutoCAD.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12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1" w:history="1">
                <w:r>
                  <w:rPr>
                    <w:rStyle w:val="Hyperlink"/>
                  </w:rPr>
                  <w:t>http://www.cadtutor.net/</w:t>
                </w:r>
              </w:hyperlink>
            </w:r>
          </w:p>
          <w:p>
            <w:pPr>
              <w:autoSpaceDN w:val="0"/>
              <w:autoSpaceDE w:val="0"/>
              <w:widowControl/>
              <w:spacing w:line="233" w:lineRule="auto" w:before="144" w:after="0"/>
              <w:ind w:left="0" w:right="0" w:firstLine="0"/>
              <w:jc w:val="center"/>
            </w:pP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Tips and articles for AutoCAD, 3ds Max, and associated software applications.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3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2" w:history="1">
                <w:r>
                  <w:rPr>
                    <w:rStyle w:val="Hyperlink"/>
                  </w:rPr>
                  <w:t>https://tutorial45.com/autocad-tutorial/</w:t>
                </w:r>
              </w:hyperlink>
            </w:r>
          </w:p>
          <w:p>
            <w:pPr>
              <w:autoSpaceDN w:val="0"/>
              <w:autoSpaceDE w:val="0"/>
              <w:widowControl/>
              <w:spacing w:line="233" w:lineRule="auto" w:before="144" w:after="0"/>
              <w:ind w:left="100" w:right="0" w:firstLine="0"/>
              <w:jc w:val="left"/>
            </w:pP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Provides a set of free AutoCAD tutorials including practice exercises, lists of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97" w:lineRule="auto" w:before="59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9 </w:t>
      </w:r>
    </w:p>
    <w:p>
      <w:pPr>
        <w:sectPr>
          <w:pgSz w:w="12240" w:h="15840"/>
          <w:pgMar w:top="720" w:right="53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370"/>
        <w:gridCol w:w="5370"/>
      </w:tblGrid>
      <w:tr>
        <w:trPr>
          <w:trHeight w:hRule="exact" w:val="12922"/>
        </w:trPr>
        <w:tc>
          <w:tcPr>
            <w:tcW w:type="dxa" w:w="2166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1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100" w:right="0" w:firstLine="0"/>
              <w:jc w:val="left"/>
            </w:pP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AutoCAD commands, 3D projects.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34" w:lineRule="auto" w:before="126" w:after="0"/>
              <w:ind w:left="100" w:right="144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3" w:history="1">
                <w:r>
                  <w:rPr>
                    <w:rStyle w:val="Hyperlink"/>
                  </w:rPr>
                  <w:t xml:space="preserve">https://allaboutcad.com/blog/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Several categories include drawing, editing, text and dimensions, 3D, plotting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and presentation, troubleshooting, AutoCAD customization, and layers. With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the number of resources available.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31" w:lineRule="auto" w:before="126" w:after="0"/>
              <w:ind w:left="100" w:right="144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4" w:history="1">
                <w:r>
                  <w:rPr>
                    <w:rStyle w:val="Hyperlink"/>
                  </w:rPr>
                  <w:t xml:space="preserve">https://www.computeraideddesignguide.com/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Computer-Aided Design Guide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a blog on all things CAD. Here you’ll find all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AutoCAD related articles organized into a comprehensive list that makes for a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good free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AutoCAD tutorial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resource.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24" w:lineRule="auto" w:before="124" w:after="0"/>
              <w:ind w:left="100" w:right="288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5" w:history="1">
                <w:r>
                  <w:rPr>
                    <w:rStyle w:val="Hyperlink"/>
                  </w:rPr>
                  <w:t xml:space="preserve">https://cadsetterout.com/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The CAD Setter Out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another blog with all AutoCAD posts gathered under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the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AutoCAD tutorials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category.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22" w:lineRule="auto" w:before="126" w:after="0"/>
              <w:ind w:left="100" w:right="144" w:firstLine="72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6" w:history="1">
                <w:r>
                  <w:rPr>
                    <w:rStyle w:val="Hyperlink"/>
                  </w:rPr>
                  <w:t>https://blocks.draftsperson.net/</w:t>
                </w:r>
              </w:hyperlink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Draftsperson.net provides a set of free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AutoCAD tutorials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,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tips and tricks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, and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articles.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24" w:lineRule="auto" w:before="124" w:after="0"/>
              <w:ind w:left="100" w:right="864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7" w:history="1">
                <w:r>
                  <w:rPr>
                    <w:rStyle w:val="Hyperlink"/>
                  </w:rPr>
                  <w:t xml:space="preserve">https://www.cadoasis.com/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Cad Oasis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offers some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free AutoCAD tutorials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specifically designed to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introduce AutoCAD functions to CAD users.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324" w:lineRule="auto" w:before="124" w:after="0"/>
              <w:ind w:left="100" w:right="720" w:firstLine="72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8" w:history="1">
                <w:r>
                  <w:rPr>
                    <w:rStyle w:val="Hyperlink"/>
                  </w:rPr>
                  <w:t>https://lynn.blogs.com/</w:t>
                </w:r>
              </w:hyperlink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Lynn Allen’s blog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an extremely valuable AutoCAD learning and news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resource adequate for both beginners and experienced CAD users.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05" w:lineRule="auto" w:before="124" w:after="0"/>
              <w:ind w:left="100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19" w:history="1">
                <w:r>
                  <w:rPr>
                    <w:rStyle w:val="Hyperlink"/>
                  </w:rPr>
                  <w:t xml:space="preserve">https://autocadtips1.com/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AutoCAD Tips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a blog that provides helpful AutoCAD tips for everyday users.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05" w:lineRule="auto" w:before="130" w:after="0"/>
              <w:ind w:left="100" w:right="2016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20" w:history="1">
                <w:r>
                  <w:rPr>
                    <w:rStyle w:val="Hyperlink"/>
                  </w:rPr>
                  <w:t xml:space="preserve">https://www.cad-notes.com/category/autocad/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This blog is a treasure trove of AutoCAD learning material.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22" w:lineRule="auto" w:before="126" w:after="0"/>
              <w:ind w:left="100" w:right="576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21" w:history="1">
                <w:r>
                  <w:rPr>
                    <w:rStyle w:val="Hyperlink"/>
                  </w:rPr>
                  <w:t xml:space="preserve">https://thecadgeek.com/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The CAD Geek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aims to empower CAD professionals with informative and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timely posts on AutoCAD and other CAD software.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24" w:lineRule="auto" w:before="126" w:after="0"/>
              <w:ind w:left="100" w:right="576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22" w:history="1">
                <w:r>
                  <w:rPr>
                    <w:rStyle w:val="Hyperlink"/>
                  </w:rPr>
                  <w:t xml:space="preserve">https://through-the-interface.typepad.com/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Through the Interface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one of Autodesk’s blogs with over 900 articles on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>AutoCAD.</w:t>
            </w:r>
            <w:r>
              <w:rPr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305" w:lineRule="auto" w:before="126" w:after="0"/>
              <w:ind w:left="100" w:right="1872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FF"/>
                <w:sz w:val="22"/>
                <w:u w:val="single"/>
              </w:rPr>
              <w:hyperlink r:id="rId23" w:history="1">
                <w:r>
                  <w:rPr>
                    <w:rStyle w:val="Hyperlink"/>
                  </w:rPr>
                  <w:t xml:space="preserve">https://beingcivil.typepad.com/ </w:t>
                </w:r>
              </w:hyperlink>
            </w:r>
            <w:r>
              <w:br/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000000"/>
                <w:sz w:val="22"/>
              </w:rPr>
              <w:t>Being Civil</w:t>
            </w:r>
            <w:r>
              <w:rPr>
                <w:shd w:val="clear" w:color="auto" w:fill="fbfbfb"/>
                <w:rFonts w:ascii="Arial" w:hAnsi="Arial" w:eastAsia="Arial"/>
                <w:b w:val="0"/>
                <w:i w:val="0"/>
                <w:color w:val="333333"/>
                <w:sz w:val="22"/>
              </w:rPr>
              <w:t xml:space="preserve"> is one of AutoDesk’s blogs on AutoCAD Civil 3D.</w:t>
            </w:r>
          </w:p>
        </w:tc>
      </w:tr>
    </w:tbl>
    <w:p>
      <w:pPr>
        <w:autoSpaceDN w:val="0"/>
        <w:autoSpaceDE w:val="0"/>
        <w:widowControl/>
        <w:spacing w:line="197" w:lineRule="auto" w:before="25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10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105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44" w:right="144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Scheduled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Module Title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Learning Units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Remarks </w:t>
            </w:r>
          </w:p>
        </w:tc>
      </w:tr>
      <w:tr>
        <w:trPr>
          <w:trHeight w:hRule="exact" w:val="443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Introduction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Introduction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Success stories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 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Page No: 4&amp;5 and Annex-III)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Job market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Course Applications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Institute/work ethics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Home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Assignment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&amp;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479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Introduction to AutoCAD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Part-1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interface of Auto CAD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Application of Auto CAD in Engineering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Installation of Auto CAD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Creating file, drawing units, and drawing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setting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Description of Menus &amp; Toolbars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Save AutoCAD drawing files in different file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formats (DWG, PDF, JPG).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Types of  Coordinate System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Dimensions &amp; Text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2d and 3d Commands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57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3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Introduction to AutoCAD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Part-2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324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Install Auto CAD, create, copy,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rename, save &amp; delete files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apply Drafting setting, i.e. </w:t>
            </w:r>
          </w:p>
          <w:p>
            <w:pPr>
              <w:autoSpaceDN w:val="0"/>
              <w:autoSpaceDE w:val="0"/>
              <w:widowControl/>
              <w:spacing w:line="278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Dimension style, Text style &amp; height, units,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Drawing Limits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7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8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9 </w:t>
            </w:r>
          </w:p>
          <w:p>
            <w:pPr>
              <w:autoSpaceDN w:val="0"/>
              <w:autoSpaceDE w:val="0"/>
              <w:widowControl/>
              <w:spacing w:line="197" w:lineRule="auto" w:before="418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97" w:lineRule="auto" w:before="320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11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530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350" w:lineRule="auto" w:before="0" w:after="8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prepare A4, A3, A2, A1 size typical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drawing Layout Templates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apply Coordinate system to Draw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different Geometrical Shapes (Quadrilaterals,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triangle, Regular Polygons, Circle, ellipse)By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using Draw Toolbar &amp; Command Aliases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apply Coordinate system to Draw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mechanical parts By using of Draw Toolbar &amp;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Command Aliases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use Standard &amp; Modify Tool Bar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Modify Objects and Command Aliases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51.999999999999886" w:type="dxa"/>
            </w:tblPr>
            <w:tblGrid>
              <w:gridCol w:w="671"/>
              <w:gridCol w:w="671"/>
              <w:gridCol w:w="671"/>
              <w:gridCol w:w="671"/>
              <w:gridCol w:w="671"/>
              <w:gridCol w:w="671"/>
              <w:gridCol w:w="671"/>
            </w:tblGrid>
            <w:tr>
              <w:trPr>
                <w:trHeight w:hRule="exact" w:val="398"/>
              </w:trPr>
              <w:tc>
                <w:tcPr>
                  <w:tcW w:type="dxa" w:w="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60" w:after="0"/>
                    <w:ind w:left="0" w:right="0" w:firstLine="0"/>
                    <w:jc w:val="center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2"/>
                    </w:rPr>
                    <w:t></w:t>
                  </w:r>
                </w:p>
              </w:tc>
              <w:tc>
                <w:tcPr>
                  <w:tcW w:type="dxa" w:w="10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Practice </w:t>
                  </w:r>
                </w:p>
              </w:tc>
              <w:tc>
                <w:tcPr>
                  <w:tcW w:type="dxa" w:w="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to </w:t>
                  </w:r>
                </w:p>
              </w:tc>
              <w:tc>
                <w:tcPr>
                  <w:tcW w:type="dxa" w:w="5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use </w:t>
                  </w:r>
                </w:p>
              </w:tc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Dimension </w:t>
                  </w:r>
                </w:p>
              </w:tc>
              <w:tc>
                <w:tcPr>
                  <w:tcW w:type="dxa" w:w="6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Tool </w:t>
                  </w:r>
                </w:p>
              </w:tc>
              <w:tc>
                <w:tcPr>
                  <w:tcW w:type="dxa" w:w="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104" w:right="0" w:firstLine="0"/>
                    <w:jc w:val="left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Bar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97" w:lineRule="auto" w:before="11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&amp;Command Aliases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40" w:after="0"/>
              <w:ind w:left="102" w:right="288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3390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4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78" w:after="0"/>
              <w:ind w:left="106" w:right="144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Prepare the Final Set of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2D Drawings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Use appropriate command and tools to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develop 2D Drawing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Develop 2D Drawing with given project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specifications and measurements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Create a title block layout as required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Plot drawing on a scale according to required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size and orientation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10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11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12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386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5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78" w:after="0"/>
              <w:ind w:left="106" w:right="432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Fundamentals of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Engineering Drawing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 types of Lines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 types of Angles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 types of Geometrical Shapes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(Quadrilateral, Circle, Triangle, Polygon,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Geometrical Solids)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13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15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16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17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97" w:lineRule="auto" w:before="61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12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81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40" w:after="0"/>
              <w:ind w:left="102" w:right="288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74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6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Orthographic Projection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Basic Principles of Orthographic projection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Detailing of views (3d Drawings)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18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19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4670"/>
        </w:trPr>
        <w:tc>
          <w:tcPr>
            <w:tcW w:type="dxa" w:w="134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7 </w:t>
            </w:r>
          </w:p>
        </w:tc>
        <w:tc>
          <w:tcPr>
            <w:tcW w:type="dxa" w:w="256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Develop 3D Objects </w:t>
            </w:r>
          </w:p>
        </w:tc>
        <w:tc>
          <w:tcPr>
            <w:tcW w:type="dxa" w:w="46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Setup &amp; save 3D Drawing Interface for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required specifications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Setup 3D User Interface settings for required </w:t>
            </w:r>
          </w:p>
          <w:p>
            <w:pPr>
              <w:autoSpaceDN w:val="0"/>
              <w:autoSpaceDE w:val="0"/>
              <w:widowControl/>
              <w:spacing w:line="197" w:lineRule="auto" w:before="176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specifications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Create 3D Objects with given measurements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3D Modeling in AutoCAD, 3D solids, Surfaces </w:t>
            </w:r>
          </w:p>
          <w:p>
            <w:pPr>
              <w:autoSpaceDN w:val="0"/>
              <w:autoSpaceDE w:val="0"/>
              <w:widowControl/>
              <w:spacing w:line="197" w:lineRule="auto" w:before="176" w:after="122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 Meshes o Wireframe Objects, Differentiate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31.9999999999999" w:type="dxa"/>
            </w:tblPr>
            <w:tblGrid>
              <w:gridCol w:w="940"/>
              <w:gridCol w:w="940"/>
              <w:gridCol w:w="940"/>
              <w:gridCol w:w="940"/>
              <w:gridCol w:w="940"/>
            </w:tblGrid>
            <w:tr>
              <w:trPr>
                <w:trHeight w:hRule="exact" w:val="340"/>
              </w:trPr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268" w:right="0" w:firstLine="0"/>
                    <w:jc w:val="left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between </w:t>
                  </w:r>
                </w:p>
              </w:tc>
              <w:tc>
                <w:tcPr>
                  <w:tcW w:type="dxa" w:w="9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Surface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Modeling </w:t>
                  </w:r>
                </w:p>
              </w:tc>
              <w:tc>
                <w:tcPr>
                  <w:tcW w:type="dxa" w:w="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and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114" w:right="0" w:firstLine="0"/>
                    <w:jc w:val="left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2"/>
                    </w:rPr>
                    <w:t xml:space="preserve">Solid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97" w:lineRule="auto" w:before="12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Modeling,3D Face and Edges </w:t>
            </w:r>
          </w:p>
        </w:tc>
        <w:tc>
          <w:tcPr>
            <w:tcW w:type="dxa" w:w="148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20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21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22 </w:t>
            </w:r>
          </w:p>
          <w:p>
            <w:pPr>
              <w:autoSpaceDN w:val="0"/>
              <w:autoSpaceDE w:val="0"/>
              <w:widowControl/>
              <w:spacing w:line="197" w:lineRule="auto" w:before="41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23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339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8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4" w:after="0"/>
              <w:ind w:left="106" w:right="288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Manipulate 3D Objects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3D Editing Tools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Modify 3D Objects in line with the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requirements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Make customized 3D Models according to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requirements of the given job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Convert 3D Face Objects into Single Mesh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Objects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25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26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27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129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9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Render 3D Model Part-1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28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29 </w:t>
            </w:r>
          </w:p>
        </w:tc>
      </w:tr>
    </w:tbl>
    <w:p>
      <w:pPr>
        <w:autoSpaceDN w:val="0"/>
        <w:autoSpaceDE w:val="0"/>
        <w:widowControl/>
        <w:spacing w:line="197" w:lineRule="auto" w:before="25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13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21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Apply the material to the required 3D Model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 per the given specifications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Apply lights to get the requisite scene of the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required 3D model </w:t>
            </w:r>
          </w:p>
          <w:p>
            <w:pPr>
              <w:autoSpaceDN w:val="0"/>
              <w:autoSpaceDE w:val="0"/>
              <w:widowControl/>
              <w:spacing w:line="240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30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74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10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Render 3D Model Part-2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Assign cameras to execute different views of </w:t>
            </w:r>
          </w:p>
          <w:p>
            <w:pPr>
              <w:autoSpaceDN w:val="0"/>
              <w:autoSpaceDE w:val="0"/>
              <w:widowControl/>
              <w:spacing w:line="197" w:lineRule="auto" w:before="180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required 3D Model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Render and print the 3D model according to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required size and orientation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31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32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3388"/>
        </w:trPr>
        <w:tc>
          <w:tcPr>
            <w:tcW w:type="dxa" w:w="134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11 </w:t>
            </w:r>
          </w:p>
        </w:tc>
        <w:tc>
          <w:tcPr>
            <w:tcW w:type="dxa" w:w="256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Plan, Elevation &amp; Section </w:t>
            </w:r>
          </w:p>
          <w:p>
            <w:pPr>
              <w:autoSpaceDN w:val="0"/>
              <w:autoSpaceDE w:val="0"/>
              <w:widowControl/>
              <w:spacing w:line="197" w:lineRule="auto" w:before="416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Part -1 </w:t>
            </w:r>
          </w:p>
        </w:tc>
        <w:tc>
          <w:tcPr>
            <w:tcW w:type="dxa" w:w="4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44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Introduction of Types of Text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Blocks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Symbols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Design Library </w:t>
            </w:r>
          </w:p>
        </w:tc>
        <w:tc>
          <w:tcPr>
            <w:tcW w:type="dxa" w:w="148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33 </w:t>
            </w:r>
          </w:p>
          <w:p>
            <w:pPr>
              <w:autoSpaceDN w:val="0"/>
              <w:autoSpaceDE w:val="0"/>
              <w:widowControl/>
              <w:spacing w:line="197" w:lineRule="auto" w:before="41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35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74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12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Plan, Elevation &amp; Section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Part -2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insert Text, symbols, fixtures from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Design Library in the Drawing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36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37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194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13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2" w:after="0"/>
              <w:ind w:left="106" w:right="72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3D Solids, views &amp;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Rendering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Introduction to Rendering its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features(shadows, lights)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38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39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40 </w:t>
            </w:r>
          </w:p>
        </w:tc>
      </w:tr>
    </w:tbl>
    <w:p>
      <w:pPr>
        <w:autoSpaceDN w:val="0"/>
        <w:autoSpaceDE w:val="0"/>
        <w:widowControl/>
        <w:spacing w:line="197" w:lineRule="auto" w:before="25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14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274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7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Introduction to camera </w:t>
            </w:r>
          </w:p>
        </w:tc>
        <w:tc>
          <w:tcPr>
            <w:tcW w:type="dxa" w:w="147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41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41A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4670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14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2" w:after="0"/>
              <w:ind w:left="106" w:right="72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3D Solids, views &amp;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Rendering </w:t>
            </w:r>
          </w:p>
        </w:tc>
        <w:tc>
          <w:tcPr>
            <w:tcW w:type="dxa" w:w="47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Practice to draw 3D rendered view of the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following; Office chair, Office table, Rostrum,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Round Table, Book Rack, sofa &amp; bed, etc </w:t>
            </w:r>
          </w:p>
        </w:tc>
        <w:tc>
          <w:tcPr>
            <w:tcW w:type="dxa" w:w="147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42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43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45 </w:t>
            </w:r>
          </w:p>
          <w:p>
            <w:pPr>
              <w:autoSpaceDN w:val="0"/>
              <w:autoSpaceDE w:val="0"/>
              <w:widowControl/>
              <w:spacing w:line="197" w:lineRule="auto" w:before="418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46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10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15 </w:t>
            </w:r>
          </w:p>
        </w:tc>
        <w:tc>
          <w:tcPr>
            <w:tcW w:type="dxa" w:w="7264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2280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Mid-Term Assignment/Exam </w:t>
            </w:r>
          </w:p>
        </w:tc>
        <w:tc>
          <w:tcPr>
            <w:tcW w:type="dxa" w:w="147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4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47 </w:t>
            </w:r>
          </w:p>
          <w:p>
            <w:pPr>
              <w:autoSpaceDN w:val="0"/>
              <w:autoSpaceDE w:val="0"/>
              <w:widowControl/>
              <w:spacing w:line="305" w:lineRule="auto" w:before="422" w:after="0"/>
              <w:ind w:left="144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br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74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16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6" w:right="576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Electrical Schematic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Drawing </w:t>
            </w:r>
          </w:p>
        </w:tc>
        <w:tc>
          <w:tcPr>
            <w:tcW w:type="dxa" w:w="47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238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Wire Numbers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Component Tagging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4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Electrical control circuits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Schematic symbol libraries editing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82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commands </w:t>
            </w:r>
          </w:p>
        </w:tc>
        <w:tc>
          <w:tcPr>
            <w:tcW w:type="dxa" w:w="147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48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48A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66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17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Working with PLC </w:t>
            </w:r>
          </w:p>
        </w:tc>
        <w:tc>
          <w:tcPr>
            <w:tcW w:type="dxa" w:w="470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238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</w:tc>
        <w:tc>
          <w:tcPr>
            <w:tcW w:type="dxa" w:w="147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49 </w:t>
            </w:r>
          </w:p>
        </w:tc>
      </w:tr>
    </w:tbl>
    <w:p>
      <w:pPr>
        <w:autoSpaceDN w:val="0"/>
        <w:autoSpaceDE w:val="0"/>
        <w:widowControl/>
        <w:spacing w:line="197" w:lineRule="auto" w:before="24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15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21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symbols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0" w:after="0"/>
              <w:ind w:left="828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4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Insert PLC (Parametric)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Insert PLC(full units)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42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Insert Indivisual PLC I/O points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50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3836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18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Creating Custom Symbols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882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Creation of Schematic symbols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Naming conversion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4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Icon menu wizard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Auto CAD Electrical database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51 </w:t>
            </w:r>
          </w:p>
          <w:p>
            <w:pPr>
              <w:autoSpaceDN w:val="0"/>
              <w:autoSpaceDE w:val="0"/>
              <w:widowControl/>
              <w:spacing w:line="305" w:lineRule="auto" w:before="424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br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1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19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Submission Drawing Civil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Prepare presentation Drawing of a Residential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Building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52 </w:t>
            </w:r>
          </w:p>
          <w:p>
            <w:pPr>
              <w:autoSpaceDN w:val="0"/>
              <w:autoSpaceDE w:val="0"/>
              <w:widowControl/>
              <w:spacing w:line="305" w:lineRule="auto" w:before="422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br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10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20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Submission Drawing Civil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Prepare presentation Drawing of a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Residential Building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53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7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21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7" w:lineRule="auto" w:before="28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Employable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Project/Assignment (6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weeks i.e. 21-26) besides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regular classes.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OR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76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Guidelines to the Trainees for selection of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students employable project like final year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project (FYP)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Assign Independent project to each Trainee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54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55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55A </w:t>
            </w:r>
          </w:p>
          <w:p>
            <w:pPr>
              <w:autoSpaceDN w:val="0"/>
              <w:autoSpaceDE w:val="0"/>
              <w:widowControl/>
              <w:spacing w:line="197" w:lineRule="auto" w:before="41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97" w:lineRule="auto" w:before="32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16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12700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0" w:after="0"/>
              <w:ind w:left="106" w:right="288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On the job training ( 2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weeks)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 project-based on trainee’s aptitude and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acquired skills.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Designed by keeping in view the emerging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trends in the local market as well as across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globe.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project idea may be based on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entrepreneurs.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Leading to successful employment.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4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duration of the project will be 6 weeks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Ideas may be generated via different sites </w:t>
            </w:r>
          </w:p>
          <w:p>
            <w:pPr>
              <w:autoSpaceDN w:val="0"/>
              <w:autoSpaceDE w:val="0"/>
              <w:widowControl/>
              <w:spacing w:line="197" w:lineRule="auto" w:before="176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such as: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4" w:history="1">
                <w:r>
                  <w:rPr>
                    <w:rStyle w:val="Hyperlink"/>
                  </w:rPr>
                  <w:t xml:space="preserve">https://1000projects.org/ </w:t>
                </w:r>
              </w:hyperlink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5" w:history="1">
                <w:r>
                  <w:rPr>
                    <w:rStyle w:val="Hyperlink"/>
                  </w:rPr>
                  <w:t xml:space="preserve">https://nevonprojects.com/ </w:t>
                </w:r>
              </w:hyperlink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6" w:history="1">
                <w:r>
                  <w:rPr>
                    <w:rStyle w:val="Hyperlink"/>
                  </w:rPr>
                  <w:t xml:space="preserve">https://www.freestudentprojects.com/ </w:t>
                </w:r>
              </w:hyperlink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hyperlink r:id="rId26" w:history="1">
                <w:r>
                  <w:rPr>
                    <w:rStyle w:val="Hyperlink"/>
                  </w:rPr>
                  <w:t></w:t>
                </w:r>
              </w:hyperlink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6" w:history="1">
                <w:r>
                  <w:rPr>
                    <w:rStyle w:val="Hyperlink"/>
                  </w:rPr>
                  <w:t>https://technofizi.net/best-computer-</w:t>
                </w:r>
              </w:hyperlink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6" w:history="1">
                <w:r>
                  <w:rPr>
                    <w:rStyle w:val="Hyperlink"/>
                  </w:rPr>
                  <w:t>science-and-engineering-cse-project-topics-</w:t>
                </w:r>
              </w:hyperlink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hyperlink r:id="rId26" w:history="1">
                <w:r>
                  <w:rPr>
                    <w:rStyle w:val="Hyperlink"/>
                  </w:rPr>
                  <w:t xml:space="preserve">ideas-for-students/ </w:t>
                </w:r>
              </w:hyperlink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Final viva/assessment will be conducted on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project assignments.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At the end of the session, the project will be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presented in a skills competition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skill competition will be conducted on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zonal, regional, and national levels.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project will be presented in front of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Industrialists for commercialization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The best business idea will be placed in the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NAVTTC business incubation center for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commercialization.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---------------------------------------------------------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0" w:right="1964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OR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On the job training for 2 weeks: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40" w:after="0"/>
              <w:ind w:left="102" w:right="288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</w:tbl>
    <w:p>
      <w:pPr>
        <w:autoSpaceDN w:val="0"/>
        <w:autoSpaceDE w:val="0"/>
        <w:widowControl/>
        <w:spacing w:line="197" w:lineRule="auto" w:before="47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17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368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348" w:lineRule="auto" w:before="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Aims to provide 2 weeks of industrial training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to the Trainees as part of the overall training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program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Ideal for the manufacturing trades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As an alternative to the projects that involve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expensive equipment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Focuses on increasing Trainee’s motivation,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productivity, efficiency, and quick learning 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approach.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1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22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Terminal Plan Drawing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24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Insert Terminal symbols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42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Multiple level Terminal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Insert Terminals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136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DIN Rail command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56 </w:t>
            </w:r>
          </w:p>
          <w:p>
            <w:pPr>
              <w:autoSpaceDN w:val="0"/>
              <w:autoSpaceDE w:val="0"/>
              <w:widowControl/>
              <w:spacing w:line="305" w:lineRule="auto" w:before="424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 xml:space="preserve"> 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br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422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23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Electrical Drawing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88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Panel layout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34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Creating a drawing of Electrical circuits &amp;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82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control </w:t>
            </w:r>
          </w:p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7" w:lineRule="auto" w:before="140" w:after="0"/>
              <w:ind w:left="468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Managing &amp; uploading the electrical </w:t>
            </w:r>
          </w:p>
          <w:p>
            <w:pPr>
              <w:autoSpaceDN w:val="0"/>
              <w:autoSpaceDE w:val="0"/>
              <w:widowControl/>
              <w:spacing w:line="197" w:lineRule="auto" w:before="176" w:after="0"/>
              <w:ind w:left="82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design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57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58 </w:t>
            </w:r>
          </w:p>
          <w:p>
            <w:pPr>
              <w:autoSpaceDN w:val="0"/>
              <w:autoSpaceDE w:val="0"/>
              <w:widowControl/>
              <w:spacing w:line="305" w:lineRule="auto" w:before="424" w:after="0"/>
              <w:ind w:left="102" w:right="144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  <w:r>
              <w:br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2100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24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82" w:after="0"/>
              <w:ind w:left="106" w:right="288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Presentation Drawing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Electrical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2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Prepare presentation Drawing of an Electrical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circuit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59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668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25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Submission Drawing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44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>Motivational Lecture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further detail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60 </w:t>
            </w:r>
          </w:p>
        </w:tc>
      </w:tr>
    </w:tbl>
    <w:p>
      <w:pPr>
        <w:autoSpaceDN w:val="0"/>
        <w:autoSpaceDE w:val="0"/>
        <w:widowControl/>
        <w:spacing w:line="197" w:lineRule="auto" w:before="39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18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85"/>
        <w:gridCol w:w="2685"/>
        <w:gridCol w:w="2685"/>
        <w:gridCol w:w="2685"/>
      </w:tblGrid>
      <w:tr>
        <w:trPr>
          <w:trHeight w:hRule="exact" w:val="2104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Electrical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86" w:lineRule="auto" w:before="40" w:after="0"/>
              <w:ind w:left="140" w:right="0" w:firstLine="0"/>
              <w:jc w:val="left"/>
            </w:pPr>
            <w:r>
              <w:tab/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 Page No: 4 and Annex-II)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Introduction &amp; components of Submission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5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Drawing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61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  <w:tr>
        <w:trPr>
          <w:trHeight w:hRule="exact" w:val="7712"/>
        </w:trPr>
        <w:tc>
          <w:tcPr>
            <w:tcW w:type="dxa" w:w="134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Week 26 </w:t>
            </w:r>
          </w:p>
        </w:tc>
        <w:tc>
          <w:tcPr>
            <w:tcW w:type="dxa" w:w="256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5" w:lineRule="auto" w:before="280" w:after="0"/>
              <w:ind w:left="106" w:right="288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Entrepreneurship and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Final Assessment in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project </w:t>
            </w:r>
          </w:p>
        </w:tc>
        <w:tc>
          <w:tcPr>
            <w:tcW w:type="dxa" w:w="4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2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Job Market Searching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8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Self-employment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Freelancing sites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Introduction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Fundamentals of Business Development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Entrepreneurship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Startup Funding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Business Incubation and Acceleration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Business Value Statement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Business Model Canvas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Sales and Marketing Strategies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How to Reach Customers and Engage CxOs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Stakeholders Power Grid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40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RACI Model, SWOT Analysis, PEST Analysis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4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SMART Objectives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OKRs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5" w:lineRule="auto" w:before="142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Cost Management (OPEX, CAPEX, ROCE, etc.) </w:t>
            </w:r>
          </w:p>
          <w:p>
            <w:pPr>
              <w:autoSpaceDN w:val="0"/>
              <w:tabs>
                <w:tab w:pos="500" w:val="left"/>
              </w:tabs>
              <w:autoSpaceDE w:val="0"/>
              <w:widowControl/>
              <w:spacing w:line="247" w:lineRule="auto" w:before="136" w:after="0"/>
              <w:ind w:left="14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Final Assessment </w:t>
            </w:r>
          </w:p>
        </w:tc>
        <w:tc>
          <w:tcPr>
            <w:tcW w:type="dxa" w:w="14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62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63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64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65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66 </w:t>
            </w:r>
          </w:p>
          <w:p>
            <w:pPr>
              <w:autoSpaceDN w:val="0"/>
              <w:autoSpaceDE w:val="0"/>
              <w:widowControl/>
              <w:spacing w:line="197" w:lineRule="auto" w:before="418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67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68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Task – 69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(For  details,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4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please see</w:t>
            </w:r>
            <w:r>
              <w:rPr>
                <w:rFonts w:ascii="Calibri" w:hAnsi="Calibri" w:eastAsia="Calibri"/>
                <w:b w:val="0"/>
                <w:i/>
                <w:color w:val="000000"/>
                <w:sz w:val="22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197" w:lineRule="auto" w:before="182" w:after="0"/>
              <w:ind w:left="102" w:right="0" w:firstLine="0"/>
              <w:jc w:val="left"/>
            </w:pPr>
            <w:r>
              <w:rPr>
                <w:rFonts w:ascii="Calibri" w:hAnsi="Calibri" w:eastAsia="Calibri"/>
                <w:b w:val="0"/>
                <w:i/>
                <w:color w:val="000000"/>
                <w:sz w:val="22"/>
                <w:u w:val="single"/>
              </w:rPr>
              <w:t>Annex-I)</w:t>
            </w:r>
          </w:p>
        </w:tc>
      </w:tr>
    </w:tbl>
    <w:p>
      <w:pPr>
        <w:autoSpaceDN w:val="0"/>
        <w:autoSpaceDE w:val="0"/>
        <w:widowControl/>
        <w:spacing w:line="197" w:lineRule="auto" w:before="336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19 </w:t>
      </w:r>
    </w:p>
    <w:p>
      <w:pPr>
        <w:sectPr>
          <w:pgSz w:w="12240" w:h="15840"/>
          <w:pgMar w:top="720" w:right="424" w:bottom="496" w:left="10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tabs>
          <w:tab w:pos="1762" w:val="left"/>
        </w:tabs>
        <w:autoSpaceDE w:val="0"/>
        <w:widowControl/>
        <w:spacing w:line="326" w:lineRule="exact" w:before="32" w:after="520"/>
        <w:ind w:left="1128" w:right="158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Annexure-I: </w:t>
      </w:r>
      <w:r>
        <w:br/>
      </w:r>
      <w:r>
        <w:tab/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Tasks For Certificate in Advanced Auto CAD (Civil/Electrical)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2"/>
        </w:trPr>
        <w:tc>
          <w:tcPr>
            <w:tcW w:type="dxa" w:w="940"/>
            <w:tcBorders>
              <w:start w:sz="4.000000000000014" w:val="single" w:color="#000000"/>
              <w:top w:sz="3.2000000000000455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741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56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Introduction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426" w:lineRule="exact" w:before="96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Introduction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stories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 Page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No: 4&amp;5 and Annex-III)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Job market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Applications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ownership of the decisions/actions he/she makes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or fails to make and their consequences. (Role Play)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Show high regard for resources entrusted to him/her. </w:t>
            </w:r>
          </w:p>
          <w:p>
            <w:pPr>
              <w:autoSpaceDN w:val="0"/>
              <w:autoSpaceDE w:val="0"/>
              <w:widowControl/>
              <w:spacing w:line="295" w:lineRule="auto" w:before="144" w:after="0"/>
              <w:ind w:left="494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Including subordinates, tangible assets (equipment),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company profile. </w:t>
            </w:r>
          </w:p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338" w:lineRule="auto" w:before="142" w:after="0"/>
              <w:ind w:left="134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decisions and act impartially/objectively free from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self-interest. (Quantified Self-assessment can be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performed e.g. case study.) The area like a conflict of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interest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the truth and act truthfully in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conduct/communication e.g. daily attendance register.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03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 </w:t>
            </w:r>
          </w:p>
        </w:tc>
      </w:tr>
      <w:tr>
        <w:trPr>
          <w:trHeight w:hRule="exact" w:val="107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2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01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6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Using and Install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AutoCAD software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.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auto" w:before="0" w:after="0"/>
              <w:ind w:left="100" w:right="115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Install the latest software version of AutoCAD.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Create New Template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Save the File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 </w:t>
            </w:r>
          </w:p>
        </w:tc>
      </w:tr>
      <w:tr>
        <w:trPr>
          <w:trHeight w:hRule="exact" w:val="146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9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basic manual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shapes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6.00000000000023" w:type="dxa"/>
            </w:tblPr>
            <w:tblGrid>
              <w:gridCol w:w="3295"/>
              <w:gridCol w:w="3295"/>
            </w:tblGrid>
            <w:tr>
              <w:trPr>
                <w:trHeight w:hRule="exact" w:val="1444"/>
              </w:trPr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54" w:right="296" w:firstLine="0"/>
                    <w:jc w:val="both"/>
                  </w:pP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  <w:r>
                    <w:br/>
                  </w:r>
                  <w:r>
                    <w:rPr>
                      <w:rFonts w:ascii="Symbol" w:hAnsi="Symbol" w:eastAsia="Symbol"/>
                      <w:b w:val="0"/>
                      <w:i w:val="0"/>
                      <w:color w:val="000000"/>
                      <w:sz w:val="24"/>
                    </w:rPr>
                    <w:t></w:t>
                  </w:r>
                </w:p>
              </w:tc>
              <w:tc>
                <w:tcPr>
                  <w:tcW w:type="dxa" w:w="5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auto" w:before="22" w:after="0"/>
                    <w:ind w:left="314" w:right="144" w:firstLine="0"/>
                    <w:jc w:val="left"/>
                  </w:pP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Draw single stroke capital vertical lettering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Draw single stroke capital inclined lettering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Draw horizontal, vertical, and inclined lines </w:t>
                  </w:r>
                  <w:r>
                    <w:br/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Draw  circles, half-circles, radius with the compass </w:t>
                  </w:r>
                  <w:r>
                    <w:rPr>
                      <w:rFonts w:ascii="Arial" w:hAnsi="Arial" w:eastAsia="Arial"/>
                      <w:b w:val="0"/>
                      <w:i w:val="0"/>
                      <w:color w:val="000000"/>
                      <w:sz w:val="24"/>
                    </w:rPr>
                    <w:t xml:space="preserve">Draw Lines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6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20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91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round corners, circles elements, quadrilaterals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1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inside, and outside the circle.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Construct angles and triangles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33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2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a New  File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Create Basic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Drawings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69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Drawing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Select/Set units (ISO/BS) as per requirements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Select/Set Text type and its size as per requirement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 Coordinate System as per requirements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rectangle using the line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an ARC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circle with the given requirements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circle with the 3-P touching the outer corner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Equilateral Triangle. </w:t>
            </w:r>
          </w:p>
          <w:p>
            <w:pPr>
              <w:autoSpaceDN w:val="0"/>
              <w:autoSpaceDE w:val="0"/>
              <w:widowControl/>
              <w:spacing w:line="240" w:lineRule="auto" w:before="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the Erase Command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259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15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Working with toolbar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menu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Creating new toolbar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134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Placing commands to a toolbar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138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Loading toolbar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14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Working with menu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134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Arranging menu in workspace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0" w:lineRule="auto" w:before="138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Contextual menu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213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1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7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a drawing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sheet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4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 the drawing units (ISO/BS) from the menu as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 the requirements.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0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Prepare A4, A3, A2, A1 size typical drawing Layout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Templates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Prepare a Drawing sheet. </w:t>
            </w:r>
          </w:p>
          <w:p>
            <w:pPr>
              <w:autoSpaceDN w:val="0"/>
              <w:autoSpaceDE w:val="0"/>
              <w:widowControl/>
              <w:spacing w:line="238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 the tools according to the task.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Boundaries lines as per standards.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Week-3 </w:t>
            </w:r>
          </w:p>
        </w:tc>
      </w:tr>
      <w:tr>
        <w:trPr>
          <w:trHeight w:hRule="exact" w:val="309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0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8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basic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geometrical shapes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a title bar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plan view, front view, and side view of 1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>st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angle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orthographic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plan view, front view, and side view of 3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>rd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angle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orthographic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rectangle using the line command </w:t>
            </w:r>
          </w:p>
          <w:p>
            <w:pPr>
              <w:autoSpaceDN w:val="0"/>
              <w:autoSpaceDE w:val="0"/>
              <w:widowControl/>
              <w:spacing w:line="240" w:lineRule="auto" w:before="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an ARC by using the ARC command </w:t>
            </w:r>
          </w:p>
          <w:p>
            <w:pPr>
              <w:autoSpaceDN w:val="0"/>
              <w:autoSpaceDE w:val="0"/>
              <w:widowControl/>
              <w:spacing w:line="240" w:lineRule="auto" w:before="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circle with the radius and dia value. </w:t>
            </w:r>
          </w:p>
          <w:p>
            <w:pPr>
              <w:autoSpaceDN w:val="0"/>
              <w:autoSpaceDE w:val="0"/>
              <w:widowControl/>
              <w:spacing w:line="238" w:lineRule="auto" w:before="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circle with a 3-Point touching the outer corner </w:t>
            </w:r>
          </w:p>
          <w:p>
            <w:pPr>
              <w:autoSpaceDN w:val="0"/>
              <w:autoSpaceDE w:val="0"/>
              <w:widowControl/>
              <w:spacing w:line="230" w:lineRule="auto" w:before="5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Equilateral Triangle.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46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21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161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a circle with Ttr (Tangent, Tangent Radius) </w:t>
            </w:r>
          </w:p>
          <w:p>
            <w:pPr>
              <w:autoSpaceDN w:val="0"/>
              <w:autoSpaceDE w:val="0"/>
              <w:widowControl/>
              <w:spacing w:line="230" w:lineRule="auto" w:before="5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option in circle command.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4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a Hexagon with Inscribe and Circumscribe </w:t>
            </w:r>
          </w:p>
          <w:p>
            <w:pPr>
              <w:autoSpaceDN w:val="0"/>
              <w:autoSpaceDE w:val="0"/>
              <w:widowControl/>
              <w:spacing w:line="233" w:lineRule="auto" w:before="48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option in a polygon command.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4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Draw an Ellipse with the ellipse command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.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35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3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Construct Multi-View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Drawings by using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tool and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commands in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AutoCAD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0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Sketch Orthographic projection in 1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>st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angle of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Sketch Orthographic projection 3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16"/>
              </w:rPr>
              <w:t>rd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angle of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Sketch Oblique Drawing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 multi-view drawing of Simple Bearing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 multi-view drawing of open Bearing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pyramid.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252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12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Control the displays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in drawings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and save AutoCAD drawing files.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title block layout as required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Use the AutoCAD visual reference commands. i.e.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180" w:right="3168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Precision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Zoom Extent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Drawing LIMITS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Status Bar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GRID Display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2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PAN Realtime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83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Week-4 </w:t>
            </w:r>
          </w:p>
        </w:tc>
      </w:tr>
      <w:tr>
        <w:trPr>
          <w:trHeight w:hRule="exact" w:val="556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6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basic drawings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using Line and Circle commands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Positions using the Basic Entry methods.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460" w:right="259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Format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Units Setup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Coordinates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Interactive Input method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SNAP Option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World space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User coordinate system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World coordinate system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UCS icon Display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TTR, circle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Relative Coordinate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Coordinate systems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Cartesian coordinate system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Absolute coordinates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Positions, defining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LINE, Close option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46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22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888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0" w:right="360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CIRCLE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TTT, circle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ARC command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9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5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12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Manipulate objects as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desire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52" w:after="0"/>
              <w:ind w:left="460" w:right="144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the ERASE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the AutoCAD Pan Real-time option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 window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11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1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13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Conduct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4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36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Week-5 </w:t>
            </w:r>
          </w:p>
        </w:tc>
      </w:tr>
      <w:tr>
        <w:trPr>
          <w:trHeight w:hRule="exact" w:val="884"/>
        </w:trPr>
        <w:tc>
          <w:tcPr>
            <w:tcW w:type="dxa" w:w="940"/>
            <w:tcBorders>
              <w:start w:sz="4.000000000000014" w:val="single" w:color="#000000"/>
              <w:top w:sz="3.2000000000000455" w:val="single" w:color="#000000"/>
              <w:end w:sz="3.1999999999999886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14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Fundamentals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Engineering Drawing </w:t>
            </w:r>
          </w:p>
        </w:tc>
        <w:tc>
          <w:tcPr>
            <w:tcW w:type="dxa" w:w="659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0" w:right="144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Drawing Instruments and Sheet Layout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Types of lines and freehand sketching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Lettering and methods of dimensioning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674"/>
        </w:trPr>
        <w:tc>
          <w:tcPr>
            <w:tcW w:type="dxa" w:w="940"/>
            <w:tcBorders>
              <w:start w:sz="4.000000000000014" w:val="single" w:color="#000000"/>
              <w:top w:sz="3.200000000000273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9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15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GEOMETRICAL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CONSTRUCTION </w:t>
            </w:r>
          </w:p>
        </w:tc>
        <w:tc>
          <w:tcPr>
            <w:tcW w:type="dxa" w:w="659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9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Polygon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Bisecting a Straight Line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 Divide a Line Into Any Number of Equal Parts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 Bisect an Angle between two Given Lines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 Draw an arc Tangential To Lines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229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14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types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Geometrical Shapes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34" w:after="0"/>
              <w:ind w:left="460" w:right="187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Construction of Regular Pentagons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Construction of Regular Hexagon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Construction of Regular Octagon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Conic Section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Ellipse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Circle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Quadrilateral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18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4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17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Scales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0" w:right="244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scale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Size of Scale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Units of Measurements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Representative Fraction (R.F.)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98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18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00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Orthographic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Projection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232" w:after="0"/>
              <w:ind w:left="460" w:right="216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Methods of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Orthographic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Types of Orthographic Projection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Selection of Views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Spacing of Views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34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Week-6 </w:t>
            </w:r>
          </w:p>
        </w:tc>
      </w:tr>
      <w:tr>
        <w:trPr>
          <w:trHeight w:hRule="exact" w:val="112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1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Detailing of views (3d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Drawings)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34" w:after="0"/>
              <w:ind w:left="460" w:right="302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Isometric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Axonometric Projection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Isometric Projection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8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23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205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Isometric View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Isometric Scale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Construction of Isometric Scale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Methods of Making an Isometric Projection or View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Some Important Terms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Isometric Projection of a Circle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Isometric Projection of the Sphere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87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29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4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3D Basics interface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4" w:after="0"/>
              <w:ind w:left="494" w:right="576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Introduce 3D Basic Ribbons including Create, Edit,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Draw, Modify, Selection, Coordinates, Layers,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Views. </w:t>
            </w:r>
          </w:p>
          <w:p>
            <w:pPr>
              <w:autoSpaceDN w:val="0"/>
              <w:autoSpaceDE w:val="0"/>
              <w:widowControl/>
              <w:spacing w:line="317" w:lineRule="auto" w:before="142" w:after="0"/>
              <w:ind w:left="494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steps involved in executing Pull-down menus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that include Home, Render, Insert, Manage, Output,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Plugins, online, and Express Tools. </w:t>
            </w:r>
          </w:p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98" w:lineRule="auto" w:before="140" w:after="0"/>
              <w:ind w:left="134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Explain 3D Cartesian coordinates against the 3DPOLY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by specifying start and endpoints. </w:t>
            </w:r>
          </w:p>
          <w:p>
            <w:pPr>
              <w:autoSpaceDN w:val="0"/>
              <w:autoSpaceDE w:val="0"/>
              <w:widowControl/>
              <w:spacing w:line="317" w:lineRule="auto" w:before="140" w:after="0"/>
              <w:ind w:left="494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Describe the process to track in the Z direction by “O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Snap” tracking or F11 key and “Polar” tracking or F10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key.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86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Week-7 </w:t>
            </w:r>
          </w:p>
        </w:tc>
      </w:tr>
      <w:tr>
        <w:trPr>
          <w:trHeight w:hRule="exact" w:val="528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49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21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2" w:lineRule="exact" w:before="94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Setup to create 3D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Objects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4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3D Modeling panels including Modeling, Mesh,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Solid, Editing, Draw, Modify, Section, Coordinates,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View, Selection, Layers, and Groups. </w:t>
            </w:r>
          </w:p>
          <w:p>
            <w:pPr>
              <w:autoSpaceDN w:val="0"/>
              <w:autoSpaceDE w:val="0"/>
              <w:widowControl/>
              <w:spacing w:line="329" w:lineRule="auto" w:before="136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Explain steps of applying 3D Modeling Pull down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menus that are Home, Solid, Surfaces, Mesh,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Render, Parametric, Insert, Annotate, View, Manage,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Output, Plugins, Online, and Express Tools.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100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Viewports (VPORTS command), preset 3D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Viewports, and Named Views. </w:t>
            </w:r>
          </w:p>
          <w:p>
            <w:pPr>
              <w:autoSpaceDN w:val="0"/>
              <w:autoSpaceDE w:val="0"/>
              <w:widowControl/>
              <w:spacing w:line="319" w:lineRule="auto" w:before="136" w:after="0"/>
              <w:ind w:left="820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the technique to track the cursor (Steering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Wheel) over wedge as full navigation wheel, view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object wheel, orbit, walk up/down, rewind, and it’s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1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24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  <w:r>
        <w:drawing>
          <wp:anchor xmlns:a="http://schemas.openxmlformats.org/drawingml/2006/main" xmlns:pic="http://schemas.openxmlformats.org/drawingml/2006/picture" distT="0" distB="0" distL="0" distR="0" simplePos="0" relativeHeight="0" behindDoc="1" locked="0" layoutInCell="1" allowOverlap="1">
            <wp:simplePos x="0" y="0"/>
            <wp:positionH relativeFrom="page">
              <wp:posOffset>807720</wp:posOffset>
            </wp:positionH>
            <wp:positionV relativeFrom="page">
              <wp:posOffset>4752340</wp:posOffset>
            </wp:positionV>
            <wp:extent cx="1689100" cy="1244600"/>
            <wp:wrapNone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24460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a="http://schemas.openxmlformats.org/drawingml/2006/main" xmlns:pic="http://schemas.openxmlformats.org/drawingml/2006/picture" distT="0" distB="0" distL="0" distR="0" simplePos="0" relativeHeight="0" behindDoc="1" locked="0" layoutInCell="1" allowOverlap="1">
            <wp:simplePos x="0" y="0"/>
            <wp:positionH relativeFrom="page">
              <wp:posOffset>807720</wp:posOffset>
            </wp:positionH>
            <wp:positionV relativeFrom="page">
              <wp:posOffset>3568700</wp:posOffset>
            </wp:positionV>
            <wp:extent cx="1689100" cy="1177498"/>
            <wp:wrapNone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177498"/>
                    </a:xfrm>
                    <a:prstGeom prst="rect"/>
                  </pic:spPr>
                </pic:pic>
              </a:graphicData>
            </a:graphic>
          </wp:anchor>
        </w:drawing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225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setting. </w:t>
            </w:r>
          </w:p>
          <w:p>
            <w:pPr>
              <w:autoSpaceDN w:val="0"/>
              <w:autoSpaceDE w:val="0"/>
              <w:widowControl/>
              <w:spacing w:line="317" w:lineRule="auto" w:before="142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the “Thickness” command at the command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prompt with different values or modify the general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properties of an object.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140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the “Elev” command at the command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prompt with different values.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11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1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22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2" w:lineRule="exact" w:before="94" w:after="156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3D Object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(Box)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714.0000000000005" w:type="dxa"/>
            </w:tblPr>
            <w:tblGrid>
              <w:gridCol w:w="2770"/>
            </w:tblGrid>
            <w:tr>
              <w:trPr>
                <w:trHeight w:hRule="exact" w:val="332"/>
              </w:trPr>
              <w:tc>
                <w:tcPr>
                  <w:tcW w:type="dxa" w:w="696"/>
                  <w:tcBorders>
                    <w:start w:sz="7.679999828338623" w:val="single" w:color="#000000"/>
                    <w:top w:sz="7.679999828338623" w:val="single" w:color="#000000"/>
                    <w:end w:sz="7.679999828338623" w:val="single" w:color="#000000"/>
                    <w:bottom w:sz="7.679999828338623" w:val="single" w:color="#000000"/>
                  </w:tcBorders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0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16"/>
                    </w:rPr>
                    <w:t xml:space="preserve">Fig. 1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896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34.0000000000005" w:type="dxa"/>
            </w:tblPr>
            <w:tblGrid>
              <w:gridCol w:w="2770"/>
            </w:tblGrid>
            <w:tr>
              <w:trPr>
                <w:trHeight w:hRule="exact" w:val="310"/>
              </w:trPr>
              <w:tc>
                <w:tcPr>
                  <w:tcW w:type="dxa" w:w="698"/>
                  <w:tcBorders>
                    <w:start w:sz="7.679999828338623" w:val="single" w:color="#000000"/>
                    <w:top w:sz="7.679999828338623" w:val="single" w:color="#000000"/>
                    <w:end w:sz="7.679999828338623" w:val="single" w:color="#000000"/>
                    <w:bottom w:sz="7.679999828338623" w:val="single" w:color="#000000"/>
                  </w:tcBorders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9" w:lineRule="auto" w:before="9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16"/>
                    </w:rPr>
                    <w:t xml:space="preserve">Fig. 2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24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Create Box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Trainee can use the box command to create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solid rectangular box or cube. Start a new file by the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acad3D.dwt template file. In 3D drawing templates,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dynamically preview the operations that are performing.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92" w:lineRule="exact" w:before="260" w:after="0"/>
              <w:ind w:left="460" w:right="432" w:firstLine="0"/>
              <w:jc w:val="left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24"/>
              </w:rPr>
              <w:t xml:space="preserve">(ii) </w:t>
            </w:r>
            <w:r>
              <w:tab/>
            </w:r>
            <w:r>
              <w:rPr>
                <w:rFonts w:ascii="Arial,BoldItalic" w:hAnsi="Arial,BoldItalic" w:eastAsia="Arial,BoldItalic"/>
                <w:b/>
                <w:i/>
                <w:color w:val="000000"/>
                <w:sz w:val="24"/>
              </w:rPr>
              <w:t xml:space="preserve">By two corner options [Fig. 1]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first corner or [centre] &lt;0, 0, 0&gt; : 2, 2, 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other corner or [Cube/Length] : @ 5, 4, 0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height or [2 point] : 3 </w:t>
            </w:r>
          </w:p>
          <w:p>
            <w:pPr>
              <w:autoSpaceDN w:val="0"/>
              <w:autoSpaceDE w:val="0"/>
              <w:widowControl/>
              <w:spacing w:line="292" w:lineRule="exact" w:before="264" w:after="0"/>
              <w:ind w:left="460" w:right="1152" w:hanging="360"/>
              <w:jc w:val="left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24"/>
              </w:rPr>
              <w:t>(ii) Centre length option [Fig. 2]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first corner or [centre] &lt;0, 0, 0&gt; : C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other centre &lt;0, 0, 0&gt; : 4, 4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corner or [cube/length] : 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length : 7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width : 5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height : 3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449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10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23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4" w:lineRule="exact" w:before="92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3D Object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(Cone) </w:t>
            </w:r>
          </w:p>
          <w:p>
            <w:pPr>
              <w:autoSpaceDN w:val="0"/>
              <w:autoSpaceDE w:val="0"/>
              <w:widowControl/>
              <w:spacing w:line="240" w:lineRule="auto" w:before="388" w:after="1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667509" cy="154178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509" cy="15417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840.0" w:type="dxa"/>
            </w:tblPr>
            <w:tblGrid>
              <w:gridCol w:w="2770"/>
            </w:tblGrid>
            <w:tr>
              <w:trPr>
                <w:trHeight w:hRule="exact" w:val="312"/>
              </w:trPr>
              <w:tc>
                <w:tcPr>
                  <w:tcW w:type="dxa" w:w="694"/>
                  <w:tcBorders>
                    <w:start w:sz="7.679999828338623" w:val="single" w:color="#000000"/>
                    <w:top w:sz="7.679999828338623" w:val="single" w:color="#000000"/>
                    <w:end w:sz="7.679999828338623" w:val="single" w:color="#000000"/>
                    <w:bottom w:sz="7.679999828338623" w:val="single" w:color="#000000"/>
                  </w:tcBorders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0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16"/>
                    </w:rPr>
                    <w:t xml:space="preserve">Fig. 3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Create a Cone: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CONE command creates a solid cone with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 elliptical or circular base. This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provides, the option of defining the cone height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or the location of the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cone apex. Defining the location of the apex will also define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height of the cone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the orientation of the cone base from the XY plane as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shown in [Fig. 3]. </w:t>
            </w:r>
          </w:p>
          <w:p>
            <w:pPr>
              <w:autoSpaceDN w:val="0"/>
              <w:autoSpaceDE w:val="0"/>
              <w:widowControl/>
              <w:spacing w:line="292" w:lineRule="exact" w:before="2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centre point for base or [3P/2P/Ttr/Elliptical]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&lt;0, 0, 0&gt; : specify the centre of the base.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78" w:lineRule="exact" w:before="1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base radius or [Diameter] &lt; default &gt; : </w:t>
            </w:r>
            <w:r>
              <w:br/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the radius or Enter D to specify the diameter </w:t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of the cone specify height or [2 Point/Axis/end </w:t>
            </w:r>
            <w:r>
              <w:br/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point/Top radius] &lt;default&gt;: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the height of the cone or enter an option or </w:t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press the ENTER KEY to accept the defa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ult value.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664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25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47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24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8" w:lineRule="exact" w:before="9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3D Object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(Cylinder) </w:t>
            </w:r>
          </w:p>
          <w:p>
            <w:pPr>
              <w:autoSpaceDN w:val="0"/>
              <w:autoSpaceDE w:val="0"/>
              <w:widowControl/>
              <w:spacing w:line="240" w:lineRule="auto" w:before="384" w:after="0"/>
              <w:ind w:left="106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798320" cy="1543050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5430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20.0" w:type="dxa"/>
            </w:tblPr>
            <w:tblGrid>
              <w:gridCol w:w="2770"/>
            </w:tblGrid>
            <w:tr>
              <w:trPr>
                <w:trHeight w:hRule="exact" w:val="322"/>
              </w:trPr>
              <w:tc>
                <w:tcPr>
                  <w:tcW w:type="dxa" w:w="696"/>
                  <w:tcBorders>
                    <w:start w:sz="7.679999828338623" w:val="single" w:color="#000000"/>
                    <w:end w:sz="7.679999828338623" w:val="single" w:color="#000000"/>
                    <w:bottom w:sz="7.679999828338623" w:val="single" w:color="#000000"/>
                  </w:tcBorders>
                  <w:shd w:fill="ffffff"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118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/>
                      <w:i w:val="0"/>
                      <w:color w:val="000000"/>
                      <w:sz w:val="16"/>
                    </w:rPr>
                    <w:t xml:space="preserve">Fig. 4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0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Create Cylinder: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The CYLINDER command is used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create a solid cylinder. Similar to the CONE command, this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provides two options for creating the cylinder.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Circular cylinder and elliptical cylinder. This command also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allows defining the height of the cylinder or choosing from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2 point or Axis endpoint options.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Circular cylinder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[Fig. </w:t>
            </w:r>
          </w:p>
          <w:p>
            <w:pPr>
              <w:autoSpaceDN w:val="0"/>
              <w:tabs>
                <w:tab w:pos="460" w:val="left"/>
                <w:tab w:pos="820" w:val="left"/>
              </w:tabs>
              <w:autoSpaceDE w:val="0"/>
              <w:widowControl/>
              <w:spacing w:line="280" w:lineRule="exact" w:before="0" w:after="0"/>
              <w:ind w:left="100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4]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center point of base or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[3P/2P/Ttr/Elliptical]&lt;0, 0, 0&gt;: Specify the location of </w:t>
            </w:r>
            <w:r>
              <w:tab/>
            </w:r>
            <w:r>
              <w:tab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the center point or choose one of the options.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base radius or [Diameter] &lt;default&gt; : Specify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the radius or choose the option for specifying the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diameter. </w:t>
            </w:r>
          </w:p>
          <w:p>
            <w:pPr>
              <w:autoSpaceDN w:val="0"/>
              <w:autoSpaceDE w:val="0"/>
              <w:widowControl/>
              <w:spacing w:line="278" w:lineRule="exact" w:before="14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Specify the height of the cylinder or [2 Point/Axis/end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point]&lt; default &gt;: specify the height of the cylinder or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choose an option.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35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3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25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Define Edit 3D objects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234" w:after="0"/>
              <w:ind w:left="460" w:right="129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Explore different methods to convert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object/drawing to Solid or Surface.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Operate the Solid using 3D Move, Rotate, Align,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Mirror, and Array.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Apply different edge effects or extract edges.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60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Week-8 </w:t>
            </w:r>
          </w:p>
        </w:tc>
      </w:tr>
      <w:tr>
        <w:trPr>
          <w:trHeight w:hRule="exact" w:val="527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9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26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Edit 3D objects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23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Convert polylines and circles with thickness to 3D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solids using the “convtosolid” command.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Convert polylines and circles with thickness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surfaces using the “convtosurface” command. </w:t>
            </w:r>
          </w:p>
          <w:p>
            <w:pPr>
              <w:autoSpaceDN w:val="0"/>
              <w:autoSpaceDE w:val="0"/>
              <w:widowControl/>
              <w:spacing w:line="343" w:lineRule="auto" w:before="138" w:after="0"/>
              <w:ind w:left="1180" w:right="2304" w:hanging="72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Edit the existing solids through </w:t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Move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Rotate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Align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Mirror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Rectangular Array </w:t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3D Polar Array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command.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424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26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235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3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27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8" w:lineRule="exact" w:before="90" w:after="0"/>
              <w:ind w:left="106" w:right="86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Manipulate 3D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Objects 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6" w:after="0"/>
              <w:ind w:left="820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Adjust the smoothness of shaded and rendered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objects using “FACETRES” command with a valid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values range.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Apply “ISOLINES” and “REGEN” command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regenerate the 3D drawing in 3D view.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8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28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2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6" w:lineRule="exact" w:before="156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75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Week-9 </w:t>
            </w:r>
          </w:p>
        </w:tc>
      </w:tr>
      <w:tr>
        <w:trPr>
          <w:trHeight w:hRule="exact" w:val="401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86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Execute Rendering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2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photorealistic or realistically shaded image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a three-dimensional wireframe or solid model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the “Render” command. </w:t>
            </w:r>
          </w:p>
          <w:p>
            <w:pPr>
              <w:autoSpaceDN w:val="0"/>
              <w:autoSpaceDE w:val="0"/>
              <w:widowControl/>
              <w:spacing w:line="319" w:lineRule="auto" w:before="136" w:after="0"/>
              <w:ind w:left="820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Determine the output site that the renderer uses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display the rendered image using the “RPERF”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and selecting “Destination”.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9" w:lineRule="auto" w:before="140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Determine the output quality that the renderer uses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display the rendered image using the “RPERF”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command and selecting “Quality level”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48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28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setting of Render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3D Model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232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Control the parts of the model that gets processed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during rendering for the following three settings: i.e. </w:t>
            </w:r>
          </w:p>
          <w:p>
            <w:pPr>
              <w:autoSpaceDN w:val="0"/>
              <w:tabs>
                <w:tab w:pos="820" w:val="left"/>
                <w:tab w:pos="1180" w:val="left"/>
              </w:tabs>
              <w:autoSpaceDE w:val="0"/>
              <w:widowControl/>
              <w:spacing w:line="338" w:lineRule="auto" w:before="146" w:after="0"/>
              <w:ind w:left="460" w:right="288" w:firstLine="0"/>
              <w:jc w:val="left"/>
            </w:pP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View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Crop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Selected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Render cropped window using “RPERF” command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selecting “Procedure”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the process to render to File and Turn off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Render to File.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4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Use environmental features to set up atmospheric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effects or background images using the “RENDER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228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27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2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ENVIRONMENT” command.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75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7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Apply background on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object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the following Backgrounds: i.e. </w:t>
            </w:r>
          </w:p>
          <w:p>
            <w:pPr>
              <w:autoSpaceDN w:val="0"/>
              <w:tabs>
                <w:tab w:pos="1542" w:val="left"/>
              </w:tabs>
              <w:autoSpaceDE w:val="0"/>
              <w:widowControl/>
              <w:spacing w:line="329" w:lineRule="auto" w:before="144" w:after="0"/>
              <w:ind w:left="1180" w:right="0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Single color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Multicolor gradient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Bitmap image Using the “View” command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later selecting “New”. </w:t>
            </w:r>
          </w:p>
          <w:p>
            <w:pPr>
              <w:autoSpaceDN w:val="0"/>
              <w:tabs>
                <w:tab w:pos="820" w:val="left"/>
                <w:tab w:pos="1180" w:val="left"/>
              </w:tabs>
              <w:autoSpaceDE w:val="0"/>
              <w:widowControl/>
              <w:spacing w:line="350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settings that affect how materials are handled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by the renderer as :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Materials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Texture Filtering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Force 2 – Sided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how renderer controls sampling by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allocating values to;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Min Samples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Samples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Filter Type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Filter Width and Filter Height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Contrast color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2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Contrast Alpha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67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Week-10 </w:t>
            </w:r>
          </w:p>
        </w:tc>
      </w:tr>
      <w:tr>
        <w:trPr>
          <w:trHeight w:hRule="exact" w:val="402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87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32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Render and print the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3D model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6" w:lineRule="auto" w:before="2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settings that affect how shadows appear in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rendered image in Simple, Sort, or Segment modes.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settings that affect the shading of a rendered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image (Ray tracing) with the following options; i.e.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334" w:lineRule="auto" w:before="146" w:after="0"/>
              <w:ind w:left="460" w:right="0" w:firstLine="0"/>
              <w:jc w:val="left"/>
            </w:pP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Enable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Depth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Reflection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Refraction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 Show how the scene is illuminated with the following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2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28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2498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options: i.e. </w:t>
            </w:r>
          </w:p>
          <w:p>
            <w:pPr>
              <w:autoSpaceDN w:val="0"/>
              <w:autoSpaceDE w:val="0"/>
              <w:widowControl/>
              <w:spacing w:line="334" w:lineRule="auto" w:before="150" w:after="0"/>
              <w:ind w:left="1180" w:right="3312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Enable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Radius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Depth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Max Reflection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2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Max Refraction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10026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29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1042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07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33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Create Block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2" w:lineRule="auto" w:before="236" w:after="0"/>
              <w:ind w:left="460" w:right="216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to block in AutoCAD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>Using the Block Command.</w:t>
            </w:r>
          </w:p>
          <w:p>
            <w:pPr>
              <w:autoSpaceDN w:val="0"/>
              <w:autoSpaceDE w:val="0"/>
              <w:widowControl/>
              <w:spacing w:line="240" w:lineRule="auto" w:before="15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381250" cy="1184909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18490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40" w:lineRule="auto" w:before="14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875280" cy="1395729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280" cy="139572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40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a Block</w:t>
            </w:r>
          </w:p>
          <w:p>
            <w:pPr>
              <w:autoSpaceDN w:val="0"/>
              <w:autoSpaceDE w:val="0"/>
              <w:widowControl/>
              <w:spacing w:line="240" w:lineRule="auto" w:before="136" w:after="0"/>
              <w:ind w:left="49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508250" cy="1399539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0" cy="139953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38" w:lineRule="auto" w:before="13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Block Definition </w:t>
            </w:r>
          </w:p>
          <w:p>
            <w:pPr>
              <w:autoSpaceDN w:val="0"/>
              <w:autoSpaceDE w:val="0"/>
              <w:widowControl/>
              <w:spacing w:line="240" w:lineRule="auto" w:before="138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600200" cy="981709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98170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85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Week-11 </w:t>
            </w:r>
          </w:p>
        </w:tc>
      </w:tr>
      <w:tr>
        <w:trPr>
          <w:trHeight w:hRule="exact" w:val="170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0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34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Insert Symbols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0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In-Place Text Editor, right-click and click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Symbol.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On the expanded Text Formatting toolbar, click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Symbol.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40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30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128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Copy and paste from the Character Map. </w:t>
            </w:r>
          </w:p>
          <w:p>
            <w:pPr>
              <w:autoSpaceDN w:val="0"/>
              <w:autoSpaceDE w:val="0"/>
              <w:widowControl/>
              <w:spacing w:line="238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Enter the control code or Unicode string. </w:t>
            </w:r>
          </w:p>
          <w:p>
            <w:pPr>
              <w:autoSpaceDN w:val="0"/>
              <w:autoSpaceDE w:val="0"/>
              <w:widowControl/>
              <w:spacing w:line="233" w:lineRule="auto" w:before="148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Note: Precede the Unicode string with a backslash ( \ ).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26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9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35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Design Library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  <w:tab w:pos="1284" w:val="left"/>
              </w:tabs>
              <w:autoSpaceDE w:val="0"/>
              <w:widowControl/>
              <w:spacing w:line="240" w:lineRule="auto" w:before="0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View tab &gt; Palettes panel &gt; DesignCenter &gt;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find </w:t>
            </w:r>
            <w:r>
              <w:drawing>
                <wp:inline xmlns:a="http://schemas.openxmlformats.org/drawingml/2006/main" xmlns:pic="http://schemas.openxmlformats.org/drawingml/2006/picture">
                  <wp:extent cx="298450" cy="300989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50" cy="30098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38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Load a Symbol Library into DesignCenter </w:t>
            </w:r>
          </w:p>
          <w:p>
            <w:pPr>
              <w:autoSpaceDN w:val="0"/>
              <w:autoSpaceDE w:val="0"/>
              <w:widowControl/>
              <w:spacing w:line="240" w:lineRule="auto" w:before="68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Load Hatch Patterns into DesignCenter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224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7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4" w:lineRule="exact" w:before="9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Practice to insert Text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&amp; Symbols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0" w:after="0"/>
              <w:ind w:left="460" w:right="129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202124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 In the In-Place Text Editor, right-click and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click Symbol.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64" w:after="0"/>
              <w:ind w:left="460" w:right="115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202124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 On the expanded Text Formatting toolbar,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click Symbol. </w:t>
            </w:r>
          </w:p>
          <w:p>
            <w:pPr>
              <w:autoSpaceDN w:val="0"/>
              <w:autoSpaceDE w:val="0"/>
              <w:widowControl/>
              <w:spacing w:line="240" w:lineRule="auto" w:before="6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202124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 Copy and paste from the Character Map.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5" w:lineRule="auto" w:before="5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202124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 Enter the control code or Unicode string. Note: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202124"/>
                <w:sz w:val="24"/>
              </w:rPr>
              <w:t xml:space="preserve">Precede the Unicode string with a backslash ( \ ).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8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Week-12 </w:t>
            </w:r>
          </w:p>
        </w:tc>
      </w:tr>
      <w:tr>
        <w:trPr>
          <w:trHeight w:hRule="exact" w:val="616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93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37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6" w:lineRule="exact" w:before="92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AutoCAD Control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Codes and Special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Text Characters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9" w:lineRule="auto" w:before="236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It used to be pretty tough to get special characters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into your text in AutoCAD.  You had to use %% 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other tricks to get it done.   Some may still use these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“inline” tricks or you could use the menus.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43" w:lineRule="auto" w:before="13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May use Unicode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When entering text, you can create special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characters, including the degree symbol, plus/minus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tolerance symbol, and the diameter symbol, by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entering the following Unicode character strings: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\U+00B0 = Degrees symbol (°)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\U+00B1 = Tolerance symbol (±)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\U+2205 = Diameter symbol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Better yet – Use %% – this is a more standard way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enter special characters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64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31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1100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38" w:lineRule="auto" w:before="0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addition to using Unicode characters for entering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special characters, you can also overscore text,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underscore text, or insert a special character by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including control information in the text string. Use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pair of percent signs to introduce each control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sequence.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7" w:lineRule="auto" w:before="134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You can use this control code with standard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AutoCAD text fonts and Adobe PostScript fonts: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%%nnn – Draws character number nnn.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4" w:lineRule="auto" w:before="140" w:after="0"/>
              <w:ind w:left="460" w:right="86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NOTE: You can use these control codes with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standard AutoCAD text fonts only: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%%o – Toggles overscoring on and off. </w:t>
            </w:r>
          </w:p>
          <w:p>
            <w:pPr>
              <w:autoSpaceDN w:val="0"/>
              <w:autoSpaceDE w:val="0"/>
              <w:widowControl/>
              <w:spacing w:line="240" w:lineRule="auto" w:before="1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%%u – Toggles underscoring on and off. </w:t>
            </w:r>
          </w:p>
          <w:p>
            <w:pPr>
              <w:autoSpaceDN w:val="0"/>
              <w:autoSpaceDE w:val="0"/>
              <w:widowControl/>
              <w:spacing w:line="240" w:lineRule="auto" w:before="1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%%d – Draws degrees symbol (°). </w:t>
            </w:r>
          </w:p>
          <w:p>
            <w:pPr>
              <w:autoSpaceDN w:val="0"/>
              <w:autoSpaceDE w:val="0"/>
              <w:widowControl/>
              <w:spacing w:line="314" w:lineRule="auto" w:before="134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%%p – Draws plus/minus tolerance symbol (±).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%%c – Draws circle diameter dimensioning symbol.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What if I want the % sign???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%%% – Draws a single percent sign (%). This is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valid for the TEXT command only. </w:t>
            </w:r>
          </w:p>
          <w:p>
            <w:pPr>
              <w:autoSpaceDN w:val="0"/>
              <w:autoSpaceDE w:val="0"/>
              <w:widowControl/>
              <w:spacing w:line="319" w:lineRule="auto" w:before="136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Overscoring and underscoring can be in effect at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same time. Both turn off automatically at the end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text string.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You can use the %%nnn control sequence to display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special characters using the PostScript fonts.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You can also get most of these off the MTEXT menu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now.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152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32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667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594610" cy="4145279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610" cy="414527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80"/>
        </w:trPr>
        <w:tc>
          <w:tcPr>
            <w:tcW w:type="dxa" w:w="940"/>
            <w:tcBorders>
              <w:start w:sz="4.000000000000014" w:val="single" w:color="#000000"/>
              <w:top w:sz="3.200000000000273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38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8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54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Week-13 </w:t>
            </w:r>
          </w:p>
        </w:tc>
      </w:tr>
      <w:tr>
        <w:trPr>
          <w:trHeight w:hRule="exact" w:val="442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6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Set Camera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298" w:lineRule="auto" w:before="234" w:after="0"/>
              <w:ind w:left="460" w:right="244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Change Camera Lens Length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the camera glyph. </w:t>
            </w:r>
          </w:p>
          <w:p>
            <w:pPr>
              <w:autoSpaceDN w:val="0"/>
              <w:autoSpaceDE w:val="0"/>
              <w:widowControl/>
              <w:spacing w:line="233" w:lineRule="auto" w:before="146" w:after="0"/>
              <w:ind w:left="1180" w:right="0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and drag a Lens Length/FOV grip. </w:t>
            </w:r>
          </w:p>
          <w:p>
            <w:pPr>
              <w:autoSpaceDN w:val="0"/>
              <w:tabs>
                <w:tab w:pos="1542" w:val="left"/>
              </w:tabs>
              <w:autoSpaceDE w:val="0"/>
              <w:widowControl/>
              <w:spacing w:line="295" w:lineRule="auto" w:before="146" w:after="0"/>
              <w:ind w:left="1180" w:right="144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Move the cursor and click where you want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position the lens and press Enter. </w:t>
            </w:r>
          </w:p>
          <w:p>
            <w:pPr>
              <w:autoSpaceDN w:val="0"/>
              <w:tabs>
                <w:tab w:pos="1180" w:val="left"/>
                <w:tab w:pos="1542" w:val="left"/>
              </w:tabs>
              <w:autoSpaceDE w:val="0"/>
              <w:widowControl/>
              <w:spacing w:line="319" w:lineRule="auto" w:before="140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Set Camera Clipping Panes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Double-click the camera whose clipping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planes you want to set. </w:t>
            </w:r>
          </w:p>
          <w:p>
            <w:pPr>
              <w:autoSpaceDN w:val="0"/>
              <w:tabs>
                <w:tab w:pos="1542" w:val="left"/>
              </w:tabs>
              <w:autoSpaceDE w:val="0"/>
              <w:widowControl/>
              <w:spacing w:line="295" w:lineRule="auto" w:before="146" w:after="0"/>
              <w:ind w:left="1180" w:right="144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Properties palette, Clipping section,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Clipping option, select Front On, Back On, or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48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33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8360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54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Front and Back On. </w:t>
            </w:r>
          </w:p>
          <w:p>
            <w:pPr>
              <w:autoSpaceDN w:val="0"/>
              <w:tabs>
                <w:tab w:pos="1180" w:val="left"/>
                <w:tab w:pos="1542" w:val="left"/>
              </w:tabs>
              <w:autoSpaceDE w:val="0"/>
              <w:widowControl/>
              <w:spacing w:line="326" w:lineRule="auto" w:before="150" w:after="0"/>
              <w:ind w:left="460" w:right="0" w:firstLine="0"/>
              <w:jc w:val="left"/>
            </w:pP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Front Plane or Back Plane option, enter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numeric values and press Enter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Rename a Camera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Double-click a camera glyph. </w:t>
            </w:r>
          </w:p>
          <w:p>
            <w:pPr>
              <w:autoSpaceDN w:val="0"/>
              <w:tabs>
                <w:tab w:pos="1180" w:val="left"/>
                <w:tab w:pos="1542" w:val="left"/>
              </w:tabs>
              <w:autoSpaceDE w:val="0"/>
              <w:widowControl/>
              <w:spacing w:line="334" w:lineRule="auto" w:before="146" w:after="0"/>
              <w:ind w:left="460" w:right="0" w:firstLine="0"/>
              <w:jc w:val="left"/>
            </w:pP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Properties palette, under Camera, enter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new name and press Enter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Change Camera Location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and drag a camera glyph, click again to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place the camera, and press Enter. </w:t>
            </w:r>
          </w:p>
          <w:p>
            <w:pPr>
              <w:autoSpaceDN w:val="0"/>
              <w:tabs>
                <w:tab w:pos="1180" w:val="left"/>
                <w:tab w:pos="1542" w:val="left"/>
              </w:tabs>
              <w:autoSpaceDE w:val="0"/>
              <w:widowControl/>
              <w:spacing w:line="319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Change Camera Target </w:t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the camera glyph whose target you want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change. </w:t>
            </w:r>
          </w:p>
          <w:p>
            <w:pPr>
              <w:autoSpaceDN w:val="0"/>
              <w:autoSpaceDE w:val="0"/>
              <w:widowControl/>
              <w:spacing w:line="317" w:lineRule="auto" w:before="150" w:after="0"/>
              <w:ind w:left="1542" w:right="144" w:hanging="362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the Target Distance grip tool (the blue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grip in the center), drag it to the new location,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click to place the target, and press Enter. </w:t>
            </w:r>
          </w:p>
          <w:p>
            <w:pPr>
              <w:autoSpaceDN w:val="0"/>
              <w:tabs>
                <w:tab w:pos="1180" w:val="left"/>
              </w:tabs>
              <w:autoSpaceDE w:val="0"/>
              <w:widowControl/>
              <w:spacing w:line="300" w:lineRule="auto" w:before="134" w:after="0"/>
              <w:ind w:left="460" w:right="158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Specify Whether Camera Glyphs Plot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Double-click a camera. </w:t>
            </w:r>
          </w:p>
          <w:p>
            <w:pPr>
              <w:autoSpaceDN w:val="0"/>
              <w:tabs>
                <w:tab w:pos="1542" w:val="left"/>
              </w:tabs>
              <w:autoSpaceDE w:val="0"/>
              <w:widowControl/>
              <w:spacing w:line="295" w:lineRule="auto" w:before="146" w:after="0"/>
              <w:ind w:left="1180" w:right="288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Properties palette, Camera sections,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Plot option, click Yes or No.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361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66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Customize Rendering,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Shadows, and Lights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4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photorealistic or realistically shaded image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a three-dimensional wireframe or solid model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using the “Render” command. </w:t>
            </w:r>
          </w:p>
          <w:p>
            <w:pPr>
              <w:autoSpaceDN w:val="0"/>
              <w:autoSpaceDE w:val="0"/>
              <w:widowControl/>
              <w:spacing w:line="319" w:lineRule="auto" w:before="136" w:after="0"/>
              <w:ind w:left="820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Determine the output site that the renderer uses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display the rendered image using the “RPERF”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and selecting “Destination”.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Determine the output quality that the renderer uses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display the rendered image using the “RPERF”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9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Week-13 </w:t>
            </w:r>
          </w:p>
        </w:tc>
      </w:tr>
    </w:tbl>
    <w:p>
      <w:pPr>
        <w:autoSpaceDN w:val="0"/>
        <w:autoSpaceDE w:val="0"/>
        <w:widowControl/>
        <w:spacing w:line="197" w:lineRule="auto" w:before="556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34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2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 and selecting “Quality level”. 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950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60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Apply Lights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234" w:after="0"/>
              <w:ind w:left="460" w:right="115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Turn On/Off the default Lighting using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“DEFAULTLIGHTING” command.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42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command “POINTLIGHT” that radiates light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all directions from its location.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136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Execute command “SPOTLIGHT” that emits a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directional cone of light.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Modify Lights in a drawing using the “LIGHTLIST”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command. </w:t>
            </w:r>
          </w:p>
          <w:p>
            <w:pPr>
              <w:autoSpaceDN w:val="0"/>
              <w:autoSpaceDE w:val="0"/>
              <w:widowControl/>
              <w:spacing w:line="319" w:lineRule="auto" w:before="136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Customize Photometric (light energy” light for lighting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units, Luminaries, Weblight, Halogen effect, Candela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intensity, etc.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00" w:lineRule="auto" w:before="13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Apply the available functionality of the Lights tool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palette by pressing CTRL+3. </w:t>
            </w:r>
          </w:p>
          <w:p>
            <w:pPr>
              <w:autoSpaceDN w:val="0"/>
              <w:autoSpaceDE w:val="0"/>
              <w:widowControl/>
              <w:spacing w:line="319" w:lineRule="auto" w:before="134" w:after="0"/>
              <w:ind w:left="820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Display uniform parallels light rays in one direction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only using the “DISTANTLIGHT” command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mentioning from and to points. </w:t>
            </w:r>
          </w:p>
          <w:p>
            <w:pPr>
              <w:autoSpaceDN w:val="0"/>
              <w:autoSpaceDE w:val="0"/>
              <w:widowControl/>
              <w:spacing w:line="329" w:lineRule="auto" w:before="134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Incorporate natural light based on climate into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 by specifying the latitude and longitude of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location for the sunlight using the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“GEOGRAPHICLOCATION” command. </w:t>
            </w:r>
          </w:p>
          <w:p>
            <w:pPr>
              <w:autoSpaceDN w:val="0"/>
              <w:autoSpaceDE w:val="0"/>
              <w:widowControl/>
              <w:spacing w:line="300" w:lineRule="auto" w:before="136" w:after="0"/>
              <w:ind w:left="432" w:right="1872" w:firstLine="0"/>
              <w:jc w:val="center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Adjust the Sun properties using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“SUNPROPERTIES’ command.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  <w:tr>
        <w:trPr>
          <w:trHeight w:hRule="exact" w:val="187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79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41A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Build your CV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4" w:after="0"/>
              <w:ind w:left="100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Download professional CV template from any good site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37" w:history="1">
                <w:r>
                  <w:rPr>
                    <w:rStyle w:val="Hyperlink"/>
                  </w:rPr>
                  <w:t>(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FF"/>
                <w:sz w:val="24"/>
                <w:u w:val="single"/>
              </w:rPr>
              <w:hyperlink r:id="rId37" w:history="1">
                <w:r>
                  <w:rPr>
                    <w:rStyle w:val="Hyperlink"/>
                  </w:rPr>
                  <w:t>https://www.coolfreecv.com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or relevant)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hyperlink r:id="rId37" w:history="1">
                <w:r>
                  <w:rPr>
                    <w:rStyle w:val="Hyperlink"/>
                  </w:rPr>
                  <w:t>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Personal Information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Educational details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Experience/Portfolio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contact details/profile links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2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13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onwards </w:t>
            </w:r>
          </w:p>
        </w:tc>
      </w:tr>
    </w:tbl>
    <w:p>
      <w:pPr>
        <w:autoSpaceDN w:val="0"/>
        <w:autoSpaceDE w:val="0"/>
        <w:widowControl/>
        <w:spacing w:line="197" w:lineRule="auto" w:before="72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35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54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13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42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72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a 3D chair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model 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98" w:lineRule="auto" w:before="23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3D rendered view of Office chair as per given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dimension. </w:t>
            </w:r>
          </w:p>
          <w:p>
            <w:pPr>
              <w:autoSpaceDN w:val="0"/>
              <w:autoSpaceDE w:val="0"/>
              <w:widowControl/>
              <w:spacing w:line="240" w:lineRule="auto" w:before="142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369059" cy="2103120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059" cy="21031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6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Week-14 </w:t>
            </w:r>
          </w:p>
        </w:tc>
      </w:tr>
      <w:tr>
        <w:trPr>
          <w:trHeight w:hRule="exact" w:val="556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63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43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a 3D Office table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model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2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3D rendered view of Office table as per given </w:t>
            </w:r>
          </w:p>
          <w:p>
            <w:pPr>
              <w:autoSpaceDN w:val="0"/>
              <w:autoSpaceDE w:val="0"/>
              <w:widowControl/>
              <w:spacing w:line="233" w:lineRule="auto" w:before="1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dimension.</w:t>
            </w:r>
          </w:p>
          <w:p>
            <w:pPr>
              <w:autoSpaceDN w:val="0"/>
              <w:autoSpaceDE w:val="0"/>
              <w:widowControl/>
              <w:spacing w:line="240" w:lineRule="auto" w:before="14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764790" cy="276098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790" cy="27609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10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Week-14 </w:t>
            </w:r>
          </w:p>
        </w:tc>
      </w:tr>
      <w:tr>
        <w:trPr>
          <w:trHeight w:hRule="exact" w:val="108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44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a 3D Rostrum /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Podium model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2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3D rendered view of Rostrum as per given </w:t>
            </w:r>
          </w:p>
          <w:p>
            <w:pPr>
              <w:autoSpaceDN w:val="0"/>
              <w:autoSpaceDE w:val="0"/>
              <w:widowControl/>
              <w:spacing w:line="233" w:lineRule="auto" w:before="150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dimension.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338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36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3960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423160" cy="2423160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60" cy="242316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88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0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45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a 3D Book rack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model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2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3D rendered view of Book rack as per given </w:t>
            </w:r>
          </w:p>
          <w:p>
            <w:pPr>
              <w:autoSpaceDN w:val="0"/>
              <w:autoSpaceDE w:val="0"/>
              <w:widowControl/>
              <w:spacing w:line="233" w:lineRule="auto" w:before="14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dimension.</w:t>
            </w:r>
          </w:p>
          <w:p>
            <w:pPr>
              <w:autoSpaceDN w:val="0"/>
              <w:autoSpaceDE w:val="0"/>
              <w:widowControl/>
              <w:spacing w:line="240" w:lineRule="auto" w:before="14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465829" cy="2331720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5829" cy="23317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4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Week-14 </w:t>
            </w:r>
          </w:p>
        </w:tc>
      </w:tr>
      <w:tr>
        <w:trPr>
          <w:trHeight w:hRule="exact" w:val="343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57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a 3D Sofa model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38" w:lineRule="auto" w:before="238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3D rendered view of Sofa as per given </w:t>
            </w:r>
          </w:p>
          <w:p>
            <w:pPr>
              <w:autoSpaceDN w:val="0"/>
              <w:autoSpaceDE w:val="0"/>
              <w:widowControl/>
              <w:spacing w:line="233" w:lineRule="auto" w:before="146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dimension.</w:t>
            </w:r>
          </w:p>
          <w:p>
            <w:pPr>
              <w:autoSpaceDN w:val="0"/>
              <w:autoSpaceDE w:val="0"/>
              <w:widowControl/>
              <w:spacing w:line="240" w:lineRule="auto" w:before="382" w:after="0"/>
              <w:ind w:left="45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798320" cy="1253489"/>
                  <wp:docPr id="16" name="Picture 1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25348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248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37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1508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1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47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Mid-Term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Assignment/Exam 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9" w:lineRule="auto" w:before="236" w:after="0"/>
              <w:ind w:left="460" w:right="86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The instructor gives trainees some Mid-Term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Assignment to assess the competency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Take Mid Term Exam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4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Week-15 </w:t>
            </w:r>
          </w:p>
        </w:tc>
      </w:tr>
      <w:tr>
        <w:trPr>
          <w:trHeight w:hRule="exact" w:val="6852"/>
        </w:trPr>
        <w:tc>
          <w:tcPr>
            <w:tcW w:type="dxa" w:w="940"/>
            <w:tcBorders>
              <w:start w:sz="4.000000000000014" w:val="single" w:color="#000000"/>
              <w:top w:sz="3.2000000000000455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8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48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Electrical Schematic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Drawing</w:t>
            </w:r>
          </w:p>
        </w:tc>
        <w:tc>
          <w:tcPr>
            <w:tcW w:type="dxa" w:w="659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7" w:lineRule="auto" w:before="240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C2F34"/>
                <w:sz w:val="24"/>
              </w:rPr>
              <w:t xml:space="preserve">Draw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schematic diagram of an electrical circuit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shows the complete electrical connections between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components using their symbols and lines.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4" w:lineRule="auto" w:before="14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Start with a collection of electrical symbols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appropriate for your diagram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circuits represented by lines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Drag and drop symbols to the circuits and connect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line hops if any lines need to cross </w:t>
            </w:r>
          </w:p>
          <w:p>
            <w:pPr>
              <w:autoSpaceDN w:val="0"/>
              <w:autoSpaceDE w:val="0"/>
              <w:widowControl/>
              <w:spacing w:line="240" w:lineRule="auto" w:before="142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481070" cy="1682750"/>
                  <wp:docPr id="17" name="Picture 1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1070" cy="16827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21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Week-16 </w:t>
            </w:r>
          </w:p>
        </w:tc>
      </w:tr>
      <w:tr>
        <w:trPr>
          <w:trHeight w:hRule="exact" w:val="139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5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48A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Create an account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profile on Fiverr (at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least two gigs) and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Upwork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172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Create an account by following these steps: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Step 1: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Personal Info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Step 2: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Professional Info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Step 3: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Linked Accounts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Step 4: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Account Security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12" w:lineRule="exact" w:before="134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Week-16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onwards </w:t>
            </w:r>
          </w:p>
        </w:tc>
      </w:tr>
      <w:tr>
        <w:trPr>
          <w:trHeight w:hRule="exact" w:val="107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9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4" w:lineRule="exact" w:before="228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6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7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Week-17 </w:t>
            </w:r>
          </w:p>
        </w:tc>
      </w:tr>
      <w:tr>
        <w:trPr>
          <w:trHeight w:hRule="exact" w:val="111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1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Working with PLC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symbols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5" w:lineRule="auto" w:before="234" w:after="0"/>
              <w:ind w:left="460" w:right="360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Circuit Lines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Change Line Style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8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38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5258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4" w:lineRule="auto" w:before="0" w:after="0"/>
              <w:ind w:left="460" w:right="158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Drag a symbol from the docked library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PLC (Parametric)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PLC(full units)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Indivisual PLC I/O points </w:t>
            </w:r>
          </w:p>
          <w:p>
            <w:pPr>
              <w:autoSpaceDN w:val="0"/>
              <w:autoSpaceDE w:val="0"/>
              <w:widowControl/>
              <w:spacing w:line="240" w:lineRule="auto" w:before="144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402329" cy="2148840"/>
                  <wp:docPr id="18" name="Picture 1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29" cy="214884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623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97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Creating Custom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Symbols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1" w:lineRule="auto" w:before="232" w:after="0"/>
              <w:ind w:left="460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Create a parent schematic symbol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If AEGS is not the active project, in the Project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Manager, right-click AEGS and select Activate.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Project Manager, double-click AEGS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expand the drawing list. </w:t>
            </w:r>
          </w:p>
          <w:p>
            <w:pPr>
              <w:autoSpaceDN w:val="0"/>
              <w:autoSpaceDE w:val="0"/>
              <w:widowControl/>
              <w:spacing w:line="240" w:lineRule="auto" w:before="136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Open AEGS03.dwg. </w:t>
            </w:r>
          </w:p>
          <w:p>
            <w:pPr>
              <w:autoSpaceDN w:val="0"/>
              <w:autoSpaceDE w:val="0"/>
              <w:widowControl/>
              <w:spacing w:line="240" w:lineRule="auto" w:before="138" w:after="0"/>
              <w:ind w:left="46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Other Tools panel</w:t>
            </w:r>
            <w:r>
              <w:drawing>
                <wp:inline xmlns:a="http://schemas.openxmlformats.org/drawingml/2006/main" xmlns:pic="http://schemas.openxmlformats.org/drawingml/2006/picture">
                  <wp:extent cx="161289" cy="101600"/>
                  <wp:docPr id="19" name="Picture 1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9" cy="1016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Click the Schematic tab</w:t>
            </w:r>
            <w:r>
              <w:drawing>
                <wp:inline xmlns:a="http://schemas.openxmlformats.org/drawingml/2006/main" xmlns:pic="http://schemas.openxmlformats.org/drawingml/2006/picture">
                  <wp:extent cx="161289" cy="101600"/>
                  <wp:docPr id="20" name="Picture 2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9" cy="1016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40" w:lineRule="auto" w:before="148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Symbol Builder drop-down</w:t>
            </w:r>
            <w:r>
              <w:drawing>
                <wp:inline xmlns:a="http://schemas.openxmlformats.org/drawingml/2006/main" xmlns:pic="http://schemas.openxmlformats.org/drawingml/2006/picture">
                  <wp:extent cx="161289" cy="100330"/>
                  <wp:docPr id="21" name="Picture 2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89" cy="10033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Symbol </w:t>
            </w:r>
          </w:p>
          <w:p>
            <w:pPr>
              <w:autoSpaceDN w:val="0"/>
              <w:tabs>
                <w:tab w:pos="820" w:val="left"/>
                <w:tab w:pos="1702" w:val="left"/>
                <w:tab w:pos="2424" w:val="left"/>
              </w:tabs>
              <w:autoSpaceDE w:val="0"/>
              <w:widowControl/>
              <w:spacing w:line="240" w:lineRule="auto" w:before="138" w:after="0"/>
              <w:ind w:left="460" w:right="288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Builder. </w:t>
            </w:r>
            <w:r>
              <w:drawing>
                <wp:inline xmlns:a="http://schemas.openxmlformats.org/drawingml/2006/main" xmlns:pic="http://schemas.openxmlformats.org/drawingml/2006/picture">
                  <wp:extent cx="463550" cy="463550"/>
                  <wp:docPr id="22" name="Picture 2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550" cy="4635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the Select Symbol/Objects dialog box, Attribute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template section, browse to the Library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path C:\Users\Public\Documents\Autodesk\Acade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{version}\Libs\jic125.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90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Week-18 </w:t>
            </w:r>
          </w:p>
        </w:tc>
      </w:tr>
      <w:tr>
        <w:trPr>
          <w:trHeight w:hRule="exact" w:val="68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9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52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Produce the drawing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for a simple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3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Produce the drawings for a simple residential house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Week-19 </w:t>
            </w:r>
          </w:p>
        </w:tc>
      </w:tr>
    </w:tbl>
    <w:p>
      <w:pPr>
        <w:autoSpaceDN w:val="0"/>
        <w:autoSpaceDE w:val="0"/>
        <w:widowControl/>
        <w:spacing w:line="197" w:lineRule="auto" w:before="35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39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3370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residential house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41" w:lineRule="auto" w:before="4" w:after="0"/>
              <w:ind w:left="460" w:right="0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(single story) as per the given dimension and layout.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notation that complies with common standards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drawing protocols to the drawings as required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dimensions, using appropriate scales in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accordance with common standards and drawing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protocols as required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Drawing files are saved and backed up correctly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specified drives or directories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9156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40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9310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240" w:after="0"/>
              <w:ind w:left="9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448050" cy="5666739"/>
                  <wp:docPr id="23" name="Picture 2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050" cy="566673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784"/>
        </w:trPr>
        <w:tc>
          <w:tcPr>
            <w:tcW w:type="dxa" w:w="940"/>
            <w:tcBorders>
              <w:start w:sz="4.000000000000014" w:val="single" w:color="#000000"/>
              <w:top w:sz="3.199999999999818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5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53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Produce the drawing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for residential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building (multi-story) </w:t>
            </w:r>
          </w:p>
        </w:tc>
        <w:tc>
          <w:tcPr>
            <w:tcW w:type="dxa" w:w="659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7" w:lineRule="auto" w:before="240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Produce the drawings for a simple residential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building (multi-story) as per the given dimension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layout.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4" w:lineRule="auto" w:before="140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notation that complies with common standards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drawing protocols to the drawings as required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Add dimensions, using appropriate scales in </w:t>
            </w:r>
          </w:p>
        </w:tc>
        <w:tc>
          <w:tcPr>
            <w:tcW w:type="dxa" w:w="131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18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Week-20 </w:t>
            </w:r>
          </w:p>
        </w:tc>
      </w:tr>
    </w:tbl>
    <w:p>
      <w:pPr>
        <w:autoSpaceDN w:val="0"/>
        <w:autoSpaceDE w:val="0"/>
        <w:widowControl/>
        <w:spacing w:line="197" w:lineRule="auto" w:before="43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41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836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6" w:lineRule="auto" w:before="4" w:after="0"/>
              <w:ind w:left="460" w:right="288" w:firstLine="0"/>
              <w:jc w:val="left"/>
            </w:pP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accordance with common standards and drawing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protocols as required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Drawing files are saved and backed up correctly to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specified drives or directories </w:t>
            </w:r>
          </w:p>
          <w:p>
            <w:pPr>
              <w:autoSpaceDN w:val="0"/>
              <w:autoSpaceDE w:val="0"/>
              <w:widowControl/>
              <w:spacing w:line="240" w:lineRule="auto" w:before="146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429510" cy="4147820"/>
                  <wp:docPr id="24" name="Picture 2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510" cy="41478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76"/>
        </w:trPr>
        <w:tc>
          <w:tcPr>
            <w:tcW w:type="dxa" w:w="940"/>
            <w:tcBorders>
              <w:start w:sz="4.000000000000014" w:val="single" w:color="#000000"/>
              <w:top w:sz="3.199999999999818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54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4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6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71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Week-21 </w:t>
            </w:r>
          </w:p>
        </w:tc>
      </w:tr>
      <w:tr>
        <w:trPr>
          <w:trHeight w:hRule="exact" w:val="278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5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55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0" w:right="1152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Project and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Assignment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4" w:lineRule="auto" w:before="24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Guidelines to the Trainees for selection of students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employable project like final year project (FYP)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Assign Independent project to each Trainee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project-based on trainee’s aptitude and acquired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skills.</w:t>
            </w:r>
          </w:p>
          <w:p>
            <w:pPr>
              <w:autoSpaceDN w:val="0"/>
              <w:autoSpaceDE w:val="0"/>
              <w:widowControl/>
              <w:spacing w:line="240" w:lineRule="auto" w:before="14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Designed by keeping in view the emerging trends in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30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42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200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local market as well as across the globe. </w:t>
            </w:r>
          </w:p>
          <w:p>
            <w:pPr>
              <w:autoSpaceDN w:val="0"/>
              <w:autoSpaceDE w:val="0"/>
              <w:widowControl/>
              <w:spacing w:line="293" w:lineRule="auto" w:before="142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The project idea may be based on entrepreneurs.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Leading to successful employment. </w:t>
            </w:r>
          </w:p>
          <w:p>
            <w:pPr>
              <w:autoSpaceDN w:val="0"/>
              <w:tabs>
                <w:tab w:pos="1180" w:val="left"/>
                <w:tab w:pos="1542" w:val="left"/>
              </w:tabs>
              <w:autoSpaceDE w:val="0"/>
              <w:widowControl/>
              <w:spacing w:line="343" w:lineRule="auto" w:before="138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Ideas may be generated via different sites such as: </w:t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4" w:history="1">
                <w:r>
                  <w:rPr>
                    <w:rStyle w:val="Hyperlink"/>
                  </w:rPr>
                  <w:t xml:space="preserve">https://1000projects.org/ </w:t>
                </w:r>
              </w:hyperlink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5" w:history="1">
                <w:r>
                  <w:rPr>
                    <w:rStyle w:val="Hyperlink"/>
                  </w:rPr>
                  <w:t xml:space="preserve">https://nevonprojects.com/ </w:t>
                </w:r>
              </w:hyperlink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6" w:history="1">
                <w:r>
                  <w:rPr>
                    <w:rStyle w:val="Hyperlink"/>
                  </w:rPr>
                  <w:t xml:space="preserve">https://www.freestudentprojects.com/ </w:t>
                </w:r>
              </w:hyperlink>
            </w:r>
            <w:r>
              <w:br/>
            </w:r>
            <w:r>
              <w:tab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hyperlink r:id="rId26" w:history="1">
                <w:r>
                  <w:rPr>
                    <w:rStyle w:val="Hyperlink"/>
                  </w:rPr>
                  <w:t>o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6" w:history="1">
                <w:r>
                  <w:rPr>
                    <w:rStyle w:val="Hyperlink"/>
                  </w:rPr>
                  <w:t xml:space="preserve"> https://technofizi.net/best-computer-science-</w:t>
                </w:r>
              </w:hyperlink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6" w:history="1">
                <w:r>
                  <w:rPr>
                    <w:rStyle w:val="Hyperlink"/>
                  </w:rPr>
                  <w:t>and-engineering-cse-project-topics-ideas-for-</w:t>
                </w:r>
              </w:hyperlink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26" w:history="1">
                <w:r>
                  <w:rPr>
                    <w:rStyle w:val="Hyperlink"/>
                  </w:rPr>
                  <w:t xml:space="preserve">students/ </w:t>
                </w:r>
              </w:hyperlink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71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371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55A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search and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apply for jobs in at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least two labor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marketplace countries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(KSA, UAE, etc.)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  <w:tab w:pos="1124" w:val="left"/>
                <w:tab w:pos="1484" w:val="left"/>
              </w:tabs>
              <w:autoSpaceDE w:val="0"/>
              <w:widowControl/>
              <w:spacing w:line="257" w:lineRule="auto" w:before="0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Browse the following website and create an account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on each website </w:t>
            </w:r>
            <w:r>
              <w:br/>
            </w:r>
            <w:r>
              <w:tab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Bayt.com – The Middle East Leading Job Site </w:t>
            </w:r>
            <w:r>
              <w:tab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Monster Gulf – The International Job Portal </w:t>
            </w:r>
            <w:r>
              <w:tab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Gulf Talent – Jobs in Dubai and the Middle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East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Find the handy ‘search’ option at the top of your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homepage to search for the jobs that best suit your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skills. </w:t>
            </w:r>
          </w:p>
          <w:p>
            <w:pPr>
              <w:autoSpaceDN w:val="0"/>
              <w:autoSpaceDE w:val="0"/>
              <w:widowControl/>
              <w:spacing w:line="252" w:lineRule="auto" w:before="22" w:after="0"/>
              <w:ind w:left="820" w:right="576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Select the job type from the first ‘Job Type’ drop-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down menu, next, select the location from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second drop-down menu.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247" w:lineRule="auto" w:before="22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Enter any keywords you want to use to find suitable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job vacancies. </w:t>
            </w:r>
          </w:p>
          <w:p>
            <w:pPr>
              <w:autoSpaceDN w:val="0"/>
              <w:autoSpaceDE w:val="0"/>
              <w:widowControl/>
              <w:spacing w:line="254" w:lineRule="auto" w:before="20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On the results page you can search for part-time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jobs only, full-time jobs only, employers only, 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agencies only. Tick the boxes as appropriate to your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search. </w:t>
            </w:r>
          </w:p>
          <w:p>
            <w:pPr>
              <w:autoSpaceDN w:val="0"/>
              <w:autoSpaceDE w:val="0"/>
              <w:widowControl/>
              <w:spacing w:line="254" w:lineRule="auto" w:before="22" w:after="0"/>
              <w:ind w:left="1392" w:right="3600" w:hanging="93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Search for jobs by: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Company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Category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Location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All jobs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Agency </w:t>
            </w:r>
            <w:r>
              <w:br/>
            </w:r>
            <w:r>
              <w:rPr>
                <w:rFonts w:ascii="Wingdings" w:hAnsi="Wingdings" w:eastAsia="Wingdings"/>
                <w:b w:val="0"/>
                <w:i w:val="0"/>
                <w:color w:val="000000"/>
                <w:sz w:val="24"/>
              </w:rPr>
              <w:t>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Industry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0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21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onwards </w:t>
            </w:r>
          </w:p>
        </w:tc>
      </w:tr>
    </w:tbl>
    <w:p>
      <w:pPr>
        <w:autoSpaceDN w:val="0"/>
        <w:autoSpaceDE w:val="0"/>
        <w:widowControl/>
        <w:spacing w:line="197" w:lineRule="auto" w:before="608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43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50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96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4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Construct terminal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plan drawing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41" w:lineRule="auto" w:before="234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Using DIN Rail command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Navigate AutoCAD Electrical interface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Inserting, editing, and numbering wires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Using 3-phase ladders and components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Using the circuit clipboard and circuit builder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Editing, moving, copying, and deleting components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Copying installation and location code values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Inserting terminals and jumpers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Using PLC symbols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Inserting connectors for point-to-point wiring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Creating custom symbols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27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Week-22 </w:t>
            </w:r>
          </w:p>
        </w:tc>
      </w:tr>
    </w:tbl>
    <w:p>
      <w:pPr>
        <w:autoSpaceDN w:val="0"/>
        <w:autoSpaceDE w:val="0"/>
        <w:widowControl/>
        <w:spacing w:line="197" w:lineRule="auto" w:before="7050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44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720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45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57 </w:t>
            </w:r>
          </w:p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Draw Panel layout</w:t>
            </w:r>
          </w:p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34" w:lineRule="auto" w:before="236" w:after="0"/>
              <w:ind w:left="460" w:right="158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Circuit Lines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Change Line Style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Drag a symbol from the docked library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PLC (Parametric)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PLC(full units)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Insert Individual PLC I/O points </w:t>
            </w:r>
          </w:p>
          <w:p>
            <w:pPr>
              <w:autoSpaceDN w:val="0"/>
              <w:autoSpaceDE w:val="0"/>
              <w:widowControl/>
              <w:spacing w:line="240" w:lineRule="auto" w:before="142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2642870" cy="2418080"/>
                  <wp:docPr id="25" name="Picture 2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870" cy="241808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541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Week-23 </w:t>
            </w:r>
          </w:p>
        </w:tc>
      </w:tr>
      <w:tr>
        <w:trPr>
          <w:trHeight w:hRule="exact" w:val="405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87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58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 Electrical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circuits &amp; control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9" w:lineRule="auto" w:before="232" w:after="0"/>
              <w:ind w:left="820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2C2F34"/>
                <w:sz w:val="24"/>
              </w:rPr>
              <w:t xml:space="preserve">Draw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schematic diagram of an electrical circuit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shows the complete electrical connections between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components using their symbols and lines.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4" w:lineRule="auto" w:before="136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Start with a collection of electrical symbols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appropriate for your diagram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Draw circuits represented by lines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Drag and drop symbols to the circuits and connect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Use line hops if any lines need to cross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264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45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3726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81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3036570" cy="2274570"/>
                  <wp:docPr id="26" name="Picture 2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6570" cy="227457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42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07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auto" w:before="286" w:after="0"/>
              <w:ind w:left="10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Prepare Presentation </w:t>
            </w:r>
            <w:r>
              <w:br/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Drawing of Electrical Circuit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9" w:lineRule="auto" w:before="244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Prepare presentation Drawing of an Electrical circuit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Guide to the Trainees for preparation of presentation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 of an electrical circuit.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9" w:lineRule="auto" w:before="136" w:after="0"/>
              <w:ind w:left="46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Assign Independent presentation drawing of an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electrical circuit to each Trainee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presentation drawing of an electrical circuit based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on trainee’s aptitude and acquired skills.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19" w:lineRule="auto" w:before="142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Presentation drawing of the electrical circuit by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keeping in view the emerging trends in the local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market as well as across the globe.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00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Week-24 </w:t>
            </w:r>
          </w:p>
        </w:tc>
      </w:tr>
      <w:tr>
        <w:trPr>
          <w:trHeight w:hRule="exact" w:val="107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9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60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Demonstrate Ethics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and Professional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Conduct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94" w:val="left"/>
              </w:tabs>
              <w:autoSpaceDE w:val="0"/>
              <w:widowControl/>
              <w:spacing w:line="272" w:lineRule="exact" w:before="232" w:after="0"/>
              <w:ind w:left="13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(For 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150" w:after="0"/>
              <w:ind w:left="494" w:right="0" w:firstLine="0"/>
              <w:jc w:val="left"/>
            </w:pP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  <w:u w:val="single"/>
              </w:rPr>
              <w:t>Page No: 4 and Annex-II)</w:t>
            </w:r>
          </w:p>
        </w:tc>
        <w:tc>
          <w:tcPr>
            <w:tcW w:type="dxa" w:w="1310"/>
            <w:vMerge w:val="restart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70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Week-25 </w:t>
            </w:r>
          </w:p>
        </w:tc>
      </w:tr>
      <w:tr>
        <w:trPr>
          <w:trHeight w:hRule="exact" w:val="275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3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61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Submission Drawing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Electrical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38" w:lineRule="auto" w:before="238" w:after="0"/>
              <w:ind w:left="1180" w:right="2592" w:hanging="72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types of drawings. i.e. </w:t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Submission Drawings </w:t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Working Drawings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Structural Drawing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Shop Drawings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As-Built Drawings </w:t>
            </w:r>
          </w:p>
        </w:tc>
        <w:tc>
          <w:tcPr>
            <w:tcW w:type="dxa" w:w="2910"/>
            <w:vMerge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44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46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2578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4" w:lineRule="auto" w:before="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Introduction &amp; components of Submission Drawing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Brief Electrical Design Submission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Why submission drawing is mandatory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When must a submission drawing be made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Features of submission drawing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Components of submission drawing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737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353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62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Plan Business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Process activities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3" w:lineRule="auto" w:before="234" w:after="0"/>
              <w:ind w:left="460" w:right="72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Fundamentals of Business Development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Provide due assistance to in-line manager e.g. </w:t>
            </w:r>
          </w:p>
          <w:p>
            <w:pPr>
              <w:autoSpaceDN w:val="0"/>
              <w:autoSpaceDE w:val="0"/>
              <w:widowControl/>
              <w:spacing w:line="317" w:lineRule="auto" w:before="148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coordinating recurring meetings, intimate resource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availability, create and keep documentation, validate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applicable company-defined standards. </w:t>
            </w:r>
          </w:p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8" w:lineRule="auto" w:before="140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activities, e.g. Apply specific life cycle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methodologies – (Requirement gathering, design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solution, prototype, testing, documentation)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Estimate time, e.g. hour calculation for an activity;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consider calendar year official leaves, company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working timings. </w:t>
            </w:r>
          </w:p>
          <w:p>
            <w:pPr>
              <w:autoSpaceDN w:val="0"/>
              <w:autoSpaceDE w:val="0"/>
              <w:widowControl/>
              <w:spacing w:line="329" w:lineRule="auto" w:before="136" w:after="0"/>
              <w:ind w:left="820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Achieve work breakdown, divide module into smaller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more manageable components e.g. testing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 may have components like interface,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coordinates, and render cases. </w:t>
            </w:r>
          </w:p>
          <w:p>
            <w:pPr>
              <w:autoSpaceDN w:val="0"/>
              <w:autoSpaceDE w:val="0"/>
              <w:widowControl/>
              <w:spacing w:line="298" w:lineRule="auto" w:before="140" w:after="0"/>
              <w:ind w:left="460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Level resource due to workload, e.g. calculation of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leisure hours of a worker.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Week-26 </w:t>
            </w:r>
          </w:p>
        </w:tc>
      </w:tr>
      <w:tr>
        <w:trPr>
          <w:trHeight w:hRule="exact" w:val="195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3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63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Freelancing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4" w:lineRule="auto" w:before="234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freelancing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Explain opportunities in freelancing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Guide trainees on what resources are available for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freelancing in the market. i.e. freelancing below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622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47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5394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2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websites. </w:t>
            </w:r>
          </w:p>
          <w:p>
            <w:pPr>
              <w:autoSpaceDN w:val="0"/>
              <w:autoSpaceDE w:val="0"/>
              <w:widowControl/>
              <w:spacing w:line="245" w:lineRule="auto" w:before="150" w:after="0"/>
              <w:ind w:left="1180" w:right="2736" w:firstLine="0"/>
              <w:jc w:val="left"/>
            </w:pP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Fiverr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Upwork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Toptal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Simply Hired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PeoplePerHour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Aquent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Crowded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The Creative Group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99Designs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Nexxt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Writer Access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TaskRabbit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Skyword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Designhill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Freelancer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Guru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Hireable </w:t>
            </w:r>
            <w:r>
              <w:br/>
            </w:r>
            <w:r>
              <w:rPr>
                <w:rFonts w:ascii="Courier New" w:hAnsi="Courier New" w:eastAsia="Courier New"/>
                <w:b w:val="0"/>
                <w:i w:val="0"/>
                <w:color w:val="000000"/>
                <w:sz w:val="24"/>
              </w:rPr>
              <w:t>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FlexJobs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95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3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64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Entrepreneurship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24" w:lineRule="auto" w:before="236" w:after="0"/>
              <w:ind w:left="460" w:right="187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Entrepreneurship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Types of Entrepreneurship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Characteristics of Entrepreneurship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Concept of Entrepreneurship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970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4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65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Sales and Marketing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Strategies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4" w:lineRule="auto" w:before="236" w:after="0"/>
              <w:ind w:left="460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Sales and Marketing Strategies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Types of Sales and Marketing Strategies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Characteristics of Sales and Marketing Strategies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Concept of Sales and Marketing Strategies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542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2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66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SWOT Analysis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4" w:lineRule="auto" w:before="234" w:after="0"/>
              <w:ind w:left="460" w:right="273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SWOT Analysis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Benefits of SWOT Analysis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Concept of SWOT Analysis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08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12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67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PEST Analysis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5" w:lineRule="auto" w:before="234" w:after="0"/>
              <w:ind w:left="460" w:right="288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PEST Analysis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Benefits of PEST Analysis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556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48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6.000000000000014" w:type="dxa"/>
      </w:tblPr>
      <w:tblGrid>
        <w:gridCol w:w="2910"/>
        <w:gridCol w:w="2910"/>
        <w:gridCol w:w="2910"/>
        <w:gridCol w:w="2910"/>
      </w:tblGrid>
      <w:tr>
        <w:trPr>
          <w:trHeight w:hRule="exact" w:val="654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No.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Task 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Description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166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Week </w:t>
            </w:r>
          </w:p>
        </w:tc>
      </w:tr>
      <w:tr>
        <w:trPr>
          <w:trHeight w:hRule="exact" w:val="442"/>
        </w:trPr>
        <w:tc>
          <w:tcPr>
            <w:tcW w:type="dxa" w:w="940"/>
            <w:tcBorders>
              <w:start w:sz="4.000000000000014" w:val="single" w:color="#000000"/>
              <w:top w:sz="3.199999999999932" w:val="single" w:color="#000000"/>
              <w:end w:sz="3.1999999999999886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770"/>
            <w:tcBorders>
              <w:start w:sz="3.1999999999999886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9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0" w:lineRule="auto" w:before="0" w:after="0"/>
              <w:ind w:left="46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Concept of PEST Analysis </w:t>
            </w:r>
          </w:p>
        </w:tc>
        <w:tc>
          <w:tcPr>
            <w:tcW w:type="dxa" w:w="1310"/>
            <w:tcBorders>
              <w:start w:sz="4.0" w:val="single" w:color="#000000"/>
              <w:top w:sz="3.199999999999932" w:val="single" w:color="#000000"/>
              <w:end w:sz="3.199999999999818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542"/>
        </w:trPr>
        <w:tc>
          <w:tcPr>
            <w:tcW w:type="dxa" w:w="940"/>
            <w:tcBorders>
              <w:start w:sz="4.000000000000014" w:val="single" w:color="#000000"/>
              <w:top w:sz="3.2000000000000455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28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68 </w:t>
            </w:r>
          </w:p>
        </w:tc>
        <w:tc>
          <w:tcPr>
            <w:tcW w:type="dxa" w:w="2770"/>
            <w:tcBorders>
              <w:start w:sz="3.1999999999999886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SMART Objectives</w:t>
            </w:r>
          </w:p>
        </w:tc>
        <w:tc>
          <w:tcPr>
            <w:tcW w:type="dxa" w:w="659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4" w:lineRule="auto" w:before="236" w:after="0"/>
              <w:ind w:left="460" w:right="230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SMART Objectives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Benefits of SMART Objectives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Concept of SMART Objectives </w:t>
            </w:r>
          </w:p>
        </w:tc>
        <w:tc>
          <w:tcPr>
            <w:tcW w:type="dxa" w:w="1310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386"/>
        </w:trPr>
        <w:tc>
          <w:tcPr>
            <w:tcW w:type="dxa" w:w="940"/>
            <w:tcBorders>
              <w:start w:sz="4.000000000000014" w:val="single" w:color="#000000"/>
              <w:top w:sz="4.0" w:val="single" w:color="#000000"/>
              <w:end w:sz="3.199999999999988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5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69 </w:t>
            </w:r>
          </w:p>
        </w:tc>
        <w:tc>
          <w:tcPr>
            <w:tcW w:type="dxa" w:w="2770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Cost Management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(OPEX, CAPEX,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ROCE, etc.)</w:t>
            </w:r>
          </w:p>
        </w:tc>
        <w:tc>
          <w:tcPr>
            <w:tcW w:type="dxa" w:w="659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0" w:val="left"/>
              </w:tabs>
              <w:autoSpaceDE w:val="0"/>
              <w:widowControl/>
              <w:spacing w:line="331" w:lineRule="auto" w:before="234" w:after="0"/>
              <w:ind w:left="460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Understanding the Differences between Operating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Capital Expenses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OPEX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CAPEX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Define ROCE </w:t>
            </w:r>
          </w:p>
        </w:tc>
        <w:tc>
          <w:tcPr>
            <w:tcW w:type="dxa" w:w="131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8156" w:after="0"/>
        <w:ind w:left="0" w:right="156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49 </w:t>
      </w:r>
    </w:p>
    <w:p>
      <w:pPr>
        <w:sectPr>
          <w:pgSz w:w="12240" w:h="15840"/>
          <w:pgMar w:top="720" w:right="288" w:bottom="496" w:left="31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autoSpaceDE w:val="0"/>
        <w:widowControl/>
        <w:spacing w:line="358" w:lineRule="exact" w:before="0" w:after="0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Annexure-II </w:t>
      </w:r>
    </w:p>
    <w:p>
      <w:pPr>
        <w:autoSpaceDN w:val="0"/>
        <w:autoSpaceDE w:val="0"/>
        <w:widowControl/>
        <w:spacing w:line="364" w:lineRule="exact" w:before="218" w:after="0"/>
        <w:ind w:left="114" w:right="1008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SUGGESTIVE FORMAT AND SEQUENC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E O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RDER OF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 xml:space="preserve"> MOT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IVAT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IO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NAL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LECTURE.</w:t>
      </w:r>
    </w:p>
    <w:p>
      <w:pPr>
        <w:autoSpaceDN w:val="0"/>
        <w:autoSpaceDE w:val="0"/>
        <w:widowControl/>
        <w:spacing w:line="318" w:lineRule="exact" w:before="212" w:after="0"/>
        <w:ind w:left="114" w:right="1008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Mentor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Mentors are provided an observation checklist form to evaluate and share their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observational feedback on how students within each team engage and collaborate in a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learning environment. The checklist is provided at two different points: Once towards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the end of the course. The checklists are an opportunity for mentors to share their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unique perspective on group dynamics based on various team activities, gameplay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sessions, pitch preparation, and other sessions, giving insights on the nature of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communication and teamwork taking place and how both learning outcomes and the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student experience can be improved in the future. </w:t>
      </w:r>
    </w:p>
    <w:p>
      <w:pPr>
        <w:autoSpaceDN w:val="0"/>
        <w:autoSpaceDE w:val="0"/>
        <w:widowControl/>
        <w:spacing w:line="316" w:lineRule="exact" w:before="200" w:after="254"/>
        <w:ind w:left="114" w:right="1728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Session- 1 (Communication):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Please find below an overview of the activities taking place Session plan that will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support your 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10490"/>
      </w:tblGrid>
      <w:tr>
        <w:trPr>
          <w:trHeight w:hRule="exact" w:val="282"/>
        </w:trPr>
        <w:tc>
          <w:tcPr>
            <w:tcW w:type="dxa" w:w="92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Session- 1 OVERVIEW </w:t>
            </w:r>
          </w:p>
        </w:tc>
      </w:tr>
      <w:tr>
        <w:trPr>
          <w:trHeight w:hRule="exact" w:val="288"/>
        </w:trPr>
        <w:tc>
          <w:tcPr>
            <w:tcW w:type="dxa" w:w="92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Aims and Objectives: </w:t>
            </w:r>
          </w:p>
        </w:tc>
      </w:tr>
      <w:tr>
        <w:trPr>
          <w:trHeight w:hRule="exact" w:val="2300"/>
        </w:trPr>
        <w:tc>
          <w:tcPr>
            <w:tcW w:type="dxa" w:w="92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8" w:val="left"/>
              </w:tabs>
              <w:autoSpaceDE w:val="0"/>
              <w:widowControl/>
              <w:spacing w:line="245" w:lineRule="auto" w:before="0" w:after="0"/>
              <w:ind w:left="466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 introduce the communication skills and how it will work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Get to know mentor and team - build rapport and develop a strong sense of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Provide an introduction to communication skills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Team to collaborate on an activity sheet developing their communication,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teamwork, and problem-solving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Gain an understanding of participants’ own communication skills rating at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start of the program </w:t>
            </w:r>
          </w:p>
        </w:tc>
      </w:tr>
    </w:tbl>
    <w:p>
      <w:pPr>
        <w:autoSpaceDN w:val="0"/>
        <w:autoSpaceDE w:val="0"/>
        <w:widowControl/>
        <w:spacing w:line="512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22"/>
        <w:gridCol w:w="2622"/>
        <w:gridCol w:w="2622"/>
        <w:gridCol w:w="2622"/>
      </w:tblGrid>
      <w:tr>
        <w:trPr>
          <w:trHeight w:hRule="exact" w:val="288"/>
        </w:trPr>
        <w:tc>
          <w:tcPr>
            <w:tcW w:type="dxa" w:w="23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Activity: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Participant Time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Teacher Time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Time </w:t>
            </w:r>
          </w:p>
        </w:tc>
      </w:tr>
      <w:tr>
        <w:trPr>
          <w:trHeight w:hRule="exact" w:val="840"/>
        </w:trPr>
        <w:tc>
          <w:tcPr>
            <w:tcW w:type="dxa" w:w="23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6" w:right="41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 Attend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contribute to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scheduled.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4"/>
        </w:trPr>
        <w:tc>
          <w:tcPr>
            <w:tcW w:type="dxa" w:w="23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good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works.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4"/>
        </w:trPr>
        <w:tc>
          <w:tcPr>
            <w:tcW w:type="dxa" w:w="2314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what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good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mean </w:t>
            </w:r>
          </w:p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84"/>
        </w:trPr>
        <w:tc>
          <w:tcPr>
            <w:tcW w:type="dxa" w:w="2314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what </w:t>
            </w:r>
          </w:p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197" w:lineRule="auto" w:before="36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50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2622"/>
        <w:gridCol w:w="2622"/>
        <w:gridCol w:w="2622"/>
        <w:gridCol w:w="2622"/>
      </w:tblGrid>
      <w:tr>
        <w:trPr>
          <w:trHeight w:hRule="exact" w:val="1114"/>
        </w:trPr>
        <w:tc>
          <w:tcPr>
            <w:tcW w:type="dxa" w:w="23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999999999999886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are important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good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999999999999886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999999999999886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3.9999999999998863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64"/>
        </w:trPr>
        <w:tc>
          <w:tcPr>
            <w:tcW w:type="dxa" w:w="2314"/>
            <w:tcBorders>
              <w:start w:sz="3.2000000000000455" w:val="single" w:color="#000000"/>
              <w:top w:sz="3.999999999999886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learning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outcomes: </w:t>
            </w:r>
          </w:p>
        </w:tc>
        <w:tc>
          <w:tcPr>
            <w:tcW w:type="dxa" w:w="4624"/>
            <w:gridSpan w:val="2"/>
            <w:tcBorders>
              <w:start w:sz="4.0" w:val="single" w:color="#000000"/>
              <w:top w:sz="3.999999999999886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Resources:</w:t>
            </w:r>
          </w:p>
        </w:tc>
        <w:tc>
          <w:tcPr>
            <w:tcW w:type="dxa" w:w="2312"/>
            <w:tcBorders>
              <w:start w:sz="4.0" w:val="single" w:color="#000000"/>
              <w:top w:sz="3.999999999999886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Enterprise skills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developed: </w:t>
            </w:r>
          </w:p>
        </w:tc>
      </w:tr>
      <w:tr>
        <w:trPr>
          <w:trHeight w:hRule="exact" w:val="3370"/>
        </w:trPr>
        <w:tc>
          <w:tcPr>
            <w:tcW w:type="dxa" w:w="231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288" w:right="144" w:hanging="1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works. </w:t>
            </w:r>
          </w:p>
          <w:p>
            <w:pPr>
              <w:autoSpaceDN w:val="0"/>
              <w:tabs>
                <w:tab w:pos="288" w:val="left"/>
              </w:tabs>
              <w:autoSpaceDE w:val="0"/>
              <w:widowControl/>
              <w:spacing w:line="245" w:lineRule="auto" w:before="2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mean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are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important for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4624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2" w:right="259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Podium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Projector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Computer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Flip Chart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Marker </w:t>
            </w:r>
          </w:p>
        </w:tc>
        <w:tc>
          <w:tcPr>
            <w:tcW w:type="dxa" w:w="231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15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Communication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Self Confidence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51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290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Schedule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Should do </w:t>
            </w:r>
          </w:p>
        </w:tc>
      </w:tr>
      <w:tr>
        <w:trPr>
          <w:trHeight w:hRule="exact" w:val="1664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72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Welcome: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5 min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86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Short welcome and ask the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introduce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Note for Instructor: Throughout this session, please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monitor the session to ensure nothing inappropriate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being happened. </w:t>
            </w:r>
          </w:p>
        </w:tc>
      </w:tr>
      <w:tr>
        <w:trPr>
          <w:trHeight w:hRule="exact" w:val="2772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58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Icebreaker: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10 min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Start your session by delivering an icebreaker, this will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enable you and your team to start to build rapport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create a team presentation for the tasks ahead.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icebreaker below should work well at introductions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encouraging communication, but feel free to use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others if you think they are more appropriate. It is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important to encourage young people to get to know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each other and build strong team links during the first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hour; this will help to increase their motivation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throughout the sessions. </w:t>
            </w:r>
          </w:p>
        </w:tc>
      </w:tr>
      <w:tr>
        <w:trPr>
          <w:trHeight w:hRule="exact" w:val="2494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15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Introduction &amp;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Onboarding: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20mins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 a brief introduction of the qualification to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your introduction cover the following: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Explanation of the program and structure. (Kamyab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jawan Program)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How you will use your communication skills in your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professional life.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Key contacts and key information – e.g. role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teacher, mentor, and SEED. Policies and procedures </w:t>
            </w:r>
          </w:p>
        </w:tc>
      </w:tr>
    </w:tbl>
    <w:p>
      <w:pPr>
        <w:autoSpaceDN w:val="0"/>
        <w:autoSpaceDE w:val="0"/>
        <w:widowControl/>
        <w:spacing w:line="197" w:lineRule="auto" w:before="384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51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2498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(user agreements and “contact us” section). Everyone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go to the Group Rules tab at the top of their screen,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read out the rules, and ask everyone to verbally agree.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Ensure that the consequences are clear for using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platform outside of hours. (9am-8pm)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What is up next for the next 2 weeks ahead so young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people know what to expect (see pages 5-7 for 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overview of the challenge). Allow young people to ask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 questions about the session topic. </w:t>
            </w:r>
          </w:p>
        </w:tc>
      </w:tr>
      <w:tr>
        <w:trPr>
          <w:trHeight w:hRule="exact" w:val="7496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Team Activity Planning: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30 minutes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MENTOR: Explain to the whole team that you will now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planning how to collaborate for the first and second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collaborative Team Activities that will take place outside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session. There will not be another session until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next session so this step is required because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communicating and making decisions outside of a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session requires a different strategy that must be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agreed upon so that everyone knows what they are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doing for this activity and how. </w:t>
            </w:r>
          </w:p>
          <w:p>
            <w:pPr>
              <w:autoSpaceDN w:val="0"/>
              <w:tabs>
                <w:tab w:pos="466" w:val="left"/>
                <w:tab w:pos="826" w:val="left"/>
              </w:tabs>
              <w:autoSpaceDE w:val="0"/>
              <w:widowControl/>
              <w:spacing w:line="278" w:lineRule="exact" w:before="14" w:after="0"/>
              <w:ind w:left="106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“IDENTIFY ENTREPRENEURS” TEAM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“BRAINSTORMING SOCIAL PROBLEMS” TEAM </w:t>
            </w:r>
            <w:r>
              <w:tab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ACTIVITY”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As a team, collaborate on a creative brainstorm on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social problems in your community. Vote on the areas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you feel most passionate about as a team, then write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sure the teams have the opportunity to talk about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how they want to work as a team through the activities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e.g. when they want to complete the activities, how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communicate, the role of the project manager, etc. </w:t>
            </w:r>
          </w:p>
          <w:p>
            <w:pPr>
              <w:autoSpaceDN w:val="0"/>
              <w:autoSpaceDE w:val="0"/>
              <w:widowControl/>
              <w:spacing w:line="245" w:lineRule="auto" w:before="12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sure you allocate each young person a specific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 that they are the project manager for the weekly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6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Type up notes for their strategy if this is helpful - it can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included underneath the Team Contract. </w:t>
            </w:r>
          </w:p>
        </w:tc>
      </w:tr>
      <w:tr>
        <w:trPr>
          <w:trHeight w:hRule="exact" w:val="1664"/>
        </w:trPr>
        <w:tc>
          <w:tcPr>
            <w:tcW w:type="dxa" w:w="308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15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Session Close: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 minutes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MENTOR: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Close the session with the opportunity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Instructor: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Facilitate the wrap-up of the session. A quick reminder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what is coming up next and when the next session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197" w:lineRule="auto" w:before="1520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52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autoSpaceDE w:val="0"/>
        <w:widowControl/>
        <w:spacing w:line="310" w:lineRule="exact" w:before="0" w:after="262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MOTIVATIONAL LECTURES LINKS.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497"/>
        <w:gridCol w:w="3497"/>
        <w:gridCol w:w="3497"/>
      </w:tblGrid>
      <w:tr>
        <w:trPr>
          <w:trHeight w:hRule="exact" w:val="330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  <w:u w:val="single"/>
              </w:rPr>
              <w:t>TOPIC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 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  <w:u w:val="single"/>
              </w:rPr>
              <w:t>SPEAKER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 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0" w:lineRule="exact" w:before="4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  <w:u w:val="single"/>
              </w:rPr>
              <w:t>LINK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8"/>
              </w:rPr>
              <w:t xml:space="preserve"> </w:t>
            </w:r>
          </w:p>
        </w:tc>
      </w:tr>
      <w:tr>
        <w:trPr>
          <w:trHeight w:hRule="exact" w:val="842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Face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Problems In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Life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https://www.youtube.com/watch?v=OrQte08Ml90</w:t>
            </w:r>
          </w:p>
        </w:tc>
      </w:tr>
      <w:tr>
        <w:trPr>
          <w:trHeight w:hRule="exact" w:val="836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Just Control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https://www.youtube.com/watch?v=JzFs__yJt-w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40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Communicate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Effectively 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https://www.youtube.com/watch?v=PhHAQEGehKc</w:t>
            </w:r>
          </w:p>
        </w:tc>
      </w:tr>
      <w:tr>
        <w:trPr>
          <w:trHeight w:hRule="exact" w:val="1666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ATTITUDE is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Everything 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Tony Robbins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Les Brown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David Goggins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Jocko Willink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Wayne Dyer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Eckart Tolle 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https://www.youtube.com/watch?v=5fS3rj6eIFg</w:t>
            </w:r>
          </w:p>
        </w:tc>
      </w:tr>
      <w:tr>
        <w:trPr>
          <w:trHeight w:hRule="exact" w:val="1114"/>
        </w:trPr>
        <w:tc>
          <w:tcPr>
            <w:tcW w:type="dxa" w:w="1806"/>
            <w:tcBorders>
              <w:start w:sz="3.2000000000000455" w:val="single" w:color="#000000"/>
              <w:top w:sz="3.199999999999818" w:val="single" w:color="#000000"/>
              <w:end w:sz="3.2000000000000455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Control Your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26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Jim Rohn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Les Brown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TD Jakes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Tony Robbins</w:t>
            </w:r>
          </w:p>
        </w:tc>
        <w:tc>
          <w:tcPr>
            <w:tcW w:type="dxa" w:w="608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https://www.youtube.com/watch?v=chn86sH0O5U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34"/>
        </w:trPr>
        <w:tc>
          <w:tcPr>
            <w:tcW w:type="dxa" w:w="1806"/>
            <w:tcBorders>
              <w:start w:sz="3.2000000000000455" w:val="single" w:color="#000000"/>
              <w:top w:sz="3.199999999999818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Defeat Fear,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Build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Confidence </w:t>
            </w:r>
          </w:p>
        </w:tc>
        <w:tc>
          <w:tcPr>
            <w:tcW w:type="dxa" w:w="2126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Shaykh Atif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Ahmed</w:t>
            </w:r>
          </w:p>
        </w:tc>
        <w:tc>
          <w:tcPr>
            <w:tcW w:type="dxa" w:w="6080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https://www.youtube.com/watch?v=s10dzfbozd4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4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Wisdom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the Eagle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 Kurooji 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https://www.youtube.com/watch?v=bEU7V5rJTtw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6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Power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ATTITUDE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hyperlink r:id="rId51" w:history="1">
                <w:r>
                  <w:rPr>
                    <w:rStyle w:val="Hyperlink"/>
                  </w:rPr>
                  <w:t xml:space="preserve">Titan Man </w:t>
                </w:r>
              </w:hyperlink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https://www.youtube.com/watch?v=r8LJ5X2ejqU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34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STOP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WASTING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TIME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Arnold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Schwarzenegger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https://www.youtube.com/watch?v=kzSBrJmXqdg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2"/>
        </w:trPr>
        <w:tc>
          <w:tcPr>
            <w:tcW w:type="dxa" w:w="1806"/>
            <w:tcBorders>
              <w:start w:sz="3.2000000000000455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Risk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</w:t>
            </w:r>
          </w:p>
        </w:tc>
        <w:tc>
          <w:tcPr>
            <w:tcW w:type="dxa" w:w="212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Denzel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Washington </w:t>
            </w:r>
          </w:p>
        </w:tc>
        <w:tc>
          <w:tcPr>
            <w:tcW w:type="dxa" w:w="6080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  <w:u w:val="single"/>
              </w:rPr>
              <w:t>https://www.youtube.com/watch?v=tbnzAVRZ9Xc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197" w:lineRule="auto" w:before="361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53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autoSpaceDE w:val="0"/>
        <w:widowControl/>
        <w:spacing w:line="434" w:lineRule="exact" w:before="0" w:after="264"/>
        <w:ind w:left="474" w:right="144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Annexure-III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SUGGESTIVE FORMAT AND SEQUENCE ORDER OF SUCCESS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STORY-1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497"/>
        <w:gridCol w:w="3497"/>
        <w:gridCol w:w="3497"/>
      </w:tblGrid>
      <w:tr>
        <w:trPr>
          <w:trHeight w:hRule="exact" w:val="282"/>
        </w:trPr>
        <w:tc>
          <w:tcPr>
            <w:tcW w:type="dxa" w:w="104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 No </w:t>
            </w:r>
          </w:p>
        </w:tc>
        <w:tc>
          <w:tcPr>
            <w:tcW w:type="dxa" w:w="297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55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1732"/>
        </w:trPr>
        <w:tc>
          <w:tcPr>
            <w:tcW w:type="dxa" w:w="104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297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8" w:right="115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Self &amp; Family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background </w:t>
            </w:r>
          </w:p>
        </w:tc>
        <w:tc>
          <w:tcPr>
            <w:tcW w:type="dxa" w:w="55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57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Asim Qamar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Middle-class Family &amp; live in a rented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house, with 3 children &amp; parents. </w:t>
            </w:r>
          </w:p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B.Tech. Mechanical, freelance designing &amp;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consultant. </w:t>
            </w:r>
          </w:p>
          <w:p>
            <w:pPr>
              <w:autoSpaceDN w:val="0"/>
              <w:autoSpaceDE w:val="0"/>
              <w:widowControl/>
              <w:spacing w:line="238" w:lineRule="auto" w:before="0" w:after="0"/>
              <w:ind w:left="46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Financial hardships etc </w:t>
            </w:r>
          </w:p>
        </w:tc>
      </w:tr>
      <w:tr>
        <w:trPr>
          <w:trHeight w:hRule="exact" w:val="1706"/>
        </w:trPr>
        <w:tc>
          <w:tcPr>
            <w:tcW w:type="dxa" w:w="104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97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NAVTTC Training/  or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got trained through any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other source </w:t>
            </w:r>
          </w:p>
        </w:tc>
        <w:tc>
          <w:tcPr>
            <w:tcW w:type="dxa" w:w="55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Information about course, apply and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Course duration, trade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Attendance, active participation, monthly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tests, interest in lab work. </w:t>
            </w:r>
          </w:p>
        </w:tc>
      </w:tr>
      <w:tr>
        <w:trPr>
          <w:trHeight w:hRule="exact" w:val="5332"/>
        </w:trPr>
        <w:tc>
          <w:tcPr>
            <w:tcW w:type="dxa" w:w="1046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297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Post-training activities </w:t>
            </w:r>
          </w:p>
        </w:tc>
        <w:tc>
          <w:tcPr>
            <w:tcW w:type="dxa" w:w="556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4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After graduation, I am searching in any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specialized field of my trade. So I am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keeping on a search where I give my full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potential &amp; get success. Then I realize I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have a passion for designing.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824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Through freelancing where zero investment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is required, I have generated reasonable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capital to start my own Design house.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824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As a freelance designer you can see my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 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52" w:history="1">
                <w:r>
                  <w:rPr>
                    <w:rStyle w:val="Hyperlink"/>
                  </w:rPr>
                  <w:t>(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FF"/>
                <w:sz w:val="24"/>
                <w:u w:val="single"/>
              </w:rPr>
              <w:hyperlink r:id="rId52" w:history="1">
                <w:r>
                  <w:rPr>
                    <w:rStyle w:val="Hyperlink"/>
                  </w:rPr>
                  <w:t>https://grabcad.com/aq-2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hyperlink r:id="rId52" w:history="1">
                <w:r>
                  <w:rPr>
                    <w:rStyle w:val="Hyperlink"/>
                  </w:rPr>
                  <w:t>)</w:t>
                </w:r>
              </w:hyperlink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design house I have 14 nos. of designers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the area Mechanical, Manufacturing,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Civil &amp; Fabrication. </w:t>
            </w:r>
          </w:p>
          <w:p>
            <w:pPr>
              <w:autoSpaceDN w:val="0"/>
              <w:autoSpaceDE w:val="0"/>
              <w:widowControl/>
              <w:spacing w:line="245" w:lineRule="auto" w:before="2" w:after="0"/>
              <w:ind w:left="824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The clients are local &amp; international &amp; last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year company generate 107,000 USD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remittances. </w:t>
            </w:r>
          </w:p>
          <w:p>
            <w:pPr>
              <w:autoSpaceDN w:val="0"/>
              <w:autoSpaceDE w:val="0"/>
              <w:widowControl/>
              <w:spacing w:line="245" w:lineRule="auto" w:before="2" w:after="0"/>
              <w:ind w:left="824" w:right="288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After a long journey of strive, life is going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well and has its own house and sufficient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capital. </w:t>
            </w:r>
          </w:p>
        </w:tc>
      </w:tr>
      <w:tr>
        <w:trPr>
          <w:trHeight w:hRule="exact" w:val="1442"/>
        </w:trPr>
        <w:tc>
          <w:tcPr>
            <w:tcW w:type="dxa" w:w="1046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97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8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(under training) </w:t>
            </w:r>
          </w:p>
        </w:tc>
        <w:tc>
          <w:tcPr>
            <w:tcW w:type="dxa" w:w="556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4" w:val="left"/>
              </w:tabs>
              <w:autoSpaceDE w:val="0"/>
              <w:widowControl/>
              <w:spacing w:line="245" w:lineRule="auto" w:before="0" w:after="0"/>
              <w:ind w:left="46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Impose self-discipline and ensure regularity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Hard work pays in the end so be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always ready for the same. </w:t>
            </w:r>
          </w:p>
        </w:tc>
      </w:tr>
    </w:tbl>
    <w:p>
      <w:pPr>
        <w:autoSpaceDN w:val="0"/>
        <w:autoSpaceDE w:val="0"/>
        <w:widowControl/>
        <w:spacing w:line="197" w:lineRule="auto" w:before="111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54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p>
      <w:pPr>
        <w:autoSpaceDN w:val="0"/>
        <w:autoSpaceDE w:val="0"/>
        <w:widowControl/>
        <w:spacing w:line="298" w:lineRule="exact" w:before="0" w:after="0"/>
        <w:ind w:left="360" w:right="144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Note: Success story is a source of motivation for the trainees and can be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presented in several ways/forms in a NAVTTC skill development course as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under: -</w:t>
      </w:r>
    </w:p>
    <w:p>
      <w:pPr>
        <w:autoSpaceDN w:val="0"/>
        <w:tabs>
          <w:tab w:pos="722" w:val="left"/>
        </w:tabs>
        <w:autoSpaceDE w:val="0"/>
        <w:widowControl/>
        <w:spacing w:line="298" w:lineRule="exact" w:before="226" w:after="0"/>
        <w:ind w:left="360" w:right="1152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To call a passed out successful trainee of the institute. He will narrate his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success story to the trainees in his own words and meet trainees as well.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To see and listen to a recorded video/clip (5 to 7 minutes) showing a </w:t>
      </w:r>
      <w:r>
        <w:rPr>
          <w:rFonts w:ascii="Arial,Bold" w:hAnsi="Arial,Bold" w:eastAsia="Arial,Bold"/>
          <w:b/>
          <w:i w:val="0"/>
          <w:color w:val="000000"/>
          <w:sz w:val="24"/>
        </w:rPr>
        <w:t>successful trainee Audio-video recording that has to cover the above-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mentioned points. </w:t>
      </w:r>
    </w:p>
    <w:p>
      <w:pPr>
        <w:autoSpaceDN w:val="0"/>
        <w:autoSpaceDE w:val="0"/>
        <w:widowControl/>
        <w:spacing w:line="298" w:lineRule="exact" w:before="0" w:after="0"/>
        <w:ind w:left="722" w:right="115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The teacher displays the picture of a successful trainee (name, trade,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institute, organization, job, earning, etc.) and narrates his/her story in the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teacher’s own motivational words. </w:t>
      </w:r>
    </w:p>
    <w:p>
      <w:pPr>
        <w:autoSpaceDN w:val="0"/>
        <w:autoSpaceDE w:val="0"/>
        <w:widowControl/>
        <w:spacing w:line="197" w:lineRule="auto" w:before="9684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55 </w:t>
      </w:r>
    </w:p>
    <w:p>
      <w:pPr>
        <w:sectPr>
          <w:pgSz w:w="12240" w:h="15840"/>
          <w:pgMar w:top="720" w:right="424" w:bottom="49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2"/>
        <w:ind w:left="0" w:right="0"/>
      </w:pPr>
    </w:p>
    <w:p>
      <w:pPr>
        <w:autoSpaceDN w:val="0"/>
        <w:autoSpaceDE w:val="0"/>
        <w:widowControl/>
        <w:spacing w:line="338" w:lineRule="exact" w:before="0" w:after="264"/>
        <w:ind w:left="474" w:right="144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SUGGESTIVE FORMAT AND SEQUENCE ORDER OF SUCCESS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STORY-2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497"/>
        <w:gridCol w:w="3497"/>
        <w:gridCol w:w="3497"/>
      </w:tblGrid>
      <w:tr>
        <w:trPr>
          <w:trHeight w:hRule="exact" w:val="290"/>
        </w:trPr>
        <w:tc>
          <w:tcPr>
            <w:tcW w:type="dxa" w:w="1050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 No </w:t>
            </w:r>
          </w:p>
        </w:tc>
        <w:tc>
          <w:tcPr>
            <w:tcW w:type="dxa" w:w="2984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555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2538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8" w:right="129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Self &amp; Family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background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2" w:right="1296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Efthakhar Alam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Belong to Middle-class Family.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0" w:after="0"/>
              <w:ind w:left="46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Intermediate &amp; Different CAD courses.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It was 2010 and I had passed the harde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st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 xml:space="preserve"> </w:t>
            </w:r>
            <w:r>
              <w:tab/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time in my life. I will never forget those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 xml:space="preserve"> </w:t>
            </w:r>
            <w:r>
              <w:tab/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days. My father faced a huge loss in his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 xml:space="preserve"> </w:t>
            </w:r>
            <w:r>
              <w:tab/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business. For this reason, our family w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as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 xml:space="preserve"> </w:t>
            </w:r>
            <w:r>
              <w:tab/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unable to pass the days. We were nearly</w:t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 xml:space="preserve"> </w:t>
            </w:r>
            <w:r>
              <w:tab/>
            </w:r>
            <w:r>
              <w:rPr>
                <w:rFonts w:ascii="Georgia" w:hAnsi="Georgia" w:eastAsia="Georgia"/>
                <w:b w:val="0"/>
                <w:i w:val="0"/>
                <w:color w:val="292929"/>
                <w:sz w:val="24"/>
              </w:rPr>
              <w:t>hand to mouth.</w:t>
            </w:r>
          </w:p>
        </w:tc>
      </w:tr>
      <w:tr>
        <w:trPr>
          <w:trHeight w:hRule="exact" w:val="1708"/>
        </w:trPr>
        <w:tc>
          <w:tcPr>
            <w:tcW w:type="dxa" w:w="1050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984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NAVTTC Training/  or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got trained through any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other source </w:t>
            </w:r>
          </w:p>
        </w:tc>
        <w:tc>
          <w:tcPr>
            <w:tcW w:type="dxa" w:w="5552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0" w:after="0"/>
              <w:ind w:left="46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Information about course, apply and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Course duration, trade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Attendance, active participation, monthly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tests, interest in lab work. </w:t>
            </w:r>
          </w:p>
        </w:tc>
      </w:tr>
      <w:tr>
        <w:trPr>
          <w:trHeight w:hRule="exact" w:val="3388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Post-training activities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2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After the Intermediate, I have purchased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computer from my pocket money,  I am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keeping on finding where I give my full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efforts &amp; get success. Then I realize Job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not the only solution &amp; then I become 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Entrepreneur.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0" w:after="0"/>
              <w:ind w:left="462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Through my Business, I have generated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USD 5000 per month.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0" w:after="0"/>
              <w:ind w:left="462" w:right="43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My clients are generally the Automotive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industry. </w:t>
            </w:r>
          </w:p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2" w:after="0"/>
              <w:ind w:left="462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 that time I am in a comfortable position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&amp; my Business has flourished. </w:t>
            </w:r>
          </w:p>
        </w:tc>
      </w:tr>
      <w:tr>
        <w:trPr>
          <w:trHeight w:hRule="exact" w:val="1712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8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(under training)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2" w:val="left"/>
              </w:tabs>
              <w:autoSpaceDE w:val="0"/>
              <w:widowControl/>
              <w:spacing w:line="245" w:lineRule="auto" w:before="0" w:after="0"/>
              <w:ind w:left="46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Impose self-discipline and become regular.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Hard work &amp; convert into smart work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pays in the end so be always ready for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same. </w:t>
            </w:r>
          </w:p>
        </w:tc>
      </w:tr>
    </w:tbl>
    <w:p>
      <w:pPr>
        <w:autoSpaceDN w:val="0"/>
        <w:autoSpaceDE w:val="0"/>
        <w:widowControl/>
        <w:spacing w:line="316" w:lineRule="exact" w:before="470" w:after="0"/>
        <w:ind w:left="474" w:right="144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Note: Success story is a source of motivation for the trainees and can be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presented in several ways/forms in a NAVTTC skill development course as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under: -</w:t>
      </w:r>
    </w:p>
    <w:p>
      <w:pPr>
        <w:autoSpaceDN w:val="0"/>
        <w:autoSpaceDE w:val="0"/>
        <w:widowControl/>
        <w:spacing w:line="298" w:lineRule="exact" w:before="224" w:after="0"/>
        <w:ind w:left="836" w:right="115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To call a passed out successful trainee of the institute. He will narrate his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success story to the trainees in his own words and meet trainees as well. </w:t>
      </w:r>
    </w:p>
    <w:p>
      <w:pPr>
        <w:autoSpaceDN w:val="0"/>
        <w:autoSpaceDE w:val="0"/>
        <w:widowControl/>
        <w:spacing w:line="197" w:lineRule="auto" w:before="36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56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p>
      <w:pPr>
        <w:autoSpaceDN w:val="0"/>
        <w:autoSpaceDE w:val="0"/>
        <w:widowControl/>
        <w:spacing w:line="286" w:lineRule="exact" w:before="0" w:after="0"/>
        <w:ind w:left="722" w:right="1584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To see and listen to a recorded video/clip (5 to 7 minutes) showing a </w:t>
      </w:r>
      <w:r>
        <w:rPr>
          <w:rFonts w:ascii="Arial,Bold" w:hAnsi="Arial,Bold" w:eastAsia="Arial,Bold"/>
          <w:b/>
          <w:i w:val="0"/>
          <w:color w:val="000000"/>
          <w:sz w:val="24"/>
        </w:rPr>
        <w:t>successful trainee Audio-video recording that has to cover the above-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mentioned points. </w:t>
      </w:r>
    </w:p>
    <w:p>
      <w:pPr>
        <w:autoSpaceDN w:val="0"/>
        <w:autoSpaceDE w:val="0"/>
        <w:widowControl/>
        <w:spacing w:line="294" w:lineRule="exact" w:before="0" w:after="0"/>
        <w:ind w:left="722" w:right="115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The teacher displays the picture of a successful trainee (name, trade,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institute, organization, job, earning, etc.) and narrates his/her story in the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teacher’s own motivational words. </w:t>
      </w:r>
    </w:p>
    <w:p>
      <w:pPr>
        <w:autoSpaceDN w:val="0"/>
        <w:autoSpaceDE w:val="0"/>
        <w:widowControl/>
        <w:spacing w:line="197" w:lineRule="auto" w:before="1144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57 </w:t>
      </w:r>
    </w:p>
    <w:p>
      <w:pPr>
        <w:sectPr>
          <w:pgSz w:w="12240" w:h="15840"/>
          <w:pgMar w:top="720" w:right="424" w:bottom="49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2"/>
        <w:ind w:left="0" w:right="0"/>
      </w:pPr>
    </w:p>
    <w:p>
      <w:pPr>
        <w:autoSpaceDN w:val="0"/>
        <w:autoSpaceDE w:val="0"/>
        <w:widowControl/>
        <w:spacing w:line="312" w:lineRule="exact" w:before="0" w:after="0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SUGGESTIVE FORMAT AND SEQUENC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E O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RDER OF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 xml:space="preserve"> S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UCCESS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p>
      <w:pPr>
        <w:autoSpaceDN w:val="0"/>
        <w:autoSpaceDE w:val="0"/>
        <w:widowControl/>
        <w:spacing w:line="310" w:lineRule="exact" w:before="54" w:after="264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STORY-3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3497"/>
        <w:gridCol w:w="3497"/>
        <w:gridCol w:w="3497"/>
      </w:tblGrid>
      <w:tr>
        <w:trPr>
          <w:trHeight w:hRule="exact" w:val="290"/>
        </w:trPr>
        <w:tc>
          <w:tcPr>
            <w:tcW w:type="dxa" w:w="1050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S. No </w:t>
            </w:r>
          </w:p>
        </w:tc>
        <w:tc>
          <w:tcPr>
            <w:tcW w:type="dxa" w:w="2984"/>
            <w:tcBorders>
              <w:start w:sz="4.0" w:val="single" w:color="#000000"/>
              <w:top w:sz="3.2000000000000455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5552"/>
            <w:tcBorders>
              <w:start w:sz="3.199999999999818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1728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8" w:right="129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Self &amp; Family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background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6" w:right="216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James Ran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Belong to Poor Family.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46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BS. Mechanical &amp; expertise in AUTO-CAD. </w:t>
            </w:r>
          </w:p>
          <w:p>
            <w:pPr>
              <w:autoSpaceDN w:val="0"/>
              <w:autoSpaceDE w:val="0"/>
              <w:widowControl/>
              <w:spacing w:line="245" w:lineRule="auto" w:before="0" w:after="0"/>
              <w:ind w:left="826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During my teenage, I have faced the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hardest time in my life.&amp; this time give me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lot of learning. </w:t>
            </w:r>
          </w:p>
        </w:tc>
      </w:tr>
      <w:tr>
        <w:trPr>
          <w:trHeight w:hRule="exact" w:val="1540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NAVTTC Training/  or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got trained through any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other source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6" w:val="left"/>
              </w:tabs>
              <w:autoSpaceDE w:val="0"/>
              <w:widowControl/>
              <w:spacing w:line="245" w:lineRule="auto" w:before="0" w:after="0"/>
              <w:ind w:left="466" w:right="288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Information about course, apply and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Course duration, trade selection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Attendance, active participation, monthly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tests, interest in lab work. </w:t>
            </w:r>
          </w:p>
        </w:tc>
      </w:tr>
      <w:tr>
        <w:trPr>
          <w:trHeight w:hRule="exact" w:val="1738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8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Post-training activities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6" w:right="144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After completing his Engineering. He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started a job in a small organization &amp; with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time he improves his skills. </w:t>
            </w:r>
          </w:p>
          <w:p>
            <w:pPr>
              <w:autoSpaceDN w:val="0"/>
              <w:autoSpaceDE w:val="0"/>
              <w:widowControl/>
              <w:spacing w:line="245" w:lineRule="auto" w:before="2" w:after="0"/>
              <w:ind w:left="826" w:right="0" w:hanging="36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Now he becomes a Product Design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Engineer. In a well-known company &amp; take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salary of USD 4000 per month. </w:t>
            </w:r>
          </w:p>
        </w:tc>
      </w:tr>
      <w:tr>
        <w:trPr>
          <w:trHeight w:hRule="exact" w:val="1196"/>
        </w:trPr>
        <w:tc>
          <w:tcPr>
            <w:tcW w:type="dxa" w:w="1050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984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8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(under training) </w:t>
            </w:r>
          </w:p>
        </w:tc>
        <w:tc>
          <w:tcPr>
            <w:tcW w:type="dxa" w:w="5552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6" w:val="left"/>
              </w:tabs>
              <w:autoSpaceDE w:val="0"/>
              <w:widowControl/>
              <w:spacing w:line="245" w:lineRule="auto" w:before="0" w:after="0"/>
              <w:ind w:left="46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Take the training opportunity seriously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Impose self-discipline and become regular.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Make Hard work &amp;  pays in the end so be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always ready for the same. </w:t>
            </w:r>
          </w:p>
        </w:tc>
      </w:tr>
    </w:tbl>
    <w:p>
      <w:pPr>
        <w:autoSpaceDN w:val="0"/>
        <w:autoSpaceDE w:val="0"/>
        <w:widowControl/>
        <w:spacing w:line="268" w:lineRule="exact" w:before="518" w:after="0"/>
        <w:ind w:left="47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Note: Success story is a source of motivation for the trainees and can be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312" w:lineRule="exact" w:before="4" w:after="0"/>
        <w:ind w:left="474" w:right="144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presented in several ways/forms in a NAVTTC skill development course as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under: -</w:t>
      </w:r>
    </w:p>
    <w:p>
      <w:pPr>
        <w:autoSpaceDN w:val="0"/>
        <w:tabs>
          <w:tab w:pos="836" w:val="left"/>
        </w:tabs>
        <w:autoSpaceDE w:val="0"/>
        <w:widowControl/>
        <w:spacing w:line="294" w:lineRule="exact" w:before="230" w:after="0"/>
        <w:ind w:left="474" w:right="1152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To call a passed out successful trainee of the institute. He will narrate his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success story to the trainees in his own words and meet trainees as well.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To see and listen to a recorded video/clip (5 to 7 minutes) showing a </w:t>
      </w:r>
      <w:r>
        <w:rPr>
          <w:rFonts w:ascii="Arial,Bold" w:hAnsi="Arial,Bold" w:eastAsia="Arial,Bold"/>
          <w:b/>
          <w:i w:val="0"/>
          <w:color w:val="000000"/>
          <w:sz w:val="24"/>
        </w:rPr>
        <w:t>successful trainee Audio-video recording that has to cover the above-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mentioned points. </w:t>
      </w:r>
    </w:p>
    <w:p>
      <w:pPr>
        <w:autoSpaceDN w:val="0"/>
        <w:autoSpaceDE w:val="0"/>
        <w:widowControl/>
        <w:spacing w:line="294" w:lineRule="exact" w:before="0" w:after="0"/>
        <w:ind w:left="836" w:right="1152" w:hanging="362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The teacher displays the picture of a successful trainee (name, trade,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institute, organization, job, earning, etc.) and narrates his/her story in the 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teacher’s own motivational words. </w:t>
      </w:r>
    </w:p>
    <w:p>
      <w:pPr>
        <w:autoSpaceDN w:val="0"/>
        <w:autoSpaceDE w:val="0"/>
        <w:widowControl/>
        <w:spacing w:line="197" w:lineRule="auto" w:before="174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58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autoSpaceDE w:val="0"/>
        <w:widowControl/>
        <w:spacing w:line="368" w:lineRule="exact" w:before="0" w:after="280"/>
        <w:ind w:left="114" w:right="1296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Annex-IV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BASIC AUTOCAD TERMINOLOGY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There are some basic terms that the user will want to review before using AutoCAD.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Some terms have links to give the user more information.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00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Absolute co-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ordinates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way of inputting points based on AutoCAD’s origin.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Acad.dwt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230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the default template that automatically loads whenever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user starts a drawing session. It can be customized to suit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your needs.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86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Associated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Dimensioning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Dimensions that are associated with specific points will update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as that point is moved. </w:t>
            </w:r>
          </w:p>
        </w:tc>
      </w:tr>
      <w:tr>
        <w:trPr>
          <w:trHeight w:hRule="exact" w:val="83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Backup file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AutoCAD can be set to automatically backup your drawing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save it. This is a safeguard in case your file gets corrupted. It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saved with a .BAK extension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Block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pre-drawn image user can insert in your drawing to save time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make your file size smaller.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4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Crosshairs</w:t>
            </w:r>
          </w:p>
        </w:tc>
        <w:tc>
          <w:tcPr>
            <w:tcW w:type="dxa" w:w="695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10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your cursor when it is in the drawing space.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Cursor</w:t>
            </w:r>
          </w:p>
        </w:tc>
        <w:tc>
          <w:tcPr>
            <w:tcW w:type="dxa" w:w="695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86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Your cursor will change depending on where it is in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program. </w:t>
            </w:r>
          </w:p>
        </w:tc>
      </w:tr>
      <w:tr>
        <w:trPr>
          <w:trHeight w:hRule="exact" w:val="111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Database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 AutoCAD drawing file is one large database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containing all the information needed to reproduce the objects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when the file is opened. Info for layers and line types etc.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stored in this manner.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Dialog box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AutoCAD uses a large number of dialog boxes to get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information from the user. Users must know how to input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information that it asks for. </w:t>
            </w:r>
          </w:p>
        </w:tc>
      </w:tr>
      <w:tr>
        <w:trPr>
          <w:trHeight w:hRule="exact" w:val="834"/>
        </w:trPr>
        <w:tc>
          <w:tcPr>
            <w:tcW w:type="dxa" w:w="2632"/>
            <w:tcBorders>
              <w:start w:sz="3.2000000000000455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Drawing template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file </w:t>
            </w:r>
          </w:p>
        </w:tc>
        <w:tc>
          <w:tcPr>
            <w:tcW w:type="dxa" w:w="695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file that contains preset values for the frequently used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setting. AKA a prototype drawing. The file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extension in DWT.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Extents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outer boundaries of the objects user have drawn.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Grid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02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pattern of dots displayed on the screen to guide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user. It can be toggled on and off by pressing the F7 key.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Layer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All objects are drawn on a layer. Users can group objects (such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as electrical) on a single layer and organize your drawing. </w:t>
            </w:r>
          </w:p>
        </w:tc>
      </w:tr>
      <w:tr>
        <w:trPr>
          <w:trHeight w:hRule="exact" w:val="56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Layout Tabs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space used for plotting your drawings (formerly called Paper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Space).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Limits (Grid)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12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setting to impose an ‘artificial’ boundary on your drawing that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sets the area of the grid, and when turned on, limits the user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 in the grid area.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Linetype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72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All objects are drawn with a particular line type.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Examples would be solid, center, dashed, etc. </w:t>
            </w:r>
          </w:p>
        </w:tc>
      </w:tr>
      <w:tr>
        <w:trPr>
          <w:trHeight w:hRule="exact" w:val="28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Model space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drawing space where the user ‘model’ the objects.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Modify </w:t>
            </w:r>
          </w:p>
        </w:tc>
        <w:tc>
          <w:tcPr>
            <w:tcW w:type="dxa" w:w="695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generic term used for changing your objects. </w:t>
            </w:r>
          </w:p>
        </w:tc>
      </w:tr>
    </w:tbl>
    <w:p>
      <w:pPr>
        <w:autoSpaceDN w:val="0"/>
        <w:autoSpaceDE w:val="0"/>
        <w:widowControl/>
        <w:spacing w:line="197" w:lineRule="auto" w:before="482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59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Object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 item that is in the AutoCAD database. Also known as 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entity. </w:t>
            </w:r>
          </w:p>
        </w:tc>
      </w:tr>
      <w:tr>
        <w:trPr>
          <w:trHeight w:hRule="exact" w:val="29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Origin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(0, 0) point of your current coordinate system. </w:t>
            </w:r>
          </w:p>
        </w:tc>
      </w:tr>
      <w:tr>
        <w:trPr>
          <w:trHeight w:hRule="exact" w:val="83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Orthomode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drawing mode that allows the user to draw only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perpendicular lines. It is toggled on and off by pressing the F8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key.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Osnap-Object Snap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method of ‘snapping’ to certain, precise points on 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object.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Pan </w:t>
            </w:r>
          </w:p>
        </w:tc>
        <w:tc>
          <w:tcPr>
            <w:tcW w:type="dxa" w:w="695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move around drawing by dragging the drawing area around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your screen.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Path </w:t>
            </w:r>
          </w:p>
        </w:tc>
        <w:tc>
          <w:tcPr>
            <w:tcW w:type="dxa" w:w="695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specific folder where AutoCAD looks for or saves files. </w:t>
            </w:r>
          </w:p>
        </w:tc>
      </w:tr>
      <w:tr>
        <w:trPr>
          <w:trHeight w:hRule="exact" w:val="290"/>
        </w:trPr>
        <w:tc>
          <w:tcPr>
            <w:tcW w:type="dxa" w:w="2632"/>
            <w:tcBorders>
              <w:start w:sz="3.2000000000000455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Pick </w:t>
            </w:r>
          </w:p>
        </w:tc>
        <w:tc>
          <w:tcPr>
            <w:tcW w:type="dxa" w:w="695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select an object by ‘left-clicking’ on it. </w:t>
            </w:r>
          </w:p>
        </w:tc>
      </w:tr>
      <w:tr>
        <w:trPr>
          <w:trHeight w:hRule="exact" w:val="28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Plot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Also known as a print. To make a hard copy of your drawing.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Polar coordinates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way of inputting points based on distance and angle.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Property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 specific characteristic of an object such as a layer, scale,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line type, start point, etc. </w:t>
            </w:r>
          </w:p>
        </w:tc>
      </w:tr>
      <w:tr>
        <w:trPr>
          <w:trHeight w:hRule="exact" w:val="28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Relative coordinates 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way of inputting points is based on a starting point. </w:t>
            </w:r>
          </w:p>
        </w:tc>
      </w:tr>
      <w:tr>
        <w:trPr>
          <w:trHeight w:hRule="exact" w:val="288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Selection set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current group of objects selected for modifying.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Snap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a drawing mode that allows users to snap your cursor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precise points laid out in a grid pattern. Toggle with the F9 key. </w:t>
            </w:r>
          </w:p>
        </w:tc>
      </w:tr>
      <w:tr>
        <w:trPr>
          <w:trHeight w:hRule="exact" w:val="28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Styles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Formatting that defines the look of the text, dimensions, etc. </w:t>
            </w:r>
          </w:p>
        </w:tc>
      </w:tr>
      <w:tr>
        <w:trPr>
          <w:trHeight w:hRule="exact" w:val="111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Units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basic drawing unit is set for your drawing. For example,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user can use inches or millimeters depending on your needs.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User can also set the precision you want to be displayed, such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nearest 1/4", 1/ 2" 1/64", etc.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User co-ordinate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Modifications made to the World Co-ordinate System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system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(UCS)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(WCS) results in a User Coordinate System (UCS) </w:t>
            </w:r>
          </w:p>
        </w:tc>
      </w:tr>
      <w:tr>
        <w:trPr>
          <w:trHeight w:hRule="exact" w:val="282"/>
        </w:trPr>
        <w:tc>
          <w:tcPr>
            <w:tcW w:type="dxa" w:w="2632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View </w:t>
            </w:r>
          </w:p>
        </w:tc>
        <w:tc>
          <w:tcPr>
            <w:tcW w:type="dxa" w:w="695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particular area of your drawing.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Viewport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separate ‘window’ on your drawing. Users may have more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than one viewport visible to see different areas of your drawing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at the same time.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Wizard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 easy step-by-step instruction set to help users set-up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certain aspects of your drawing. </w:t>
            </w:r>
          </w:p>
        </w:tc>
      </w:tr>
      <w:tr>
        <w:trPr>
          <w:trHeight w:hRule="exact" w:val="83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World Co-ordinate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This is the common X-Y co-ordinate system that is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System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(WCS)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default. If it is modified, it becomes a User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coordinate System (UCS) </w:t>
            </w:r>
          </w:p>
        </w:tc>
      </w:tr>
      <w:tr>
        <w:trPr>
          <w:trHeight w:hRule="exact" w:val="568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6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Zoom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0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view either a smaller section of your drawing (zoom in) or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larger section (zoom out). </w:t>
            </w:r>
          </w:p>
        </w:tc>
      </w:tr>
    </w:tbl>
    <w:p>
      <w:pPr>
        <w:autoSpaceDN w:val="0"/>
        <w:autoSpaceDE w:val="0"/>
        <w:widowControl/>
        <w:spacing w:line="197" w:lineRule="auto" w:before="247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60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98"/>
        <w:ind w:left="0" w:right="0"/>
      </w:pPr>
    </w:p>
    <w:p>
      <w:pPr>
        <w:autoSpaceDN w:val="0"/>
        <w:autoSpaceDE w:val="0"/>
        <w:widowControl/>
        <w:spacing w:line="268" w:lineRule="exact" w:before="0" w:after="258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3D CAD TERMINOLOGY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83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2D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concept of displaying real-world objects on a flat surface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showing only height and width. This system uses only the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X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axes.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3D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way of displaying a real-world object in a more natural way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adding depth to the height and width. This system uses the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X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,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Y,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Z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axes. </w:t>
            </w:r>
          </w:p>
        </w:tc>
      </w:tr>
      <w:tr>
        <w:trPr>
          <w:trHeight w:hRule="exact" w:val="56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Boolean Operations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Commands that allow the user to add, subtract or intersect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solid objects in AutoCAD.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Complex surface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Generally a curved surface. Examples: car fender, landscape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contour.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Elevation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difference between an object being at zero on the Z-axis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the height that it is above zero. </w:t>
            </w:r>
          </w:p>
        </w:tc>
      </w:tr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Extrude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extrude command raises the shape of a 2D outline into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3D solid. For example, a circle would be extruded into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cylinder. </w:t>
            </w:r>
          </w:p>
        </w:tc>
      </w:tr>
      <w:tr>
        <w:trPr>
          <w:trHeight w:hRule="exact" w:val="28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Face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simplest true 3D surface.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Facet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three or four-sided polygon that represents a piece (or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section) of a 3D surface. </w:t>
            </w:r>
          </w:p>
        </w:tc>
      </w:tr>
      <w:tr>
        <w:trPr>
          <w:trHeight w:hRule="exact" w:val="842"/>
        </w:trPr>
        <w:tc>
          <w:tcPr>
            <w:tcW w:type="dxa" w:w="2632"/>
            <w:tcBorders>
              <w:start w:sz="3.2000000000000455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Hidden line removal </w:t>
            </w:r>
          </w:p>
        </w:tc>
        <w:tc>
          <w:tcPr>
            <w:tcW w:type="dxa" w:w="695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way of hiding lines that would not be visible if the user were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viewing the actual object user has drawn in AutoCAD. </w:t>
            </w:r>
          </w:p>
          <w:p>
            <w:pPr>
              <w:autoSpaceDN w:val="0"/>
              <w:autoSpaceDE w:val="0"/>
              <w:widowControl/>
              <w:spacing w:line="233" w:lineRule="auto" w:before="6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(Command: HIDE)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Isometric Drawing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simple way of achieving a 3D appearance using 2D drawing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methods.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Plan View </w:t>
            </w:r>
          </w:p>
        </w:tc>
        <w:tc>
          <w:tcPr>
            <w:tcW w:type="dxa" w:w="695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Also known as the top view, a plan view looks directly down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WCS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Z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-axis to the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X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-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axis. </w:t>
            </w:r>
          </w:p>
        </w:tc>
      </w:tr>
      <w:tr>
        <w:trPr>
          <w:trHeight w:hRule="exact" w:val="56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Primitive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00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basic solid building block. Examples: boxes, cones,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cylinders. </w:t>
            </w:r>
          </w:p>
        </w:tc>
      </w:tr>
      <w:tr>
        <w:trPr>
          <w:trHeight w:hRule="exact" w:val="28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Region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2D area consisting of lines, arcs, etc.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Rendering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complex way of adding photo-realistic qualities to a 3D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model user has created. </w:t>
            </w:r>
          </w:p>
        </w:tc>
      </w:tr>
      <w:tr>
        <w:trPr>
          <w:trHeight w:hRule="exact" w:val="56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Shading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Quick ways of adding color to a 3D object user have drawn.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(Command: SHADE)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Solid Model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3D model creating using solid ‘building blocks’. This is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most accurate way of representing real-world objects in CAD. </w:t>
            </w:r>
          </w:p>
        </w:tc>
      </w:tr>
      <w:tr>
        <w:trPr>
          <w:trHeight w:hRule="exact" w:val="56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Surface Model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3D model is defined by surfaces. The surface consists of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polygons. </w:t>
            </w:r>
          </w:p>
        </w:tc>
      </w:tr>
      <w:tr>
        <w:trPr>
          <w:trHeight w:hRule="exact" w:val="562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Thickness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property of lines and other objects that gives them a 3D like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 appearance. </w:t>
            </w:r>
          </w:p>
        </w:tc>
      </w:tr>
      <w:tr>
        <w:trPr>
          <w:trHeight w:hRule="exact" w:val="56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UCS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user coordinates the system. This is defined by the person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drawing to have easier access to portions of a 3D model. </w:t>
            </w:r>
          </w:p>
        </w:tc>
      </w:tr>
      <w:tr>
        <w:trPr>
          <w:trHeight w:hRule="exact" w:val="28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View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particular view of the object user has created. </w:t>
            </w:r>
          </w:p>
        </w:tc>
      </w:tr>
      <w:tr>
        <w:trPr>
          <w:trHeight w:hRule="exact" w:val="836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Viewport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10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window into your drawing showing a particular view. Users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can have several viewports on your screen. Different from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viewports used in plotting. </w:t>
            </w:r>
          </w:p>
        </w:tc>
      </w:tr>
    </w:tbl>
    <w:p>
      <w:pPr>
        <w:autoSpaceDN w:val="0"/>
        <w:autoSpaceDE w:val="0"/>
        <w:widowControl/>
        <w:spacing w:line="197" w:lineRule="auto" w:before="304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61 </w:t>
      </w:r>
    </w:p>
    <w:p>
      <w:pPr>
        <w:sectPr>
          <w:pgSz w:w="12240" w:h="15840"/>
          <w:pgMar w:top="716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4.000000000000057" w:type="dxa"/>
      </w:tblPr>
      <w:tblGrid>
        <w:gridCol w:w="5245"/>
        <w:gridCol w:w="5245"/>
      </w:tblGrid>
      <w:tr>
        <w:trPr>
          <w:trHeight w:hRule="exact" w:val="840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Wireframe Model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 3D shape that is defined by lines and curves. A skeletal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representation. Hidden line removal is not possible with this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model. </w:t>
            </w:r>
          </w:p>
        </w:tc>
      </w:tr>
      <w:tr>
        <w:trPr>
          <w:trHeight w:hRule="exact" w:val="284"/>
        </w:trPr>
        <w:tc>
          <w:tcPr>
            <w:tcW w:type="dxa" w:w="263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Italic" w:hAnsi="Arial,BoldItalic" w:eastAsia="Arial,BoldItalic"/>
                <w:b/>
                <w:i/>
                <w:color w:val="000000"/>
                <w:sz w:val="24"/>
              </w:rPr>
              <w:t>Z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-Axis </w:t>
            </w:r>
          </w:p>
        </w:tc>
        <w:tc>
          <w:tcPr>
            <w:tcW w:type="dxa" w:w="695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third axis defines the depth. </w:t>
            </w:r>
          </w:p>
        </w:tc>
      </w:tr>
    </w:tbl>
    <w:p>
      <w:pPr>
        <w:autoSpaceDN w:val="0"/>
        <w:autoSpaceDE w:val="0"/>
        <w:widowControl/>
        <w:spacing w:line="197" w:lineRule="auto" w:before="1205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62 </w:t>
      </w:r>
    </w:p>
    <w:p>
      <w:pPr>
        <w:sectPr>
          <w:pgSz w:w="12240" w:h="15840"/>
          <w:pgMar w:top="720" w:right="424" w:bottom="496" w:left="132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22"/>
        <w:ind w:left="0" w:right="0"/>
      </w:pPr>
    </w:p>
    <w:p>
      <w:pPr>
        <w:autoSpaceDN w:val="0"/>
        <w:autoSpaceDE w:val="0"/>
        <w:widowControl/>
        <w:spacing w:line="197" w:lineRule="auto" w:before="0" w:after="26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List of Machinery / Equipment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44.00000000000006" w:type="dxa"/>
      </w:tblPr>
      <w:tblGrid>
        <w:gridCol w:w="3459"/>
        <w:gridCol w:w="3459"/>
        <w:gridCol w:w="3459"/>
      </w:tblGrid>
      <w:tr>
        <w:trPr>
          <w:trHeight w:hRule="exact" w:val="1136"/>
        </w:trPr>
        <w:tc>
          <w:tcPr>
            <w:tcW w:type="dxa" w:w="122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d0cece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Sr. No </w:t>
            </w:r>
          </w:p>
        </w:tc>
        <w:tc>
          <w:tcPr>
            <w:tcW w:type="dxa" w:w="437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d0cece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480" w:after="0"/>
              <w:ind w:left="104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Name of the item as per curriculum </w:t>
            </w:r>
          </w:p>
        </w:tc>
        <w:tc>
          <w:tcPr>
            <w:tcW w:type="dxa" w:w="32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d0cece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278" w:after="0"/>
              <w:ind w:left="144" w:right="144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Quantity physically available at </w:t>
            </w: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the training location </w:t>
            </w:r>
          </w:p>
        </w:tc>
      </w:tr>
      <w:tr>
        <w:trPr>
          <w:trHeight w:hRule="exact" w:val="730"/>
        </w:trPr>
        <w:tc>
          <w:tcPr>
            <w:tcW w:type="dxa" w:w="122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1 </w:t>
            </w:r>
          </w:p>
        </w:tc>
        <w:tc>
          <w:tcPr>
            <w:tcW w:type="dxa" w:w="437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Desktop Computers </w:t>
            </w:r>
          </w:p>
        </w:tc>
        <w:tc>
          <w:tcPr>
            <w:tcW w:type="dxa" w:w="32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25 </w:t>
            </w:r>
          </w:p>
        </w:tc>
      </w:tr>
      <w:tr>
        <w:trPr>
          <w:trHeight w:hRule="exact" w:val="736"/>
        </w:trPr>
        <w:tc>
          <w:tcPr>
            <w:tcW w:type="dxa" w:w="122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2 </w:t>
            </w:r>
          </w:p>
        </w:tc>
        <w:tc>
          <w:tcPr>
            <w:tcW w:type="dxa" w:w="437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CAD-CAM software </w:t>
            </w:r>
          </w:p>
        </w:tc>
        <w:tc>
          <w:tcPr>
            <w:tcW w:type="dxa" w:w="32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01 </w:t>
            </w:r>
          </w:p>
        </w:tc>
      </w:tr>
      <w:tr>
        <w:trPr>
          <w:trHeight w:hRule="exact" w:val="732"/>
        </w:trPr>
        <w:tc>
          <w:tcPr>
            <w:tcW w:type="dxa" w:w="122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3 </w:t>
            </w:r>
          </w:p>
        </w:tc>
        <w:tc>
          <w:tcPr>
            <w:tcW w:type="dxa" w:w="437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Measuring Tools </w:t>
            </w:r>
          </w:p>
        </w:tc>
        <w:tc>
          <w:tcPr>
            <w:tcW w:type="dxa" w:w="32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25 </w:t>
            </w:r>
          </w:p>
        </w:tc>
      </w:tr>
      <w:tr>
        <w:trPr>
          <w:trHeight w:hRule="exact" w:val="732"/>
        </w:trPr>
        <w:tc>
          <w:tcPr>
            <w:tcW w:type="dxa" w:w="122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4 </w:t>
            </w:r>
          </w:p>
        </w:tc>
        <w:tc>
          <w:tcPr>
            <w:tcW w:type="dxa" w:w="437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Laser Printer </w:t>
            </w:r>
          </w:p>
        </w:tc>
        <w:tc>
          <w:tcPr>
            <w:tcW w:type="dxa" w:w="328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01 </w:t>
            </w:r>
          </w:p>
        </w:tc>
      </w:tr>
    </w:tbl>
    <w:p>
      <w:pPr>
        <w:autoSpaceDN w:val="0"/>
        <w:autoSpaceDE w:val="0"/>
        <w:widowControl/>
        <w:spacing w:line="197" w:lineRule="auto" w:before="282" w:after="26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>1.</w:t>
      </w:r>
      <w:r>
        <w:rPr>
          <w:rFonts w:ascii="Calibri" w:hAnsi="Calibri" w:eastAsia="Calibri"/>
          <w:b/>
          <w:i w:val="0"/>
          <w:color w:val="000000"/>
          <w:sz w:val="22"/>
        </w:rPr>
        <w:t xml:space="preserve">Software List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60.0" w:type="dxa"/>
      </w:tblPr>
      <w:tblGrid>
        <w:gridCol w:w="5188"/>
        <w:gridCol w:w="5188"/>
      </w:tblGrid>
      <w:tr>
        <w:trPr>
          <w:trHeight w:hRule="exact" w:val="734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d0cece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0" w:right="0" w:firstLine="0"/>
              <w:jc w:val="center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Sr. No 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shd w:fill="d0cece"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Software Name </w:t>
            </w:r>
          </w:p>
        </w:tc>
      </w:tr>
      <w:tr>
        <w:trPr>
          <w:trHeight w:hRule="exact" w:val="1390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60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1.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Dassault Catia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8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Complete PLM software (CAD, CAM, CAE, Motion, and simulation) </w:t>
            </w:r>
          </w:p>
        </w:tc>
      </w:tr>
      <w:tr>
        <w:trPr>
          <w:trHeight w:hRule="exact" w:val="1788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806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2.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78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Swan Soft Computer Numeric Control (SSCNC)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38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Simulator for most CNC Control Panels with material removal (Fanuc, Fagor, </w:t>
            </w:r>
          </w:p>
          <w:p>
            <w:pPr>
              <w:autoSpaceDN w:val="0"/>
              <w:autoSpaceDE w:val="0"/>
              <w:widowControl/>
              <w:spacing w:line="197" w:lineRule="auto" w:before="178" w:after="0"/>
              <w:ind w:left="46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Heidenhain, etc) </w:t>
            </w:r>
          </w:p>
        </w:tc>
      </w:tr>
      <w:tr>
        <w:trPr>
          <w:trHeight w:hRule="exact" w:val="2220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102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3.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4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Cimco Edit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8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Numeric control NC file back plot to tool path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13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Basic simulation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5" w:lineRule="auto" w:before="142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Communication with CNC </w:t>
            </w:r>
          </w:p>
        </w:tc>
      </w:tr>
      <w:tr>
        <w:trPr>
          <w:trHeight w:hRule="exact" w:val="1344"/>
        </w:trPr>
        <w:tc>
          <w:tcPr>
            <w:tcW w:type="dxa" w:w="1258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8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4.</w:t>
            </w:r>
          </w:p>
        </w:tc>
        <w:tc>
          <w:tcPr>
            <w:tcW w:type="dxa" w:w="7586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2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Siemens NX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7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Complete PLM software (CAD, CAM, CAE, Motion, and simulation) </w:t>
            </w:r>
          </w:p>
        </w:tc>
      </w:tr>
    </w:tbl>
    <w:p>
      <w:pPr>
        <w:autoSpaceDN w:val="0"/>
        <w:autoSpaceDE w:val="0"/>
        <w:widowControl/>
        <w:spacing w:line="197" w:lineRule="auto" w:before="33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63 </w:t>
      </w:r>
    </w:p>
    <w:p>
      <w:pPr>
        <w:sectPr>
          <w:pgSz w:w="12240" w:h="15840"/>
          <w:pgMar w:top="744" w:right="424" w:bottom="49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0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60.0" w:type="dxa"/>
      </w:tblPr>
      <w:tblGrid>
        <w:gridCol w:w="5188"/>
        <w:gridCol w:w="5188"/>
      </w:tblGrid>
      <w:tr>
        <w:trPr>
          <w:trHeight w:hRule="exact" w:val="1344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8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5.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AutoCAD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8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Advanced  CAD software for mechanical drafting </w:t>
            </w:r>
          </w:p>
        </w:tc>
      </w:tr>
      <w:tr>
        <w:trPr>
          <w:trHeight w:hRule="exact" w:val="1350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8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6.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6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Power Mill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76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Usage is for CAM computer-aided manufacturing </w:t>
            </w:r>
          </w:p>
        </w:tc>
      </w:tr>
      <w:tr>
        <w:trPr>
          <w:trHeight w:hRule="exact" w:val="1344"/>
        </w:trPr>
        <w:tc>
          <w:tcPr>
            <w:tcW w:type="dxa" w:w="12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588" w:after="0"/>
              <w:ind w:left="0" w:right="618" w:firstLine="0"/>
              <w:jc w:val="righ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>7.</w:t>
            </w:r>
          </w:p>
        </w:tc>
        <w:tc>
          <w:tcPr>
            <w:tcW w:type="dxa" w:w="758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80" w:after="0"/>
              <w:ind w:left="100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Master CAM </w:t>
            </w:r>
          </w:p>
          <w:p>
            <w:pPr>
              <w:autoSpaceDN w:val="0"/>
              <w:tabs>
                <w:tab w:pos="460" w:val="left"/>
              </w:tabs>
              <w:autoSpaceDE w:val="0"/>
              <w:widowControl/>
              <w:spacing w:line="247" w:lineRule="auto" w:before="380" w:after="0"/>
              <w:ind w:left="1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2"/>
              </w:rPr>
              <w:t></w:t>
            </w:r>
            <w:r>
              <w:tab/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Usage is for CAM computer-aided manufacturing </w:t>
            </w:r>
          </w:p>
        </w:tc>
      </w:tr>
    </w:tbl>
    <w:p>
      <w:pPr>
        <w:autoSpaceDN w:val="0"/>
        <w:autoSpaceDE w:val="0"/>
        <w:widowControl/>
        <w:spacing w:line="197" w:lineRule="auto" w:before="924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>2.</w:t>
      </w:r>
      <w:r>
        <w:rPr>
          <w:rFonts w:ascii="Calibri" w:hAnsi="Calibri" w:eastAsia="Calibri"/>
          <w:b/>
          <w:i w:val="0"/>
          <w:color w:val="000000"/>
          <w:sz w:val="22"/>
        </w:rPr>
        <w:t xml:space="preserve">Minimum Qualification of Teachers / Instructor </w:t>
      </w:r>
    </w:p>
    <w:p>
      <w:pPr>
        <w:autoSpaceDN w:val="0"/>
        <w:autoSpaceDE w:val="0"/>
        <w:widowControl/>
        <w:spacing w:line="197" w:lineRule="auto" w:before="422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The qualification of teachers/instructor of this course should be: </w:t>
      </w:r>
    </w:p>
    <w:p>
      <w:pPr>
        <w:autoSpaceDN w:val="0"/>
        <w:autoSpaceDE w:val="0"/>
        <w:widowControl/>
        <w:spacing w:line="197" w:lineRule="auto" w:before="428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B.Sc./BE Mechanical/Industrial &amp; Manufacturing Engineering with a minimum of 1-Years related </w:t>
      </w:r>
    </w:p>
    <w:p>
      <w:pPr>
        <w:autoSpaceDN w:val="0"/>
        <w:autoSpaceDE w:val="0"/>
        <w:widowControl/>
        <w:spacing w:line="197" w:lineRule="auto" w:before="178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Experience </w:t>
      </w:r>
    </w:p>
    <w:p>
      <w:pPr>
        <w:autoSpaceDN w:val="0"/>
        <w:autoSpaceDE w:val="0"/>
        <w:widowControl/>
        <w:spacing w:line="197" w:lineRule="auto" w:before="422" w:after="0"/>
        <w:ind w:left="0" w:right="5514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OR </w:t>
      </w:r>
    </w:p>
    <w:p>
      <w:pPr>
        <w:autoSpaceDN w:val="0"/>
        <w:autoSpaceDE w:val="0"/>
        <w:widowControl/>
        <w:spacing w:line="197" w:lineRule="auto" w:before="424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B. Tech / Honors Mechanical with 2 Years related Experience </w:t>
      </w:r>
    </w:p>
    <w:p>
      <w:pPr>
        <w:autoSpaceDN w:val="0"/>
        <w:autoSpaceDE w:val="0"/>
        <w:widowControl/>
        <w:spacing w:line="197" w:lineRule="auto" w:before="422" w:after="0"/>
        <w:ind w:left="0" w:right="5514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OR </w:t>
      </w:r>
    </w:p>
    <w:p>
      <w:pPr>
        <w:autoSpaceDN w:val="0"/>
        <w:autoSpaceDE w:val="0"/>
        <w:widowControl/>
        <w:spacing w:line="197" w:lineRule="auto" w:before="416" w:after="0"/>
        <w:ind w:left="0" w:right="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D.A.E. in Mechanical, Civil / CAD-CAM Designers / Operators with 3to 5 Years related experiences </w:t>
      </w:r>
    </w:p>
    <w:p>
      <w:pPr>
        <w:autoSpaceDN w:val="0"/>
        <w:autoSpaceDE w:val="0"/>
        <w:widowControl/>
        <w:spacing w:line="197" w:lineRule="auto" w:before="3736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64 </w:t>
      </w:r>
    </w:p>
    <w:p>
      <w:pPr>
        <w:sectPr>
          <w:pgSz w:w="12240" w:h="15840"/>
          <w:pgMar w:top="720" w:right="424" w:bottom="496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522"/>
        <w:ind w:left="0" w:right="0"/>
      </w:pPr>
    </w:p>
    <w:p>
      <w:pPr>
        <w:autoSpaceDN w:val="0"/>
        <w:autoSpaceDE w:val="0"/>
        <w:widowControl/>
        <w:spacing w:line="197" w:lineRule="auto" w:before="0" w:after="0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>3.</w:t>
      </w:r>
      <w:r>
        <w:rPr>
          <w:rFonts w:ascii="Calibri" w:hAnsi="Calibri" w:eastAsia="Calibri"/>
          <w:b/>
          <w:i w:val="0"/>
          <w:color w:val="000000"/>
          <w:sz w:val="22"/>
        </w:rPr>
        <w:t xml:space="preserve">Supportive Notes </w:t>
      </w:r>
    </w:p>
    <w:p>
      <w:pPr>
        <w:autoSpaceDN w:val="0"/>
        <w:autoSpaceDE w:val="0"/>
        <w:widowControl/>
        <w:spacing w:line="197" w:lineRule="auto" w:before="1062" w:after="326"/>
        <w:ind w:left="0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Teaching Learning Material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64.00000000000006" w:type="dxa"/>
      </w:tblPr>
      <w:tblGrid>
        <w:gridCol w:w="5188"/>
        <w:gridCol w:w="5188"/>
      </w:tblGrid>
      <w:tr>
        <w:trPr>
          <w:trHeight w:hRule="exact" w:val="850"/>
        </w:trPr>
        <w:tc>
          <w:tcPr>
            <w:tcW w:type="dxa" w:w="388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Books Name </w:t>
            </w:r>
          </w:p>
        </w:tc>
        <w:tc>
          <w:tcPr>
            <w:tcW w:type="dxa" w:w="4956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2"/>
              </w:rPr>
              <w:t xml:space="preserve">Author </w:t>
            </w:r>
          </w:p>
        </w:tc>
      </w:tr>
      <w:tr>
        <w:trPr>
          <w:trHeight w:hRule="exact" w:val="894"/>
        </w:trPr>
        <w:tc>
          <w:tcPr>
            <w:tcW w:type="dxa" w:w="388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8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CAD-CAM Notes</w:t>
            </w:r>
          </w:p>
        </w:tc>
        <w:tc>
          <w:tcPr>
            <w:tcW w:type="dxa" w:w="4956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James H Earl </w:t>
            </w:r>
          </w:p>
        </w:tc>
      </w:tr>
      <w:tr>
        <w:trPr>
          <w:trHeight w:hRule="exact" w:val="886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6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AutoCAD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Dassault </w:t>
            </w:r>
          </w:p>
        </w:tc>
      </w:tr>
      <w:tr>
        <w:trPr>
          <w:trHeight w:hRule="exact" w:val="890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8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 xml:space="preserve">AutoCAD CBT Based Curriculum 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TSSP website </w:t>
            </w:r>
          </w:p>
        </w:tc>
      </w:tr>
      <w:tr>
        <w:trPr>
          <w:trHeight w:hRule="exact" w:val="894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6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Applied CNC Machining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Josh Mitchell </w:t>
            </w:r>
          </w:p>
        </w:tc>
      </w:tr>
      <w:tr>
        <w:trPr>
          <w:trHeight w:hRule="exact" w:val="1490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78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CAD-CAM II Handbook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7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Hassan Jawad, Training Department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Gujranwala Tools Dies and Moulds Center </w:t>
            </w:r>
          </w:p>
        </w:tc>
      </w:tr>
      <w:tr>
        <w:trPr>
          <w:trHeight w:hRule="exact" w:val="1498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6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CNC Programming Handbook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Mujahid Gillani, Training Department </w:t>
            </w:r>
          </w:p>
          <w:p>
            <w:pPr>
              <w:autoSpaceDN w:val="0"/>
              <w:autoSpaceDE w:val="0"/>
              <w:widowControl/>
              <w:spacing w:line="197" w:lineRule="auto" w:before="42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Gujranwala Tools Dies and Moulds Center </w:t>
            </w:r>
          </w:p>
        </w:tc>
      </w:tr>
      <w:tr>
        <w:trPr>
          <w:trHeight w:hRule="exact" w:val="1496"/>
        </w:trPr>
        <w:tc>
          <w:tcPr>
            <w:tcW w:type="dxa" w:w="388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90" w:after="0"/>
              <w:ind w:left="96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4"/>
              </w:rPr>
              <w:t>CAD-CAM II Handbook</w:t>
            </w:r>
          </w:p>
        </w:tc>
        <w:tc>
          <w:tcPr>
            <w:tcW w:type="dxa" w:w="4956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84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Training Department </w:t>
            </w:r>
          </w:p>
          <w:p>
            <w:pPr>
              <w:autoSpaceDN w:val="0"/>
              <w:autoSpaceDE w:val="0"/>
              <w:widowControl/>
              <w:spacing w:line="197" w:lineRule="auto" w:before="422" w:after="0"/>
              <w:ind w:left="9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Gujranwala Tools Dies and Moulds Center </w:t>
            </w:r>
          </w:p>
        </w:tc>
      </w:tr>
    </w:tbl>
    <w:p>
      <w:pPr>
        <w:autoSpaceDN w:val="0"/>
        <w:autoSpaceDE w:val="0"/>
        <w:widowControl/>
        <w:spacing w:line="197" w:lineRule="auto" w:before="2408" w:after="0"/>
        <w:ind w:left="0" w:right="20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65 </w:t>
      </w:r>
    </w:p>
    <w:sectPr w:rsidR="00FC693F" w:rsidRPr="0006063C" w:rsidSect="00034616">
      <w:pgSz w:w="12240" w:h="15840"/>
      <w:pgMar w:top="744" w:right="424" w:bottom="496" w:left="1440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hyperlink" Target="https://www.cadalyst.com/software-tutorials" TargetMode="External"/><Relationship Id="rId11" Type="http://schemas.openxmlformats.org/officeDocument/2006/relationships/hyperlink" Target="http://www.cadtutor.net/" TargetMode="External"/><Relationship Id="rId12" Type="http://schemas.openxmlformats.org/officeDocument/2006/relationships/hyperlink" Target="https://tutorial45.com/autocad-tutorial/" TargetMode="External"/><Relationship Id="rId13" Type="http://schemas.openxmlformats.org/officeDocument/2006/relationships/hyperlink" Target="https://allaboutcad.com/blog/" TargetMode="External"/><Relationship Id="rId14" Type="http://schemas.openxmlformats.org/officeDocument/2006/relationships/hyperlink" Target="https://www.computeraideddesignguide.com/" TargetMode="External"/><Relationship Id="rId15" Type="http://schemas.openxmlformats.org/officeDocument/2006/relationships/hyperlink" Target="https://cadsetterout.com/" TargetMode="External"/><Relationship Id="rId16" Type="http://schemas.openxmlformats.org/officeDocument/2006/relationships/hyperlink" Target="https://blocks.draftsperson.net/" TargetMode="External"/><Relationship Id="rId17" Type="http://schemas.openxmlformats.org/officeDocument/2006/relationships/hyperlink" Target="https://www.cadoasis.com/" TargetMode="External"/><Relationship Id="rId18" Type="http://schemas.openxmlformats.org/officeDocument/2006/relationships/hyperlink" Target="https://lynn.blogs.com/" TargetMode="External"/><Relationship Id="rId19" Type="http://schemas.openxmlformats.org/officeDocument/2006/relationships/hyperlink" Target="https://autocadtips1.com/" TargetMode="External"/><Relationship Id="rId20" Type="http://schemas.openxmlformats.org/officeDocument/2006/relationships/hyperlink" Target="https://www.cad-notes.com/category/autocad/" TargetMode="External"/><Relationship Id="rId21" Type="http://schemas.openxmlformats.org/officeDocument/2006/relationships/hyperlink" Target="https://thecadgeek.com/" TargetMode="External"/><Relationship Id="rId22" Type="http://schemas.openxmlformats.org/officeDocument/2006/relationships/hyperlink" Target="https://through-the-interface.typepad.com/" TargetMode="External"/><Relationship Id="rId23" Type="http://schemas.openxmlformats.org/officeDocument/2006/relationships/hyperlink" Target="https://beingcivil.typepad.com/" TargetMode="External"/><Relationship Id="rId24" Type="http://schemas.openxmlformats.org/officeDocument/2006/relationships/hyperlink" Target="https://1000projects.org/" TargetMode="External"/><Relationship Id="rId25" Type="http://schemas.openxmlformats.org/officeDocument/2006/relationships/hyperlink" Target="https://nevonprojects.com/" TargetMode="External"/><Relationship Id="rId26" Type="http://schemas.openxmlformats.org/officeDocument/2006/relationships/hyperlink" Target="https://technofizi.net/best-computer-science-and-engineering-cse-project-topics-ideas-for-students/" TargetMode="External"/><Relationship Id="rId27" Type="http://schemas.openxmlformats.org/officeDocument/2006/relationships/image" Target="media/image2.png"/><Relationship Id="rId28" Type="http://schemas.openxmlformats.org/officeDocument/2006/relationships/image" Target="media/image3.png"/><Relationship Id="rId29" Type="http://schemas.openxmlformats.org/officeDocument/2006/relationships/image" Target="media/image4.png"/><Relationship Id="rId30" Type="http://schemas.openxmlformats.org/officeDocument/2006/relationships/image" Target="media/image5.png"/><Relationship Id="rId31" Type="http://schemas.openxmlformats.org/officeDocument/2006/relationships/image" Target="media/image6.png"/><Relationship Id="rId32" Type="http://schemas.openxmlformats.org/officeDocument/2006/relationships/image" Target="media/image7.png"/><Relationship Id="rId33" Type="http://schemas.openxmlformats.org/officeDocument/2006/relationships/image" Target="media/image8.png"/><Relationship Id="rId34" Type="http://schemas.openxmlformats.org/officeDocument/2006/relationships/image" Target="media/image9.png"/><Relationship Id="rId35" Type="http://schemas.openxmlformats.org/officeDocument/2006/relationships/image" Target="media/image10.png"/><Relationship Id="rId36" Type="http://schemas.openxmlformats.org/officeDocument/2006/relationships/image" Target="media/image11.png"/><Relationship Id="rId37" Type="http://schemas.openxmlformats.org/officeDocument/2006/relationships/hyperlink" Target="https://www.coolfreecv.com/" TargetMode="External"/><Relationship Id="rId38" Type="http://schemas.openxmlformats.org/officeDocument/2006/relationships/image" Target="media/image12.png"/><Relationship Id="rId39" Type="http://schemas.openxmlformats.org/officeDocument/2006/relationships/image" Target="media/image13.png"/><Relationship Id="rId40" Type="http://schemas.openxmlformats.org/officeDocument/2006/relationships/image" Target="media/image14.png"/><Relationship Id="rId41" Type="http://schemas.openxmlformats.org/officeDocument/2006/relationships/image" Target="media/image15.png"/><Relationship Id="rId42" Type="http://schemas.openxmlformats.org/officeDocument/2006/relationships/image" Target="media/image16.png"/><Relationship Id="rId43" Type="http://schemas.openxmlformats.org/officeDocument/2006/relationships/image" Target="media/image17.png"/><Relationship Id="rId44" Type="http://schemas.openxmlformats.org/officeDocument/2006/relationships/image" Target="media/image18.png"/><Relationship Id="rId45" Type="http://schemas.openxmlformats.org/officeDocument/2006/relationships/image" Target="media/image19.png"/><Relationship Id="rId46" Type="http://schemas.openxmlformats.org/officeDocument/2006/relationships/image" Target="media/image20.png"/><Relationship Id="rId47" Type="http://schemas.openxmlformats.org/officeDocument/2006/relationships/image" Target="media/image21.png"/><Relationship Id="rId48" Type="http://schemas.openxmlformats.org/officeDocument/2006/relationships/image" Target="media/image22.png"/><Relationship Id="rId49" Type="http://schemas.openxmlformats.org/officeDocument/2006/relationships/image" Target="media/image23.png"/><Relationship Id="rId50" Type="http://schemas.openxmlformats.org/officeDocument/2006/relationships/image" Target="media/image24.png"/><Relationship Id="rId51" Type="http://schemas.openxmlformats.org/officeDocument/2006/relationships/hyperlink" Target="https://www.youtube.com/channel/UCYZqloPdsqvRoxjj81SHwAg" TargetMode="External"/><Relationship Id="rId52" Type="http://schemas.openxmlformats.org/officeDocument/2006/relationships/hyperlink" Target="https://grabcad.com/aq-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